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229" w:rsidRPr="00020229" w:rsidRDefault="00020229" w:rsidP="00020229">
      <w:pPr>
        <w:ind w:left="6096" w:right="6" w:firstLine="0"/>
        <w:jc w:val="center"/>
        <w:rPr>
          <w:rFonts w:eastAsia="Calibri"/>
          <w:b/>
          <w:szCs w:val="28"/>
        </w:rPr>
      </w:pPr>
      <w:bookmarkStart w:id="0" w:name="_Toc243463986"/>
      <w:bookmarkStart w:id="1" w:name="_Toc244570282"/>
      <w:bookmarkStart w:id="2" w:name="_Toc244570361"/>
      <w:bookmarkStart w:id="3" w:name="_Toc245266339"/>
      <w:bookmarkStart w:id="4" w:name="_Toc263069342"/>
      <w:bookmarkStart w:id="5" w:name="_Toc275942649"/>
      <w:bookmarkStart w:id="6" w:name="_Toc275943007"/>
      <w:bookmarkStart w:id="7" w:name="_Toc276901931"/>
      <w:bookmarkStart w:id="8" w:name="_Toc277665976"/>
      <w:bookmarkStart w:id="9" w:name="_Toc293510850"/>
      <w:r w:rsidRPr="00020229">
        <w:rPr>
          <w:rFonts w:eastAsia="Calibri"/>
          <w:b/>
          <w:szCs w:val="28"/>
        </w:rPr>
        <w:t>УТВЕРЖДЕНО</w:t>
      </w:r>
    </w:p>
    <w:p w:rsidR="0021439E" w:rsidRPr="0021426A" w:rsidRDefault="00020229" w:rsidP="00020229">
      <w:pPr>
        <w:ind w:left="6096" w:right="6" w:firstLine="0"/>
        <w:jc w:val="center"/>
        <w:rPr>
          <w:rFonts w:eastAsia="Calibri"/>
          <w:szCs w:val="28"/>
        </w:rPr>
      </w:pPr>
      <w:r>
        <w:rPr>
          <w:rFonts w:eastAsia="Calibri"/>
          <w:szCs w:val="28"/>
        </w:rPr>
        <w:t>распоряжением</w:t>
      </w:r>
      <w:r w:rsidR="006D6874" w:rsidRPr="0021426A">
        <w:rPr>
          <w:rFonts w:eastAsia="Calibri"/>
          <w:szCs w:val="28"/>
        </w:rPr>
        <w:t xml:space="preserve"> агентства по труду</w:t>
      </w:r>
      <w:r>
        <w:rPr>
          <w:rFonts w:eastAsia="Calibri"/>
          <w:szCs w:val="28"/>
        </w:rPr>
        <w:t xml:space="preserve"> </w:t>
      </w:r>
      <w:r w:rsidR="006D6874" w:rsidRPr="0021426A">
        <w:rPr>
          <w:rFonts w:eastAsia="Calibri"/>
          <w:szCs w:val="28"/>
        </w:rPr>
        <w:t>и занятости населения Сахалинской области</w:t>
      </w:r>
    </w:p>
    <w:p w:rsidR="006D6874" w:rsidRPr="0021426A" w:rsidRDefault="006D6874" w:rsidP="00020229">
      <w:pPr>
        <w:ind w:left="6096" w:right="6" w:firstLine="0"/>
        <w:jc w:val="center"/>
        <w:rPr>
          <w:rFonts w:eastAsia="Calibri"/>
          <w:szCs w:val="28"/>
        </w:rPr>
      </w:pPr>
    </w:p>
    <w:p w:rsidR="0021439E" w:rsidRPr="0021426A" w:rsidRDefault="00020229" w:rsidP="00020229">
      <w:pPr>
        <w:widowControl w:val="0"/>
        <w:adjustRightInd w:val="0"/>
        <w:ind w:left="6096" w:firstLine="0"/>
        <w:jc w:val="center"/>
        <w:rPr>
          <w:rFonts w:eastAsia="Calibri"/>
          <w:szCs w:val="28"/>
        </w:rPr>
      </w:pPr>
      <w:r>
        <w:rPr>
          <w:rFonts w:eastAsia="Calibri"/>
          <w:szCs w:val="28"/>
        </w:rPr>
        <w:t>от «_</w:t>
      </w:r>
      <w:r w:rsidR="00637D60">
        <w:rPr>
          <w:rFonts w:eastAsia="Calibri"/>
          <w:szCs w:val="28"/>
        </w:rPr>
        <w:t>25</w:t>
      </w:r>
      <w:r>
        <w:rPr>
          <w:rFonts w:eastAsia="Calibri"/>
          <w:szCs w:val="28"/>
        </w:rPr>
        <w:t>_» __</w:t>
      </w:r>
      <w:r w:rsidR="00637D60">
        <w:rPr>
          <w:rFonts w:eastAsia="Calibri"/>
          <w:szCs w:val="28"/>
        </w:rPr>
        <w:t>12</w:t>
      </w:r>
      <w:r>
        <w:rPr>
          <w:rFonts w:eastAsia="Calibri"/>
          <w:szCs w:val="28"/>
        </w:rPr>
        <w:t>____</w:t>
      </w:r>
      <w:r w:rsidR="00637D60">
        <w:rPr>
          <w:rFonts w:eastAsia="Calibri"/>
          <w:szCs w:val="28"/>
        </w:rPr>
        <w:t>20</w:t>
      </w:r>
      <w:r w:rsidR="00136882">
        <w:rPr>
          <w:rFonts w:eastAsia="Calibri"/>
          <w:szCs w:val="28"/>
        </w:rPr>
        <w:t>17</w:t>
      </w:r>
      <w:bookmarkStart w:id="10" w:name="_GoBack"/>
      <w:bookmarkEnd w:id="10"/>
      <w:r>
        <w:rPr>
          <w:rFonts w:eastAsia="Calibri"/>
          <w:szCs w:val="28"/>
        </w:rPr>
        <w:t>_ № _</w:t>
      </w:r>
      <w:r w:rsidR="00637D60">
        <w:rPr>
          <w:rFonts w:eastAsia="Calibri"/>
          <w:szCs w:val="28"/>
        </w:rPr>
        <w:t>40</w:t>
      </w:r>
      <w:r>
        <w:rPr>
          <w:rFonts w:eastAsia="Calibri"/>
          <w:szCs w:val="28"/>
        </w:rPr>
        <w:t>_</w:t>
      </w:r>
    </w:p>
    <w:p w:rsidR="00C74A84" w:rsidRPr="0021426A" w:rsidRDefault="00C74A84" w:rsidP="006D6874">
      <w:pPr>
        <w:spacing w:line="360" w:lineRule="auto"/>
        <w:rPr>
          <w:szCs w:val="28"/>
        </w:rPr>
      </w:pPr>
    </w:p>
    <w:p w:rsidR="00C74A84" w:rsidRPr="0021426A" w:rsidRDefault="00C74A84" w:rsidP="006D6874">
      <w:pPr>
        <w:spacing w:line="360" w:lineRule="auto"/>
        <w:rPr>
          <w:szCs w:val="28"/>
        </w:rPr>
      </w:pPr>
    </w:p>
    <w:p w:rsidR="00C74A84" w:rsidRPr="0021426A" w:rsidRDefault="00C74A84" w:rsidP="006D6874">
      <w:pPr>
        <w:spacing w:line="360" w:lineRule="auto"/>
        <w:rPr>
          <w:szCs w:val="28"/>
        </w:rPr>
      </w:pPr>
    </w:p>
    <w:p w:rsidR="00C74A84" w:rsidRPr="0021426A" w:rsidRDefault="00C74A84" w:rsidP="006D6874">
      <w:pPr>
        <w:spacing w:line="360" w:lineRule="auto"/>
        <w:rPr>
          <w:szCs w:val="28"/>
        </w:rPr>
      </w:pPr>
    </w:p>
    <w:p w:rsidR="00C74A84" w:rsidRPr="0021426A" w:rsidRDefault="00C74A84" w:rsidP="006D6874">
      <w:pPr>
        <w:spacing w:line="360" w:lineRule="auto"/>
        <w:rPr>
          <w:szCs w:val="28"/>
        </w:rPr>
      </w:pPr>
    </w:p>
    <w:p w:rsidR="00C74A84" w:rsidRPr="0021426A" w:rsidRDefault="00C74A84" w:rsidP="006D6874">
      <w:pPr>
        <w:spacing w:line="360" w:lineRule="auto"/>
        <w:rPr>
          <w:szCs w:val="28"/>
        </w:rPr>
      </w:pPr>
    </w:p>
    <w:p w:rsidR="00C74A84" w:rsidRPr="0021426A" w:rsidRDefault="00C74A84" w:rsidP="006D6874">
      <w:pPr>
        <w:spacing w:line="360" w:lineRule="auto"/>
        <w:rPr>
          <w:szCs w:val="28"/>
        </w:rPr>
      </w:pPr>
    </w:p>
    <w:p w:rsidR="00C74A84" w:rsidRPr="0021426A" w:rsidRDefault="00C74A84" w:rsidP="006D6874">
      <w:pPr>
        <w:spacing w:line="360" w:lineRule="auto"/>
        <w:rPr>
          <w:szCs w:val="28"/>
        </w:rPr>
      </w:pPr>
    </w:p>
    <w:p w:rsidR="00C74A84" w:rsidRPr="0021426A" w:rsidRDefault="00C74A84" w:rsidP="006D6874">
      <w:pPr>
        <w:spacing w:line="360" w:lineRule="auto"/>
        <w:rPr>
          <w:szCs w:val="28"/>
        </w:rPr>
      </w:pPr>
    </w:p>
    <w:p w:rsidR="00753029" w:rsidRPr="0021426A" w:rsidRDefault="00753029" w:rsidP="006D6874">
      <w:pPr>
        <w:spacing w:line="360" w:lineRule="auto"/>
        <w:rPr>
          <w:szCs w:val="28"/>
        </w:rPr>
      </w:pPr>
    </w:p>
    <w:p w:rsidR="00753029" w:rsidRPr="0021426A" w:rsidRDefault="00753029" w:rsidP="006D6874">
      <w:pPr>
        <w:spacing w:line="360" w:lineRule="auto"/>
        <w:rPr>
          <w:szCs w:val="28"/>
        </w:rPr>
      </w:pPr>
    </w:p>
    <w:p w:rsidR="00753029" w:rsidRPr="0021426A" w:rsidRDefault="00753029" w:rsidP="006D6874">
      <w:pPr>
        <w:spacing w:line="360" w:lineRule="auto"/>
        <w:rPr>
          <w:szCs w:val="28"/>
        </w:rPr>
      </w:pPr>
    </w:p>
    <w:p w:rsidR="000654E4" w:rsidRPr="0021426A" w:rsidRDefault="00781CC4" w:rsidP="006D6874">
      <w:pPr>
        <w:pStyle w:val="17"/>
        <w:numPr>
          <w:ilvl w:val="0"/>
          <w:numId w:val="0"/>
        </w:numPr>
        <w:spacing w:before="0" w:line="360" w:lineRule="auto"/>
        <w:jc w:val="center"/>
        <w:rPr>
          <w:sz w:val="28"/>
          <w:szCs w:val="28"/>
        </w:rPr>
      </w:pPr>
      <w:bookmarkStart w:id="11" w:name="_Toc495394707"/>
      <w:bookmarkStart w:id="12" w:name="_Toc495394723"/>
      <w:bookmarkEnd w:id="0"/>
      <w:bookmarkEnd w:id="1"/>
      <w:bookmarkEnd w:id="2"/>
      <w:bookmarkEnd w:id="3"/>
      <w:bookmarkEnd w:id="4"/>
      <w:bookmarkEnd w:id="5"/>
      <w:bookmarkEnd w:id="6"/>
      <w:bookmarkEnd w:id="7"/>
      <w:bookmarkEnd w:id="8"/>
      <w:r w:rsidRPr="0021426A">
        <w:rPr>
          <w:sz w:val="28"/>
          <w:szCs w:val="28"/>
        </w:rPr>
        <w:t>Политика</w:t>
      </w:r>
      <w:bookmarkEnd w:id="11"/>
      <w:bookmarkEnd w:id="12"/>
    </w:p>
    <w:p w:rsidR="0066301C" w:rsidRPr="0021426A" w:rsidRDefault="00781CC4" w:rsidP="006D6874">
      <w:pPr>
        <w:pStyle w:val="affe"/>
        <w:spacing w:line="360" w:lineRule="auto"/>
      </w:pPr>
      <w:r w:rsidRPr="0021426A">
        <w:t xml:space="preserve">в отношении </w:t>
      </w:r>
      <w:r w:rsidR="0066301C" w:rsidRPr="0021426A">
        <w:t>обработки персональных данных</w:t>
      </w:r>
    </w:p>
    <w:p w:rsidR="000654E4" w:rsidRPr="0021426A" w:rsidRDefault="008F536D" w:rsidP="006D6874">
      <w:pPr>
        <w:spacing w:line="360" w:lineRule="auto"/>
        <w:ind w:firstLine="0"/>
        <w:jc w:val="center"/>
        <w:rPr>
          <w:szCs w:val="28"/>
        </w:rPr>
      </w:pPr>
      <w:r w:rsidRPr="0021426A">
        <w:rPr>
          <w:b/>
          <w:bCs/>
          <w:szCs w:val="28"/>
          <w:lang w:eastAsia="en-US"/>
        </w:rPr>
        <w:t xml:space="preserve">в </w:t>
      </w:r>
      <w:r w:rsidR="006D6874" w:rsidRPr="0021426A">
        <w:rPr>
          <w:b/>
          <w:bCs/>
          <w:szCs w:val="28"/>
          <w:lang w:eastAsia="en-US"/>
        </w:rPr>
        <w:t>агентстве по труду и занятости населения</w:t>
      </w:r>
      <w:r w:rsidR="006D6874" w:rsidRPr="0021426A">
        <w:rPr>
          <w:b/>
          <w:bCs/>
          <w:szCs w:val="28"/>
          <w:lang w:eastAsia="en-US"/>
        </w:rPr>
        <w:br/>
        <w:t>Сахалинской области</w:t>
      </w:r>
    </w:p>
    <w:p w:rsidR="000654E4" w:rsidRPr="0021426A" w:rsidRDefault="000654E4" w:rsidP="006D6874">
      <w:pPr>
        <w:pStyle w:val="af5"/>
        <w:spacing w:line="360" w:lineRule="auto"/>
        <w:rPr>
          <w:rFonts w:ascii="Times New Roman" w:hAnsi="Times New Roman"/>
          <w:color w:val="auto"/>
          <w:sz w:val="28"/>
        </w:rPr>
      </w:pPr>
    </w:p>
    <w:p w:rsidR="008C5AFB" w:rsidRPr="0021426A" w:rsidRDefault="008C5AFB" w:rsidP="006D6874">
      <w:pPr>
        <w:spacing w:line="360" w:lineRule="auto"/>
        <w:ind w:firstLine="0"/>
        <w:contextualSpacing w:val="0"/>
        <w:jc w:val="center"/>
        <w:rPr>
          <w:b/>
          <w:szCs w:val="28"/>
        </w:rPr>
      </w:pPr>
    </w:p>
    <w:p w:rsidR="008C5AFB" w:rsidRPr="0021426A" w:rsidRDefault="008C5AFB" w:rsidP="006D6874">
      <w:pPr>
        <w:ind w:firstLine="0"/>
        <w:contextualSpacing w:val="0"/>
        <w:jc w:val="center"/>
        <w:rPr>
          <w:b/>
          <w:szCs w:val="28"/>
        </w:rPr>
      </w:pPr>
    </w:p>
    <w:p w:rsidR="006D6874" w:rsidRPr="0021426A" w:rsidRDefault="006D6874" w:rsidP="006D6874">
      <w:pPr>
        <w:ind w:firstLine="0"/>
        <w:contextualSpacing w:val="0"/>
        <w:jc w:val="center"/>
        <w:rPr>
          <w:b/>
          <w:szCs w:val="28"/>
        </w:rPr>
      </w:pPr>
    </w:p>
    <w:p w:rsidR="006D6874" w:rsidRDefault="006D6874" w:rsidP="006D6874">
      <w:pPr>
        <w:ind w:firstLine="0"/>
        <w:contextualSpacing w:val="0"/>
        <w:jc w:val="center"/>
        <w:rPr>
          <w:b/>
          <w:szCs w:val="28"/>
        </w:rPr>
      </w:pPr>
    </w:p>
    <w:p w:rsidR="00020229" w:rsidRDefault="00020229" w:rsidP="006D6874">
      <w:pPr>
        <w:ind w:firstLine="0"/>
        <w:contextualSpacing w:val="0"/>
        <w:jc w:val="center"/>
        <w:rPr>
          <w:b/>
          <w:szCs w:val="28"/>
        </w:rPr>
      </w:pPr>
    </w:p>
    <w:p w:rsidR="00020229" w:rsidRDefault="00020229" w:rsidP="006D6874">
      <w:pPr>
        <w:ind w:firstLine="0"/>
        <w:contextualSpacing w:val="0"/>
        <w:jc w:val="center"/>
        <w:rPr>
          <w:b/>
          <w:szCs w:val="28"/>
        </w:rPr>
      </w:pPr>
    </w:p>
    <w:p w:rsidR="00020229" w:rsidRPr="0021426A" w:rsidRDefault="00020229" w:rsidP="006D6874">
      <w:pPr>
        <w:ind w:firstLine="0"/>
        <w:contextualSpacing w:val="0"/>
        <w:jc w:val="center"/>
        <w:rPr>
          <w:b/>
          <w:szCs w:val="28"/>
        </w:rPr>
      </w:pPr>
    </w:p>
    <w:p w:rsidR="006D6874" w:rsidRPr="0021426A" w:rsidRDefault="006D6874" w:rsidP="006D6874">
      <w:pPr>
        <w:ind w:firstLine="0"/>
        <w:contextualSpacing w:val="0"/>
        <w:jc w:val="center"/>
        <w:rPr>
          <w:b/>
          <w:szCs w:val="28"/>
        </w:rPr>
      </w:pPr>
    </w:p>
    <w:p w:rsidR="00ED6192" w:rsidRPr="0021426A" w:rsidRDefault="008F536D" w:rsidP="006D6874">
      <w:pPr>
        <w:ind w:right="283" w:firstLine="0"/>
        <w:contextualSpacing w:val="0"/>
        <w:jc w:val="center"/>
        <w:rPr>
          <w:b/>
          <w:szCs w:val="28"/>
        </w:rPr>
      </w:pPr>
      <w:r w:rsidRPr="0021426A">
        <w:rPr>
          <w:b/>
          <w:szCs w:val="28"/>
        </w:rPr>
        <w:t xml:space="preserve">г. </w:t>
      </w:r>
      <w:r w:rsidR="006D6874" w:rsidRPr="0021426A">
        <w:rPr>
          <w:b/>
          <w:szCs w:val="28"/>
        </w:rPr>
        <w:t>Южно-Сахалинск</w:t>
      </w:r>
    </w:p>
    <w:p w:rsidR="00ED6192" w:rsidRPr="0021426A" w:rsidRDefault="00ED6192" w:rsidP="006D6874">
      <w:pPr>
        <w:keepNext/>
        <w:ind w:right="283" w:firstLine="0"/>
        <w:jc w:val="center"/>
        <w:rPr>
          <w:b/>
          <w:szCs w:val="28"/>
        </w:rPr>
      </w:pPr>
      <w:r w:rsidRPr="0021426A">
        <w:rPr>
          <w:b/>
          <w:szCs w:val="28"/>
        </w:rPr>
        <w:t>201</w:t>
      </w:r>
      <w:r w:rsidR="006D6874" w:rsidRPr="0021426A">
        <w:rPr>
          <w:b/>
          <w:szCs w:val="28"/>
        </w:rPr>
        <w:t>7</w:t>
      </w:r>
    </w:p>
    <w:p w:rsidR="00B84200" w:rsidRPr="0021426A" w:rsidRDefault="00B84200" w:rsidP="006D6874">
      <w:pPr>
        <w:spacing w:line="360" w:lineRule="auto"/>
        <w:ind w:firstLine="0"/>
        <w:contextualSpacing w:val="0"/>
        <w:jc w:val="center"/>
        <w:rPr>
          <w:b/>
          <w:szCs w:val="28"/>
        </w:rPr>
        <w:sectPr w:rsidR="00B84200" w:rsidRPr="0021426A" w:rsidSect="003C2E0D">
          <w:headerReference w:type="even" r:id="rId8"/>
          <w:headerReference w:type="default" r:id="rId9"/>
          <w:footerReference w:type="default" r:id="rId10"/>
          <w:pgSz w:w="11907" w:h="16840" w:code="9"/>
          <w:pgMar w:top="907" w:right="567" w:bottom="1758" w:left="1134" w:header="720" w:footer="720" w:gutter="0"/>
          <w:cols w:space="720"/>
          <w:titlePg/>
          <w:docGrid w:linePitch="381"/>
        </w:sectPr>
      </w:pPr>
    </w:p>
    <w:p w:rsidR="00C80D9B" w:rsidRPr="0021426A" w:rsidRDefault="00707387" w:rsidP="006D6874">
      <w:pPr>
        <w:pStyle w:val="10"/>
        <w:spacing w:line="360" w:lineRule="auto"/>
      </w:pPr>
      <w:r w:rsidRPr="0021426A">
        <w:lastRenderedPageBreak/>
        <w:t xml:space="preserve">I. </w:t>
      </w:r>
      <w:r w:rsidR="00C80D9B" w:rsidRPr="0021426A">
        <w:t>Назначение</w:t>
      </w:r>
    </w:p>
    <w:p w:rsidR="00C80D9B" w:rsidRPr="0021426A" w:rsidRDefault="00C80D9B" w:rsidP="006D6874">
      <w:pPr>
        <w:pStyle w:val="10"/>
        <w:numPr>
          <w:ilvl w:val="0"/>
          <w:numId w:val="0"/>
        </w:numPr>
        <w:spacing w:line="360" w:lineRule="auto"/>
        <w:ind w:left="360"/>
      </w:pPr>
    </w:p>
    <w:p w:rsidR="00C80D9B" w:rsidRPr="0021426A" w:rsidRDefault="00C8386F" w:rsidP="006D6874">
      <w:pPr>
        <w:pStyle w:val="22"/>
        <w:spacing w:line="360" w:lineRule="auto"/>
      </w:pPr>
      <w:r w:rsidRPr="0021426A">
        <w:t xml:space="preserve"> </w:t>
      </w:r>
      <w:r w:rsidR="00FA73A4" w:rsidRPr="0021426A">
        <w:t>Политика в отн</w:t>
      </w:r>
      <w:r w:rsidR="007F2610" w:rsidRPr="0021426A">
        <w:t xml:space="preserve">ошении </w:t>
      </w:r>
      <w:r w:rsidR="00FA73A4" w:rsidRPr="0021426A">
        <w:t xml:space="preserve">обработки персональных данных в </w:t>
      </w:r>
      <w:r w:rsidR="006D6874" w:rsidRPr="0021426A">
        <w:t>агентстве по труду и занятости населения Сахалинской области</w:t>
      </w:r>
      <w:r w:rsidR="00C80D9B" w:rsidRPr="0021426A">
        <w:t xml:space="preserve"> (далее - </w:t>
      </w:r>
      <w:r w:rsidR="00FA73A4" w:rsidRPr="0021426A">
        <w:t>Политика</w:t>
      </w:r>
      <w:r w:rsidR="00C80D9B" w:rsidRPr="0021426A">
        <w:t>) регламентиру</w:t>
      </w:r>
      <w:r w:rsidR="009D6D99" w:rsidRPr="0021426A">
        <w:t>е</w:t>
      </w:r>
      <w:r w:rsidR="00C80D9B" w:rsidRPr="0021426A">
        <w:t xml:space="preserve">т обработку персональных данных в </w:t>
      </w:r>
      <w:r w:rsidR="006D6874" w:rsidRPr="0021426A">
        <w:t>агентстве по труду и занятости населения Сахалинской области (далее - Агентство</w:t>
      </w:r>
      <w:r w:rsidRPr="0021426A">
        <w:t>)</w:t>
      </w:r>
      <w:r w:rsidR="00C80D9B" w:rsidRPr="0021426A">
        <w:t>.</w:t>
      </w:r>
    </w:p>
    <w:p w:rsidR="00C80D9B" w:rsidRPr="0021426A" w:rsidRDefault="00C8386F" w:rsidP="006D6874">
      <w:pPr>
        <w:pStyle w:val="22"/>
        <w:spacing w:line="360" w:lineRule="auto"/>
      </w:pPr>
      <w:r w:rsidRPr="0021426A">
        <w:t xml:space="preserve"> </w:t>
      </w:r>
      <w:r w:rsidR="00FA73A4" w:rsidRPr="0021426A">
        <w:t>Политика</w:t>
      </w:r>
      <w:r w:rsidR="000D124D" w:rsidRPr="0021426A">
        <w:t xml:space="preserve"> разработан</w:t>
      </w:r>
      <w:r w:rsidR="009D6D99" w:rsidRPr="0021426A">
        <w:t>а</w:t>
      </w:r>
      <w:r w:rsidR="000D124D" w:rsidRPr="0021426A">
        <w:t xml:space="preserve"> во исполнение</w:t>
      </w:r>
      <w:r w:rsidR="006D6874" w:rsidRPr="0021426A">
        <w:t xml:space="preserve"> п.2,</w:t>
      </w:r>
      <w:r w:rsidR="00C80D9B" w:rsidRPr="0021426A">
        <w:t xml:space="preserve"> п.</w:t>
      </w:r>
      <w:r w:rsidR="006D6874" w:rsidRPr="0021426A">
        <w:t>6,</w:t>
      </w:r>
      <w:r w:rsidR="00C80D9B" w:rsidRPr="0021426A">
        <w:t xml:space="preserve"> ч.1 ст.18.1 </w:t>
      </w:r>
      <w:r w:rsidR="002E61D1" w:rsidRPr="0021426A">
        <w:t>Федерального закона от 27.07.20</w:t>
      </w:r>
      <w:r w:rsidR="006D6874" w:rsidRPr="0021426A">
        <w:t xml:space="preserve">06 № 152-ФЗ «О персональных данных» </w:t>
      </w:r>
      <w:r w:rsidR="000D124D" w:rsidRPr="0021426A">
        <w:t xml:space="preserve">и применительно к </w:t>
      </w:r>
      <w:r w:rsidR="006D6874" w:rsidRPr="0021426A">
        <w:t>п. б</w:t>
      </w:r>
      <w:r w:rsidR="00C80D9B" w:rsidRPr="0021426A">
        <w:t xml:space="preserve"> ст.1 Перечня, утвержденного Постановлением Правительства Российской Федерации от 21.03.2012 №</w:t>
      </w:r>
      <w:r w:rsidR="006D6874" w:rsidRPr="0021426A">
        <w:t xml:space="preserve"> </w:t>
      </w:r>
      <w:r w:rsidR="00C80D9B" w:rsidRPr="0021426A">
        <w:t>211.</w:t>
      </w:r>
    </w:p>
    <w:p w:rsidR="00C80D9B" w:rsidRPr="0021426A" w:rsidRDefault="00C8386F" w:rsidP="006D6874">
      <w:pPr>
        <w:pStyle w:val="22"/>
        <w:spacing w:line="360" w:lineRule="auto"/>
      </w:pPr>
      <w:r w:rsidRPr="0021426A">
        <w:t xml:space="preserve"> </w:t>
      </w:r>
      <w:r w:rsidR="00C80D9B" w:rsidRPr="0021426A">
        <w:t>В соответствии с указанными правовыми нормами настоящ</w:t>
      </w:r>
      <w:r w:rsidR="00FA73A4" w:rsidRPr="0021426A">
        <w:t>ая</w:t>
      </w:r>
      <w:r w:rsidR="00C80D9B" w:rsidRPr="0021426A">
        <w:t xml:space="preserve"> </w:t>
      </w:r>
      <w:r w:rsidR="00FA73A4" w:rsidRPr="0021426A">
        <w:t>Политика</w:t>
      </w:r>
      <w:r w:rsidR="00C80D9B" w:rsidRPr="0021426A">
        <w:t xml:space="preserve"> содерж</w:t>
      </w:r>
      <w:r w:rsidR="00D0355F" w:rsidRPr="0021426A">
        <w:t>и</w:t>
      </w:r>
      <w:r w:rsidR="00C80D9B" w:rsidRPr="0021426A">
        <w:t>т следующие правила и образцы документов, регламентирующие:</w:t>
      </w:r>
    </w:p>
    <w:p w:rsidR="00C80D9B" w:rsidRPr="0021426A" w:rsidRDefault="00C80D9B" w:rsidP="006D6874">
      <w:pPr>
        <w:pStyle w:val="21"/>
        <w:spacing w:line="360" w:lineRule="auto"/>
      </w:pPr>
      <w:r w:rsidRPr="0021426A">
        <w:t>правила обработки персональных данных, устанавливающие процедуры, направленные на выявление и предотвращение нарушений законодательства Российской Федерации в сфере персональных данных, а также определяющие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C80D9B" w:rsidRPr="0021426A" w:rsidRDefault="00C80D9B" w:rsidP="006D6874">
      <w:pPr>
        <w:pStyle w:val="21"/>
        <w:spacing w:line="360" w:lineRule="auto"/>
      </w:pPr>
      <w:r w:rsidRPr="0021426A">
        <w:t>правила рассмотрения запросов субъектов персональных данных или их законных представителей;</w:t>
      </w:r>
    </w:p>
    <w:p w:rsidR="00C80D9B" w:rsidRPr="0021426A" w:rsidRDefault="00C80D9B" w:rsidP="006D6874">
      <w:pPr>
        <w:pStyle w:val="21"/>
        <w:spacing w:line="360" w:lineRule="auto"/>
      </w:pPr>
      <w:r w:rsidRPr="0021426A">
        <w:t xml:space="preserve">правила осуществления внутреннего контроля соответствия обработки персональных данных требованиям к защите персональных данных, установленных Федеральным законом </w:t>
      </w:r>
      <w:r w:rsidR="006D6874" w:rsidRPr="0021426A">
        <w:t>от 27.07.2006 № 152-ФЗ</w:t>
      </w:r>
      <w:r w:rsidR="006D6874" w:rsidRPr="0021426A">
        <w:br/>
      </w:r>
      <w:r w:rsidRPr="0021426A">
        <w:t>«О персональных данных», принятыми в соответствии с ним нормативными правовыми актами и локальными актами оператора;</w:t>
      </w:r>
    </w:p>
    <w:p w:rsidR="00C80D9B" w:rsidRPr="0021426A" w:rsidRDefault="00C80D9B" w:rsidP="006D6874">
      <w:pPr>
        <w:pStyle w:val="21"/>
        <w:spacing w:line="360" w:lineRule="auto"/>
      </w:pPr>
      <w:r w:rsidRPr="0021426A">
        <w:t>правила работы с обезличенными данными;</w:t>
      </w:r>
    </w:p>
    <w:p w:rsidR="00C80D9B" w:rsidRPr="0021426A" w:rsidRDefault="00C80D9B" w:rsidP="006D6874">
      <w:pPr>
        <w:pStyle w:val="21"/>
        <w:spacing w:line="360" w:lineRule="auto"/>
      </w:pPr>
      <w:r w:rsidRPr="0021426A">
        <w:lastRenderedPageBreak/>
        <w:t>перечень информационных систем персональных данных;</w:t>
      </w:r>
    </w:p>
    <w:p w:rsidR="00C80D9B" w:rsidRPr="0021426A" w:rsidRDefault="00C80D9B" w:rsidP="006D6874">
      <w:pPr>
        <w:pStyle w:val="21"/>
        <w:spacing w:line="360" w:lineRule="auto"/>
      </w:pPr>
      <w:r w:rsidRPr="0021426A">
        <w:t xml:space="preserve">перечень персональных данных, обрабатываемых в </w:t>
      </w:r>
      <w:r w:rsidR="006D6874" w:rsidRPr="0021426A">
        <w:t>Агентстве</w:t>
      </w:r>
      <w:r w:rsidRPr="0021426A">
        <w:t xml:space="preserve"> в связи с реализацией трудовых отношений;</w:t>
      </w:r>
    </w:p>
    <w:p w:rsidR="00C80D9B" w:rsidRPr="0021426A" w:rsidRDefault="00C80D9B" w:rsidP="006D6874">
      <w:pPr>
        <w:pStyle w:val="21"/>
        <w:spacing w:line="360" w:lineRule="auto"/>
      </w:pPr>
      <w:r w:rsidRPr="0021426A">
        <w:t xml:space="preserve">перечень должностей </w:t>
      </w:r>
      <w:r w:rsidR="00E1006B">
        <w:t>специалист</w:t>
      </w:r>
      <w:r w:rsidR="00D0355F" w:rsidRPr="0021426A">
        <w:t>ов</w:t>
      </w:r>
      <w:r w:rsidR="00CC68A7" w:rsidRPr="0021426A">
        <w:t xml:space="preserve"> </w:t>
      </w:r>
      <w:r w:rsidR="006D6874" w:rsidRPr="0021426A">
        <w:t>Агентства</w:t>
      </w:r>
      <w:r w:rsidRPr="0021426A">
        <w:t>, ответственных за проведение мероприятий по обезличиванию обрабатываемых персональных данных</w:t>
      </w:r>
      <w:r w:rsidR="001A25D6" w:rsidRPr="0021426A">
        <w:rPr>
          <w:rStyle w:val="aff3"/>
        </w:rPr>
        <w:footnoteReference w:id="1"/>
      </w:r>
      <w:r w:rsidRPr="0021426A">
        <w:t>;</w:t>
      </w:r>
    </w:p>
    <w:p w:rsidR="00C80D9B" w:rsidRPr="0021426A" w:rsidRDefault="00C80D9B" w:rsidP="006D6874">
      <w:pPr>
        <w:pStyle w:val="21"/>
        <w:spacing w:line="360" w:lineRule="auto"/>
      </w:pPr>
      <w:r w:rsidRPr="0021426A">
        <w:t xml:space="preserve">перечень должностей </w:t>
      </w:r>
      <w:r w:rsidR="00E1006B">
        <w:t>специалист</w:t>
      </w:r>
      <w:r w:rsidR="00D0355F" w:rsidRPr="0021426A">
        <w:t>ов</w:t>
      </w:r>
      <w:r w:rsidR="00CC68A7" w:rsidRPr="0021426A">
        <w:t xml:space="preserve"> </w:t>
      </w:r>
      <w:r w:rsidR="006D6874" w:rsidRPr="0021426A">
        <w:t>Агентства</w:t>
      </w:r>
      <w:r w:rsidRPr="0021426A">
        <w:t>, замещение которых предусматривает осуществление обработки персональных данных либо осуществление доступа к персональным данным;</w:t>
      </w:r>
    </w:p>
    <w:p w:rsidR="00C80D9B" w:rsidRPr="0021426A" w:rsidRDefault="00C80D9B" w:rsidP="006D6874">
      <w:pPr>
        <w:pStyle w:val="21"/>
        <w:spacing w:line="360" w:lineRule="auto"/>
      </w:pPr>
      <w:r w:rsidRPr="0021426A">
        <w:t xml:space="preserve">типовую форму согласия на обработку персональных данных </w:t>
      </w:r>
      <w:r w:rsidR="00D0355F" w:rsidRPr="0021426A">
        <w:t xml:space="preserve">гражданских служащих и </w:t>
      </w:r>
      <w:r w:rsidRPr="0021426A">
        <w:t>работнико</w:t>
      </w:r>
      <w:r w:rsidR="00CC68A7" w:rsidRPr="0021426A">
        <w:t xml:space="preserve">в </w:t>
      </w:r>
      <w:r w:rsidR="006D6874" w:rsidRPr="0021426A">
        <w:t>Агентства</w:t>
      </w:r>
      <w:r w:rsidRPr="0021426A">
        <w:t>, иных субъектов персональных данных, а также типовую форму разъяснения субъекту персональных данных юридических последствий отказа предоставить свои персональные данные;</w:t>
      </w:r>
    </w:p>
    <w:p w:rsidR="00C80D9B" w:rsidRPr="0021426A" w:rsidRDefault="00C80D9B" w:rsidP="006D6874">
      <w:pPr>
        <w:pStyle w:val="21"/>
        <w:spacing w:line="360" w:lineRule="auto"/>
      </w:pPr>
      <w:r w:rsidRPr="0021426A">
        <w:t xml:space="preserve">порядок доступа </w:t>
      </w:r>
      <w:r w:rsidR="00E1006B">
        <w:t>специалист</w:t>
      </w:r>
      <w:r w:rsidR="00D0355F" w:rsidRPr="0021426A">
        <w:t>ов</w:t>
      </w:r>
      <w:r w:rsidR="00CC68A7" w:rsidRPr="0021426A">
        <w:t xml:space="preserve"> </w:t>
      </w:r>
      <w:r w:rsidR="006D6874" w:rsidRPr="0021426A">
        <w:t>Агентства</w:t>
      </w:r>
      <w:r w:rsidRPr="0021426A">
        <w:t xml:space="preserve"> в помещения, в которых ведетс</w:t>
      </w:r>
      <w:r w:rsidR="006D6874" w:rsidRPr="0021426A">
        <w:t>я обработка персональных данных</w:t>
      </w:r>
      <w:r w:rsidRPr="0021426A">
        <w:t>.</w:t>
      </w:r>
    </w:p>
    <w:p w:rsidR="00C80D9B" w:rsidRPr="0021426A" w:rsidRDefault="00C80D9B" w:rsidP="006D6874">
      <w:pPr>
        <w:pStyle w:val="10"/>
        <w:numPr>
          <w:ilvl w:val="0"/>
          <w:numId w:val="0"/>
        </w:numPr>
        <w:spacing w:line="360" w:lineRule="auto"/>
        <w:ind w:left="360"/>
      </w:pPr>
    </w:p>
    <w:p w:rsidR="00C80D9B" w:rsidRPr="0021426A" w:rsidRDefault="00624BCB" w:rsidP="006D6874">
      <w:pPr>
        <w:pStyle w:val="10"/>
        <w:spacing w:line="360" w:lineRule="auto"/>
      </w:pPr>
      <w:r w:rsidRPr="0021426A">
        <w:t xml:space="preserve">II. </w:t>
      </w:r>
      <w:r w:rsidR="00C80D9B" w:rsidRPr="0021426A">
        <w:t>Область применения</w:t>
      </w:r>
    </w:p>
    <w:p w:rsidR="00C80D9B" w:rsidRPr="0021426A" w:rsidRDefault="00C80D9B" w:rsidP="006D6874">
      <w:pPr>
        <w:pStyle w:val="10"/>
        <w:numPr>
          <w:ilvl w:val="0"/>
          <w:numId w:val="0"/>
        </w:numPr>
        <w:spacing w:line="360" w:lineRule="auto"/>
        <w:ind w:left="360"/>
      </w:pPr>
    </w:p>
    <w:p w:rsidR="00C80D9B" w:rsidRPr="0021426A" w:rsidRDefault="00C8386F" w:rsidP="006D6874">
      <w:pPr>
        <w:pStyle w:val="22"/>
        <w:spacing w:line="360" w:lineRule="auto"/>
      </w:pPr>
      <w:r w:rsidRPr="0021426A">
        <w:t xml:space="preserve"> </w:t>
      </w:r>
      <w:r w:rsidR="00C80D9B" w:rsidRPr="0021426A">
        <w:t>Настоящ</w:t>
      </w:r>
      <w:r w:rsidR="00FA73A4" w:rsidRPr="0021426A">
        <w:t>ая</w:t>
      </w:r>
      <w:r w:rsidR="00C80D9B" w:rsidRPr="0021426A">
        <w:t xml:space="preserve"> </w:t>
      </w:r>
      <w:r w:rsidR="00FA73A4" w:rsidRPr="0021426A">
        <w:t>Политика</w:t>
      </w:r>
      <w:r w:rsidR="00C80D9B" w:rsidRPr="0021426A">
        <w:t xml:space="preserve"> применяются структурными подразделениями </w:t>
      </w:r>
      <w:r w:rsidR="006D6874" w:rsidRPr="0021426A">
        <w:t>Агентства</w:t>
      </w:r>
      <w:r w:rsidR="00C80D9B" w:rsidRPr="0021426A">
        <w:t>, обрабатывающими персональные данные в электронном виде и на бумажных носителях.</w:t>
      </w:r>
    </w:p>
    <w:p w:rsidR="00C80D9B" w:rsidRPr="0021426A" w:rsidRDefault="00C80D9B" w:rsidP="006D6874">
      <w:pPr>
        <w:pStyle w:val="10"/>
        <w:numPr>
          <w:ilvl w:val="0"/>
          <w:numId w:val="0"/>
        </w:numPr>
        <w:spacing w:line="360" w:lineRule="auto"/>
        <w:ind w:left="360"/>
      </w:pPr>
    </w:p>
    <w:p w:rsidR="00C80D9B" w:rsidRPr="0021426A" w:rsidRDefault="00624BCB" w:rsidP="006D6874">
      <w:pPr>
        <w:pStyle w:val="10"/>
        <w:spacing w:line="360" w:lineRule="auto"/>
      </w:pPr>
      <w:r w:rsidRPr="0021426A">
        <w:t>III.</w:t>
      </w:r>
      <w:r w:rsidR="00C80D9B" w:rsidRPr="0021426A">
        <w:t xml:space="preserve"> Нормативные ссылки</w:t>
      </w:r>
    </w:p>
    <w:p w:rsidR="00C80D9B" w:rsidRPr="0021426A" w:rsidRDefault="00C80D9B" w:rsidP="006D6874">
      <w:pPr>
        <w:pStyle w:val="10"/>
        <w:numPr>
          <w:ilvl w:val="0"/>
          <w:numId w:val="0"/>
        </w:numPr>
        <w:spacing w:line="360" w:lineRule="auto"/>
        <w:ind w:left="360"/>
      </w:pPr>
    </w:p>
    <w:p w:rsidR="00C80D9B" w:rsidRPr="0021426A" w:rsidRDefault="00C80D9B" w:rsidP="006D6874">
      <w:pPr>
        <w:pStyle w:val="22"/>
        <w:spacing w:line="360" w:lineRule="auto"/>
      </w:pPr>
      <w:r w:rsidRPr="0021426A">
        <w:t>Настоящ</w:t>
      </w:r>
      <w:r w:rsidR="00FA73A4" w:rsidRPr="0021426A">
        <w:t>ая</w:t>
      </w:r>
      <w:r w:rsidRPr="0021426A">
        <w:t xml:space="preserve"> </w:t>
      </w:r>
      <w:r w:rsidR="00FA73A4" w:rsidRPr="0021426A">
        <w:t>Политика</w:t>
      </w:r>
      <w:r w:rsidRPr="0021426A">
        <w:t xml:space="preserve"> обработки персональных данных в </w:t>
      </w:r>
      <w:r w:rsidR="006D6874" w:rsidRPr="0021426A">
        <w:t>Агентстве</w:t>
      </w:r>
      <w:r w:rsidRPr="0021426A">
        <w:t xml:space="preserve"> разработан</w:t>
      </w:r>
      <w:r w:rsidR="00DB3D21" w:rsidRPr="0021426A">
        <w:t>а</w:t>
      </w:r>
      <w:r w:rsidRPr="0021426A">
        <w:t xml:space="preserve"> в соответствии с требованиями:</w:t>
      </w:r>
    </w:p>
    <w:p w:rsidR="00C80D9B" w:rsidRPr="0021426A" w:rsidRDefault="00C80D9B" w:rsidP="006D6874">
      <w:pPr>
        <w:pStyle w:val="21"/>
        <w:spacing w:line="360" w:lineRule="auto"/>
      </w:pPr>
      <w:r w:rsidRPr="0021426A">
        <w:lastRenderedPageBreak/>
        <w:t>Конституции Российской Федерации;</w:t>
      </w:r>
    </w:p>
    <w:p w:rsidR="00C80D9B" w:rsidRPr="0021426A" w:rsidRDefault="00DA2216" w:rsidP="006D6874">
      <w:pPr>
        <w:pStyle w:val="21"/>
        <w:spacing w:line="360" w:lineRule="auto"/>
      </w:pPr>
      <w:r w:rsidRPr="0021426A">
        <w:t>Федерального закона от 27.07.20</w:t>
      </w:r>
      <w:r w:rsidR="00DB3D21" w:rsidRPr="0021426A">
        <w:t>06 №</w:t>
      </w:r>
      <w:r w:rsidR="006D6874" w:rsidRPr="0021426A">
        <w:t xml:space="preserve"> </w:t>
      </w:r>
      <w:r w:rsidR="00DB3D21" w:rsidRPr="0021426A">
        <w:t>149-ФЗ «</w:t>
      </w:r>
      <w:r w:rsidRPr="0021426A">
        <w:t>Об информации, информационных технологиях и о защите информации</w:t>
      </w:r>
      <w:r w:rsidR="00DB3D21" w:rsidRPr="0021426A">
        <w:t>»</w:t>
      </w:r>
      <w:r w:rsidR="00C80D9B" w:rsidRPr="0021426A">
        <w:t>;</w:t>
      </w:r>
    </w:p>
    <w:p w:rsidR="00C80D9B" w:rsidRPr="0021426A" w:rsidRDefault="002E61D1" w:rsidP="006D6874">
      <w:pPr>
        <w:pStyle w:val="21"/>
        <w:spacing w:line="360" w:lineRule="auto"/>
      </w:pPr>
      <w:r w:rsidRPr="0021426A">
        <w:t>Федерального закона от 27.07.2006 № 152-ФЗ «О персональных данных»</w:t>
      </w:r>
      <w:r w:rsidR="00C80D9B" w:rsidRPr="0021426A">
        <w:t>;</w:t>
      </w:r>
    </w:p>
    <w:p w:rsidR="00272B9F" w:rsidRPr="0021426A" w:rsidRDefault="00272B9F" w:rsidP="006D6874">
      <w:pPr>
        <w:pStyle w:val="21"/>
        <w:spacing w:line="360" w:lineRule="auto"/>
      </w:pPr>
      <w:r w:rsidRPr="0021426A">
        <w:t>Федерального закона от 02.05.20</w:t>
      </w:r>
      <w:r w:rsidR="00DB3D21" w:rsidRPr="0021426A">
        <w:t>06 №</w:t>
      </w:r>
      <w:r w:rsidR="006D6874" w:rsidRPr="0021426A">
        <w:t xml:space="preserve"> </w:t>
      </w:r>
      <w:r w:rsidR="00DB3D21" w:rsidRPr="0021426A">
        <w:t>59-ФЗ «</w:t>
      </w:r>
      <w:r w:rsidRPr="0021426A">
        <w:t>О порядке рассмотрения обращений граждан Российской Федерации</w:t>
      </w:r>
      <w:r w:rsidR="00DB3D21" w:rsidRPr="0021426A">
        <w:t>»</w:t>
      </w:r>
      <w:r w:rsidRPr="0021426A">
        <w:t>;</w:t>
      </w:r>
    </w:p>
    <w:p w:rsidR="00272B9F" w:rsidRPr="0021426A" w:rsidRDefault="00272B9F" w:rsidP="006D6874">
      <w:pPr>
        <w:pStyle w:val="21"/>
        <w:spacing w:line="360" w:lineRule="auto"/>
      </w:pPr>
      <w:r w:rsidRPr="0021426A">
        <w:t>Федерального закона от 09.02.2009 №</w:t>
      </w:r>
      <w:r w:rsidR="006D6874" w:rsidRPr="0021426A">
        <w:t xml:space="preserve"> </w:t>
      </w:r>
      <w:r w:rsidRPr="0021426A">
        <w:t xml:space="preserve">8-ФЗ </w:t>
      </w:r>
      <w:r w:rsidR="00DB3D21" w:rsidRPr="0021426A">
        <w:t>«</w:t>
      </w:r>
      <w:r w:rsidRPr="0021426A">
        <w:t>Об обеспечении доступа к информации о деятельности государственных органов и органов местного самоуправления</w:t>
      </w:r>
      <w:r w:rsidR="00DB3D21" w:rsidRPr="0021426A">
        <w:t>»</w:t>
      </w:r>
      <w:r w:rsidRPr="0021426A">
        <w:t>;</w:t>
      </w:r>
    </w:p>
    <w:p w:rsidR="00272B9F" w:rsidRPr="0021426A" w:rsidRDefault="00272B9F" w:rsidP="006D6874">
      <w:pPr>
        <w:pStyle w:val="21"/>
        <w:spacing w:line="360" w:lineRule="auto"/>
      </w:pPr>
      <w:r w:rsidRPr="0021426A">
        <w:t>Федерального закона от 27.07.2010</w:t>
      </w:r>
      <w:r w:rsidR="00DB3D21" w:rsidRPr="0021426A">
        <w:t xml:space="preserve"> №</w:t>
      </w:r>
      <w:r w:rsidR="006D6874" w:rsidRPr="0021426A">
        <w:t xml:space="preserve"> </w:t>
      </w:r>
      <w:r w:rsidR="00DB3D21" w:rsidRPr="0021426A">
        <w:t>210-ФЗ «</w:t>
      </w:r>
      <w:r w:rsidRPr="0021426A">
        <w:t>Об организации предоставления государственных и муниципальных услуг</w:t>
      </w:r>
      <w:r w:rsidR="00DB3D21" w:rsidRPr="0021426A">
        <w:t>»</w:t>
      </w:r>
      <w:r w:rsidRPr="0021426A">
        <w:t>;</w:t>
      </w:r>
    </w:p>
    <w:p w:rsidR="005E09BF" w:rsidRPr="0021426A" w:rsidRDefault="005E09BF" w:rsidP="006D6874">
      <w:pPr>
        <w:pStyle w:val="21"/>
        <w:spacing w:line="360" w:lineRule="auto"/>
      </w:pPr>
      <w:r w:rsidRPr="0021426A">
        <w:t>Федерального закона от 27.07.2004 №</w:t>
      </w:r>
      <w:r w:rsidR="006D6874" w:rsidRPr="0021426A">
        <w:t xml:space="preserve"> </w:t>
      </w:r>
      <w:r w:rsidRPr="0021426A">
        <w:t xml:space="preserve">79-ФЗ </w:t>
      </w:r>
      <w:r w:rsidR="00DB3D21" w:rsidRPr="0021426A">
        <w:t>«</w:t>
      </w:r>
      <w:r w:rsidRPr="0021426A">
        <w:t>О государственной гражданской службе Российской Федерации</w:t>
      </w:r>
      <w:r w:rsidR="00DB3D21" w:rsidRPr="0021426A">
        <w:t>»</w:t>
      </w:r>
      <w:r w:rsidRPr="0021426A">
        <w:t>;</w:t>
      </w:r>
    </w:p>
    <w:p w:rsidR="00C80D9B" w:rsidRPr="0021426A" w:rsidRDefault="00C80D9B" w:rsidP="006D6874">
      <w:pPr>
        <w:pStyle w:val="21"/>
        <w:spacing w:line="360" w:lineRule="auto"/>
      </w:pPr>
      <w:r w:rsidRPr="0021426A">
        <w:t>Трудового кодекса Российской Федерации от 30.12.2001 № 197-ФЗ;</w:t>
      </w:r>
    </w:p>
    <w:p w:rsidR="006D6874" w:rsidRPr="0021426A" w:rsidRDefault="006D6874" w:rsidP="006D6874">
      <w:pPr>
        <w:pStyle w:val="21"/>
        <w:spacing w:line="360" w:lineRule="auto"/>
      </w:pPr>
      <w:r w:rsidRPr="0021426A">
        <w:t>Закона Российской Федерации от 19.04.1991 № 1032-1 «О занятости населения в Российской Федерации»;</w:t>
      </w:r>
    </w:p>
    <w:p w:rsidR="00F0080F" w:rsidRPr="0021426A" w:rsidRDefault="00F0080F" w:rsidP="006D6874">
      <w:pPr>
        <w:pStyle w:val="21"/>
        <w:spacing w:line="360" w:lineRule="auto"/>
      </w:pPr>
      <w:r w:rsidRPr="0021426A">
        <w:t>Указа Президента Р</w:t>
      </w:r>
      <w:r w:rsidR="006D6874" w:rsidRPr="0021426A">
        <w:t>оссийской Федерации</w:t>
      </w:r>
      <w:r w:rsidRPr="0021426A">
        <w:t xml:space="preserve"> от 06.03.</w:t>
      </w:r>
      <w:r w:rsidR="00DB3D21" w:rsidRPr="0021426A">
        <w:t>1997 №</w:t>
      </w:r>
      <w:r w:rsidR="006D6874" w:rsidRPr="0021426A">
        <w:t xml:space="preserve"> </w:t>
      </w:r>
      <w:r w:rsidR="00DB3D21" w:rsidRPr="0021426A">
        <w:t>188 «</w:t>
      </w:r>
      <w:r w:rsidRPr="0021426A">
        <w:t>Об утверждении Перечня сведений конфиденциального характера</w:t>
      </w:r>
      <w:r w:rsidR="00DB3D21" w:rsidRPr="0021426A">
        <w:t>»</w:t>
      </w:r>
      <w:r w:rsidRPr="0021426A">
        <w:t>;</w:t>
      </w:r>
    </w:p>
    <w:p w:rsidR="00613295" w:rsidRPr="0021426A" w:rsidRDefault="00613295" w:rsidP="006D6874">
      <w:pPr>
        <w:pStyle w:val="21"/>
        <w:spacing w:line="360" w:lineRule="auto"/>
      </w:pPr>
      <w:r w:rsidRPr="0021426A">
        <w:t>Указа Президента Р</w:t>
      </w:r>
      <w:r w:rsidR="006D6874" w:rsidRPr="0021426A">
        <w:t>оссийской Федерации</w:t>
      </w:r>
      <w:r w:rsidRPr="0021426A">
        <w:t xml:space="preserve"> от 30.05.2</w:t>
      </w:r>
      <w:r w:rsidR="006D6874" w:rsidRPr="0021426A">
        <w:t>005 № 609</w:t>
      </w:r>
      <w:r w:rsidR="006D6874" w:rsidRPr="0021426A">
        <w:br/>
      </w:r>
      <w:r w:rsidR="00DB3D21" w:rsidRPr="0021426A">
        <w:t>«</w:t>
      </w:r>
      <w:r w:rsidRPr="0021426A">
        <w:t>Об утверждении Положения о персональных данных государственного гражданского служащего Российской Федерации и ведении его личного дела»;</w:t>
      </w:r>
    </w:p>
    <w:p w:rsidR="00C80D9B" w:rsidRPr="0021426A" w:rsidRDefault="00C80D9B" w:rsidP="006D6874">
      <w:pPr>
        <w:pStyle w:val="21"/>
        <w:spacing w:line="360" w:lineRule="auto"/>
      </w:pPr>
      <w:r w:rsidRPr="0021426A">
        <w:t>Постано</w:t>
      </w:r>
      <w:r w:rsidR="006D6874" w:rsidRPr="0021426A">
        <w:t>вления Правительства Российской Федерации от 01.11.2012</w:t>
      </w:r>
      <w:r w:rsidR="006D6874" w:rsidRPr="0021426A">
        <w:br/>
      </w:r>
      <w:r w:rsidRPr="0021426A">
        <w:t>№</w:t>
      </w:r>
      <w:r w:rsidR="006D6874" w:rsidRPr="0021426A">
        <w:t xml:space="preserve"> </w:t>
      </w:r>
      <w:r w:rsidRPr="0021426A">
        <w:t xml:space="preserve">1119 </w:t>
      </w:r>
      <w:r w:rsidR="00DB3D21" w:rsidRPr="0021426A">
        <w:t>«</w:t>
      </w:r>
      <w:r w:rsidRPr="0021426A">
        <w:t>Об утверждении требований к защите персональных данных при их обработке в информационных системах персональных данных</w:t>
      </w:r>
      <w:r w:rsidR="00DB3D21" w:rsidRPr="0021426A">
        <w:t>»</w:t>
      </w:r>
      <w:r w:rsidRPr="0021426A">
        <w:t>;</w:t>
      </w:r>
    </w:p>
    <w:p w:rsidR="00F0080F" w:rsidRPr="0021426A" w:rsidRDefault="0021426A" w:rsidP="006D6874">
      <w:pPr>
        <w:pStyle w:val="21"/>
        <w:spacing w:line="360" w:lineRule="auto"/>
      </w:pPr>
      <w:r>
        <w:t>Постановления Правительства Российской Федерации от 21.03.2012</w:t>
      </w:r>
      <w:r>
        <w:br/>
      </w:r>
      <w:r w:rsidR="00F0080F" w:rsidRPr="0021426A">
        <w:t>№</w:t>
      </w:r>
      <w:r w:rsidR="006D6874" w:rsidRPr="0021426A">
        <w:t xml:space="preserve"> 211</w:t>
      </w:r>
      <w:r>
        <w:t xml:space="preserve"> </w:t>
      </w:r>
      <w:r w:rsidR="00DB3D21" w:rsidRPr="0021426A">
        <w:t>«</w:t>
      </w:r>
      <w:r w:rsidR="00F0080F" w:rsidRPr="0021426A">
        <w:t>Об утверждении перечня мер, направленных на обеспечение выполнения обязанностей, предусмот</w:t>
      </w:r>
      <w:r w:rsidR="006D6874" w:rsidRPr="0021426A">
        <w:t>ренных Федеральным законом</w:t>
      </w:r>
      <w:r w:rsidR="006D6874" w:rsidRPr="0021426A">
        <w:br/>
      </w:r>
      <w:r w:rsidR="006D6874" w:rsidRPr="0021426A">
        <w:lastRenderedPageBreak/>
        <w:t xml:space="preserve">от 27.07.2006 № 152-ФЗ </w:t>
      </w:r>
      <w:r w:rsidR="00DB3D21" w:rsidRPr="0021426A">
        <w:t>«</w:t>
      </w:r>
      <w:r w:rsidR="00F0080F" w:rsidRPr="0021426A">
        <w:t>О персональных данных</w:t>
      </w:r>
      <w:r w:rsidR="00DB3D21" w:rsidRPr="0021426A">
        <w:t>»</w:t>
      </w:r>
      <w:r w:rsidR="00F0080F" w:rsidRPr="0021426A">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DB3D21" w:rsidRPr="0021426A">
        <w:t>»</w:t>
      </w:r>
      <w:r w:rsidR="00F0080F" w:rsidRPr="0021426A">
        <w:t>;</w:t>
      </w:r>
    </w:p>
    <w:p w:rsidR="00C80D9B" w:rsidRPr="0021426A" w:rsidRDefault="00C80D9B" w:rsidP="006D6874">
      <w:pPr>
        <w:pStyle w:val="21"/>
        <w:spacing w:line="360" w:lineRule="auto"/>
      </w:pPr>
      <w:r w:rsidRPr="0021426A">
        <w:t>Постановления Правительства Росс</w:t>
      </w:r>
      <w:r w:rsidR="006D6874" w:rsidRPr="0021426A">
        <w:t>ийской Федерации от 15.09.2008</w:t>
      </w:r>
      <w:r w:rsidR="006D6874" w:rsidRPr="0021426A">
        <w:br/>
      </w:r>
      <w:r w:rsidRPr="0021426A">
        <w:t>№</w:t>
      </w:r>
      <w:r w:rsidR="006D6874" w:rsidRPr="0021426A">
        <w:t xml:space="preserve"> </w:t>
      </w:r>
      <w:r w:rsidRPr="0021426A">
        <w:t xml:space="preserve">687 </w:t>
      </w:r>
      <w:r w:rsidR="00DB3D21" w:rsidRPr="0021426A">
        <w:t>«</w:t>
      </w:r>
      <w:r w:rsidRPr="0021426A">
        <w:t>Об утверждении Положения об особенностях обработки персональных данных, осуществляемой без использования средств автоматизации</w:t>
      </w:r>
      <w:r w:rsidR="00DB3D21" w:rsidRPr="0021426A">
        <w:t>»</w:t>
      </w:r>
      <w:r w:rsidRPr="0021426A">
        <w:t>;</w:t>
      </w:r>
    </w:p>
    <w:p w:rsidR="00C80D9B" w:rsidRPr="0021426A" w:rsidRDefault="00C13BF3" w:rsidP="006D6874">
      <w:pPr>
        <w:pStyle w:val="21"/>
        <w:spacing w:line="360" w:lineRule="auto"/>
      </w:pPr>
      <w:r w:rsidRPr="0021426A">
        <w:t>Требований о защите информации, не составляющей государственную тайну, содержащейся в государственных информационных системах, утвержденных приказом ФСТЭК России от 11.02.2013 №</w:t>
      </w:r>
      <w:r w:rsidR="006D6874" w:rsidRPr="0021426A">
        <w:t xml:space="preserve"> </w:t>
      </w:r>
      <w:r w:rsidRPr="0021426A">
        <w:t>17</w:t>
      </w:r>
      <w:r w:rsidR="00C80D9B" w:rsidRPr="0021426A">
        <w:t>;</w:t>
      </w:r>
    </w:p>
    <w:p w:rsidR="006D6874" w:rsidRPr="0021426A" w:rsidRDefault="006D6874" w:rsidP="006D6874">
      <w:pPr>
        <w:pStyle w:val="21"/>
        <w:spacing w:line="360" w:lineRule="auto"/>
      </w:pPr>
      <w:r w:rsidRPr="0021426A">
        <w:t>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утвержденных приказом ФСТЭК России от 18.02.2013 № 21;</w:t>
      </w:r>
    </w:p>
    <w:p w:rsidR="00C80D9B" w:rsidRPr="0021426A" w:rsidRDefault="00C80D9B" w:rsidP="006D6874">
      <w:pPr>
        <w:pStyle w:val="21"/>
        <w:spacing w:line="360" w:lineRule="auto"/>
      </w:pPr>
      <w:r w:rsidRPr="0021426A">
        <w:t>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утвержденных приказом</w:t>
      </w:r>
      <w:r w:rsidR="006D6874" w:rsidRPr="0021426A">
        <w:t xml:space="preserve"> ФСБ России от 10.07.2014</w:t>
      </w:r>
      <w:r w:rsidR="00561578">
        <w:t xml:space="preserve"> </w:t>
      </w:r>
      <w:r w:rsidR="006D6874" w:rsidRPr="0021426A">
        <w:t>№ 378</w:t>
      </w:r>
      <w:r w:rsidRPr="0021426A">
        <w:t>;</w:t>
      </w:r>
    </w:p>
    <w:p w:rsidR="00C13BF3" w:rsidRPr="0021426A" w:rsidRDefault="00C80D9B" w:rsidP="006D6874">
      <w:pPr>
        <w:pStyle w:val="21"/>
        <w:spacing w:line="360" w:lineRule="auto"/>
      </w:pPr>
      <w:r w:rsidRPr="0021426A">
        <w:t>Перечн</w:t>
      </w:r>
      <w:r w:rsidR="006F5273" w:rsidRPr="0021426A">
        <w:t>я</w:t>
      </w:r>
      <w:r w:rsidRPr="0021426A">
        <w:t xml:space="preserve">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w:t>
      </w:r>
      <w:r w:rsidR="006F5273" w:rsidRPr="0021426A">
        <w:t>ого</w:t>
      </w:r>
      <w:r w:rsidRPr="0021426A">
        <w:t xml:space="preserve"> приказом Министерства культуры Рос</w:t>
      </w:r>
      <w:r w:rsidR="006D6874" w:rsidRPr="0021426A">
        <w:t>сийской Федерации от 25.08.2010</w:t>
      </w:r>
      <w:r w:rsidRPr="0021426A">
        <w:t xml:space="preserve"> № 558</w:t>
      </w:r>
      <w:r w:rsidR="006D6874" w:rsidRPr="0021426A">
        <w:t>;</w:t>
      </w:r>
      <w:r w:rsidRPr="0021426A">
        <w:t xml:space="preserve"> </w:t>
      </w:r>
    </w:p>
    <w:p w:rsidR="00915F0C" w:rsidRPr="0021426A" w:rsidRDefault="00C13BF3" w:rsidP="006D6874">
      <w:pPr>
        <w:pStyle w:val="21"/>
        <w:spacing w:line="360" w:lineRule="auto"/>
      </w:pPr>
      <w:r w:rsidRPr="0021426A">
        <w:lastRenderedPageBreak/>
        <w:t>Методики определения актуальных угроз безопасности персональных данных при их обработке в информационных системах персональных данных, утвержденной заместителем директора ФСТЭК России 14.02.2008</w:t>
      </w:r>
      <w:r w:rsidR="00915F0C" w:rsidRPr="0021426A">
        <w:t>;</w:t>
      </w:r>
    </w:p>
    <w:p w:rsidR="00F0080F" w:rsidRPr="0021426A" w:rsidRDefault="00915F0C" w:rsidP="006D6874">
      <w:pPr>
        <w:pStyle w:val="21"/>
        <w:spacing w:line="360" w:lineRule="auto"/>
      </w:pPr>
      <w:r w:rsidRPr="0021426A">
        <w:t xml:space="preserve">Разъяснений Роскомнадзора </w:t>
      </w:r>
      <w:r w:rsidR="00DB3D21" w:rsidRPr="0021426A">
        <w:t>«</w:t>
      </w:r>
      <w:r w:rsidRPr="0021426A">
        <w:t>О вопросах отнесения фото- и видео- изображения, дактилоскопических данных и иной информации к биометрическим персональным данным и особенности их обработки</w:t>
      </w:r>
      <w:r w:rsidR="006D6874" w:rsidRPr="0021426A">
        <w:t>»</w:t>
      </w:r>
      <w:r w:rsidRPr="0021426A">
        <w:t xml:space="preserve">, </w:t>
      </w:r>
      <w:r w:rsidR="006D6874" w:rsidRPr="0021426A">
        <w:t>«</w:t>
      </w:r>
      <w:r w:rsidRPr="0021426A">
        <w:t>Экономика и жизнь</w:t>
      </w:r>
      <w:r w:rsidR="00DB3D21" w:rsidRPr="0021426A">
        <w:t>»</w:t>
      </w:r>
      <w:r w:rsidRPr="0021426A">
        <w:t xml:space="preserve"> (Бухгалтерское приложение), №36, 13.09.2013</w:t>
      </w:r>
      <w:r w:rsidR="006D6874" w:rsidRPr="0021426A">
        <w:t>.</w:t>
      </w:r>
    </w:p>
    <w:p w:rsidR="006D6874" w:rsidRPr="0021426A" w:rsidRDefault="006D6874" w:rsidP="006D6874">
      <w:pPr>
        <w:pStyle w:val="21"/>
        <w:numPr>
          <w:ilvl w:val="0"/>
          <w:numId w:val="0"/>
        </w:numPr>
        <w:spacing w:line="360" w:lineRule="auto"/>
        <w:ind w:left="1440"/>
      </w:pPr>
    </w:p>
    <w:p w:rsidR="00C80D9B" w:rsidRPr="0021426A" w:rsidRDefault="00C80D9B" w:rsidP="006D6874">
      <w:pPr>
        <w:pStyle w:val="10"/>
        <w:numPr>
          <w:ilvl w:val="0"/>
          <w:numId w:val="0"/>
        </w:numPr>
        <w:spacing w:line="360" w:lineRule="auto"/>
        <w:ind w:left="360"/>
      </w:pPr>
    </w:p>
    <w:p w:rsidR="00C80D9B" w:rsidRPr="0021426A" w:rsidRDefault="00135162" w:rsidP="006D6874">
      <w:pPr>
        <w:pStyle w:val="10"/>
        <w:spacing w:line="360" w:lineRule="auto"/>
      </w:pPr>
      <w:r w:rsidRPr="0021426A">
        <w:t xml:space="preserve">IV. </w:t>
      </w:r>
      <w:r w:rsidR="00C80D9B" w:rsidRPr="0021426A">
        <w:t>Термины, обозначения, сокращения</w:t>
      </w:r>
    </w:p>
    <w:p w:rsidR="00C80D9B" w:rsidRPr="0021426A" w:rsidRDefault="00C80D9B" w:rsidP="006D6874">
      <w:pPr>
        <w:pStyle w:val="10"/>
        <w:numPr>
          <w:ilvl w:val="0"/>
          <w:numId w:val="0"/>
        </w:numPr>
        <w:spacing w:line="360" w:lineRule="auto"/>
        <w:ind w:left="360"/>
      </w:pPr>
    </w:p>
    <w:p w:rsidR="00C80D9B" w:rsidRPr="0021426A" w:rsidRDefault="00C80D9B" w:rsidP="006D6874">
      <w:pPr>
        <w:pStyle w:val="22"/>
        <w:spacing w:line="360" w:lineRule="auto"/>
      </w:pPr>
      <w:r w:rsidRPr="0021426A">
        <w:t>В настоящ</w:t>
      </w:r>
      <w:r w:rsidR="00FA73A4" w:rsidRPr="0021426A">
        <w:t>ей</w:t>
      </w:r>
      <w:r w:rsidRPr="0021426A">
        <w:t xml:space="preserve"> </w:t>
      </w:r>
      <w:r w:rsidR="00FA73A4" w:rsidRPr="0021426A">
        <w:t>Политике</w:t>
      </w:r>
      <w:r w:rsidRPr="0021426A">
        <w:t xml:space="preserve"> используются следующие термины и определения: </w:t>
      </w:r>
    </w:p>
    <w:p w:rsidR="000654E4" w:rsidRPr="0021426A" w:rsidRDefault="00651BCB" w:rsidP="006D6874">
      <w:pPr>
        <w:pStyle w:val="33"/>
        <w:spacing w:line="360" w:lineRule="auto"/>
      </w:pPr>
      <w:bookmarkStart w:id="13" w:name="sub_303"/>
      <w:r w:rsidRPr="0021426A">
        <w:rPr>
          <w:b/>
        </w:rPr>
        <w:t>А</w:t>
      </w:r>
      <w:r w:rsidR="000654E4" w:rsidRPr="0021426A">
        <w:rPr>
          <w:b/>
        </w:rPr>
        <w:t>втоматизированная обработка персональных данных</w:t>
      </w:r>
      <w:r w:rsidR="000654E4" w:rsidRPr="0021426A">
        <w:t xml:space="preserve"> – обработка персональных данных с помощью</w:t>
      </w:r>
      <w:r w:rsidRPr="0021426A">
        <w:t xml:space="preserve"> средств вычислительной техники</w:t>
      </w:r>
      <w:r w:rsidRPr="0021426A">
        <w:rPr>
          <w:rStyle w:val="aff3"/>
        </w:rPr>
        <w:footnoteReference w:id="2"/>
      </w:r>
      <w:r w:rsidRPr="0021426A">
        <w:t>.</w:t>
      </w:r>
    </w:p>
    <w:p w:rsidR="000654E4" w:rsidRPr="0021426A" w:rsidRDefault="0091430C" w:rsidP="006D6874">
      <w:pPr>
        <w:pStyle w:val="33"/>
        <w:spacing w:line="360" w:lineRule="auto"/>
      </w:pPr>
      <w:r w:rsidRPr="0021426A">
        <w:rPr>
          <w:b/>
        </w:rPr>
        <w:t>Б</w:t>
      </w:r>
      <w:r w:rsidR="000654E4" w:rsidRPr="0021426A">
        <w:rPr>
          <w:b/>
        </w:rPr>
        <w:t>локирование персональных данных</w:t>
      </w:r>
      <w:r w:rsidR="000654E4" w:rsidRPr="0021426A">
        <w:t xml:space="preserve"> - временное прекращение обработки персональных данных (за исключением случаев, если обработка необходима для уточнения персональ</w:t>
      </w:r>
      <w:r w:rsidRPr="0021426A">
        <w:t>ных данных)</w:t>
      </w:r>
      <w:r w:rsidRPr="0021426A">
        <w:rPr>
          <w:rStyle w:val="aff3"/>
        </w:rPr>
        <w:footnoteReference w:id="3"/>
      </w:r>
      <w:r w:rsidRPr="0021426A">
        <w:t>.</w:t>
      </w:r>
    </w:p>
    <w:p w:rsidR="000654E4" w:rsidRPr="0021426A" w:rsidRDefault="002453F5" w:rsidP="006D6874">
      <w:pPr>
        <w:pStyle w:val="33"/>
        <w:spacing w:line="360" w:lineRule="auto"/>
      </w:pPr>
      <w:r w:rsidRPr="0021426A">
        <w:rPr>
          <w:b/>
        </w:rPr>
        <w:t>Должностное лицо</w:t>
      </w:r>
      <w:r w:rsidR="006D6874" w:rsidRPr="0021426A">
        <w:t xml:space="preserve"> – </w:t>
      </w:r>
      <w:r w:rsidRPr="0021426A">
        <w:t xml:space="preserve">работник </w:t>
      </w:r>
      <w:r w:rsidR="006D6874" w:rsidRPr="0021426A">
        <w:t xml:space="preserve">Агентства, правомочный </w:t>
      </w:r>
      <w:r w:rsidRPr="0021426A">
        <w:t xml:space="preserve">от имени </w:t>
      </w:r>
      <w:r w:rsidR="006D6874" w:rsidRPr="0021426A">
        <w:t xml:space="preserve">Агентства </w:t>
      </w:r>
      <w:r w:rsidRPr="0021426A">
        <w:t>исполнять определенные, предусмотренные должностными обязанностями действия</w:t>
      </w:r>
      <w:r w:rsidR="00834D29" w:rsidRPr="0021426A">
        <w:t>.</w:t>
      </w:r>
    </w:p>
    <w:p w:rsidR="000654E4" w:rsidRPr="0021426A" w:rsidRDefault="0091430C" w:rsidP="006D6874">
      <w:pPr>
        <w:pStyle w:val="33"/>
        <w:spacing w:line="360" w:lineRule="auto"/>
      </w:pPr>
      <w:r w:rsidRPr="0021426A">
        <w:rPr>
          <w:b/>
        </w:rPr>
        <w:t>И</w:t>
      </w:r>
      <w:r w:rsidR="000654E4" w:rsidRPr="0021426A">
        <w:rPr>
          <w:b/>
        </w:rPr>
        <w:t>нформационная система персональных данных (ИСПДн)</w:t>
      </w:r>
      <w:r w:rsidR="000654E4" w:rsidRPr="0021426A">
        <w:t xml:space="preserve"> – со</w:t>
      </w:r>
      <w:r w:rsidR="000654E4" w:rsidRPr="0021426A">
        <w:rPr>
          <w:rStyle w:val="330"/>
        </w:rPr>
        <w:t>в</w:t>
      </w:r>
      <w:r w:rsidR="000654E4" w:rsidRPr="0021426A">
        <w:t>окупность содержащихся в базах данных персональных данных и обеспечивающих их обработку информационных т</w:t>
      </w:r>
      <w:r w:rsidRPr="0021426A">
        <w:t>ехнологий и технических средств</w:t>
      </w:r>
      <w:r w:rsidRPr="0021426A">
        <w:rPr>
          <w:rStyle w:val="aff3"/>
        </w:rPr>
        <w:footnoteReference w:id="4"/>
      </w:r>
      <w:r w:rsidRPr="0021426A">
        <w:t>.</w:t>
      </w:r>
    </w:p>
    <w:p w:rsidR="000654E4" w:rsidRPr="0021426A" w:rsidRDefault="0091430C" w:rsidP="006D6874">
      <w:pPr>
        <w:pStyle w:val="33"/>
        <w:spacing w:line="360" w:lineRule="auto"/>
      </w:pPr>
      <w:r w:rsidRPr="0021426A">
        <w:rPr>
          <w:b/>
        </w:rPr>
        <w:lastRenderedPageBreak/>
        <w:t>К</w:t>
      </w:r>
      <w:r w:rsidR="000654E4" w:rsidRPr="0021426A">
        <w:rPr>
          <w:b/>
        </w:rPr>
        <w:t>онфиденциальность персональных данных</w:t>
      </w:r>
      <w:r w:rsidR="000654E4" w:rsidRPr="0021426A">
        <w:t xml:space="preserve"> – требование обязательного соблюдения недопущения распространения персональных данных без согласия субъекта персональных данных или наличия иного законного осно</w:t>
      </w:r>
      <w:r w:rsidRPr="0021426A">
        <w:t>вания</w:t>
      </w:r>
      <w:r w:rsidRPr="0021426A">
        <w:rPr>
          <w:rStyle w:val="aff3"/>
        </w:rPr>
        <w:footnoteReference w:id="5"/>
      </w:r>
      <w:r w:rsidRPr="0021426A">
        <w:t>.</w:t>
      </w:r>
    </w:p>
    <w:p w:rsidR="00321D96" w:rsidRPr="0021426A" w:rsidRDefault="00321D96" w:rsidP="006D6874">
      <w:pPr>
        <w:pStyle w:val="33"/>
        <w:spacing w:line="360" w:lineRule="auto"/>
      </w:pPr>
      <w:r w:rsidRPr="0021426A">
        <w:rPr>
          <w:b/>
        </w:rPr>
        <w:t xml:space="preserve">Контролируемая зона – </w:t>
      </w:r>
      <w:r w:rsidRPr="0021426A">
        <w:t>это пространство, в котором исключено неконтролируемое пребывание</w:t>
      </w:r>
      <w:r w:rsidR="00415EDC" w:rsidRPr="0021426A">
        <w:t xml:space="preserve"> </w:t>
      </w:r>
      <w:r w:rsidR="00E1006B">
        <w:t>специалист</w:t>
      </w:r>
      <w:r w:rsidR="000D28EE" w:rsidRPr="0021426A">
        <w:t>ов</w:t>
      </w:r>
      <w:r w:rsidR="00415EDC" w:rsidRPr="0021426A">
        <w:t>, не допущенных в установленном порядке к конфиденциальной информации, а также</w:t>
      </w:r>
      <w:r w:rsidRPr="0021426A">
        <w:t xml:space="preserve"> посетителей оператора и посторонних</w:t>
      </w:r>
      <w:r w:rsidR="00415EDC" w:rsidRPr="0021426A">
        <w:t xml:space="preserve"> лиц</w:t>
      </w:r>
      <w:r w:rsidRPr="0021426A">
        <w:t>, технических и иных материальных средств</w:t>
      </w:r>
      <w:r w:rsidRPr="0021426A">
        <w:rPr>
          <w:rStyle w:val="aff3"/>
        </w:rPr>
        <w:footnoteReference w:id="6"/>
      </w:r>
      <w:r w:rsidRPr="0021426A">
        <w:t>.</w:t>
      </w:r>
    </w:p>
    <w:p w:rsidR="000654E4" w:rsidRPr="0021426A" w:rsidRDefault="00932EF7" w:rsidP="006D6874">
      <w:pPr>
        <w:pStyle w:val="33"/>
        <w:spacing w:line="360" w:lineRule="auto"/>
      </w:pPr>
      <w:r w:rsidRPr="0021426A">
        <w:rPr>
          <w:b/>
        </w:rPr>
        <w:t>О</w:t>
      </w:r>
      <w:r w:rsidR="000654E4" w:rsidRPr="0021426A">
        <w:rPr>
          <w:b/>
        </w:rPr>
        <w:t>безличивание персональных данных</w:t>
      </w:r>
      <w:r w:rsidR="000654E4" w:rsidRPr="0021426A">
        <w:t xml:space="preserve">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w:t>
      </w:r>
      <w:r w:rsidRPr="0021426A">
        <w:t>нальных данных</w:t>
      </w:r>
      <w:r w:rsidRPr="0021426A">
        <w:rPr>
          <w:rStyle w:val="aff3"/>
        </w:rPr>
        <w:footnoteReference w:id="7"/>
      </w:r>
      <w:r w:rsidRPr="0021426A">
        <w:t>.</w:t>
      </w:r>
    </w:p>
    <w:p w:rsidR="000654E4" w:rsidRPr="0021426A" w:rsidRDefault="009A7FDD" w:rsidP="006D6874">
      <w:pPr>
        <w:pStyle w:val="33"/>
        <w:spacing w:line="360" w:lineRule="auto"/>
      </w:pPr>
      <w:r w:rsidRPr="0021426A">
        <w:rPr>
          <w:b/>
        </w:rPr>
        <w:lastRenderedPageBreak/>
        <w:t>О</w:t>
      </w:r>
      <w:r w:rsidR="000654E4" w:rsidRPr="0021426A">
        <w:rPr>
          <w:b/>
        </w:rPr>
        <w:t>ператор персональных данных</w:t>
      </w:r>
      <w:r w:rsidR="000654E4" w:rsidRPr="0021426A">
        <w:t xml:space="preserve">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w:t>
      </w:r>
      <w:r w:rsidRPr="0021426A">
        <w:t>ршаемые с персональными данными</w:t>
      </w:r>
      <w:r w:rsidRPr="0021426A">
        <w:rPr>
          <w:rStyle w:val="aff3"/>
        </w:rPr>
        <w:footnoteReference w:id="8"/>
      </w:r>
      <w:r w:rsidRPr="0021426A">
        <w:t>.</w:t>
      </w:r>
    </w:p>
    <w:p w:rsidR="00537475" w:rsidRPr="0021426A" w:rsidRDefault="00537475" w:rsidP="006D6874">
      <w:pPr>
        <w:pStyle w:val="33"/>
        <w:spacing w:line="360" w:lineRule="auto"/>
      </w:pPr>
      <w:r w:rsidRPr="0021426A">
        <w:rPr>
          <w:b/>
        </w:rPr>
        <w:t xml:space="preserve">Получатель </w:t>
      </w:r>
      <w:r w:rsidR="00E54031" w:rsidRPr="0021426A">
        <w:rPr>
          <w:b/>
        </w:rPr>
        <w:t xml:space="preserve">государственных </w:t>
      </w:r>
      <w:r w:rsidRPr="0021426A">
        <w:rPr>
          <w:b/>
        </w:rPr>
        <w:t>услуг</w:t>
      </w:r>
      <w:r w:rsidRPr="0021426A">
        <w:t xml:space="preserve"> - </w:t>
      </w:r>
      <w:r w:rsidR="00E54031" w:rsidRPr="0021426A">
        <w:t xml:space="preserve">гражданин, обратившийся за получением государственных услуг, предоставляемых </w:t>
      </w:r>
      <w:r w:rsidR="007F2610" w:rsidRPr="0021426A">
        <w:t>Агентст</w:t>
      </w:r>
      <w:r w:rsidR="00E54031" w:rsidRPr="0021426A">
        <w:t>вом в соответствии с действующим законодательством.</w:t>
      </w:r>
    </w:p>
    <w:p w:rsidR="000654E4" w:rsidRPr="0021426A" w:rsidRDefault="009A7FDD" w:rsidP="006D6874">
      <w:pPr>
        <w:pStyle w:val="33"/>
        <w:spacing w:line="360" w:lineRule="auto"/>
      </w:pPr>
      <w:r w:rsidRPr="0021426A">
        <w:rPr>
          <w:b/>
        </w:rPr>
        <w:t>П</w:t>
      </w:r>
      <w:r w:rsidR="000654E4" w:rsidRPr="0021426A">
        <w:rPr>
          <w:b/>
        </w:rPr>
        <w:t>редоставление персональных данных</w:t>
      </w:r>
      <w:r w:rsidR="000654E4" w:rsidRPr="0021426A">
        <w:t xml:space="preserve"> – действия, направленные на раскрытие персональных данных определенному л</w:t>
      </w:r>
      <w:r w:rsidRPr="0021426A">
        <w:t>ицу или определенному кругу лиц</w:t>
      </w:r>
      <w:r w:rsidRPr="0021426A">
        <w:rPr>
          <w:rStyle w:val="aff3"/>
        </w:rPr>
        <w:footnoteReference w:id="9"/>
      </w:r>
      <w:r w:rsidRPr="0021426A">
        <w:t>.</w:t>
      </w:r>
    </w:p>
    <w:p w:rsidR="00D22805" w:rsidRPr="0021426A" w:rsidRDefault="00D22805" w:rsidP="006D6874">
      <w:pPr>
        <w:pStyle w:val="33"/>
        <w:spacing w:line="360" w:lineRule="auto"/>
      </w:pPr>
      <w:r w:rsidRPr="0021426A">
        <w:rPr>
          <w:b/>
        </w:rPr>
        <w:t>Перечень Главархива</w:t>
      </w:r>
      <w:r w:rsidRPr="0021426A">
        <w:t xml:space="preserve"> </w:t>
      </w:r>
      <w:r w:rsidR="000865BC" w:rsidRPr="0021426A">
        <w:t>–</w:t>
      </w:r>
      <w:r w:rsidRPr="0021426A">
        <w:t xml:space="preserve"> </w:t>
      </w:r>
      <w:r w:rsidR="000865BC" w:rsidRPr="0021426A">
        <w:t>«</w:t>
      </w:r>
      <w:r w:rsidRPr="0021426A">
        <w:t>Перечень типовых документов, образующихся в деятельности госкомитетов, министерств, ведомств и других учреждений, организаций, предприятий, с указанием сроков хранения</w:t>
      </w:r>
      <w:r w:rsidR="000865BC" w:rsidRPr="0021426A">
        <w:t>»</w:t>
      </w:r>
      <w:r w:rsidRPr="0021426A">
        <w:t xml:space="preserve"> (утв. Главархивом СССР 15.08.1988)</w:t>
      </w:r>
      <w:r w:rsidRPr="0021426A">
        <w:rPr>
          <w:rStyle w:val="aff3"/>
        </w:rPr>
        <w:footnoteReference w:id="10"/>
      </w:r>
      <w:r w:rsidRPr="0021426A">
        <w:t>.</w:t>
      </w:r>
    </w:p>
    <w:p w:rsidR="000654E4" w:rsidRPr="0021426A" w:rsidRDefault="00824C32" w:rsidP="006D6874">
      <w:pPr>
        <w:pStyle w:val="33"/>
        <w:spacing w:line="360" w:lineRule="auto"/>
      </w:pPr>
      <w:r w:rsidRPr="0021426A">
        <w:rPr>
          <w:b/>
        </w:rPr>
        <w:t xml:space="preserve">Перечень Минкультуры - </w:t>
      </w:r>
      <w:r w:rsidRPr="0021426A">
        <w:t>«Перечень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Росс</w:t>
      </w:r>
      <w:r w:rsidR="006D6874" w:rsidRPr="0021426A">
        <w:t xml:space="preserve">ийской Федерации от 25.08.2010 </w:t>
      </w:r>
      <w:r w:rsidRPr="0021426A">
        <w:t>№</w:t>
      </w:r>
      <w:r w:rsidR="006D6874" w:rsidRPr="0021426A">
        <w:t xml:space="preserve"> </w:t>
      </w:r>
      <w:r w:rsidRPr="0021426A">
        <w:t xml:space="preserve">558. Перечни типовых архивных документов с указанием сроков их хранения утверждаются уполномоченным Правительством Российской Федерации федеральным органом исполнительной власти (часть 3 статьи 6 </w:t>
      </w:r>
      <w:r w:rsidR="006D6874" w:rsidRPr="0021426A">
        <w:t>Федерального закона</w:t>
      </w:r>
      <w:r w:rsidR="006D6874" w:rsidRPr="0021426A">
        <w:br/>
      </w:r>
      <w:r w:rsidR="00846D5B" w:rsidRPr="0021426A">
        <w:t>от 22.10.2004 №</w:t>
      </w:r>
      <w:r w:rsidR="006D6874" w:rsidRPr="0021426A">
        <w:t xml:space="preserve"> </w:t>
      </w:r>
      <w:r w:rsidR="00846D5B" w:rsidRPr="0021426A">
        <w:t>125-ФЗ «Об архивном деле в Российской Федерации»</w:t>
      </w:r>
      <w:r w:rsidR="006D6874" w:rsidRPr="0021426A">
        <w:t>).</w:t>
      </w:r>
      <w:r w:rsidR="006D6874" w:rsidRPr="0021426A">
        <w:br/>
      </w:r>
      <w:r w:rsidRPr="0021426A">
        <w:lastRenderedPageBreak/>
        <w:t>В соответствии с Указом Президента Р</w:t>
      </w:r>
      <w:r w:rsidR="006D6874" w:rsidRPr="0021426A">
        <w:t>оссийской Федерации от 12.05.2008</w:t>
      </w:r>
      <w:r w:rsidR="006D6874" w:rsidRPr="0021426A">
        <w:br/>
      </w:r>
      <w:r w:rsidRPr="0021426A">
        <w:t xml:space="preserve">№ 724 </w:t>
      </w:r>
      <w:r w:rsidR="000865BC" w:rsidRPr="0021426A">
        <w:t>«</w:t>
      </w:r>
      <w:r w:rsidRPr="0021426A">
        <w:t>Вопросы системы и структуры федеральных органов исполнительной власти</w:t>
      </w:r>
      <w:r w:rsidR="000865BC" w:rsidRPr="0021426A">
        <w:t>»</w:t>
      </w:r>
      <w:r w:rsidR="006D6874" w:rsidRPr="0021426A">
        <w:t xml:space="preserve"> и п.5.2.6</w:t>
      </w:r>
      <w:r w:rsidRPr="0021426A">
        <w:t xml:space="preserve"> Положения о Министерстве культуры Россий</w:t>
      </w:r>
      <w:r w:rsidR="006D6874" w:rsidRPr="0021426A">
        <w:t xml:space="preserve">ской Федерации, утвержденного </w:t>
      </w:r>
      <w:r w:rsidRPr="0021426A">
        <w:t>Постановлением Правительства Р</w:t>
      </w:r>
      <w:r w:rsidR="006D6874" w:rsidRPr="0021426A">
        <w:t>оссийской Федерации</w:t>
      </w:r>
      <w:r w:rsidRPr="0021426A">
        <w:t xml:space="preserve"> от 20.07.2011 №</w:t>
      </w:r>
      <w:r w:rsidR="006D6874" w:rsidRPr="0021426A">
        <w:t xml:space="preserve"> </w:t>
      </w:r>
      <w:r w:rsidR="0006135F" w:rsidRPr="0021426A">
        <w:t xml:space="preserve">590 в настоящее время </w:t>
      </w:r>
      <w:r w:rsidRPr="0021426A">
        <w:t>таким федеральным органом исполнительной власти является Министерство культуры Россий</w:t>
      </w:r>
      <w:r w:rsidR="006D6874" w:rsidRPr="0021426A">
        <w:t>ской Федерации</w:t>
      </w:r>
      <w:r w:rsidRPr="0021426A">
        <w:t xml:space="preserve"> (Минкультуры</w:t>
      </w:r>
      <w:r w:rsidR="006D6874" w:rsidRPr="0021426A">
        <w:t xml:space="preserve"> РФ</w:t>
      </w:r>
      <w:r w:rsidR="007965D8" w:rsidRPr="0021426A">
        <w:t>)</w:t>
      </w:r>
      <w:r w:rsidR="009C687B" w:rsidRPr="0021426A">
        <w:t>.</w:t>
      </w:r>
      <w:r w:rsidR="000654E4" w:rsidRPr="0021426A">
        <w:t xml:space="preserve"> </w:t>
      </w:r>
    </w:p>
    <w:p w:rsidR="000654E4" w:rsidRPr="0021426A" w:rsidRDefault="009A7FDD" w:rsidP="006D6874">
      <w:pPr>
        <w:pStyle w:val="33"/>
        <w:spacing w:line="360" w:lineRule="auto"/>
      </w:pPr>
      <w:r w:rsidRPr="0021426A">
        <w:rPr>
          <w:b/>
        </w:rPr>
        <w:t>П</w:t>
      </w:r>
      <w:r w:rsidR="000654E4" w:rsidRPr="0021426A">
        <w:rPr>
          <w:b/>
        </w:rPr>
        <w:t>ерсональные данные (ПДн)</w:t>
      </w:r>
      <w:r w:rsidR="000654E4" w:rsidRPr="0021426A">
        <w:t xml:space="preserve"> - любая информация, относящаяся к прямо или косвенно определенному или определяемому физическому лицу (субъекту персональных дан</w:t>
      </w:r>
      <w:r w:rsidRPr="0021426A">
        <w:t>ных)</w:t>
      </w:r>
      <w:r w:rsidRPr="0021426A">
        <w:rPr>
          <w:rStyle w:val="aff3"/>
        </w:rPr>
        <w:footnoteReference w:id="11"/>
      </w:r>
      <w:r w:rsidRPr="0021426A">
        <w:t>.</w:t>
      </w:r>
    </w:p>
    <w:p w:rsidR="000654E4" w:rsidRPr="0021426A" w:rsidRDefault="00731920" w:rsidP="006D6874">
      <w:pPr>
        <w:pStyle w:val="33"/>
        <w:spacing w:line="360" w:lineRule="auto"/>
      </w:pPr>
      <w:r w:rsidRPr="0021426A">
        <w:rPr>
          <w:b/>
        </w:rPr>
        <w:t>Р</w:t>
      </w:r>
      <w:r w:rsidR="000654E4" w:rsidRPr="0021426A">
        <w:rPr>
          <w:b/>
        </w:rPr>
        <w:t>аспространение персональных данных</w:t>
      </w:r>
      <w:r w:rsidR="000654E4" w:rsidRPr="0021426A">
        <w:t xml:space="preserve"> - действия, направленные на раскрытие персональных данных неопределенному кру</w:t>
      </w:r>
      <w:r w:rsidRPr="0021426A">
        <w:t>гу лиц</w:t>
      </w:r>
      <w:r w:rsidRPr="0021426A">
        <w:rPr>
          <w:rStyle w:val="aff3"/>
        </w:rPr>
        <w:footnoteReference w:id="12"/>
      </w:r>
      <w:r w:rsidRPr="0021426A">
        <w:t>.</w:t>
      </w:r>
    </w:p>
    <w:p w:rsidR="00FF246A" w:rsidRPr="0021426A" w:rsidRDefault="00FF246A" w:rsidP="006D6874">
      <w:pPr>
        <w:pStyle w:val="33"/>
        <w:spacing w:line="360" w:lineRule="auto"/>
      </w:pPr>
      <w:r w:rsidRPr="0021426A">
        <w:rPr>
          <w:b/>
        </w:rPr>
        <w:t xml:space="preserve">Система защиты </w:t>
      </w:r>
      <w:r w:rsidR="00FB017E" w:rsidRPr="0021426A">
        <w:rPr>
          <w:b/>
        </w:rPr>
        <w:t>информации информационных систем</w:t>
      </w:r>
      <w:r w:rsidR="00A56BB5" w:rsidRPr="0021426A">
        <w:rPr>
          <w:b/>
        </w:rPr>
        <w:t xml:space="preserve"> </w:t>
      </w:r>
      <w:r w:rsidR="00FB017E" w:rsidRPr="0021426A">
        <w:rPr>
          <w:b/>
        </w:rPr>
        <w:t>(СЗИИС</w:t>
      </w:r>
      <w:r w:rsidRPr="0021426A">
        <w:rPr>
          <w:b/>
        </w:rPr>
        <w:t>)</w:t>
      </w:r>
      <w:r w:rsidRPr="0021426A">
        <w:t xml:space="preserve"> – система по обеспечению безопасности </w:t>
      </w:r>
      <w:r w:rsidR="00FB017E" w:rsidRPr="0021426A">
        <w:t>информации</w:t>
      </w:r>
      <w:r w:rsidRPr="0021426A">
        <w:t>, создаваемая в соответствии с нормативными правовыми актами</w:t>
      </w:r>
      <w:r w:rsidRPr="0021426A">
        <w:rPr>
          <w:rStyle w:val="aff3"/>
        </w:rPr>
        <w:footnoteReference w:id="13"/>
      </w:r>
      <w:r w:rsidRPr="0021426A">
        <w:t xml:space="preserve"> с целью нейтрализации актуальных угроз безопасности </w:t>
      </w:r>
      <w:r w:rsidR="00FB017E" w:rsidRPr="0021426A">
        <w:t>информации</w:t>
      </w:r>
      <w:r w:rsidRPr="0021426A">
        <w:t xml:space="preserve"> </w:t>
      </w:r>
      <w:r w:rsidR="006D6874" w:rsidRPr="0021426A">
        <w:t>(</w:t>
      </w:r>
      <w:r w:rsidRPr="0021426A">
        <w:t xml:space="preserve">система защиты </w:t>
      </w:r>
      <w:r w:rsidR="00FB017E" w:rsidRPr="0021426A">
        <w:t>информации</w:t>
      </w:r>
      <w:r w:rsidRPr="0021426A">
        <w:t xml:space="preserve"> включает в себя организационные и (или) технические меры, определенные с учетом актуальных угроз безопасности </w:t>
      </w:r>
      <w:r w:rsidR="00FB017E" w:rsidRPr="0021426A">
        <w:t>информации</w:t>
      </w:r>
      <w:r w:rsidRPr="0021426A">
        <w:t xml:space="preserve"> и информационных технологий, используемых в информационных системах</w:t>
      </w:r>
      <w:r w:rsidRPr="0021426A">
        <w:rPr>
          <w:rStyle w:val="aff3"/>
        </w:rPr>
        <w:footnoteReference w:id="14"/>
      </w:r>
      <w:r w:rsidR="006D6874" w:rsidRPr="0021426A">
        <w:t>)</w:t>
      </w:r>
      <w:r w:rsidRPr="0021426A">
        <w:t>.</w:t>
      </w:r>
    </w:p>
    <w:p w:rsidR="000654E4" w:rsidRPr="0021426A" w:rsidRDefault="00731920" w:rsidP="006D6874">
      <w:pPr>
        <w:pStyle w:val="33"/>
        <w:spacing w:line="360" w:lineRule="auto"/>
      </w:pPr>
      <w:r w:rsidRPr="0021426A">
        <w:rPr>
          <w:b/>
        </w:rPr>
        <w:t>С</w:t>
      </w:r>
      <w:r w:rsidR="000654E4" w:rsidRPr="0021426A">
        <w:rPr>
          <w:b/>
        </w:rPr>
        <w:t>убъект персональных данных</w:t>
      </w:r>
      <w:r w:rsidR="000654E4" w:rsidRPr="0021426A">
        <w:t xml:space="preserve"> - физическое лицо, определяемое (идентифицируемое) на осно</w:t>
      </w:r>
      <w:r w:rsidRPr="0021426A">
        <w:t>вании персональных данных</w:t>
      </w:r>
      <w:r w:rsidRPr="0021426A">
        <w:rPr>
          <w:rStyle w:val="aff3"/>
        </w:rPr>
        <w:footnoteReference w:id="15"/>
      </w:r>
      <w:r w:rsidRPr="0021426A">
        <w:t>.</w:t>
      </w:r>
    </w:p>
    <w:p w:rsidR="000654E4" w:rsidRPr="0021426A" w:rsidRDefault="00AB26F7" w:rsidP="006D6874">
      <w:pPr>
        <w:pStyle w:val="33"/>
        <w:spacing w:line="360" w:lineRule="auto"/>
      </w:pPr>
      <w:r w:rsidRPr="0021426A">
        <w:rPr>
          <w:b/>
        </w:rPr>
        <w:lastRenderedPageBreak/>
        <w:t>У</w:t>
      </w:r>
      <w:r w:rsidR="000654E4" w:rsidRPr="0021426A">
        <w:rPr>
          <w:b/>
        </w:rPr>
        <w:t>ничтожение персональных данных</w:t>
      </w:r>
      <w:r w:rsidR="000654E4" w:rsidRPr="0021426A">
        <w:t xml:space="preserve">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w:t>
      </w:r>
      <w:r w:rsidRPr="0021426A">
        <w:t>ые носители персональных данных</w:t>
      </w:r>
      <w:r w:rsidRPr="0021426A">
        <w:rPr>
          <w:rStyle w:val="aff3"/>
        </w:rPr>
        <w:footnoteReference w:id="16"/>
      </w:r>
      <w:r w:rsidRPr="0021426A">
        <w:t>.</w:t>
      </w:r>
    </w:p>
    <w:p w:rsidR="000654E4" w:rsidRPr="0021426A" w:rsidRDefault="00AB26F7" w:rsidP="006D6874">
      <w:pPr>
        <w:pStyle w:val="33"/>
        <w:spacing w:line="360" w:lineRule="auto"/>
      </w:pPr>
      <w:r w:rsidRPr="0021426A">
        <w:rPr>
          <w:b/>
        </w:rPr>
        <w:t>Т</w:t>
      </w:r>
      <w:r w:rsidR="000654E4" w:rsidRPr="0021426A">
        <w:rPr>
          <w:b/>
        </w:rPr>
        <w:t>рансграничная передача персональных данных</w:t>
      </w:r>
      <w:r w:rsidR="000654E4" w:rsidRPr="0021426A">
        <w:t xml:space="preserve">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r w:rsidRPr="0021426A">
        <w:rPr>
          <w:rStyle w:val="aff3"/>
        </w:rPr>
        <w:footnoteReference w:id="17"/>
      </w:r>
      <w:r w:rsidRPr="0021426A">
        <w:t>.</w:t>
      </w:r>
    </w:p>
    <w:p w:rsidR="00F152AF" w:rsidRPr="0021426A" w:rsidRDefault="00F152AF" w:rsidP="006D6874">
      <w:pPr>
        <w:pStyle w:val="22"/>
        <w:numPr>
          <w:ilvl w:val="0"/>
          <w:numId w:val="0"/>
        </w:numPr>
        <w:spacing w:line="360" w:lineRule="auto"/>
        <w:ind w:left="792"/>
      </w:pPr>
    </w:p>
    <w:p w:rsidR="005A1686" w:rsidRPr="0021426A" w:rsidRDefault="005A1686" w:rsidP="006D6874">
      <w:pPr>
        <w:pStyle w:val="22"/>
        <w:spacing w:line="360" w:lineRule="auto"/>
      </w:pPr>
      <w:r w:rsidRPr="0021426A">
        <w:t>В настоящем Положении используются следующие сокращения:</w:t>
      </w:r>
    </w:p>
    <w:p w:rsidR="00FB017E" w:rsidRPr="0021426A" w:rsidRDefault="00FB017E" w:rsidP="006D6874">
      <w:pPr>
        <w:pStyle w:val="33"/>
        <w:spacing w:line="360" w:lineRule="auto"/>
      </w:pPr>
      <w:r w:rsidRPr="0021426A">
        <w:rPr>
          <w:b/>
        </w:rPr>
        <w:t>ИС</w:t>
      </w:r>
      <w:r w:rsidRPr="0021426A">
        <w:t>- информационная система;</w:t>
      </w:r>
    </w:p>
    <w:p w:rsidR="005A1686" w:rsidRPr="0021426A" w:rsidRDefault="005A1686" w:rsidP="006D6874">
      <w:pPr>
        <w:pStyle w:val="33"/>
        <w:spacing w:line="360" w:lineRule="auto"/>
      </w:pPr>
      <w:r w:rsidRPr="0021426A">
        <w:rPr>
          <w:b/>
        </w:rPr>
        <w:t xml:space="preserve">ИСПДн </w:t>
      </w:r>
      <w:r w:rsidRPr="0021426A">
        <w:t>- информационная система персональных данных;</w:t>
      </w:r>
    </w:p>
    <w:p w:rsidR="005A1686" w:rsidRPr="0021426A" w:rsidRDefault="005A1686" w:rsidP="006D6874">
      <w:pPr>
        <w:pStyle w:val="33"/>
        <w:spacing w:line="360" w:lineRule="auto"/>
      </w:pPr>
      <w:r w:rsidRPr="0021426A">
        <w:rPr>
          <w:b/>
        </w:rPr>
        <w:t xml:space="preserve">КЗ </w:t>
      </w:r>
      <w:r w:rsidRPr="0021426A">
        <w:t>- контролируемая зона;</w:t>
      </w:r>
    </w:p>
    <w:p w:rsidR="005A1686" w:rsidRPr="0021426A" w:rsidRDefault="005A1686" w:rsidP="006D6874">
      <w:pPr>
        <w:pStyle w:val="33"/>
        <w:spacing w:line="360" w:lineRule="auto"/>
      </w:pPr>
      <w:r w:rsidRPr="0021426A">
        <w:rPr>
          <w:b/>
        </w:rPr>
        <w:t xml:space="preserve">ПДн </w:t>
      </w:r>
      <w:r w:rsidRPr="0021426A">
        <w:t>- персональные данные;</w:t>
      </w:r>
    </w:p>
    <w:p w:rsidR="001A6755" w:rsidRPr="0021426A" w:rsidRDefault="005A1686" w:rsidP="006D6874">
      <w:pPr>
        <w:pStyle w:val="33"/>
        <w:spacing w:line="360" w:lineRule="auto"/>
      </w:pPr>
      <w:r w:rsidRPr="0021426A">
        <w:rPr>
          <w:b/>
        </w:rPr>
        <w:t>СЗ</w:t>
      </w:r>
      <w:r w:rsidR="00FB017E" w:rsidRPr="0021426A">
        <w:rPr>
          <w:b/>
        </w:rPr>
        <w:t>ИИС</w:t>
      </w:r>
      <w:r w:rsidRPr="0021426A">
        <w:rPr>
          <w:b/>
        </w:rPr>
        <w:t xml:space="preserve"> </w:t>
      </w:r>
      <w:r w:rsidRPr="0021426A">
        <w:t xml:space="preserve">– система защиты </w:t>
      </w:r>
      <w:r w:rsidR="00FB017E" w:rsidRPr="0021426A">
        <w:t>информации информационных систем</w:t>
      </w:r>
      <w:r w:rsidR="00A44266" w:rsidRPr="0021426A">
        <w:t>.</w:t>
      </w:r>
    </w:p>
    <w:p w:rsidR="001F1D0B" w:rsidRPr="0021426A" w:rsidRDefault="001F1D0B" w:rsidP="006D6874">
      <w:pPr>
        <w:pStyle w:val="22"/>
        <w:numPr>
          <w:ilvl w:val="0"/>
          <w:numId w:val="0"/>
        </w:numPr>
        <w:spacing w:line="360" w:lineRule="auto"/>
        <w:ind w:left="792"/>
      </w:pPr>
    </w:p>
    <w:bookmarkEnd w:id="13"/>
    <w:p w:rsidR="000654E4" w:rsidRPr="0021426A" w:rsidRDefault="000A73EC" w:rsidP="006D6874">
      <w:pPr>
        <w:pStyle w:val="10"/>
        <w:spacing w:line="360" w:lineRule="auto"/>
      </w:pPr>
      <w:r w:rsidRPr="0021426A">
        <w:t xml:space="preserve">V. </w:t>
      </w:r>
      <w:r w:rsidR="000654E4" w:rsidRPr="0021426A">
        <w:t>Персональные данные</w:t>
      </w:r>
    </w:p>
    <w:p w:rsidR="00BF7D27" w:rsidRPr="0021426A" w:rsidRDefault="00BF7D27" w:rsidP="006D6874">
      <w:pPr>
        <w:pStyle w:val="10"/>
        <w:numPr>
          <w:ilvl w:val="0"/>
          <w:numId w:val="0"/>
        </w:numPr>
        <w:spacing w:line="360" w:lineRule="auto"/>
        <w:ind w:left="360"/>
      </w:pPr>
    </w:p>
    <w:p w:rsidR="000654E4" w:rsidRPr="0021426A" w:rsidRDefault="00645551" w:rsidP="006D6874">
      <w:pPr>
        <w:pStyle w:val="22"/>
      </w:pPr>
      <w:r w:rsidRPr="0021426A">
        <w:t xml:space="preserve">Перечень субъектов, чьи персональные данные обрабатываются </w:t>
      </w:r>
      <w:r w:rsidR="006D6874" w:rsidRPr="0021426A">
        <w:t>Агент</w:t>
      </w:r>
      <w:r w:rsidR="000865BC" w:rsidRPr="0021426A">
        <w:t>ством</w:t>
      </w:r>
      <w:r w:rsidR="006D6874" w:rsidRPr="0021426A">
        <w:t>.</w:t>
      </w:r>
    </w:p>
    <w:p w:rsidR="006A4571" w:rsidRPr="0021426A" w:rsidRDefault="006A4571" w:rsidP="006D6874">
      <w:pPr>
        <w:pStyle w:val="22"/>
        <w:numPr>
          <w:ilvl w:val="0"/>
          <w:numId w:val="0"/>
        </w:numPr>
        <w:spacing w:line="360" w:lineRule="auto"/>
        <w:ind w:left="709"/>
      </w:pPr>
    </w:p>
    <w:p w:rsidR="008B4362" w:rsidRPr="0021426A" w:rsidRDefault="000865BC" w:rsidP="006D6874">
      <w:pPr>
        <w:pStyle w:val="22"/>
        <w:numPr>
          <w:ilvl w:val="0"/>
          <w:numId w:val="0"/>
        </w:numPr>
        <w:spacing w:line="360" w:lineRule="auto"/>
        <w:ind w:left="709"/>
      </w:pPr>
      <w:r w:rsidRPr="0021426A">
        <w:tab/>
      </w:r>
      <w:r w:rsidR="006D6874" w:rsidRPr="0021426A">
        <w:t>Агентство</w:t>
      </w:r>
      <w:r w:rsidRPr="0021426A">
        <w:t xml:space="preserve"> </w:t>
      </w:r>
      <w:r w:rsidR="00D07B1D" w:rsidRPr="0021426A">
        <w:t>обрабатывает</w:t>
      </w:r>
      <w:r w:rsidR="008B4362" w:rsidRPr="0021426A">
        <w:t xml:space="preserve"> персональные данные следующих групп субъектов:</w:t>
      </w:r>
    </w:p>
    <w:p w:rsidR="0035181A" w:rsidRPr="0021426A" w:rsidRDefault="0035181A" w:rsidP="003C3B78">
      <w:pPr>
        <w:pStyle w:val="33"/>
        <w:spacing w:line="360" w:lineRule="auto"/>
      </w:pPr>
      <w:r w:rsidRPr="0021426A">
        <w:t>государственных гражданских служащих (далее</w:t>
      </w:r>
      <w:r w:rsidR="0033306B" w:rsidRPr="0021426A">
        <w:t xml:space="preserve"> </w:t>
      </w:r>
      <w:r w:rsidRPr="0021426A">
        <w:t xml:space="preserve">- гражданских служащих) </w:t>
      </w:r>
      <w:r w:rsidR="006D6874" w:rsidRPr="0021426A">
        <w:t>Агентств</w:t>
      </w:r>
      <w:r w:rsidR="0033306B" w:rsidRPr="0021426A">
        <w:t>а</w:t>
      </w:r>
      <w:r w:rsidRPr="0021426A">
        <w:t>;</w:t>
      </w:r>
    </w:p>
    <w:p w:rsidR="008B4362" w:rsidRPr="0021426A" w:rsidRDefault="008B4362" w:rsidP="003C3B78">
      <w:pPr>
        <w:pStyle w:val="33"/>
        <w:spacing w:line="360" w:lineRule="auto"/>
      </w:pPr>
      <w:r w:rsidRPr="0021426A">
        <w:t>работнико</w:t>
      </w:r>
      <w:r w:rsidR="00CC68A7" w:rsidRPr="0021426A">
        <w:t xml:space="preserve">в </w:t>
      </w:r>
      <w:r w:rsidR="006D6874" w:rsidRPr="0021426A">
        <w:t>Агент</w:t>
      </w:r>
      <w:r w:rsidR="0033306B" w:rsidRPr="0021426A">
        <w:t>ства</w:t>
      </w:r>
      <w:r w:rsidRPr="0021426A">
        <w:t>;</w:t>
      </w:r>
    </w:p>
    <w:p w:rsidR="00C75E10" w:rsidRPr="0021426A" w:rsidRDefault="004F0DC2" w:rsidP="003C3B78">
      <w:pPr>
        <w:pStyle w:val="33"/>
        <w:spacing w:line="360" w:lineRule="auto"/>
      </w:pPr>
      <w:r w:rsidRPr="0021426A">
        <w:t xml:space="preserve">должностных лиц </w:t>
      </w:r>
      <w:r w:rsidR="007F2610" w:rsidRPr="0021426A">
        <w:t>Агент</w:t>
      </w:r>
      <w:r w:rsidR="0033306B" w:rsidRPr="0021426A">
        <w:t>ства</w:t>
      </w:r>
      <w:r w:rsidRPr="0021426A">
        <w:t>, чьи персональные данные размещены с их согласия в общедоступных источниках;</w:t>
      </w:r>
    </w:p>
    <w:p w:rsidR="00643819" w:rsidRPr="0021426A" w:rsidRDefault="006D6874" w:rsidP="003C3B78">
      <w:pPr>
        <w:pStyle w:val="33"/>
        <w:spacing w:line="360" w:lineRule="auto"/>
      </w:pPr>
      <w:r w:rsidRPr="0021426A">
        <w:lastRenderedPageBreak/>
        <w:t xml:space="preserve">лиц, </w:t>
      </w:r>
      <w:r w:rsidR="00643819" w:rsidRPr="0021426A">
        <w:t xml:space="preserve">внесенных в кадровый резерв на государственной гражданской службе </w:t>
      </w:r>
      <w:r w:rsidRPr="0021426A">
        <w:t>Агент</w:t>
      </w:r>
      <w:r w:rsidR="0033306B" w:rsidRPr="0021426A">
        <w:t>ства</w:t>
      </w:r>
      <w:r w:rsidR="00643819" w:rsidRPr="0021426A">
        <w:t>;</w:t>
      </w:r>
    </w:p>
    <w:p w:rsidR="00643819" w:rsidRDefault="00643819" w:rsidP="003C3B78">
      <w:pPr>
        <w:pStyle w:val="33"/>
        <w:spacing w:line="360" w:lineRule="auto"/>
      </w:pPr>
      <w:r w:rsidRPr="0021426A">
        <w:t>претендентов на замещение вакантной должности гражданской службы, не допущенных к участию в конкурсе, и кандидатов, участвовавших в конкурсе;</w:t>
      </w:r>
    </w:p>
    <w:p w:rsidR="0013362F" w:rsidRPr="0021426A" w:rsidRDefault="0013362F" w:rsidP="003C3B78">
      <w:pPr>
        <w:pStyle w:val="33"/>
        <w:spacing w:line="360" w:lineRule="auto"/>
      </w:pPr>
      <w:r>
        <w:t>директоров областных казенных учреждений – центров занятости населения Сахалинской области (подведомственные учреждения);</w:t>
      </w:r>
    </w:p>
    <w:p w:rsidR="00BE60C4" w:rsidRPr="0021426A" w:rsidRDefault="00C30972" w:rsidP="003C3B78">
      <w:pPr>
        <w:pStyle w:val="33"/>
        <w:spacing w:line="360" w:lineRule="auto"/>
      </w:pPr>
      <w:r w:rsidRPr="0021426A">
        <w:t xml:space="preserve">получателей </w:t>
      </w:r>
      <w:r w:rsidR="006D6874" w:rsidRPr="0021426A">
        <w:t>государственных</w:t>
      </w:r>
      <w:r w:rsidR="0013362F">
        <w:t xml:space="preserve"> услуг, должностных лиц (работников) юридических лиц, физических лиц, в отношении которых Агентством исполняются функции;</w:t>
      </w:r>
    </w:p>
    <w:p w:rsidR="008B4362" w:rsidRPr="0021426A" w:rsidRDefault="006D6874" w:rsidP="003C3B78">
      <w:pPr>
        <w:pStyle w:val="33"/>
        <w:spacing w:line="360" w:lineRule="auto"/>
      </w:pPr>
      <w:r w:rsidRPr="0021426A">
        <w:t>лиц, обратившихся в Агент</w:t>
      </w:r>
      <w:r w:rsidR="0033306B" w:rsidRPr="0021426A">
        <w:t>ство</w:t>
      </w:r>
      <w:r w:rsidR="00FC5B46" w:rsidRPr="0021426A">
        <w:t xml:space="preserve"> </w:t>
      </w:r>
      <w:r w:rsidR="008B4362" w:rsidRPr="0021426A">
        <w:t>по различным вопросам</w:t>
      </w:r>
      <w:r w:rsidR="00132324" w:rsidRPr="0021426A">
        <w:t>;</w:t>
      </w:r>
    </w:p>
    <w:p w:rsidR="00132324" w:rsidRPr="0021426A" w:rsidRDefault="004901D8" w:rsidP="003C3B78">
      <w:pPr>
        <w:pStyle w:val="33"/>
        <w:spacing w:line="360" w:lineRule="auto"/>
      </w:pPr>
      <w:r w:rsidRPr="0021426A">
        <w:t xml:space="preserve">руководителей юридических лиц, индивидуальных предпринимателей, а также физических лиц, с которыми </w:t>
      </w:r>
      <w:r w:rsidR="006D6874" w:rsidRPr="0021426A">
        <w:t>Агент</w:t>
      </w:r>
      <w:r w:rsidR="0033306B" w:rsidRPr="0021426A">
        <w:t>ством</w:t>
      </w:r>
      <w:r w:rsidRPr="0021426A">
        <w:t xml:space="preserve"> заключе</w:t>
      </w:r>
      <w:r w:rsidR="0006135F" w:rsidRPr="0021426A">
        <w:t xml:space="preserve">ны государственные </w:t>
      </w:r>
      <w:r w:rsidRPr="0021426A">
        <w:t>контракты (гражданско-правовые договоры)</w:t>
      </w:r>
      <w:r w:rsidR="008B1927" w:rsidRPr="0021426A">
        <w:t>.</w:t>
      </w:r>
    </w:p>
    <w:p w:rsidR="0021426A" w:rsidRPr="0021426A" w:rsidRDefault="0021426A" w:rsidP="006D6874">
      <w:pPr>
        <w:pStyle w:val="40"/>
        <w:numPr>
          <w:ilvl w:val="0"/>
          <w:numId w:val="0"/>
        </w:numPr>
        <w:spacing w:line="360" w:lineRule="auto"/>
        <w:ind w:left="1728"/>
      </w:pPr>
    </w:p>
    <w:p w:rsidR="000654E4" w:rsidRDefault="00127949" w:rsidP="006D6874">
      <w:pPr>
        <w:pStyle w:val="22"/>
      </w:pPr>
      <w:r w:rsidRPr="004A08C9">
        <w:rPr>
          <w:b/>
        </w:rPr>
        <w:t>Перечень</w:t>
      </w:r>
      <w:r w:rsidR="000654E4" w:rsidRPr="004A08C9">
        <w:rPr>
          <w:b/>
        </w:rPr>
        <w:t xml:space="preserve"> персональных данных</w:t>
      </w:r>
      <w:r w:rsidR="006A5A4B" w:rsidRPr="004A08C9">
        <w:rPr>
          <w:b/>
        </w:rPr>
        <w:t xml:space="preserve">, обрабатываемых </w:t>
      </w:r>
      <w:r w:rsidR="006D6874" w:rsidRPr="004A08C9">
        <w:rPr>
          <w:b/>
        </w:rPr>
        <w:t>Агентс</w:t>
      </w:r>
      <w:r w:rsidR="0033306B" w:rsidRPr="004A08C9">
        <w:rPr>
          <w:b/>
        </w:rPr>
        <w:t>твом</w:t>
      </w:r>
      <w:r w:rsidR="004D199E" w:rsidRPr="0021426A">
        <w:rPr>
          <w:rStyle w:val="aff3"/>
        </w:rPr>
        <w:footnoteReference w:id="18"/>
      </w:r>
    </w:p>
    <w:p w:rsidR="004A08C9" w:rsidRPr="0021426A" w:rsidRDefault="004A08C9" w:rsidP="004A08C9">
      <w:pPr>
        <w:pStyle w:val="22"/>
        <w:numPr>
          <w:ilvl w:val="0"/>
          <w:numId w:val="0"/>
        </w:numPr>
        <w:ind w:left="426"/>
      </w:pPr>
    </w:p>
    <w:p w:rsidR="008B21BB" w:rsidRPr="0021426A" w:rsidRDefault="006D6874" w:rsidP="003C3B78">
      <w:pPr>
        <w:pStyle w:val="33"/>
        <w:spacing w:line="360" w:lineRule="auto"/>
      </w:pPr>
      <w:r w:rsidRPr="0021426A">
        <w:t xml:space="preserve">Перечень персональных </w:t>
      </w:r>
      <w:r w:rsidR="008B21BB" w:rsidRPr="0021426A">
        <w:t>данных</w:t>
      </w:r>
      <w:r w:rsidR="008B21BB" w:rsidRPr="0021426A">
        <w:rPr>
          <w:lang w:eastAsia="ru-RU"/>
        </w:rPr>
        <w:t xml:space="preserve"> </w:t>
      </w:r>
      <w:r w:rsidR="008B21BB" w:rsidRPr="0021426A">
        <w:t xml:space="preserve">гражданских служащих </w:t>
      </w:r>
      <w:r w:rsidRPr="0021426A">
        <w:t>Агент</w:t>
      </w:r>
      <w:r w:rsidR="0033306B" w:rsidRPr="0021426A">
        <w:t>ства</w:t>
      </w:r>
      <w:r w:rsidR="008B21BB" w:rsidRPr="0021426A">
        <w:t xml:space="preserve">, обрабатываемых </w:t>
      </w:r>
      <w:r w:rsidRPr="0021426A">
        <w:t>Агент</w:t>
      </w:r>
      <w:r w:rsidR="0033306B" w:rsidRPr="0021426A">
        <w:t>ством</w:t>
      </w:r>
      <w:r w:rsidR="008B21BB" w:rsidRPr="0021426A">
        <w:t xml:space="preserve"> </w:t>
      </w:r>
    </w:p>
    <w:p w:rsidR="008B21BB" w:rsidRPr="0021426A" w:rsidRDefault="008B21BB" w:rsidP="006D6874">
      <w:pPr>
        <w:pStyle w:val="48"/>
        <w:numPr>
          <w:ilvl w:val="0"/>
          <w:numId w:val="0"/>
        </w:numPr>
        <w:spacing w:line="360" w:lineRule="auto"/>
        <w:ind w:left="1728"/>
      </w:pPr>
    </w:p>
    <w:p w:rsidR="00A957F9" w:rsidRPr="0021426A" w:rsidRDefault="00D72F8F" w:rsidP="006D6874">
      <w:pPr>
        <w:pStyle w:val="40"/>
        <w:numPr>
          <w:ilvl w:val="0"/>
          <w:numId w:val="0"/>
        </w:numPr>
        <w:spacing w:line="360" w:lineRule="auto"/>
        <w:ind w:left="1080"/>
      </w:pPr>
      <w:r w:rsidRPr="0021426A">
        <w:tab/>
      </w:r>
      <w:r w:rsidRPr="0021426A">
        <w:tab/>
      </w:r>
      <w:r w:rsidR="006D6874" w:rsidRPr="0021426A">
        <w:t>Агент</w:t>
      </w:r>
      <w:r w:rsidRPr="0021426A">
        <w:t xml:space="preserve">ство </w:t>
      </w:r>
      <w:r w:rsidR="00A957F9" w:rsidRPr="0021426A">
        <w:t>обрабатывает следующие персональные данные гражданских служащих</w:t>
      </w:r>
      <w:r w:rsidR="00A72CA3" w:rsidRPr="0021426A">
        <w:rPr>
          <w:rStyle w:val="aff3"/>
        </w:rPr>
        <w:footnoteReference w:id="19"/>
      </w:r>
      <w:r w:rsidR="00A957F9" w:rsidRPr="0021426A">
        <w:t>:</w:t>
      </w:r>
    </w:p>
    <w:p w:rsidR="00A72CA3" w:rsidRPr="0021426A" w:rsidRDefault="00A72CA3" w:rsidP="003C3B78">
      <w:pPr>
        <w:pStyle w:val="40"/>
        <w:spacing w:line="360" w:lineRule="auto"/>
      </w:pPr>
      <w:r w:rsidRPr="0021426A">
        <w:lastRenderedPageBreak/>
        <w:t>фамилия, имя, отчество (настоящие и прежние в случае их изменения);</w:t>
      </w:r>
    </w:p>
    <w:p w:rsidR="00A72CA3" w:rsidRPr="0021426A" w:rsidRDefault="00A72CA3" w:rsidP="003C3B78">
      <w:pPr>
        <w:pStyle w:val="40"/>
        <w:spacing w:line="360" w:lineRule="auto"/>
      </w:pPr>
      <w:r w:rsidRPr="0021426A">
        <w:t>дата рождения;</w:t>
      </w:r>
    </w:p>
    <w:p w:rsidR="00A72CA3" w:rsidRPr="0021426A" w:rsidRDefault="00A72CA3" w:rsidP="003C3B78">
      <w:pPr>
        <w:pStyle w:val="40"/>
        <w:spacing w:line="360" w:lineRule="auto"/>
      </w:pPr>
      <w:r w:rsidRPr="0021426A">
        <w:t>место рождения;</w:t>
      </w:r>
    </w:p>
    <w:p w:rsidR="00A72CA3" w:rsidRPr="0021426A" w:rsidRDefault="00A72CA3" w:rsidP="003C3B78">
      <w:pPr>
        <w:pStyle w:val="40"/>
        <w:spacing w:line="360" w:lineRule="auto"/>
      </w:pPr>
      <w:r w:rsidRPr="0021426A">
        <w:t>гражданство;</w:t>
      </w:r>
    </w:p>
    <w:p w:rsidR="00A72CA3" w:rsidRPr="0021426A" w:rsidRDefault="00A72CA3" w:rsidP="003C3B78">
      <w:pPr>
        <w:pStyle w:val="40"/>
        <w:spacing w:line="360" w:lineRule="auto"/>
      </w:pPr>
      <w:r w:rsidRPr="0021426A">
        <w:t>образование (уровень, наименование образовательного учреждения, данные документа об образовании, о квалификации или наличии специальных знаний);</w:t>
      </w:r>
    </w:p>
    <w:p w:rsidR="00A72CA3" w:rsidRDefault="00A72CA3" w:rsidP="003C3B78">
      <w:pPr>
        <w:pStyle w:val="40"/>
        <w:spacing w:line="360" w:lineRule="auto"/>
      </w:pPr>
      <w:r w:rsidRPr="0021426A">
        <w:t>ученая степень;</w:t>
      </w:r>
    </w:p>
    <w:p w:rsidR="0013362F" w:rsidRPr="0021426A" w:rsidRDefault="0013362F" w:rsidP="003C3B78">
      <w:pPr>
        <w:pStyle w:val="40"/>
        <w:spacing w:line="360" w:lineRule="auto"/>
      </w:pPr>
      <w:r>
        <w:t>данные о трудовой деятельности;</w:t>
      </w:r>
    </w:p>
    <w:p w:rsidR="00A72CA3" w:rsidRPr="0021426A" w:rsidRDefault="00A72CA3" w:rsidP="003C3B78">
      <w:pPr>
        <w:pStyle w:val="40"/>
        <w:spacing w:line="360" w:lineRule="auto"/>
      </w:pPr>
      <w:r w:rsidRPr="0021426A">
        <w:t>стаж работы (общий, непрерывный, стаж государственной (муниципальной) службы для надбавки за выслугу лет и доплаты к пенсии);</w:t>
      </w:r>
    </w:p>
    <w:p w:rsidR="00A72CA3" w:rsidRPr="0021426A" w:rsidRDefault="00A72CA3" w:rsidP="003C3B78">
      <w:pPr>
        <w:pStyle w:val="40"/>
        <w:spacing w:line="360" w:lineRule="auto"/>
      </w:pPr>
      <w:r w:rsidRPr="0021426A">
        <w:t>состояние в браке;</w:t>
      </w:r>
    </w:p>
    <w:p w:rsidR="00A72CA3" w:rsidRPr="0021426A" w:rsidRDefault="00A72CA3" w:rsidP="003C3B78">
      <w:pPr>
        <w:pStyle w:val="40"/>
        <w:spacing w:line="360" w:lineRule="auto"/>
      </w:pPr>
      <w:r w:rsidRPr="0021426A">
        <w:t>состав семьи;</w:t>
      </w:r>
    </w:p>
    <w:p w:rsidR="00A72CA3" w:rsidRPr="0021426A" w:rsidRDefault="00A72CA3" w:rsidP="003C3B78">
      <w:pPr>
        <w:pStyle w:val="40"/>
        <w:spacing w:line="360" w:lineRule="auto"/>
      </w:pPr>
      <w:r w:rsidRPr="0021426A">
        <w:t>данные паспорта;</w:t>
      </w:r>
    </w:p>
    <w:p w:rsidR="00A72CA3" w:rsidRPr="0021426A" w:rsidRDefault="00A72CA3" w:rsidP="003C3B78">
      <w:pPr>
        <w:pStyle w:val="40"/>
        <w:spacing w:line="360" w:lineRule="auto"/>
      </w:pPr>
      <w:r w:rsidRPr="0021426A">
        <w:t xml:space="preserve"> адрес места жительства (по паспорту и фактический);</w:t>
      </w:r>
    </w:p>
    <w:p w:rsidR="00A72CA3" w:rsidRPr="0021426A" w:rsidRDefault="00A72CA3" w:rsidP="003C3B78">
      <w:pPr>
        <w:pStyle w:val="40"/>
        <w:spacing w:line="360" w:lineRule="auto"/>
      </w:pPr>
      <w:r w:rsidRPr="0021426A">
        <w:t>дата регистрации по указанному месту жительства;</w:t>
      </w:r>
    </w:p>
    <w:p w:rsidR="00A72CA3" w:rsidRPr="0021426A" w:rsidRDefault="00A72CA3" w:rsidP="003C3B78">
      <w:pPr>
        <w:pStyle w:val="40"/>
        <w:spacing w:line="360" w:lineRule="auto"/>
      </w:pPr>
      <w:r w:rsidRPr="0021426A">
        <w:t>номер телефона;</w:t>
      </w:r>
    </w:p>
    <w:p w:rsidR="00A72CA3" w:rsidRPr="0021426A" w:rsidRDefault="00A72CA3" w:rsidP="003C3B78">
      <w:pPr>
        <w:pStyle w:val="40"/>
        <w:spacing w:line="360" w:lineRule="auto"/>
      </w:pPr>
      <w:r w:rsidRPr="0021426A">
        <w:t>сведения о воинском учете (категория запаса, воинское звание, состав (профиль), полное кодовое обозначение ВУС, категория годности к военной службе, наименование военного комиссариата по месту жительства, категория воинского учета (общий, специальный);</w:t>
      </w:r>
    </w:p>
    <w:p w:rsidR="00A72CA3" w:rsidRPr="0021426A" w:rsidRDefault="00A72CA3" w:rsidP="003C3B78">
      <w:pPr>
        <w:pStyle w:val="40"/>
        <w:spacing w:line="360" w:lineRule="auto"/>
      </w:pPr>
      <w:r w:rsidRPr="0021426A">
        <w:t>данные о переводах на другую работу;</w:t>
      </w:r>
    </w:p>
    <w:p w:rsidR="00A72CA3" w:rsidRPr="0021426A" w:rsidRDefault="00A72CA3" w:rsidP="003C3B78">
      <w:pPr>
        <w:pStyle w:val="40"/>
        <w:spacing w:line="360" w:lineRule="auto"/>
      </w:pPr>
      <w:r w:rsidRPr="0021426A">
        <w:t xml:space="preserve"> данные о присвоении квалификационного разряда</w:t>
      </w:r>
      <w:r w:rsidR="0013362F">
        <w:t>/ чина</w:t>
      </w:r>
      <w:r w:rsidRPr="0021426A">
        <w:t>;</w:t>
      </w:r>
    </w:p>
    <w:p w:rsidR="00A72CA3" w:rsidRPr="0021426A" w:rsidRDefault="00A72CA3" w:rsidP="003C3B78">
      <w:pPr>
        <w:pStyle w:val="40"/>
        <w:spacing w:line="360" w:lineRule="auto"/>
      </w:pPr>
      <w:r w:rsidRPr="0021426A">
        <w:t xml:space="preserve"> данные об аттестации;</w:t>
      </w:r>
    </w:p>
    <w:p w:rsidR="00A72CA3" w:rsidRPr="0021426A" w:rsidRDefault="00A72CA3" w:rsidP="003C3B78">
      <w:pPr>
        <w:pStyle w:val="40"/>
        <w:spacing w:line="360" w:lineRule="auto"/>
      </w:pPr>
      <w:r w:rsidRPr="0021426A">
        <w:t xml:space="preserve"> данные о повышении квалификации, профессиональной переподготовки;</w:t>
      </w:r>
    </w:p>
    <w:p w:rsidR="00A72CA3" w:rsidRPr="0021426A" w:rsidRDefault="00A72CA3" w:rsidP="003C3B78">
      <w:pPr>
        <w:pStyle w:val="40"/>
        <w:spacing w:line="360" w:lineRule="auto"/>
      </w:pPr>
      <w:r w:rsidRPr="0021426A">
        <w:lastRenderedPageBreak/>
        <w:t>данные о государственных и ведомственных наградах, почетных званиях;</w:t>
      </w:r>
    </w:p>
    <w:p w:rsidR="00A72CA3" w:rsidRPr="0021426A" w:rsidRDefault="00A72CA3" w:rsidP="003C3B78">
      <w:pPr>
        <w:pStyle w:val="40"/>
        <w:spacing w:line="360" w:lineRule="auto"/>
      </w:pPr>
      <w:r w:rsidRPr="0021426A">
        <w:t>данные о предоставленных отпусках;</w:t>
      </w:r>
    </w:p>
    <w:p w:rsidR="00A72CA3" w:rsidRDefault="00A72CA3" w:rsidP="003C3B78">
      <w:pPr>
        <w:pStyle w:val="40"/>
        <w:spacing w:line="360" w:lineRule="auto"/>
      </w:pPr>
      <w:r w:rsidRPr="0021426A">
        <w:t>данные о социальных льготах, на которые государственный служащий имеет право;</w:t>
      </w:r>
    </w:p>
    <w:p w:rsidR="000E4FA0" w:rsidRPr="0021426A" w:rsidRDefault="000E4FA0" w:rsidP="003C3B78">
      <w:pPr>
        <w:pStyle w:val="40"/>
        <w:spacing w:line="360" w:lineRule="auto"/>
      </w:pPr>
      <w:r>
        <w:t>данные о служебных проверках, дисциплинарных взысканиях;</w:t>
      </w:r>
    </w:p>
    <w:p w:rsidR="00A72CA3" w:rsidRPr="0021426A" w:rsidRDefault="00A72CA3" w:rsidP="003C3B78">
      <w:pPr>
        <w:pStyle w:val="40"/>
        <w:spacing w:line="360" w:lineRule="auto"/>
      </w:pPr>
      <w:r w:rsidRPr="0021426A">
        <w:t>наличие судимостей;</w:t>
      </w:r>
    </w:p>
    <w:p w:rsidR="00A72CA3" w:rsidRPr="0021426A" w:rsidRDefault="00A72CA3" w:rsidP="003C3B78">
      <w:pPr>
        <w:pStyle w:val="40"/>
        <w:spacing w:line="360" w:lineRule="auto"/>
      </w:pPr>
      <w:r w:rsidRPr="0021426A">
        <w:t>наличие допуска к государственной тайне;</w:t>
      </w:r>
    </w:p>
    <w:p w:rsidR="00A72CA3" w:rsidRPr="0021426A" w:rsidRDefault="00A72CA3" w:rsidP="003C3B78">
      <w:pPr>
        <w:pStyle w:val="40"/>
        <w:spacing w:line="360" w:lineRule="auto"/>
      </w:pPr>
      <w:r w:rsidRPr="0021426A">
        <w:t>выполняемая работа с начала трудовой деятельности;</w:t>
      </w:r>
    </w:p>
    <w:p w:rsidR="00A72CA3" w:rsidRPr="0021426A" w:rsidRDefault="00A72CA3" w:rsidP="003C3B78">
      <w:pPr>
        <w:pStyle w:val="40"/>
        <w:spacing w:line="360" w:lineRule="auto"/>
      </w:pPr>
      <w:r w:rsidRPr="0021426A">
        <w:t>персональные данные близких родственников гражданского служащего (степень родства</w:t>
      </w:r>
      <w:r w:rsidR="0006135F" w:rsidRPr="0021426A">
        <w:t xml:space="preserve">, фамилия, имя, отчество, </w:t>
      </w:r>
      <w:r w:rsidR="00561578">
        <w:t xml:space="preserve">паспортные данные, </w:t>
      </w:r>
      <w:r w:rsidR="0006135F" w:rsidRPr="0021426A">
        <w:t xml:space="preserve">дата </w:t>
      </w:r>
      <w:r w:rsidRPr="0021426A">
        <w:t>и место рождения, место работы, адрес регистрации и фактического проживания);</w:t>
      </w:r>
    </w:p>
    <w:p w:rsidR="00A72CA3" w:rsidRPr="0021426A" w:rsidRDefault="0006135F" w:rsidP="003C3B78">
      <w:pPr>
        <w:pStyle w:val="40"/>
        <w:spacing w:line="360" w:lineRule="auto"/>
      </w:pPr>
      <w:r w:rsidRPr="0021426A">
        <w:t>персональные данные</w:t>
      </w:r>
      <w:r w:rsidR="00A72CA3" w:rsidRPr="0021426A">
        <w:t xml:space="preserve"> близких родственников</w:t>
      </w:r>
      <w:r w:rsidR="00561578">
        <w:t>,</w:t>
      </w:r>
      <w:r w:rsidR="00A72CA3" w:rsidRPr="0021426A">
        <w:t xml:space="preserve"> постоянно проживающих за границей или оформивших документы для выезда на постоянное место жительства за границу;</w:t>
      </w:r>
    </w:p>
    <w:p w:rsidR="00A72CA3" w:rsidRPr="0021426A" w:rsidRDefault="00A72CA3" w:rsidP="003C3B78">
      <w:pPr>
        <w:pStyle w:val="40"/>
        <w:spacing w:line="360" w:lineRule="auto"/>
      </w:pPr>
      <w:r w:rsidRPr="0021426A">
        <w:t>пр</w:t>
      </w:r>
      <w:r w:rsidR="0006135F" w:rsidRPr="0021426A">
        <w:t>ебывание гражданского служащего</w:t>
      </w:r>
      <w:r w:rsidRPr="0021426A">
        <w:t xml:space="preserve"> за границей;</w:t>
      </w:r>
    </w:p>
    <w:p w:rsidR="00A72CA3" w:rsidRPr="0021426A" w:rsidRDefault="00A72CA3" w:rsidP="003C3B78">
      <w:pPr>
        <w:pStyle w:val="40"/>
        <w:spacing w:line="360" w:lineRule="auto"/>
      </w:pPr>
      <w:r w:rsidRPr="0021426A">
        <w:t>наличие и данные заграничного паспорта;</w:t>
      </w:r>
    </w:p>
    <w:p w:rsidR="00A72CA3" w:rsidRPr="0021426A" w:rsidRDefault="00A72CA3" w:rsidP="003C3B78">
      <w:pPr>
        <w:pStyle w:val="40"/>
        <w:spacing w:line="360" w:lineRule="auto"/>
      </w:pPr>
      <w:r w:rsidRPr="0021426A">
        <w:t>данные страхового свидетельства обязательного пенсионного страхования;</w:t>
      </w:r>
    </w:p>
    <w:p w:rsidR="00A72CA3" w:rsidRPr="0021426A" w:rsidRDefault="00A72CA3" w:rsidP="003C3B78">
      <w:pPr>
        <w:pStyle w:val="40"/>
        <w:spacing w:line="360" w:lineRule="auto"/>
      </w:pPr>
      <w:r w:rsidRPr="0021426A">
        <w:t>ИНН;</w:t>
      </w:r>
    </w:p>
    <w:p w:rsidR="00A72CA3" w:rsidRPr="0021426A" w:rsidRDefault="00A72CA3" w:rsidP="003C3B78">
      <w:pPr>
        <w:pStyle w:val="40"/>
        <w:spacing w:line="360" w:lineRule="auto"/>
      </w:pPr>
      <w:r w:rsidRPr="0021426A">
        <w:t>участие в выборных представительных органах;</w:t>
      </w:r>
    </w:p>
    <w:p w:rsidR="00A72CA3" w:rsidRPr="0021426A" w:rsidRDefault="00A72CA3" w:rsidP="003C3B78">
      <w:pPr>
        <w:pStyle w:val="40"/>
        <w:spacing w:line="360" w:lineRule="auto"/>
      </w:pPr>
      <w:r w:rsidRPr="0021426A">
        <w:t>фотографи</w:t>
      </w:r>
      <w:r w:rsidR="007059E9" w:rsidRPr="0021426A">
        <w:t>ческое изображение</w:t>
      </w:r>
      <w:r w:rsidR="00AF2EF5" w:rsidRPr="0021426A">
        <w:rPr>
          <w:rStyle w:val="aff3"/>
        </w:rPr>
        <w:footnoteReference w:id="20"/>
      </w:r>
      <w:r w:rsidRPr="0021426A">
        <w:t>;</w:t>
      </w:r>
    </w:p>
    <w:p w:rsidR="00A72CA3" w:rsidRPr="0021426A" w:rsidRDefault="00A72CA3" w:rsidP="003C3B78">
      <w:pPr>
        <w:pStyle w:val="40"/>
        <w:spacing w:line="360" w:lineRule="auto"/>
      </w:pPr>
      <w:r w:rsidRPr="0021426A">
        <w:t>сведения о заработной плате, номер лицевого счета в банке;</w:t>
      </w:r>
    </w:p>
    <w:p w:rsidR="00A72CA3" w:rsidRPr="0021426A" w:rsidRDefault="00A72CA3" w:rsidP="003C3B78">
      <w:pPr>
        <w:pStyle w:val="40"/>
        <w:spacing w:line="360" w:lineRule="auto"/>
      </w:pPr>
      <w:r w:rsidRPr="0021426A">
        <w:t>сведения о премированиях и поощрениях;</w:t>
      </w:r>
    </w:p>
    <w:p w:rsidR="00A72CA3" w:rsidRPr="0021426A" w:rsidRDefault="00A72CA3" w:rsidP="003C3B78">
      <w:pPr>
        <w:pStyle w:val="40"/>
        <w:spacing w:line="360" w:lineRule="auto"/>
      </w:pPr>
      <w:r w:rsidRPr="0021426A">
        <w:t>сведения о прекращении трудового договора;</w:t>
      </w:r>
    </w:p>
    <w:p w:rsidR="00A72CA3" w:rsidRPr="0021426A" w:rsidRDefault="00A72CA3" w:rsidP="003C3B78">
      <w:pPr>
        <w:pStyle w:val="40"/>
        <w:spacing w:line="360" w:lineRule="auto"/>
      </w:pPr>
      <w:r w:rsidRPr="0021426A">
        <w:lastRenderedPageBreak/>
        <w:t xml:space="preserve"> сведения о доходах, имуществе и обязательствах имущественного характера гражданского служащего;</w:t>
      </w:r>
    </w:p>
    <w:p w:rsidR="00A72CA3" w:rsidRPr="0021426A" w:rsidRDefault="00A72CA3" w:rsidP="003C3B78">
      <w:pPr>
        <w:pStyle w:val="40"/>
        <w:spacing w:line="360" w:lineRule="auto"/>
      </w:pPr>
      <w:r w:rsidRPr="0021426A">
        <w:t>сведения о доходах, имуществе и обязательствах имущественного характера супруга (супруги) и несовершеннолетних детей гражданского служащего.</w:t>
      </w:r>
    </w:p>
    <w:p w:rsidR="00A957F9" w:rsidRPr="0021426A" w:rsidRDefault="00A957F9" w:rsidP="006D6874">
      <w:pPr>
        <w:pStyle w:val="48"/>
        <w:numPr>
          <w:ilvl w:val="0"/>
          <w:numId w:val="0"/>
        </w:numPr>
        <w:spacing w:line="360" w:lineRule="auto"/>
        <w:ind w:left="1728"/>
      </w:pPr>
    </w:p>
    <w:p w:rsidR="00920A2F" w:rsidRPr="0021426A" w:rsidRDefault="00127949" w:rsidP="003C3B78">
      <w:pPr>
        <w:pStyle w:val="33"/>
      </w:pPr>
      <w:r w:rsidRPr="0021426A">
        <w:t>Перечень</w:t>
      </w:r>
      <w:r w:rsidR="00920A2F" w:rsidRPr="0021426A">
        <w:t xml:space="preserve"> обрабатываемых</w:t>
      </w:r>
      <w:r w:rsidR="008141B1" w:rsidRPr="0021426A">
        <w:t xml:space="preserve"> </w:t>
      </w:r>
      <w:r w:rsidR="003C3B78" w:rsidRPr="0021426A">
        <w:t>Агент</w:t>
      </w:r>
      <w:r w:rsidR="00305A52" w:rsidRPr="0021426A">
        <w:t>ством</w:t>
      </w:r>
      <w:r w:rsidR="009F72B4" w:rsidRPr="0021426A">
        <w:t xml:space="preserve"> </w:t>
      </w:r>
      <w:r w:rsidR="008141B1" w:rsidRPr="0021426A">
        <w:t>персональных данных работников</w:t>
      </w:r>
    </w:p>
    <w:p w:rsidR="007E5609" w:rsidRPr="0021426A" w:rsidRDefault="007E5609" w:rsidP="006D6874">
      <w:pPr>
        <w:pStyle w:val="33"/>
        <w:numPr>
          <w:ilvl w:val="0"/>
          <w:numId w:val="0"/>
        </w:numPr>
        <w:spacing w:line="360" w:lineRule="auto"/>
        <w:ind w:left="1224"/>
      </w:pPr>
    </w:p>
    <w:p w:rsidR="00304F1F" w:rsidRPr="0021426A" w:rsidRDefault="00305A52" w:rsidP="006D6874">
      <w:pPr>
        <w:pStyle w:val="40"/>
        <w:numPr>
          <w:ilvl w:val="0"/>
          <w:numId w:val="0"/>
        </w:numPr>
        <w:spacing w:line="360" w:lineRule="auto"/>
        <w:ind w:left="1080"/>
      </w:pPr>
      <w:r w:rsidRPr="0021426A">
        <w:tab/>
      </w:r>
      <w:r w:rsidRPr="0021426A">
        <w:tab/>
      </w:r>
      <w:r w:rsidR="003C3B78" w:rsidRPr="0021426A">
        <w:t>Агент</w:t>
      </w:r>
      <w:r w:rsidRPr="0021426A">
        <w:t>ство</w:t>
      </w:r>
      <w:r w:rsidR="002E04F2" w:rsidRPr="0021426A">
        <w:t xml:space="preserve"> </w:t>
      </w:r>
      <w:r w:rsidR="00304F1F" w:rsidRPr="0021426A">
        <w:t>обрабатывает следующие персонал</w:t>
      </w:r>
      <w:r w:rsidRPr="0021426A">
        <w:t>ь</w:t>
      </w:r>
      <w:r w:rsidR="00304F1F" w:rsidRPr="0021426A">
        <w:t>ные данные работников</w:t>
      </w:r>
      <w:r w:rsidR="00304F1F" w:rsidRPr="0021426A">
        <w:rPr>
          <w:rStyle w:val="aff3"/>
        </w:rPr>
        <w:footnoteReference w:id="21"/>
      </w:r>
      <w:r w:rsidR="00304F1F" w:rsidRPr="0021426A">
        <w:t>:</w:t>
      </w:r>
    </w:p>
    <w:p w:rsidR="00304F1F" w:rsidRPr="0021426A" w:rsidRDefault="00304F1F" w:rsidP="003C3B78">
      <w:pPr>
        <w:pStyle w:val="40"/>
        <w:spacing w:line="360" w:lineRule="auto"/>
      </w:pPr>
      <w:r w:rsidRPr="0021426A">
        <w:t>фамилия, имя, отчество;</w:t>
      </w:r>
    </w:p>
    <w:p w:rsidR="00304F1F" w:rsidRPr="0021426A" w:rsidRDefault="00304F1F" w:rsidP="003C3B78">
      <w:pPr>
        <w:pStyle w:val="40"/>
        <w:spacing w:line="360" w:lineRule="auto"/>
      </w:pPr>
      <w:r w:rsidRPr="0021426A">
        <w:t>дата рождения;</w:t>
      </w:r>
    </w:p>
    <w:p w:rsidR="00304F1F" w:rsidRPr="0021426A" w:rsidRDefault="00304F1F" w:rsidP="003C3B78">
      <w:pPr>
        <w:pStyle w:val="40"/>
        <w:spacing w:line="360" w:lineRule="auto"/>
      </w:pPr>
      <w:r w:rsidRPr="0021426A">
        <w:t>место рождения;</w:t>
      </w:r>
    </w:p>
    <w:p w:rsidR="00304F1F" w:rsidRPr="0021426A" w:rsidRDefault="00304F1F" w:rsidP="003C3B78">
      <w:pPr>
        <w:pStyle w:val="40"/>
        <w:spacing w:line="360" w:lineRule="auto"/>
      </w:pPr>
      <w:r w:rsidRPr="0021426A">
        <w:t>гражданство;</w:t>
      </w:r>
    </w:p>
    <w:p w:rsidR="00304F1F" w:rsidRPr="0021426A" w:rsidRDefault="00304F1F" w:rsidP="003C3B78">
      <w:pPr>
        <w:pStyle w:val="40"/>
        <w:spacing w:line="360" w:lineRule="auto"/>
      </w:pPr>
      <w:r w:rsidRPr="0021426A">
        <w:t>пол;</w:t>
      </w:r>
    </w:p>
    <w:p w:rsidR="00304F1F" w:rsidRPr="0021426A" w:rsidRDefault="00304F1F" w:rsidP="003C3B78">
      <w:pPr>
        <w:pStyle w:val="40"/>
        <w:spacing w:line="360" w:lineRule="auto"/>
      </w:pPr>
      <w:r w:rsidRPr="0021426A">
        <w:t>индивидуальный номер налогоплательщика (ИНН);</w:t>
      </w:r>
    </w:p>
    <w:p w:rsidR="00304F1F" w:rsidRPr="0021426A" w:rsidRDefault="00304F1F" w:rsidP="003C3B78">
      <w:pPr>
        <w:pStyle w:val="40"/>
        <w:spacing w:line="360" w:lineRule="auto"/>
      </w:pPr>
      <w:r w:rsidRPr="0021426A">
        <w:t>номер страхового свидетельства государственного пенсионного страхования;</w:t>
      </w:r>
    </w:p>
    <w:p w:rsidR="00304F1F" w:rsidRPr="0021426A" w:rsidRDefault="00304F1F" w:rsidP="003C3B78">
      <w:pPr>
        <w:pStyle w:val="40"/>
        <w:spacing w:line="360" w:lineRule="auto"/>
      </w:pPr>
      <w:r w:rsidRPr="0021426A">
        <w:t>образование;</w:t>
      </w:r>
    </w:p>
    <w:p w:rsidR="00304F1F" w:rsidRDefault="00304F1F" w:rsidP="003C3B78">
      <w:pPr>
        <w:pStyle w:val="40"/>
        <w:spacing w:line="360" w:lineRule="auto"/>
      </w:pPr>
      <w:r w:rsidRPr="0021426A">
        <w:t>профессия;</w:t>
      </w:r>
    </w:p>
    <w:p w:rsidR="000E4FA0" w:rsidRPr="0021426A" w:rsidRDefault="000E4FA0" w:rsidP="003C3B78">
      <w:pPr>
        <w:pStyle w:val="40"/>
        <w:spacing w:line="360" w:lineRule="auto"/>
      </w:pPr>
      <w:r>
        <w:lastRenderedPageBreak/>
        <w:t>данные о трудовой деятельности;</w:t>
      </w:r>
    </w:p>
    <w:p w:rsidR="00304F1F" w:rsidRPr="0021426A" w:rsidRDefault="00304F1F" w:rsidP="003C3B78">
      <w:pPr>
        <w:pStyle w:val="40"/>
        <w:spacing w:line="360" w:lineRule="auto"/>
      </w:pPr>
      <w:r w:rsidRPr="0021426A">
        <w:t>стаж работы;</w:t>
      </w:r>
    </w:p>
    <w:p w:rsidR="00304F1F" w:rsidRPr="0021426A" w:rsidRDefault="00304F1F" w:rsidP="003C3B78">
      <w:pPr>
        <w:pStyle w:val="40"/>
        <w:spacing w:line="360" w:lineRule="auto"/>
      </w:pPr>
      <w:r w:rsidRPr="0021426A">
        <w:t>состояние в браке;</w:t>
      </w:r>
    </w:p>
    <w:p w:rsidR="00304F1F" w:rsidRPr="0021426A" w:rsidRDefault="00304F1F" w:rsidP="003C3B78">
      <w:pPr>
        <w:pStyle w:val="40"/>
        <w:spacing w:line="360" w:lineRule="auto"/>
      </w:pPr>
      <w:r w:rsidRPr="0021426A">
        <w:t>состав семьи (фамилия, имя, отчество членов семьи и степень родства);</w:t>
      </w:r>
    </w:p>
    <w:p w:rsidR="00304F1F" w:rsidRPr="0021426A" w:rsidRDefault="00304F1F" w:rsidP="003C3B78">
      <w:pPr>
        <w:pStyle w:val="40"/>
        <w:spacing w:line="360" w:lineRule="auto"/>
      </w:pPr>
      <w:r w:rsidRPr="0021426A">
        <w:t>данные паспорта;</w:t>
      </w:r>
    </w:p>
    <w:p w:rsidR="00304F1F" w:rsidRPr="0021426A" w:rsidRDefault="0006135F" w:rsidP="003C3B78">
      <w:pPr>
        <w:pStyle w:val="40"/>
        <w:spacing w:line="360" w:lineRule="auto"/>
      </w:pPr>
      <w:r w:rsidRPr="0021426A">
        <w:t xml:space="preserve">адрес </w:t>
      </w:r>
      <w:r w:rsidR="00304F1F" w:rsidRPr="0021426A">
        <w:t>регистрации и фактический адрес;</w:t>
      </w:r>
    </w:p>
    <w:p w:rsidR="00304F1F" w:rsidRPr="0021426A" w:rsidRDefault="00304F1F" w:rsidP="003C3B78">
      <w:pPr>
        <w:pStyle w:val="40"/>
        <w:spacing w:line="360" w:lineRule="auto"/>
      </w:pPr>
      <w:r w:rsidRPr="0021426A">
        <w:t>дата регистрации по месту жительства;</w:t>
      </w:r>
    </w:p>
    <w:p w:rsidR="00304F1F" w:rsidRPr="0021426A" w:rsidRDefault="00304F1F" w:rsidP="003C3B78">
      <w:pPr>
        <w:pStyle w:val="40"/>
        <w:spacing w:line="360" w:lineRule="auto"/>
      </w:pPr>
      <w:r w:rsidRPr="0021426A">
        <w:t>номер телефона;</w:t>
      </w:r>
    </w:p>
    <w:p w:rsidR="00304F1F" w:rsidRPr="0021426A" w:rsidRDefault="00304F1F" w:rsidP="003C3B78">
      <w:pPr>
        <w:pStyle w:val="40"/>
        <w:spacing w:line="360" w:lineRule="auto"/>
      </w:pPr>
      <w:r w:rsidRPr="0021426A">
        <w:t xml:space="preserve">сведения о воинском учете (категория запаса, воинское звание, состав (профиль), полное кодовое обозначение ВУС, категория годности к военной службе, наименование комиссариата по месту жительства, воинский учет (общий, специальный); </w:t>
      </w:r>
    </w:p>
    <w:p w:rsidR="00304F1F" w:rsidRPr="0021426A" w:rsidRDefault="00304F1F" w:rsidP="003C3B78">
      <w:pPr>
        <w:pStyle w:val="40"/>
        <w:spacing w:line="360" w:lineRule="auto"/>
      </w:pPr>
      <w:r w:rsidRPr="0021426A">
        <w:t>оклад;</w:t>
      </w:r>
    </w:p>
    <w:p w:rsidR="00304F1F" w:rsidRPr="0021426A" w:rsidRDefault="00304F1F" w:rsidP="003C3B78">
      <w:pPr>
        <w:pStyle w:val="40"/>
        <w:spacing w:line="360" w:lineRule="auto"/>
      </w:pPr>
      <w:r w:rsidRPr="0021426A">
        <w:t>произведенные работнику начисления и выплаты, данные о заработной плате</w:t>
      </w:r>
      <w:r w:rsidR="0070754A" w:rsidRPr="0021426A">
        <w:t>, номер лицевого счета в банке</w:t>
      </w:r>
      <w:r w:rsidRPr="0021426A">
        <w:t>;</w:t>
      </w:r>
    </w:p>
    <w:p w:rsidR="00304F1F" w:rsidRPr="0021426A" w:rsidRDefault="00304F1F" w:rsidP="003C3B78">
      <w:pPr>
        <w:pStyle w:val="40"/>
        <w:spacing w:line="360" w:lineRule="auto"/>
      </w:pPr>
      <w:r w:rsidRPr="0021426A">
        <w:t>табельный номер;</w:t>
      </w:r>
    </w:p>
    <w:p w:rsidR="00304F1F" w:rsidRPr="0021426A" w:rsidRDefault="00304F1F" w:rsidP="003C3B78">
      <w:pPr>
        <w:pStyle w:val="40"/>
        <w:spacing w:line="360" w:lineRule="auto"/>
      </w:pPr>
      <w:r w:rsidRPr="0021426A">
        <w:t>данные о приеме на работу и переводе на другую работу;</w:t>
      </w:r>
    </w:p>
    <w:p w:rsidR="00304F1F" w:rsidRPr="0021426A" w:rsidRDefault="00304F1F" w:rsidP="003C3B78">
      <w:pPr>
        <w:pStyle w:val="40"/>
        <w:spacing w:line="360" w:lineRule="auto"/>
      </w:pPr>
      <w:r w:rsidRPr="0021426A">
        <w:t>данные аттестации;</w:t>
      </w:r>
    </w:p>
    <w:p w:rsidR="00304F1F" w:rsidRPr="0021426A" w:rsidRDefault="00304F1F" w:rsidP="003C3B78">
      <w:pPr>
        <w:pStyle w:val="40"/>
        <w:spacing w:line="360" w:lineRule="auto"/>
      </w:pPr>
      <w:r w:rsidRPr="0021426A">
        <w:t>данные о повышении квалификации;</w:t>
      </w:r>
    </w:p>
    <w:p w:rsidR="00304F1F" w:rsidRPr="0021426A" w:rsidRDefault="00304F1F" w:rsidP="003C3B78">
      <w:pPr>
        <w:pStyle w:val="40"/>
        <w:spacing w:line="360" w:lineRule="auto"/>
      </w:pPr>
      <w:r w:rsidRPr="0021426A">
        <w:t>данные о профессиональной переподготовке;</w:t>
      </w:r>
    </w:p>
    <w:p w:rsidR="00304F1F" w:rsidRPr="0021426A" w:rsidRDefault="00304F1F" w:rsidP="003C3B78">
      <w:pPr>
        <w:pStyle w:val="40"/>
        <w:spacing w:line="360" w:lineRule="auto"/>
      </w:pPr>
      <w:r w:rsidRPr="0021426A">
        <w:t>данные о наградах (поощрениях), почетных званиях;</w:t>
      </w:r>
    </w:p>
    <w:p w:rsidR="007D49DB" w:rsidRPr="0021426A" w:rsidRDefault="007D49DB" w:rsidP="003C3B78">
      <w:pPr>
        <w:pStyle w:val="40"/>
        <w:spacing w:line="360" w:lineRule="auto"/>
      </w:pPr>
      <w:r w:rsidRPr="0021426A">
        <w:t>данные о дисциплинарных наказаниях;</w:t>
      </w:r>
    </w:p>
    <w:p w:rsidR="00304F1F" w:rsidRPr="0021426A" w:rsidRDefault="00304F1F" w:rsidP="003C3B78">
      <w:pPr>
        <w:pStyle w:val="40"/>
        <w:spacing w:line="360" w:lineRule="auto"/>
      </w:pPr>
      <w:r w:rsidRPr="0021426A">
        <w:t>данные о предоставленных отпусках;</w:t>
      </w:r>
    </w:p>
    <w:p w:rsidR="00304F1F" w:rsidRPr="0021426A" w:rsidRDefault="00304F1F" w:rsidP="003C3B78">
      <w:pPr>
        <w:pStyle w:val="40"/>
        <w:spacing w:line="360" w:lineRule="auto"/>
      </w:pPr>
      <w:r w:rsidRPr="0021426A">
        <w:t>данные о социальных льготах, на которые работник имеет право;</w:t>
      </w:r>
    </w:p>
    <w:p w:rsidR="00304F1F" w:rsidRPr="0021426A" w:rsidRDefault="00304F1F" w:rsidP="003C3B78">
      <w:pPr>
        <w:pStyle w:val="40"/>
        <w:spacing w:line="360" w:lineRule="auto"/>
      </w:pPr>
      <w:r w:rsidRPr="0021426A">
        <w:t>основания прекращения трудового договора;</w:t>
      </w:r>
    </w:p>
    <w:p w:rsidR="00304F1F" w:rsidRPr="0021426A" w:rsidRDefault="0006135F" w:rsidP="003C3B78">
      <w:pPr>
        <w:pStyle w:val="40"/>
        <w:spacing w:line="360" w:lineRule="auto"/>
      </w:pPr>
      <w:r w:rsidRPr="0021426A">
        <w:t>данные</w:t>
      </w:r>
      <w:r w:rsidR="00304F1F" w:rsidRPr="0021426A">
        <w:t xml:space="preserve"> водительского удостоверения для водителей;</w:t>
      </w:r>
    </w:p>
    <w:p w:rsidR="00304F1F" w:rsidRPr="0021426A" w:rsidRDefault="00304F1F" w:rsidP="003C3B78">
      <w:pPr>
        <w:pStyle w:val="40"/>
        <w:spacing w:line="360" w:lineRule="auto"/>
      </w:pPr>
      <w:r w:rsidRPr="0021426A">
        <w:t>суммарный доход с начала года;</w:t>
      </w:r>
    </w:p>
    <w:p w:rsidR="00304F1F" w:rsidRPr="0021426A" w:rsidRDefault="00304F1F" w:rsidP="003C3B78">
      <w:pPr>
        <w:pStyle w:val="40"/>
        <w:spacing w:line="360" w:lineRule="auto"/>
      </w:pPr>
      <w:r w:rsidRPr="0021426A">
        <w:lastRenderedPageBreak/>
        <w:t>стаж для расчета страховой части пенсионных накоплений;</w:t>
      </w:r>
    </w:p>
    <w:p w:rsidR="002B0A2A" w:rsidRPr="0021426A" w:rsidRDefault="00304F1F" w:rsidP="003C3B78">
      <w:pPr>
        <w:pStyle w:val="40"/>
        <w:spacing w:line="360" w:lineRule="auto"/>
      </w:pPr>
      <w:r w:rsidRPr="0021426A">
        <w:t>фотографическое изображение работника</w:t>
      </w:r>
      <w:r w:rsidR="002B0A2A" w:rsidRPr="0021426A">
        <w:t>;</w:t>
      </w:r>
    </w:p>
    <w:p w:rsidR="008612D4" w:rsidRPr="0021426A" w:rsidRDefault="008612D4" w:rsidP="006D6874">
      <w:pPr>
        <w:pStyle w:val="40"/>
        <w:numPr>
          <w:ilvl w:val="0"/>
          <w:numId w:val="0"/>
        </w:numPr>
        <w:spacing w:line="360" w:lineRule="auto"/>
        <w:ind w:left="1728"/>
      </w:pPr>
    </w:p>
    <w:p w:rsidR="00FC1790" w:rsidRPr="0021426A" w:rsidRDefault="00FC1790" w:rsidP="003C3B78">
      <w:pPr>
        <w:pStyle w:val="33"/>
        <w:spacing w:line="360" w:lineRule="auto"/>
      </w:pPr>
      <w:r w:rsidRPr="0021426A">
        <w:t xml:space="preserve">Перечень обрабатываемых </w:t>
      </w:r>
      <w:r w:rsidR="003C3B78" w:rsidRPr="0021426A">
        <w:t>Агент</w:t>
      </w:r>
      <w:r w:rsidR="00305A52" w:rsidRPr="0021426A">
        <w:t>ством</w:t>
      </w:r>
      <w:r w:rsidR="009308D5" w:rsidRPr="0021426A">
        <w:t xml:space="preserve"> </w:t>
      </w:r>
      <w:r w:rsidRPr="0021426A">
        <w:t xml:space="preserve">персональных данных должностных лиц </w:t>
      </w:r>
      <w:r w:rsidR="003C3B78" w:rsidRPr="0021426A">
        <w:t>Агент</w:t>
      </w:r>
      <w:r w:rsidR="00305A52" w:rsidRPr="0021426A">
        <w:t>ства</w:t>
      </w:r>
      <w:r w:rsidR="004224ED" w:rsidRPr="0021426A">
        <w:t>,</w:t>
      </w:r>
      <w:r w:rsidRPr="0021426A">
        <w:t xml:space="preserve"> чьи персональные данные размещены с их согласия в общедоступных источниках</w:t>
      </w:r>
    </w:p>
    <w:p w:rsidR="00FC1790" w:rsidRPr="0021426A" w:rsidRDefault="00FC1790" w:rsidP="006D6874">
      <w:pPr>
        <w:pStyle w:val="33"/>
        <w:numPr>
          <w:ilvl w:val="0"/>
          <w:numId w:val="0"/>
        </w:numPr>
        <w:spacing w:line="360" w:lineRule="auto"/>
        <w:ind w:left="1224"/>
      </w:pPr>
    </w:p>
    <w:p w:rsidR="00FC1790" w:rsidRPr="0021426A" w:rsidRDefault="00305A52" w:rsidP="006D6874">
      <w:pPr>
        <w:pStyle w:val="40"/>
        <w:numPr>
          <w:ilvl w:val="0"/>
          <w:numId w:val="0"/>
        </w:numPr>
        <w:spacing w:line="360" w:lineRule="auto"/>
        <w:ind w:left="1080"/>
      </w:pPr>
      <w:r w:rsidRPr="0021426A">
        <w:tab/>
      </w:r>
      <w:r w:rsidRPr="0021426A">
        <w:tab/>
      </w:r>
      <w:r w:rsidR="003C3B78" w:rsidRPr="0021426A">
        <w:t>Агент</w:t>
      </w:r>
      <w:r w:rsidRPr="0021426A">
        <w:t>ство</w:t>
      </w:r>
      <w:r w:rsidR="004224ED" w:rsidRPr="0021426A">
        <w:t xml:space="preserve"> </w:t>
      </w:r>
      <w:r w:rsidR="00FC1790" w:rsidRPr="0021426A">
        <w:t xml:space="preserve">обрабатывает следующие персональные данные должностных лиц </w:t>
      </w:r>
      <w:r w:rsidR="003C3B78" w:rsidRPr="0021426A">
        <w:t>Агент</w:t>
      </w:r>
      <w:r w:rsidR="00203A2A" w:rsidRPr="0021426A">
        <w:t>ства</w:t>
      </w:r>
      <w:r w:rsidR="00FC1790" w:rsidRPr="0021426A">
        <w:t>, чьи персональные данные размещены с их согласия в общедоступных источниках</w:t>
      </w:r>
      <w:r w:rsidR="00FC1790" w:rsidRPr="0021426A">
        <w:rPr>
          <w:rStyle w:val="aff3"/>
        </w:rPr>
        <w:footnoteReference w:id="22"/>
      </w:r>
      <w:r w:rsidR="00FC1790" w:rsidRPr="0021426A">
        <w:t>:</w:t>
      </w:r>
    </w:p>
    <w:p w:rsidR="00FC1790" w:rsidRPr="0021426A" w:rsidRDefault="00FC1790" w:rsidP="003C3B78">
      <w:pPr>
        <w:pStyle w:val="40"/>
        <w:spacing w:line="480" w:lineRule="auto"/>
      </w:pPr>
      <w:r w:rsidRPr="0021426A">
        <w:t>фамилия, имя, отчество;</w:t>
      </w:r>
    </w:p>
    <w:p w:rsidR="00FC1790" w:rsidRPr="0021426A" w:rsidRDefault="00FC1790" w:rsidP="003C3B78">
      <w:pPr>
        <w:pStyle w:val="40"/>
        <w:spacing w:line="480" w:lineRule="auto"/>
      </w:pPr>
      <w:r w:rsidRPr="0021426A">
        <w:t>год рождения;</w:t>
      </w:r>
    </w:p>
    <w:p w:rsidR="00FC1790" w:rsidRPr="0021426A" w:rsidRDefault="00FC1790" w:rsidP="003C3B78">
      <w:pPr>
        <w:pStyle w:val="40"/>
        <w:spacing w:line="480" w:lineRule="auto"/>
      </w:pPr>
      <w:r w:rsidRPr="0021426A">
        <w:t>место рождения;</w:t>
      </w:r>
    </w:p>
    <w:p w:rsidR="00FC1790" w:rsidRPr="0021426A" w:rsidRDefault="00FC1790" w:rsidP="003C3B78">
      <w:pPr>
        <w:pStyle w:val="40"/>
        <w:spacing w:line="480" w:lineRule="auto"/>
      </w:pPr>
      <w:r w:rsidRPr="0021426A">
        <w:t>адрес;</w:t>
      </w:r>
    </w:p>
    <w:p w:rsidR="00FC1790" w:rsidRPr="0021426A" w:rsidRDefault="00FC1790" w:rsidP="003C3B78">
      <w:pPr>
        <w:pStyle w:val="40"/>
        <w:spacing w:line="480" w:lineRule="auto"/>
      </w:pPr>
      <w:r w:rsidRPr="0021426A">
        <w:t>сведения о профессии</w:t>
      </w:r>
      <w:r w:rsidR="00FC6674" w:rsidRPr="0021426A">
        <w:t>;</w:t>
      </w:r>
    </w:p>
    <w:p w:rsidR="00F77AC0" w:rsidRPr="0021426A" w:rsidRDefault="00FC6674" w:rsidP="003C3B78">
      <w:pPr>
        <w:pStyle w:val="40"/>
        <w:spacing w:line="480" w:lineRule="auto"/>
      </w:pPr>
      <w:r w:rsidRPr="0021426A">
        <w:t>иные персональные данные, сообщаемые субъектом или под</w:t>
      </w:r>
      <w:r w:rsidR="0006135F" w:rsidRPr="0021426A">
        <w:t xml:space="preserve">лежащие опубликованию в </w:t>
      </w:r>
      <w:r w:rsidRPr="0021426A">
        <w:t>законном порядке</w:t>
      </w:r>
      <w:r w:rsidR="00F77AC0" w:rsidRPr="0021426A">
        <w:t>;</w:t>
      </w:r>
    </w:p>
    <w:p w:rsidR="00FC6674" w:rsidRPr="0021426A" w:rsidRDefault="00F77AC0" w:rsidP="003C3B78">
      <w:pPr>
        <w:pStyle w:val="40"/>
        <w:spacing w:line="480" w:lineRule="auto"/>
      </w:pPr>
      <w:r w:rsidRPr="0021426A">
        <w:t>номер телефона</w:t>
      </w:r>
      <w:r w:rsidR="00FC6674" w:rsidRPr="0021426A">
        <w:t>.</w:t>
      </w:r>
    </w:p>
    <w:p w:rsidR="00FC1790" w:rsidRPr="0021426A" w:rsidRDefault="00FC1790" w:rsidP="006D6874">
      <w:pPr>
        <w:pStyle w:val="40"/>
        <w:numPr>
          <w:ilvl w:val="0"/>
          <w:numId w:val="0"/>
        </w:numPr>
        <w:spacing w:line="360" w:lineRule="auto"/>
        <w:ind w:left="1728"/>
      </w:pPr>
    </w:p>
    <w:p w:rsidR="008E1A64" w:rsidRPr="0021426A" w:rsidRDefault="00092444" w:rsidP="003C3B78">
      <w:pPr>
        <w:pStyle w:val="33"/>
        <w:spacing w:line="360" w:lineRule="auto"/>
      </w:pPr>
      <w:r w:rsidRPr="0021426A">
        <w:t xml:space="preserve">Перечень обрабатываемых </w:t>
      </w:r>
      <w:r w:rsidR="003C3B78" w:rsidRPr="0021426A">
        <w:t>Агентс</w:t>
      </w:r>
      <w:r w:rsidR="00BF15EC" w:rsidRPr="0021426A">
        <w:t>твом</w:t>
      </w:r>
      <w:r w:rsidR="003C3B78" w:rsidRPr="0021426A">
        <w:t xml:space="preserve"> персональных данных граждан, </w:t>
      </w:r>
      <w:r w:rsidRPr="0021426A">
        <w:t xml:space="preserve">внесенных в кадровый резерв </w:t>
      </w:r>
      <w:r w:rsidR="003C3B78" w:rsidRPr="0021426A">
        <w:t>г</w:t>
      </w:r>
      <w:r w:rsidRPr="0021426A">
        <w:t>осударственной гражданской служб</w:t>
      </w:r>
      <w:r w:rsidR="003C3B78" w:rsidRPr="0021426A">
        <w:t>ы</w:t>
      </w:r>
      <w:r w:rsidRPr="0021426A">
        <w:t xml:space="preserve"> </w:t>
      </w:r>
      <w:r w:rsidR="003C3B78" w:rsidRPr="0021426A">
        <w:t>Агент</w:t>
      </w:r>
      <w:r w:rsidR="00BF15EC" w:rsidRPr="0021426A">
        <w:t>ства</w:t>
      </w:r>
      <w:r w:rsidR="004E4B24" w:rsidRPr="0021426A">
        <w:t xml:space="preserve"> </w:t>
      </w:r>
    </w:p>
    <w:p w:rsidR="004E4B24" w:rsidRPr="0021426A" w:rsidRDefault="004E4B24" w:rsidP="006D6874">
      <w:pPr>
        <w:pStyle w:val="33"/>
        <w:numPr>
          <w:ilvl w:val="0"/>
          <w:numId w:val="0"/>
        </w:numPr>
        <w:spacing w:line="360" w:lineRule="auto"/>
        <w:ind w:left="1224"/>
      </w:pPr>
    </w:p>
    <w:p w:rsidR="008E1A64" w:rsidRPr="0021426A" w:rsidRDefault="00BF15EC" w:rsidP="006D6874">
      <w:pPr>
        <w:pStyle w:val="40"/>
        <w:numPr>
          <w:ilvl w:val="0"/>
          <w:numId w:val="0"/>
        </w:numPr>
        <w:spacing w:line="360" w:lineRule="auto"/>
        <w:ind w:left="1080"/>
      </w:pPr>
      <w:bookmarkStart w:id="14" w:name="_Toc315196971"/>
      <w:r w:rsidRPr="0021426A">
        <w:lastRenderedPageBreak/>
        <w:tab/>
      </w:r>
      <w:r w:rsidRPr="0021426A">
        <w:tab/>
      </w:r>
      <w:r w:rsidR="003C3B78" w:rsidRPr="0021426A">
        <w:t>Агент</w:t>
      </w:r>
      <w:r w:rsidRPr="0021426A">
        <w:t>ство</w:t>
      </w:r>
      <w:r w:rsidR="00175F90" w:rsidRPr="0021426A">
        <w:t xml:space="preserve"> </w:t>
      </w:r>
      <w:r w:rsidR="008E1A64" w:rsidRPr="0021426A">
        <w:t xml:space="preserve">обрабатывает следующие виды персональных данных </w:t>
      </w:r>
      <w:bookmarkEnd w:id="14"/>
      <w:r w:rsidR="003C3B78" w:rsidRPr="0021426A">
        <w:t xml:space="preserve">лиц, </w:t>
      </w:r>
      <w:r w:rsidR="00012E83" w:rsidRPr="0021426A">
        <w:t>внесенных в кадровый резерв государственной гражданской служб</w:t>
      </w:r>
      <w:r w:rsidR="003C3B78" w:rsidRPr="0021426A">
        <w:t>ы</w:t>
      </w:r>
      <w:r w:rsidR="00012E83" w:rsidRPr="0021426A">
        <w:t xml:space="preserve"> </w:t>
      </w:r>
      <w:r w:rsidR="003C3B78" w:rsidRPr="0021426A">
        <w:t>Агент</w:t>
      </w:r>
      <w:r w:rsidRPr="0021426A">
        <w:t>ства</w:t>
      </w:r>
      <w:r w:rsidR="00012E83" w:rsidRPr="0021426A">
        <w:rPr>
          <w:rStyle w:val="aff3"/>
        </w:rPr>
        <w:footnoteReference w:id="23"/>
      </w:r>
      <w:r w:rsidR="00012E83" w:rsidRPr="0021426A">
        <w:t>:</w:t>
      </w:r>
    </w:p>
    <w:p w:rsidR="00E13537" w:rsidRPr="0021426A" w:rsidRDefault="00E13537" w:rsidP="003C3B78">
      <w:pPr>
        <w:pStyle w:val="40"/>
        <w:spacing w:line="360" w:lineRule="auto"/>
      </w:pPr>
      <w:r w:rsidRPr="0021426A">
        <w:t>фамилия, имя, отчество;</w:t>
      </w:r>
    </w:p>
    <w:p w:rsidR="00E13537" w:rsidRPr="0021426A" w:rsidRDefault="003C3B78" w:rsidP="003C3B78">
      <w:pPr>
        <w:pStyle w:val="40"/>
        <w:spacing w:line="360" w:lineRule="auto"/>
      </w:pPr>
      <w:r w:rsidRPr="0021426A">
        <w:t xml:space="preserve">число, месяц, год и </w:t>
      </w:r>
      <w:r w:rsidR="00E13537" w:rsidRPr="0021426A">
        <w:t xml:space="preserve">место рождения; </w:t>
      </w:r>
    </w:p>
    <w:p w:rsidR="00E13537" w:rsidRPr="0021426A" w:rsidRDefault="00E13537" w:rsidP="003C3B78">
      <w:pPr>
        <w:pStyle w:val="40"/>
        <w:spacing w:line="360" w:lineRule="auto"/>
      </w:pPr>
      <w:r w:rsidRPr="0021426A">
        <w:t>гражданство;</w:t>
      </w:r>
    </w:p>
    <w:p w:rsidR="00E13537" w:rsidRPr="0021426A" w:rsidRDefault="003C3B78" w:rsidP="003C3B78">
      <w:pPr>
        <w:pStyle w:val="40"/>
        <w:spacing w:line="360" w:lineRule="auto"/>
      </w:pPr>
      <w:r w:rsidRPr="0021426A">
        <w:t xml:space="preserve">образование (когда и какие учебные заведения окончил, номера дипломов), направление подготовки </w:t>
      </w:r>
      <w:r w:rsidR="00E13537" w:rsidRPr="0021426A">
        <w:t>или специальность по диплому, квалификация по диплому;</w:t>
      </w:r>
    </w:p>
    <w:p w:rsidR="00E13537" w:rsidRPr="0021426A" w:rsidRDefault="00E13537" w:rsidP="003C3B78">
      <w:pPr>
        <w:pStyle w:val="40"/>
        <w:spacing w:line="360" w:lineRule="auto"/>
      </w:pPr>
      <w:r w:rsidRPr="0021426A">
        <w:t>послевузовское профессиональное</w:t>
      </w:r>
      <w:r w:rsidR="003C3B78" w:rsidRPr="0021426A">
        <w:t xml:space="preserve"> образование: аспирантура, </w:t>
      </w:r>
      <w:r w:rsidRPr="0021426A">
        <w:t>адъюнктура, докторантура (наим</w:t>
      </w:r>
      <w:r w:rsidR="003C3B78" w:rsidRPr="0021426A">
        <w:t xml:space="preserve">енование образовательного или </w:t>
      </w:r>
      <w:r w:rsidRPr="0021426A">
        <w:t>научного учреждения, год оконч</w:t>
      </w:r>
      <w:r w:rsidR="003C3B78" w:rsidRPr="0021426A">
        <w:t xml:space="preserve">ания), ученая степень, ученое звание (когда </w:t>
      </w:r>
      <w:r w:rsidRPr="0021426A">
        <w:t>прис</w:t>
      </w:r>
      <w:r w:rsidR="003C3B78" w:rsidRPr="0021426A">
        <w:t>воены,</w:t>
      </w:r>
      <w:r w:rsidRPr="0021426A">
        <w:t xml:space="preserve"> номера дипломов, аттестатов);</w:t>
      </w:r>
    </w:p>
    <w:p w:rsidR="00E13537" w:rsidRPr="0021426A" w:rsidRDefault="00E13537" w:rsidP="003C3B78">
      <w:pPr>
        <w:pStyle w:val="40"/>
        <w:spacing w:line="360" w:lineRule="auto"/>
      </w:pPr>
      <w:r w:rsidRPr="0021426A">
        <w:t>владение иностранными языками и языками Российской Федерации;</w:t>
      </w:r>
    </w:p>
    <w:p w:rsidR="00E13537" w:rsidRPr="0021426A" w:rsidRDefault="003C3B78" w:rsidP="003C3B78">
      <w:pPr>
        <w:pStyle w:val="40"/>
        <w:spacing w:line="360" w:lineRule="auto"/>
      </w:pPr>
      <w:r w:rsidRPr="0021426A">
        <w:t xml:space="preserve"> классный чин</w:t>
      </w:r>
      <w:r w:rsidR="0006135F" w:rsidRPr="0021426A">
        <w:t xml:space="preserve"> федеральной гражданской</w:t>
      </w:r>
      <w:r w:rsidR="00E13537" w:rsidRPr="0021426A">
        <w:t xml:space="preserve"> службы, дипло</w:t>
      </w:r>
      <w:r w:rsidRPr="0021426A">
        <w:t xml:space="preserve">матический ранг, воинское или специальное </w:t>
      </w:r>
      <w:r w:rsidR="00E13537" w:rsidRPr="0021426A">
        <w:t>звание, классный чин правоохранительной службы</w:t>
      </w:r>
      <w:r w:rsidRPr="0021426A">
        <w:t xml:space="preserve">, классный </w:t>
      </w:r>
      <w:r w:rsidR="00E13537" w:rsidRPr="0021426A">
        <w:t>чин граждан</w:t>
      </w:r>
      <w:r w:rsidR="0006135F" w:rsidRPr="0021426A">
        <w:t>ской</w:t>
      </w:r>
      <w:r w:rsidRPr="0021426A">
        <w:t xml:space="preserve"> службы субъекта Российской</w:t>
      </w:r>
      <w:r w:rsidR="00E13537" w:rsidRPr="0021426A">
        <w:t xml:space="preserve"> Федерации, квалификаци</w:t>
      </w:r>
      <w:r w:rsidRPr="0021426A">
        <w:t>онный</w:t>
      </w:r>
      <w:r w:rsidR="00E13537" w:rsidRPr="0021426A">
        <w:t xml:space="preserve"> разряд государств</w:t>
      </w:r>
      <w:r w:rsidRPr="0021426A">
        <w:t xml:space="preserve">енной службы, квалификационный разряд или классный чин </w:t>
      </w:r>
      <w:r w:rsidR="00E13537" w:rsidRPr="0021426A">
        <w:t>муниципальной службы (кем и когда присвоены);</w:t>
      </w:r>
    </w:p>
    <w:p w:rsidR="00E13537" w:rsidRPr="0021426A" w:rsidRDefault="00E13537" w:rsidP="003C3B78">
      <w:pPr>
        <w:pStyle w:val="40"/>
        <w:spacing w:line="360" w:lineRule="auto"/>
      </w:pPr>
      <w:r w:rsidRPr="0021426A">
        <w:t>наличие судимости;</w:t>
      </w:r>
    </w:p>
    <w:p w:rsidR="00E13537" w:rsidRPr="0021426A" w:rsidRDefault="003C3B78" w:rsidP="003C3B78">
      <w:pPr>
        <w:pStyle w:val="40"/>
        <w:spacing w:line="360" w:lineRule="auto"/>
      </w:pPr>
      <w:r w:rsidRPr="0021426A">
        <w:t xml:space="preserve">допуск к </w:t>
      </w:r>
      <w:r w:rsidR="00E13537" w:rsidRPr="0021426A">
        <w:t>государственн</w:t>
      </w:r>
      <w:r w:rsidRPr="0021426A">
        <w:t>ой тайне, оформленный за период работы, службы, учебы, его форма, номер и дата</w:t>
      </w:r>
      <w:r w:rsidR="00E13537" w:rsidRPr="0021426A">
        <w:t xml:space="preserve"> (если имеется);</w:t>
      </w:r>
    </w:p>
    <w:p w:rsidR="00E13537" w:rsidRPr="0021426A" w:rsidRDefault="00E13537" w:rsidP="003C3B78">
      <w:pPr>
        <w:pStyle w:val="40"/>
        <w:spacing w:line="360" w:lineRule="auto"/>
      </w:pPr>
      <w:r w:rsidRPr="0021426A">
        <w:lastRenderedPageBreak/>
        <w:t xml:space="preserve"> выполня</w:t>
      </w:r>
      <w:r w:rsidR="003C3B78" w:rsidRPr="0021426A">
        <w:t xml:space="preserve">емая работа с начала трудовой </w:t>
      </w:r>
      <w:r w:rsidRPr="0021426A">
        <w:t>деятельности (включая учебу в высших и средних сп</w:t>
      </w:r>
      <w:r w:rsidR="003C3B78" w:rsidRPr="0021426A">
        <w:t xml:space="preserve">ециальных учебных заведениях, военную службу, работу </w:t>
      </w:r>
      <w:r w:rsidRPr="0021426A">
        <w:t>по</w:t>
      </w:r>
      <w:r w:rsidR="003C3B78" w:rsidRPr="0021426A">
        <w:t xml:space="preserve"> </w:t>
      </w:r>
      <w:r w:rsidRPr="0021426A">
        <w:t>совместительству, предпринимательскую деятельность и т.п.);</w:t>
      </w:r>
    </w:p>
    <w:p w:rsidR="00E13537" w:rsidRPr="0021426A" w:rsidRDefault="00E13537" w:rsidP="003C3B78">
      <w:pPr>
        <w:pStyle w:val="40"/>
        <w:spacing w:line="360" w:lineRule="auto"/>
      </w:pPr>
      <w:r w:rsidRPr="0021426A">
        <w:t>государственные награды, иные награды и знаки отличия;</w:t>
      </w:r>
    </w:p>
    <w:p w:rsidR="00E13537" w:rsidRPr="0021426A" w:rsidRDefault="00E13537" w:rsidP="003C3B78">
      <w:pPr>
        <w:pStyle w:val="40"/>
        <w:spacing w:line="360" w:lineRule="auto"/>
      </w:pPr>
      <w:r w:rsidRPr="0021426A">
        <w:t>анкетные данные близких родственников (степень родства, фамилия, имя, отчество, год, число, месяц и место рождения, место работы, домашний адрес);</w:t>
      </w:r>
    </w:p>
    <w:p w:rsidR="00E13537" w:rsidRPr="0021426A" w:rsidRDefault="00E13537" w:rsidP="003C3B78">
      <w:pPr>
        <w:pStyle w:val="40"/>
        <w:spacing w:line="360" w:lineRule="auto"/>
      </w:pPr>
      <w:r w:rsidRPr="0021426A">
        <w:t>пребывание за границей;</w:t>
      </w:r>
    </w:p>
    <w:p w:rsidR="00E13537" w:rsidRPr="0021426A" w:rsidRDefault="00E13537" w:rsidP="003C3B78">
      <w:pPr>
        <w:pStyle w:val="40"/>
        <w:spacing w:line="360" w:lineRule="auto"/>
      </w:pPr>
      <w:r w:rsidRPr="0021426A">
        <w:t>отношение к воинской обязанности и воинское звание;</w:t>
      </w:r>
    </w:p>
    <w:p w:rsidR="00E13537" w:rsidRPr="0021426A" w:rsidRDefault="00E13537" w:rsidP="003C3B78">
      <w:pPr>
        <w:pStyle w:val="40"/>
        <w:spacing w:line="360" w:lineRule="auto"/>
      </w:pPr>
      <w:r w:rsidRPr="0021426A">
        <w:t>домашний адрес (а</w:t>
      </w:r>
      <w:r w:rsidR="003C3B78" w:rsidRPr="0021426A">
        <w:t>дрес регистрации, фактического</w:t>
      </w:r>
      <w:r w:rsidRPr="0021426A">
        <w:t xml:space="preserve"> проживания), номер телефона (либо иной вид связи);</w:t>
      </w:r>
    </w:p>
    <w:p w:rsidR="00E13537" w:rsidRPr="0021426A" w:rsidRDefault="00E13537" w:rsidP="003C3B78">
      <w:pPr>
        <w:pStyle w:val="40"/>
        <w:spacing w:line="360" w:lineRule="auto"/>
      </w:pPr>
      <w:r w:rsidRPr="0021426A">
        <w:t>паспортные данные (серия, номер, кем и когда выдан);</w:t>
      </w:r>
    </w:p>
    <w:p w:rsidR="00E13537" w:rsidRPr="0021426A" w:rsidRDefault="00E13537" w:rsidP="003C3B78">
      <w:pPr>
        <w:pStyle w:val="40"/>
        <w:spacing w:line="360" w:lineRule="auto"/>
      </w:pPr>
      <w:r w:rsidRPr="0021426A">
        <w:t>наличие заграничного паспорта (серия, номер, кем и когда выдан);</w:t>
      </w:r>
    </w:p>
    <w:p w:rsidR="00E13537" w:rsidRPr="0021426A" w:rsidRDefault="003C3B78" w:rsidP="003C3B78">
      <w:pPr>
        <w:pStyle w:val="40"/>
        <w:spacing w:line="360" w:lineRule="auto"/>
      </w:pPr>
      <w:r w:rsidRPr="0021426A">
        <w:t>номер страхового свидетельства обязательного</w:t>
      </w:r>
      <w:r w:rsidR="00E13537" w:rsidRPr="0021426A">
        <w:t xml:space="preserve"> пенсионного страхования;</w:t>
      </w:r>
    </w:p>
    <w:p w:rsidR="00E13537" w:rsidRPr="0021426A" w:rsidRDefault="00E13537" w:rsidP="003C3B78">
      <w:pPr>
        <w:pStyle w:val="40"/>
        <w:spacing w:line="360" w:lineRule="auto"/>
      </w:pPr>
      <w:r w:rsidRPr="0021426A">
        <w:t>ИНН;</w:t>
      </w:r>
    </w:p>
    <w:p w:rsidR="00E13537" w:rsidRPr="0021426A" w:rsidRDefault="00E13537" w:rsidP="003C3B78">
      <w:pPr>
        <w:pStyle w:val="40"/>
        <w:spacing w:line="360" w:lineRule="auto"/>
      </w:pPr>
      <w:r w:rsidRPr="0021426A">
        <w:t>фотографическое изображение;</w:t>
      </w:r>
    </w:p>
    <w:p w:rsidR="00E13537" w:rsidRPr="0021426A" w:rsidRDefault="00E13537" w:rsidP="003C3B78">
      <w:pPr>
        <w:pStyle w:val="40"/>
        <w:spacing w:line="360" w:lineRule="auto"/>
      </w:pPr>
      <w:r w:rsidRPr="0021426A">
        <w:t>стаж государственной службы;</w:t>
      </w:r>
    </w:p>
    <w:p w:rsidR="00E13537" w:rsidRPr="0021426A" w:rsidRDefault="00E13537" w:rsidP="003C3B78">
      <w:pPr>
        <w:pStyle w:val="40"/>
        <w:spacing w:line="360" w:lineRule="auto"/>
      </w:pPr>
      <w:r w:rsidRPr="0021426A">
        <w:t>стаж работы по специальности;</w:t>
      </w:r>
    </w:p>
    <w:p w:rsidR="00E13537" w:rsidRPr="0021426A" w:rsidRDefault="00E13537" w:rsidP="003C3B78">
      <w:pPr>
        <w:pStyle w:val="40"/>
        <w:spacing w:line="360" w:lineRule="auto"/>
      </w:pPr>
      <w:r w:rsidRPr="0021426A">
        <w:t>должность гражданской службы, для замещения которой гражданский служащий (гражданин) включен в кадровый резерв, с указанием наименования подразделения и государственного органа;</w:t>
      </w:r>
    </w:p>
    <w:p w:rsidR="00E13537" w:rsidRPr="0021426A" w:rsidRDefault="00E13537" w:rsidP="003C3B78">
      <w:pPr>
        <w:pStyle w:val="40"/>
        <w:spacing w:line="360" w:lineRule="auto"/>
      </w:pPr>
      <w:r w:rsidRPr="0021426A">
        <w:t>основание для включения в кадровый резерв (протокол конкурсной комиссии, его реквизиты, иные основания);</w:t>
      </w:r>
    </w:p>
    <w:p w:rsidR="00E13537" w:rsidRPr="0021426A" w:rsidRDefault="00E13537" w:rsidP="003C3B78">
      <w:pPr>
        <w:pStyle w:val="40"/>
        <w:spacing w:line="360" w:lineRule="auto"/>
      </w:pPr>
      <w:r w:rsidRPr="0021426A">
        <w:t xml:space="preserve"> дата и номер правового акта о включении в кадровый резерв;</w:t>
      </w:r>
    </w:p>
    <w:p w:rsidR="00E13537" w:rsidRPr="0021426A" w:rsidRDefault="00E13537" w:rsidP="003C3B78">
      <w:pPr>
        <w:pStyle w:val="40"/>
        <w:spacing w:line="360" w:lineRule="auto"/>
      </w:pPr>
      <w:r w:rsidRPr="0021426A">
        <w:t>основание для издания правового акта об исключении из кадрового резерва;</w:t>
      </w:r>
    </w:p>
    <w:p w:rsidR="00E13537" w:rsidRPr="0021426A" w:rsidRDefault="003C3B78" w:rsidP="003C3B78">
      <w:pPr>
        <w:pStyle w:val="40"/>
        <w:spacing w:line="360" w:lineRule="auto"/>
      </w:pPr>
      <w:r w:rsidRPr="0021426A">
        <w:lastRenderedPageBreak/>
        <w:t xml:space="preserve">дата и номер </w:t>
      </w:r>
      <w:r w:rsidR="00E13537" w:rsidRPr="0021426A">
        <w:t>правового акта об исключении из кадрового резерва.</w:t>
      </w:r>
    </w:p>
    <w:p w:rsidR="008E1A64" w:rsidRPr="0021426A" w:rsidRDefault="008E1A64" w:rsidP="006D6874">
      <w:pPr>
        <w:pStyle w:val="40"/>
        <w:numPr>
          <w:ilvl w:val="0"/>
          <w:numId w:val="0"/>
        </w:numPr>
        <w:spacing w:line="360" w:lineRule="auto"/>
        <w:ind w:left="1728"/>
      </w:pPr>
    </w:p>
    <w:p w:rsidR="00C036E0" w:rsidRPr="0021426A" w:rsidRDefault="00C036E0" w:rsidP="003C3B78">
      <w:pPr>
        <w:pStyle w:val="33"/>
        <w:spacing w:line="360" w:lineRule="auto"/>
      </w:pPr>
      <w:r w:rsidRPr="0021426A">
        <w:t xml:space="preserve">Перечень обрабатываемых </w:t>
      </w:r>
      <w:r w:rsidR="003C3B78" w:rsidRPr="0021426A">
        <w:t>Агент</w:t>
      </w:r>
      <w:r w:rsidR="00CC38DE" w:rsidRPr="0021426A">
        <w:t>ством</w:t>
      </w:r>
      <w:r w:rsidRPr="0021426A">
        <w:t xml:space="preserve"> персональных данных </w:t>
      </w:r>
      <w:r w:rsidR="00FF5319" w:rsidRPr="0021426A">
        <w:t>претендентов на замещение вакантной должности гражданской службы, не допущенных к участию в конкурсе, и кандидатов, участвовавших в конкурсе</w:t>
      </w:r>
    </w:p>
    <w:p w:rsidR="00C036E0" w:rsidRPr="0021426A" w:rsidRDefault="00C036E0" w:rsidP="006D6874">
      <w:pPr>
        <w:pStyle w:val="33"/>
        <w:numPr>
          <w:ilvl w:val="0"/>
          <w:numId w:val="0"/>
        </w:numPr>
        <w:spacing w:line="360" w:lineRule="auto"/>
        <w:ind w:left="1224"/>
      </w:pPr>
    </w:p>
    <w:p w:rsidR="00A201E7" w:rsidRPr="0021426A" w:rsidRDefault="00CC38DE" w:rsidP="006D6874">
      <w:pPr>
        <w:pStyle w:val="40"/>
        <w:numPr>
          <w:ilvl w:val="0"/>
          <w:numId w:val="0"/>
        </w:numPr>
        <w:spacing w:line="360" w:lineRule="auto"/>
        <w:ind w:left="1080"/>
      </w:pPr>
      <w:r w:rsidRPr="0021426A">
        <w:tab/>
      </w:r>
      <w:r w:rsidRPr="0021426A">
        <w:tab/>
      </w:r>
      <w:r w:rsidR="003C3B78" w:rsidRPr="0021426A">
        <w:t>Агент</w:t>
      </w:r>
      <w:r w:rsidRPr="0021426A">
        <w:t>ство</w:t>
      </w:r>
      <w:r w:rsidR="00A201E7" w:rsidRPr="0021426A">
        <w:t xml:space="preserve"> обрабатывает следующие персональные данные </w:t>
      </w:r>
      <w:r w:rsidR="00616A91" w:rsidRPr="0021426A">
        <w:t>претендентов на замещение вакантной должности гражданской службы, не допущенных к участию в конкурсе, и кандидатов, участвовавших в конкурсе</w:t>
      </w:r>
      <w:r w:rsidR="00616A91" w:rsidRPr="0021426A">
        <w:rPr>
          <w:rStyle w:val="aff3"/>
        </w:rPr>
        <w:footnoteReference w:id="24"/>
      </w:r>
      <w:r w:rsidR="00616A91" w:rsidRPr="0021426A">
        <w:t>;</w:t>
      </w:r>
    </w:p>
    <w:p w:rsidR="00DD2144" w:rsidRPr="0021426A" w:rsidRDefault="00DD2144" w:rsidP="003C3B78">
      <w:pPr>
        <w:pStyle w:val="40"/>
        <w:spacing w:line="360" w:lineRule="auto"/>
      </w:pPr>
      <w:r w:rsidRPr="0021426A">
        <w:t>фамилия, имя, отчество;</w:t>
      </w:r>
    </w:p>
    <w:p w:rsidR="00DD2144" w:rsidRPr="0021426A" w:rsidRDefault="003C3B78" w:rsidP="003C3B78">
      <w:pPr>
        <w:pStyle w:val="40"/>
        <w:spacing w:line="360" w:lineRule="auto"/>
      </w:pPr>
      <w:r w:rsidRPr="0021426A">
        <w:t xml:space="preserve">число, месяц, год и </w:t>
      </w:r>
      <w:r w:rsidR="00DD2144" w:rsidRPr="0021426A">
        <w:t xml:space="preserve">место рождения; </w:t>
      </w:r>
    </w:p>
    <w:p w:rsidR="00DD2144" w:rsidRPr="0021426A" w:rsidRDefault="00DD2144" w:rsidP="003C3B78">
      <w:pPr>
        <w:pStyle w:val="40"/>
        <w:spacing w:line="360" w:lineRule="auto"/>
      </w:pPr>
      <w:r w:rsidRPr="0021426A">
        <w:t>гражданство;</w:t>
      </w:r>
    </w:p>
    <w:p w:rsidR="00DD2144" w:rsidRPr="0021426A" w:rsidRDefault="003C3B78" w:rsidP="003C3B78">
      <w:pPr>
        <w:pStyle w:val="40"/>
        <w:spacing w:line="360" w:lineRule="auto"/>
      </w:pPr>
      <w:r w:rsidRPr="0021426A">
        <w:t xml:space="preserve">образование (когда и какие учебные заведения окончил, номера дипломов), направление </w:t>
      </w:r>
      <w:r w:rsidR="00DD2144" w:rsidRPr="0021426A">
        <w:t>подготов</w:t>
      </w:r>
      <w:r w:rsidRPr="0021426A">
        <w:t>ки</w:t>
      </w:r>
      <w:r w:rsidR="00DD2144" w:rsidRPr="0021426A">
        <w:t xml:space="preserve"> или специальность по диплому, квалификация по диплому;</w:t>
      </w:r>
    </w:p>
    <w:p w:rsidR="00DD2144" w:rsidRPr="0021426A" w:rsidRDefault="00DD2144" w:rsidP="003C3B78">
      <w:pPr>
        <w:pStyle w:val="40"/>
        <w:spacing w:line="360" w:lineRule="auto"/>
      </w:pPr>
      <w:r w:rsidRPr="0021426A">
        <w:t>послевузовское профессионально</w:t>
      </w:r>
      <w:r w:rsidR="003C3B78" w:rsidRPr="0021426A">
        <w:t xml:space="preserve">е образование: аспирантура, </w:t>
      </w:r>
      <w:r w:rsidRPr="0021426A">
        <w:t>адъюнктура, докторантура (на</w:t>
      </w:r>
      <w:r w:rsidR="003C3B78" w:rsidRPr="0021426A">
        <w:t>именование образовательного или</w:t>
      </w:r>
      <w:r w:rsidRPr="0021426A">
        <w:t xml:space="preserve"> научного учреждения, год око</w:t>
      </w:r>
      <w:r w:rsidR="003C3B78" w:rsidRPr="0021426A">
        <w:t>нчания), ученая степень, ученое</w:t>
      </w:r>
      <w:r w:rsidRPr="0021426A">
        <w:t xml:space="preserve"> звание </w:t>
      </w:r>
      <w:r w:rsidR="003C3B78" w:rsidRPr="0021426A">
        <w:t xml:space="preserve">(когда присвоены, </w:t>
      </w:r>
      <w:r w:rsidRPr="0021426A">
        <w:t>номера дипломов, аттестатов);</w:t>
      </w:r>
    </w:p>
    <w:p w:rsidR="00DD2144" w:rsidRPr="0021426A" w:rsidRDefault="00DD2144" w:rsidP="003C3B78">
      <w:pPr>
        <w:pStyle w:val="40"/>
        <w:spacing w:line="360" w:lineRule="auto"/>
      </w:pPr>
      <w:r w:rsidRPr="0021426A">
        <w:t xml:space="preserve">владение иностранными языками и языками </w:t>
      </w:r>
      <w:r w:rsidR="0011604B" w:rsidRPr="0021426A">
        <w:t xml:space="preserve">народов </w:t>
      </w:r>
      <w:r w:rsidRPr="0021426A">
        <w:t>Российской Федерации;</w:t>
      </w:r>
    </w:p>
    <w:p w:rsidR="00DD2144" w:rsidRPr="0021426A" w:rsidRDefault="0011604B" w:rsidP="003C3B78">
      <w:pPr>
        <w:pStyle w:val="40"/>
        <w:spacing w:line="360" w:lineRule="auto"/>
      </w:pPr>
      <w:r w:rsidRPr="0021426A">
        <w:lastRenderedPageBreak/>
        <w:t>классный чин федеральной гражданской</w:t>
      </w:r>
      <w:r w:rsidR="00DD2144" w:rsidRPr="0021426A">
        <w:t xml:space="preserve"> службы, дипло</w:t>
      </w:r>
      <w:r w:rsidRPr="0021426A">
        <w:t xml:space="preserve">матический ранг, воинское или специальное </w:t>
      </w:r>
      <w:r w:rsidR="00DD2144" w:rsidRPr="0021426A">
        <w:t>звание, классный чин правоохрани</w:t>
      </w:r>
      <w:r w:rsidRPr="0021426A">
        <w:t>тельной службы, классный</w:t>
      </w:r>
      <w:r w:rsidR="00DD2144" w:rsidRPr="0021426A">
        <w:t xml:space="preserve"> чин граждан</w:t>
      </w:r>
      <w:r w:rsidRPr="0021426A">
        <w:t>ской службы субъекта Российской</w:t>
      </w:r>
      <w:r w:rsidR="00DD2144" w:rsidRPr="0021426A">
        <w:t xml:space="preserve"> Федерации, квалификаци</w:t>
      </w:r>
      <w:r w:rsidRPr="0021426A">
        <w:t>онный</w:t>
      </w:r>
      <w:r w:rsidR="00DD2144" w:rsidRPr="0021426A">
        <w:t xml:space="preserve"> разряд государстве</w:t>
      </w:r>
      <w:r w:rsidRPr="0021426A">
        <w:t xml:space="preserve">нной службы, квалификационный разряд или классный чин </w:t>
      </w:r>
      <w:r w:rsidR="00DD2144" w:rsidRPr="0021426A">
        <w:t>муниципальной службы (кем и когда присвоены);</w:t>
      </w:r>
    </w:p>
    <w:p w:rsidR="00DD2144" w:rsidRPr="0021426A" w:rsidRDefault="00DD2144" w:rsidP="003C3B78">
      <w:pPr>
        <w:pStyle w:val="40"/>
        <w:spacing w:line="360" w:lineRule="auto"/>
      </w:pPr>
      <w:r w:rsidRPr="0021426A">
        <w:t>наличие судимости;</w:t>
      </w:r>
    </w:p>
    <w:p w:rsidR="00DD2144" w:rsidRPr="0021426A" w:rsidRDefault="0011604B" w:rsidP="003C3B78">
      <w:pPr>
        <w:pStyle w:val="40"/>
        <w:spacing w:line="360" w:lineRule="auto"/>
      </w:pPr>
      <w:r w:rsidRPr="0021426A">
        <w:t xml:space="preserve">допуск к </w:t>
      </w:r>
      <w:r w:rsidR="00DD2144" w:rsidRPr="0021426A">
        <w:t>госу</w:t>
      </w:r>
      <w:r w:rsidRPr="0021426A">
        <w:t>дарственной тайне, оформленный за период работы, службы, учебы, его форма, номер и дата</w:t>
      </w:r>
      <w:r w:rsidR="00DD2144" w:rsidRPr="0021426A">
        <w:t xml:space="preserve"> (если имеется);</w:t>
      </w:r>
    </w:p>
    <w:p w:rsidR="00DD2144" w:rsidRPr="0021426A" w:rsidRDefault="00DD2144" w:rsidP="003C3B78">
      <w:pPr>
        <w:pStyle w:val="40"/>
        <w:spacing w:line="360" w:lineRule="auto"/>
      </w:pPr>
      <w:r w:rsidRPr="0021426A">
        <w:t xml:space="preserve"> выполня</w:t>
      </w:r>
      <w:r w:rsidR="0011604B" w:rsidRPr="0021426A">
        <w:t xml:space="preserve">емая работа с начала трудовой </w:t>
      </w:r>
      <w:r w:rsidRPr="0021426A">
        <w:t>деятельности (включая учебу в высших и средних специальных учебных заведениях, военную служ</w:t>
      </w:r>
      <w:r w:rsidR="0011604B" w:rsidRPr="0021426A">
        <w:t xml:space="preserve">бу, работу по </w:t>
      </w:r>
      <w:r w:rsidRPr="0021426A">
        <w:t>совместительству, предпринимательскую деятельность и т.п.);</w:t>
      </w:r>
    </w:p>
    <w:p w:rsidR="00DD2144" w:rsidRPr="0021426A" w:rsidRDefault="00DD2144" w:rsidP="003C3B78">
      <w:pPr>
        <w:pStyle w:val="40"/>
        <w:spacing w:line="360" w:lineRule="auto"/>
      </w:pPr>
      <w:r w:rsidRPr="0021426A">
        <w:t>государственные награды, иные награды и знаки отличия;</w:t>
      </w:r>
    </w:p>
    <w:p w:rsidR="00DD2144" w:rsidRPr="0021426A" w:rsidRDefault="00DD2144" w:rsidP="003C3B78">
      <w:pPr>
        <w:pStyle w:val="40"/>
        <w:spacing w:line="360" w:lineRule="auto"/>
      </w:pPr>
      <w:r w:rsidRPr="0021426A">
        <w:t>анкетные данные близких родственников (степень родства, фамилия, имя, отчество, год, число, месяц и место рождения, место работы, домашний адрес);</w:t>
      </w:r>
    </w:p>
    <w:p w:rsidR="00DD2144" w:rsidRPr="0021426A" w:rsidRDefault="00DD2144" w:rsidP="003C3B78">
      <w:pPr>
        <w:pStyle w:val="40"/>
        <w:spacing w:line="360" w:lineRule="auto"/>
      </w:pPr>
      <w:r w:rsidRPr="0021426A">
        <w:t>пребывание за границей;</w:t>
      </w:r>
    </w:p>
    <w:p w:rsidR="00DD2144" w:rsidRPr="0021426A" w:rsidRDefault="00DD2144" w:rsidP="003C3B78">
      <w:pPr>
        <w:pStyle w:val="40"/>
        <w:spacing w:line="360" w:lineRule="auto"/>
      </w:pPr>
      <w:r w:rsidRPr="0021426A">
        <w:t>отношение к воинской обязанности и воинское звание;</w:t>
      </w:r>
    </w:p>
    <w:p w:rsidR="00DD2144" w:rsidRPr="0021426A" w:rsidRDefault="00DD2144" w:rsidP="003C3B78">
      <w:pPr>
        <w:pStyle w:val="40"/>
        <w:spacing w:line="360" w:lineRule="auto"/>
      </w:pPr>
      <w:r w:rsidRPr="0021426A">
        <w:t>домашний адрес (а</w:t>
      </w:r>
      <w:r w:rsidR="0011604B" w:rsidRPr="0021426A">
        <w:t>дрес регистрации, фактического</w:t>
      </w:r>
      <w:r w:rsidRPr="0021426A">
        <w:t xml:space="preserve"> проживания), номер телефона (либо иной вид связи);</w:t>
      </w:r>
    </w:p>
    <w:p w:rsidR="00DD2144" w:rsidRPr="0021426A" w:rsidRDefault="00DD2144" w:rsidP="003C3B78">
      <w:pPr>
        <w:pStyle w:val="40"/>
        <w:spacing w:line="360" w:lineRule="auto"/>
      </w:pPr>
      <w:r w:rsidRPr="0021426A">
        <w:t>паспортные данные (серия, номер, кем и когда выдан);</w:t>
      </w:r>
    </w:p>
    <w:p w:rsidR="00DD2144" w:rsidRPr="0021426A" w:rsidRDefault="00DD2144" w:rsidP="003C3B78">
      <w:pPr>
        <w:pStyle w:val="40"/>
        <w:spacing w:line="360" w:lineRule="auto"/>
      </w:pPr>
      <w:r w:rsidRPr="0021426A">
        <w:t>наличие</w:t>
      </w:r>
      <w:r w:rsidR="001001A6" w:rsidRPr="0021426A">
        <w:t xml:space="preserve"> и данные</w:t>
      </w:r>
      <w:r w:rsidRPr="0021426A">
        <w:t xml:space="preserve"> заграничного паспорта (серия, номер, кем и когда выдан);</w:t>
      </w:r>
    </w:p>
    <w:p w:rsidR="00DD2144" w:rsidRPr="0021426A" w:rsidRDefault="0011604B" w:rsidP="003C3B78">
      <w:pPr>
        <w:pStyle w:val="40"/>
        <w:spacing w:line="360" w:lineRule="auto"/>
      </w:pPr>
      <w:r w:rsidRPr="0021426A">
        <w:t>номер страхового свидетельства обязательного</w:t>
      </w:r>
      <w:r w:rsidR="00DD2144" w:rsidRPr="0021426A">
        <w:t xml:space="preserve"> пенсионного страхования;</w:t>
      </w:r>
    </w:p>
    <w:p w:rsidR="00DD2144" w:rsidRPr="0021426A" w:rsidRDefault="00DD2144" w:rsidP="003C3B78">
      <w:pPr>
        <w:pStyle w:val="40"/>
        <w:spacing w:line="360" w:lineRule="auto"/>
      </w:pPr>
      <w:r w:rsidRPr="0021426A">
        <w:t>ИНН;</w:t>
      </w:r>
    </w:p>
    <w:p w:rsidR="00D0129B" w:rsidRDefault="00DD2144" w:rsidP="003C3B78">
      <w:pPr>
        <w:pStyle w:val="40"/>
        <w:spacing w:line="360" w:lineRule="auto"/>
      </w:pPr>
      <w:r w:rsidRPr="0021426A">
        <w:lastRenderedPageBreak/>
        <w:t>фотографическое изображение</w:t>
      </w:r>
      <w:r w:rsidRPr="0021426A">
        <w:rPr>
          <w:vertAlign w:val="superscript"/>
        </w:rPr>
        <w:footnoteReference w:id="25"/>
      </w:r>
      <w:r w:rsidRPr="0021426A">
        <w:t>.</w:t>
      </w:r>
    </w:p>
    <w:p w:rsidR="00D0129B" w:rsidRPr="0021426A" w:rsidRDefault="00D0129B" w:rsidP="00D0129B">
      <w:pPr>
        <w:pStyle w:val="33"/>
        <w:spacing w:line="360" w:lineRule="auto"/>
      </w:pPr>
      <w:r w:rsidRPr="0021426A">
        <w:t xml:space="preserve">Перечень обрабатываемых Агентством персональных данных </w:t>
      </w:r>
      <w:r>
        <w:t>директоров областных казенных учреждений – центров занятости населения Сахалинской области (подведомственные учреждения)</w:t>
      </w:r>
    </w:p>
    <w:p w:rsidR="00D0129B" w:rsidRPr="0021426A" w:rsidRDefault="00D0129B" w:rsidP="00D0129B">
      <w:pPr>
        <w:pStyle w:val="33"/>
        <w:numPr>
          <w:ilvl w:val="0"/>
          <w:numId w:val="0"/>
        </w:numPr>
        <w:spacing w:line="360" w:lineRule="auto"/>
        <w:ind w:left="1224"/>
      </w:pPr>
    </w:p>
    <w:p w:rsidR="00D0129B" w:rsidRPr="0021426A" w:rsidRDefault="00D0129B" w:rsidP="0080312F">
      <w:pPr>
        <w:pStyle w:val="33"/>
        <w:numPr>
          <w:ilvl w:val="0"/>
          <w:numId w:val="0"/>
        </w:numPr>
        <w:spacing w:line="360" w:lineRule="auto"/>
        <w:ind w:left="851"/>
      </w:pPr>
      <w:r w:rsidRPr="0021426A">
        <w:t xml:space="preserve">Агентство обрабатывает следующие персональные данные </w:t>
      </w:r>
      <w:r>
        <w:t>директоров областных казенных учреждений – центров занятости населения Сахалинской области (подведомственные учреждения)</w:t>
      </w:r>
      <w:r w:rsidRPr="0021426A">
        <w:rPr>
          <w:rStyle w:val="aff3"/>
        </w:rPr>
        <w:footnoteReference w:id="26"/>
      </w:r>
      <w:r w:rsidRPr="0021426A">
        <w:t>:</w:t>
      </w:r>
    </w:p>
    <w:p w:rsidR="00D0129B" w:rsidRPr="0021426A" w:rsidRDefault="00D0129B" w:rsidP="00D0129B">
      <w:pPr>
        <w:pStyle w:val="40"/>
        <w:spacing w:line="360" w:lineRule="auto"/>
      </w:pPr>
      <w:r w:rsidRPr="0021426A">
        <w:t>фамилия, имя, отчество;</w:t>
      </w:r>
    </w:p>
    <w:p w:rsidR="00D0129B" w:rsidRPr="0021426A" w:rsidRDefault="00D0129B" w:rsidP="00D0129B">
      <w:pPr>
        <w:pStyle w:val="40"/>
        <w:spacing w:line="360" w:lineRule="auto"/>
      </w:pPr>
      <w:r w:rsidRPr="0021426A">
        <w:t>дата рождения;</w:t>
      </w:r>
    </w:p>
    <w:p w:rsidR="00D0129B" w:rsidRPr="0021426A" w:rsidRDefault="00D0129B" w:rsidP="00D0129B">
      <w:pPr>
        <w:pStyle w:val="40"/>
        <w:spacing w:line="360" w:lineRule="auto"/>
      </w:pPr>
      <w:r w:rsidRPr="0021426A">
        <w:t>место рождения;</w:t>
      </w:r>
    </w:p>
    <w:p w:rsidR="00D0129B" w:rsidRPr="0021426A" w:rsidRDefault="00D0129B" w:rsidP="00D0129B">
      <w:pPr>
        <w:pStyle w:val="40"/>
        <w:spacing w:line="360" w:lineRule="auto"/>
      </w:pPr>
      <w:r w:rsidRPr="0021426A">
        <w:t>гражданство;</w:t>
      </w:r>
    </w:p>
    <w:p w:rsidR="00D0129B" w:rsidRPr="0021426A" w:rsidRDefault="00D0129B" w:rsidP="00D0129B">
      <w:pPr>
        <w:pStyle w:val="40"/>
        <w:spacing w:line="360" w:lineRule="auto"/>
      </w:pPr>
      <w:r w:rsidRPr="0021426A">
        <w:t>пол;</w:t>
      </w:r>
    </w:p>
    <w:p w:rsidR="00D0129B" w:rsidRPr="0021426A" w:rsidRDefault="00D0129B" w:rsidP="00D0129B">
      <w:pPr>
        <w:pStyle w:val="40"/>
        <w:spacing w:line="360" w:lineRule="auto"/>
      </w:pPr>
      <w:r w:rsidRPr="0021426A">
        <w:t>индивидуальный номер налогоплательщика (ИНН);</w:t>
      </w:r>
    </w:p>
    <w:p w:rsidR="00D0129B" w:rsidRPr="0021426A" w:rsidRDefault="00D0129B" w:rsidP="00D0129B">
      <w:pPr>
        <w:pStyle w:val="40"/>
        <w:spacing w:line="360" w:lineRule="auto"/>
      </w:pPr>
      <w:r w:rsidRPr="0021426A">
        <w:t>номер страхового свидетельства государственного пенсионного страхования;</w:t>
      </w:r>
    </w:p>
    <w:p w:rsidR="00D0129B" w:rsidRPr="0021426A" w:rsidRDefault="00D0129B" w:rsidP="00D0129B">
      <w:pPr>
        <w:pStyle w:val="40"/>
        <w:spacing w:line="360" w:lineRule="auto"/>
      </w:pPr>
      <w:r w:rsidRPr="0021426A">
        <w:t>образование;</w:t>
      </w:r>
    </w:p>
    <w:p w:rsidR="00D0129B" w:rsidRDefault="00D0129B" w:rsidP="00D0129B">
      <w:pPr>
        <w:pStyle w:val="40"/>
        <w:spacing w:line="360" w:lineRule="auto"/>
      </w:pPr>
      <w:r w:rsidRPr="0021426A">
        <w:t>профессия;</w:t>
      </w:r>
    </w:p>
    <w:p w:rsidR="00D0129B" w:rsidRPr="0021426A" w:rsidRDefault="00D0129B" w:rsidP="00D0129B">
      <w:pPr>
        <w:pStyle w:val="40"/>
        <w:spacing w:line="360" w:lineRule="auto"/>
      </w:pPr>
      <w:r>
        <w:t>данные о трудовой деятельности;</w:t>
      </w:r>
    </w:p>
    <w:p w:rsidR="00D0129B" w:rsidRPr="0021426A" w:rsidRDefault="00D0129B" w:rsidP="00D0129B">
      <w:pPr>
        <w:pStyle w:val="40"/>
        <w:spacing w:line="360" w:lineRule="auto"/>
      </w:pPr>
      <w:r w:rsidRPr="0021426A">
        <w:t>стаж работы;</w:t>
      </w:r>
    </w:p>
    <w:p w:rsidR="00D0129B" w:rsidRPr="0021426A" w:rsidRDefault="00D0129B" w:rsidP="00D0129B">
      <w:pPr>
        <w:pStyle w:val="40"/>
        <w:spacing w:line="360" w:lineRule="auto"/>
      </w:pPr>
      <w:r w:rsidRPr="0021426A">
        <w:t>состояние в браке;</w:t>
      </w:r>
    </w:p>
    <w:p w:rsidR="00D0129B" w:rsidRPr="0021426A" w:rsidRDefault="00D0129B" w:rsidP="00D0129B">
      <w:pPr>
        <w:pStyle w:val="40"/>
        <w:spacing w:line="360" w:lineRule="auto"/>
      </w:pPr>
      <w:r w:rsidRPr="0021426A">
        <w:lastRenderedPageBreak/>
        <w:t>состав семьи (фамилия, имя, отчество членов семьи и степень родства);</w:t>
      </w:r>
    </w:p>
    <w:p w:rsidR="00D0129B" w:rsidRPr="0021426A" w:rsidRDefault="00D0129B" w:rsidP="00D0129B">
      <w:pPr>
        <w:pStyle w:val="40"/>
        <w:spacing w:line="360" w:lineRule="auto"/>
      </w:pPr>
      <w:r w:rsidRPr="0021426A">
        <w:t>данные паспорта;</w:t>
      </w:r>
    </w:p>
    <w:p w:rsidR="00D0129B" w:rsidRPr="0021426A" w:rsidRDefault="00D0129B" w:rsidP="00D0129B">
      <w:pPr>
        <w:pStyle w:val="40"/>
        <w:spacing w:line="360" w:lineRule="auto"/>
      </w:pPr>
      <w:r w:rsidRPr="0021426A">
        <w:t>адрес регистрации и фактический адрес;</w:t>
      </w:r>
    </w:p>
    <w:p w:rsidR="00D0129B" w:rsidRPr="0021426A" w:rsidRDefault="00D0129B" w:rsidP="00D0129B">
      <w:pPr>
        <w:pStyle w:val="40"/>
        <w:spacing w:line="360" w:lineRule="auto"/>
      </w:pPr>
      <w:r w:rsidRPr="0021426A">
        <w:t>дата регистрации по месту жительства;</w:t>
      </w:r>
    </w:p>
    <w:p w:rsidR="00D0129B" w:rsidRPr="0021426A" w:rsidRDefault="00D0129B" w:rsidP="00D0129B">
      <w:pPr>
        <w:pStyle w:val="40"/>
        <w:spacing w:line="360" w:lineRule="auto"/>
      </w:pPr>
      <w:r w:rsidRPr="0021426A">
        <w:t>номер телефона;</w:t>
      </w:r>
    </w:p>
    <w:p w:rsidR="00D0129B" w:rsidRPr="0021426A" w:rsidRDefault="00D0129B" w:rsidP="00D0129B">
      <w:pPr>
        <w:pStyle w:val="40"/>
        <w:spacing w:line="360" w:lineRule="auto"/>
      </w:pPr>
      <w:r w:rsidRPr="0021426A">
        <w:t xml:space="preserve">сведения о воинском учете (категория запаса, воинское звание, состав (профиль), полное кодовое обозначение ВУС, категория годности к военной службе, наименование комиссариата по месту жительства, воинский учет (общий, специальный); </w:t>
      </w:r>
    </w:p>
    <w:p w:rsidR="00D0129B" w:rsidRPr="0021426A" w:rsidRDefault="00D0129B" w:rsidP="00D0129B">
      <w:pPr>
        <w:pStyle w:val="40"/>
        <w:spacing w:line="360" w:lineRule="auto"/>
      </w:pPr>
      <w:r w:rsidRPr="0021426A">
        <w:t>оклад;</w:t>
      </w:r>
    </w:p>
    <w:p w:rsidR="00D0129B" w:rsidRPr="0021426A" w:rsidRDefault="00D0129B" w:rsidP="00D0129B">
      <w:pPr>
        <w:pStyle w:val="40"/>
        <w:spacing w:line="360" w:lineRule="auto"/>
      </w:pPr>
      <w:r w:rsidRPr="0021426A">
        <w:t>табельный номер;</w:t>
      </w:r>
    </w:p>
    <w:p w:rsidR="00D0129B" w:rsidRPr="0021426A" w:rsidRDefault="00D0129B" w:rsidP="00D0129B">
      <w:pPr>
        <w:pStyle w:val="40"/>
        <w:spacing w:line="360" w:lineRule="auto"/>
      </w:pPr>
      <w:r w:rsidRPr="0021426A">
        <w:t>данные о приеме на работу и переводе на другую работу;</w:t>
      </w:r>
    </w:p>
    <w:p w:rsidR="00D0129B" w:rsidRPr="0021426A" w:rsidRDefault="00D0129B" w:rsidP="00D0129B">
      <w:pPr>
        <w:pStyle w:val="40"/>
        <w:spacing w:line="360" w:lineRule="auto"/>
      </w:pPr>
      <w:r w:rsidRPr="0021426A">
        <w:t>данные аттестации;</w:t>
      </w:r>
    </w:p>
    <w:p w:rsidR="00D0129B" w:rsidRPr="0021426A" w:rsidRDefault="00D0129B" w:rsidP="00D0129B">
      <w:pPr>
        <w:pStyle w:val="40"/>
        <w:spacing w:line="360" w:lineRule="auto"/>
      </w:pPr>
      <w:r w:rsidRPr="0021426A">
        <w:t>данные о повышении квалификации;</w:t>
      </w:r>
    </w:p>
    <w:p w:rsidR="00D0129B" w:rsidRPr="0021426A" w:rsidRDefault="00D0129B" w:rsidP="00D0129B">
      <w:pPr>
        <w:pStyle w:val="40"/>
        <w:spacing w:line="360" w:lineRule="auto"/>
      </w:pPr>
      <w:r w:rsidRPr="0021426A">
        <w:t>данные о профессиональной переподготовке;</w:t>
      </w:r>
    </w:p>
    <w:p w:rsidR="00D0129B" w:rsidRPr="0021426A" w:rsidRDefault="00D0129B" w:rsidP="00D0129B">
      <w:pPr>
        <w:pStyle w:val="40"/>
        <w:spacing w:line="360" w:lineRule="auto"/>
      </w:pPr>
      <w:r w:rsidRPr="0021426A">
        <w:t>данные о наградах (поощрениях), почетных званиях;</w:t>
      </w:r>
    </w:p>
    <w:p w:rsidR="00D0129B" w:rsidRPr="0021426A" w:rsidRDefault="00D0129B" w:rsidP="00D0129B">
      <w:pPr>
        <w:pStyle w:val="40"/>
        <w:spacing w:line="360" w:lineRule="auto"/>
      </w:pPr>
      <w:r w:rsidRPr="0021426A">
        <w:t>данные о дисциплинарных наказаниях;</w:t>
      </w:r>
    </w:p>
    <w:p w:rsidR="00D0129B" w:rsidRPr="0021426A" w:rsidRDefault="00D0129B" w:rsidP="00D0129B">
      <w:pPr>
        <w:pStyle w:val="40"/>
        <w:spacing w:line="360" w:lineRule="auto"/>
      </w:pPr>
      <w:r w:rsidRPr="0021426A">
        <w:t>данные о предоставленных отпусках;</w:t>
      </w:r>
    </w:p>
    <w:p w:rsidR="00D0129B" w:rsidRPr="0021426A" w:rsidRDefault="00D0129B" w:rsidP="00D0129B">
      <w:pPr>
        <w:pStyle w:val="40"/>
        <w:spacing w:line="360" w:lineRule="auto"/>
      </w:pPr>
      <w:r w:rsidRPr="0021426A">
        <w:t>данные о социальных льготах, на которые работник имеет право;</w:t>
      </w:r>
    </w:p>
    <w:p w:rsidR="00D0129B" w:rsidRPr="0021426A" w:rsidRDefault="00D0129B" w:rsidP="00D0129B">
      <w:pPr>
        <w:pStyle w:val="40"/>
        <w:spacing w:line="360" w:lineRule="auto"/>
      </w:pPr>
      <w:r w:rsidRPr="0021426A">
        <w:t>основания прекращения трудового договора;</w:t>
      </w:r>
    </w:p>
    <w:p w:rsidR="00D0129B" w:rsidRPr="0021426A" w:rsidRDefault="00D0129B" w:rsidP="00D0129B">
      <w:pPr>
        <w:pStyle w:val="40"/>
        <w:spacing w:line="360" w:lineRule="auto"/>
      </w:pPr>
      <w:r w:rsidRPr="0021426A">
        <w:t>суммарный доход с начала года;</w:t>
      </w:r>
    </w:p>
    <w:p w:rsidR="00D0129B" w:rsidRPr="0021426A" w:rsidRDefault="00D0129B" w:rsidP="00D0129B">
      <w:pPr>
        <w:pStyle w:val="40"/>
        <w:spacing w:line="360" w:lineRule="auto"/>
      </w:pPr>
      <w:r w:rsidRPr="0021426A">
        <w:t>стаж для расчета страховой части пенсионных накоплений;</w:t>
      </w:r>
    </w:p>
    <w:p w:rsidR="00D0129B" w:rsidRPr="0021426A" w:rsidRDefault="00D0129B" w:rsidP="00D0129B">
      <w:pPr>
        <w:pStyle w:val="40"/>
        <w:spacing w:line="360" w:lineRule="auto"/>
      </w:pPr>
      <w:r w:rsidRPr="0021426A">
        <w:t>фотографическое изображение работника;</w:t>
      </w:r>
    </w:p>
    <w:p w:rsidR="00D0129B" w:rsidRPr="0021426A" w:rsidRDefault="00D0129B" w:rsidP="00D0129B">
      <w:pPr>
        <w:pStyle w:val="40"/>
        <w:spacing w:line="360" w:lineRule="auto"/>
      </w:pPr>
      <w:r w:rsidRPr="0021426A">
        <w:t>сведения об отсутствии в реестре дисквалифицированных лиц;</w:t>
      </w:r>
    </w:p>
    <w:p w:rsidR="00D0129B" w:rsidRDefault="00D0129B" w:rsidP="00D0129B">
      <w:pPr>
        <w:pStyle w:val="40"/>
        <w:spacing w:line="360" w:lineRule="auto"/>
      </w:pPr>
      <w:r w:rsidRPr="0021426A">
        <w:t>личная подпись</w:t>
      </w:r>
      <w:r w:rsidR="00770010">
        <w:t>;</w:t>
      </w:r>
    </w:p>
    <w:p w:rsidR="00770010" w:rsidRPr="0021426A" w:rsidRDefault="00770010" w:rsidP="00770010">
      <w:pPr>
        <w:pStyle w:val="40"/>
        <w:spacing w:line="360" w:lineRule="auto"/>
      </w:pPr>
      <w:r w:rsidRPr="0021426A">
        <w:t>сведения о доходах, имуществе и обязательствах имущественного характера супруга (супр</w:t>
      </w:r>
      <w:r w:rsidR="009C2263">
        <w:t>уги) и несовершеннолетних детей.</w:t>
      </w:r>
    </w:p>
    <w:p w:rsidR="00770010" w:rsidRPr="0021426A" w:rsidRDefault="00770010" w:rsidP="00770010">
      <w:pPr>
        <w:pStyle w:val="40"/>
        <w:numPr>
          <w:ilvl w:val="0"/>
          <w:numId w:val="0"/>
        </w:numPr>
        <w:spacing w:line="360" w:lineRule="auto"/>
      </w:pPr>
    </w:p>
    <w:p w:rsidR="00F5051E" w:rsidRPr="0021426A" w:rsidRDefault="00D0129B" w:rsidP="0011604B">
      <w:pPr>
        <w:pStyle w:val="33"/>
        <w:spacing w:line="360" w:lineRule="auto"/>
      </w:pPr>
      <w:r>
        <w:t>П</w:t>
      </w:r>
      <w:r w:rsidR="00F5051E" w:rsidRPr="0021426A">
        <w:t xml:space="preserve">еречень обрабатываемых </w:t>
      </w:r>
      <w:r w:rsidR="0011604B" w:rsidRPr="0021426A">
        <w:t>Агент</w:t>
      </w:r>
      <w:r w:rsidR="007E3B04" w:rsidRPr="0021426A">
        <w:t>ством</w:t>
      </w:r>
      <w:r w:rsidR="0011604B" w:rsidRPr="0021426A">
        <w:t xml:space="preserve"> персональных данных </w:t>
      </w:r>
      <w:r w:rsidR="0005299D" w:rsidRPr="0021426A">
        <w:t>лиц</w:t>
      </w:r>
      <w:r w:rsidR="00537475" w:rsidRPr="0021426A">
        <w:t xml:space="preserve"> </w:t>
      </w:r>
      <w:r w:rsidR="0011604B" w:rsidRPr="0021426A">
        <w:t xml:space="preserve">- </w:t>
      </w:r>
      <w:r w:rsidR="00537475" w:rsidRPr="0021426A">
        <w:t xml:space="preserve">получателей </w:t>
      </w:r>
      <w:r w:rsidR="005B0ECC" w:rsidRPr="0021426A">
        <w:t xml:space="preserve">государственных </w:t>
      </w:r>
      <w:r w:rsidR="00537475" w:rsidRPr="0021426A">
        <w:t>услуг</w:t>
      </w:r>
      <w:r w:rsidR="0080312F">
        <w:t>, должностных лиц (работников) юридических лиц, физических лиц, в отношении которых Агентством исполняются функции</w:t>
      </w:r>
    </w:p>
    <w:p w:rsidR="0005299D" w:rsidRPr="0021426A" w:rsidRDefault="0005299D" w:rsidP="006D6874">
      <w:pPr>
        <w:pStyle w:val="3c"/>
        <w:numPr>
          <w:ilvl w:val="0"/>
          <w:numId w:val="0"/>
        </w:numPr>
        <w:spacing w:line="360" w:lineRule="auto"/>
        <w:ind w:left="1224"/>
      </w:pPr>
    </w:p>
    <w:p w:rsidR="0005299D" w:rsidRPr="0021426A" w:rsidRDefault="0080312F" w:rsidP="0080312F">
      <w:pPr>
        <w:pStyle w:val="33"/>
        <w:numPr>
          <w:ilvl w:val="0"/>
          <w:numId w:val="0"/>
        </w:numPr>
        <w:spacing w:line="360" w:lineRule="auto"/>
        <w:ind w:left="1080"/>
      </w:pPr>
      <w:r>
        <w:t>А</w:t>
      </w:r>
      <w:r w:rsidR="0011604B" w:rsidRPr="0021426A">
        <w:t>гент</w:t>
      </w:r>
      <w:r w:rsidR="007E3B04" w:rsidRPr="0021426A">
        <w:t>ство</w:t>
      </w:r>
      <w:r w:rsidR="0005299D" w:rsidRPr="0021426A">
        <w:t xml:space="preserve"> обрабатывает персональные данные </w:t>
      </w:r>
      <w:r w:rsidR="00537475" w:rsidRPr="0021426A">
        <w:t xml:space="preserve">получателей </w:t>
      </w:r>
      <w:r w:rsidR="005B0ECC" w:rsidRPr="0021426A">
        <w:t xml:space="preserve">государственных </w:t>
      </w:r>
      <w:r w:rsidR="00537475" w:rsidRPr="0021426A">
        <w:t>услуг</w:t>
      </w:r>
      <w:r>
        <w:t>,</w:t>
      </w:r>
      <w:r w:rsidRPr="0080312F">
        <w:t xml:space="preserve"> </w:t>
      </w:r>
      <w:r>
        <w:t>должностных лиц (работников) юридических лиц, физических лиц, в отношении которых Агентством исполняются функции</w:t>
      </w:r>
      <w:r w:rsidR="00A16035" w:rsidRPr="0021426A">
        <w:rPr>
          <w:rStyle w:val="aff3"/>
        </w:rPr>
        <w:footnoteReference w:id="27"/>
      </w:r>
      <w:r w:rsidR="0005299D" w:rsidRPr="0021426A">
        <w:t>:</w:t>
      </w:r>
    </w:p>
    <w:p w:rsidR="00A16035" w:rsidRPr="0021426A" w:rsidRDefault="00A16035" w:rsidP="0011604B">
      <w:pPr>
        <w:pStyle w:val="40"/>
        <w:spacing w:line="360" w:lineRule="auto"/>
      </w:pPr>
      <w:r w:rsidRPr="0021426A">
        <w:t>регистрационный номер учетной записи;</w:t>
      </w:r>
    </w:p>
    <w:p w:rsidR="00A16035" w:rsidRPr="0021426A" w:rsidRDefault="00A16035" w:rsidP="0011604B">
      <w:pPr>
        <w:pStyle w:val="40"/>
        <w:spacing w:line="360" w:lineRule="auto"/>
      </w:pPr>
      <w:r w:rsidRPr="0021426A">
        <w:t>фамилия, имя, отчество;</w:t>
      </w:r>
    </w:p>
    <w:p w:rsidR="00A16035" w:rsidRPr="0021426A" w:rsidRDefault="00A16035" w:rsidP="0011604B">
      <w:pPr>
        <w:pStyle w:val="40"/>
        <w:spacing w:line="360" w:lineRule="auto"/>
      </w:pPr>
      <w:r w:rsidRPr="0021426A">
        <w:t>дата рождения;</w:t>
      </w:r>
    </w:p>
    <w:p w:rsidR="00A16035" w:rsidRPr="0021426A" w:rsidRDefault="00A16035" w:rsidP="0011604B">
      <w:pPr>
        <w:pStyle w:val="40"/>
        <w:spacing w:line="360" w:lineRule="auto"/>
      </w:pPr>
      <w:r w:rsidRPr="0021426A">
        <w:t>пол;</w:t>
      </w:r>
    </w:p>
    <w:p w:rsidR="00A16035" w:rsidRPr="0021426A" w:rsidRDefault="00A16035" w:rsidP="0011604B">
      <w:pPr>
        <w:pStyle w:val="40"/>
        <w:spacing w:line="360" w:lineRule="auto"/>
      </w:pPr>
      <w:r w:rsidRPr="0021426A">
        <w:t>адрес (место жительства), контактный телефон;</w:t>
      </w:r>
    </w:p>
    <w:p w:rsidR="00A16035" w:rsidRPr="0021426A" w:rsidRDefault="00A16035" w:rsidP="0011604B">
      <w:pPr>
        <w:pStyle w:val="40"/>
        <w:spacing w:line="360" w:lineRule="auto"/>
      </w:pPr>
      <w:r w:rsidRPr="0021426A">
        <w:t>страховой номер индивидуального лицевого счета;</w:t>
      </w:r>
    </w:p>
    <w:p w:rsidR="00A16035" w:rsidRPr="0021426A" w:rsidRDefault="00A16035" w:rsidP="0011604B">
      <w:pPr>
        <w:pStyle w:val="40"/>
        <w:spacing w:line="360" w:lineRule="auto"/>
      </w:pPr>
      <w:r w:rsidRPr="0021426A">
        <w:t>серия, номер паспорта или данные иного документа, удостоверяющего личность, дата выдачи этих документов и наименование выдавшего их органа;</w:t>
      </w:r>
    </w:p>
    <w:p w:rsidR="0005299D" w:rsidRPr="0021426A" w:rsidRDefault="00A16035" w:rsidP="0011604B">
      <w:pPr>
        <w:pStyle w:val="40"/>
        <w:spacing w:line="360" w:lineRule="auto"/>
      </w:pPr>
      <w:r w:rsidRPr="0021426A">
        <w:t xml:space="preserve">иная информация, определенная </w:t>
      </w:r>
      <w:r w:rsidR="00D0129B">
        <w:t xml:space="preserve">федеральными нормативно-правовыми актами, нормативно-правовыми актами Сахалинской области и Агентства, </w:t>
      </w:r>
      <w:r w:rsidR="005B0ECC" w:rsidRPr="0021426A">
        <w:t>и необходимая для предоставл</w:t>
      </w:r>
      <w:r w:rsidR="00D0129B">
        <w:t>ения заявителю государственных</w:t>
      </w:r>
      <w:r w:rsidR="005B0ECC" w:rsidRPr="0021426A">
        <w:t xml:space="preserve"> услуг</w:t>
      </w:r>
      <w:r w:rsidR="00D0129B">
        <w:t xml:space="preserve"> в сфере занятости или осуществления Агентством функций.</w:t>
      </w:r>
    </w:p>
    <w:p w:rsidR="00D32819" w:rsidRPr="0021426A" w:rsidRDefault="00D32819" w:rsidP="00570E31">
      <w:pPr>
        <w:pStyle w:val="33"/>
        <w:spacing w:line="360" w:lineRule="auto"/>
      </w:pPr>
      <w:r w:rsidRPr="0021426A">
        <w:t xml:space="preserve">Перечень персональных данных лиц, обратившихся в </w:t>
      </w:r>
      <w:r w:rsidR="00570E31" w:rsidRPr="0021426A">
        <w:t>Агент</w:t>
      </w:r>
      <w:r w:rsidR="00CB45D9" w:rsidRPr="0021426A">
        <w:t>ство</w:t>
      </w:r>
      <w:r w:rsidR="00570E31" w:rsidRPr="0021426A">
        <w:t xml:space="preserve"> </w:t>
      </w:r>
      <w:r w:rsidRPr="0021426A">
        <w:t>по различным вопросам</w:t>
      </w:r>
    </w:p>
    <w:p w:rsidR="00D32819" w:rsidRPr="0021426A" w:rsidRDefault="00D32819" w:rsidP="006D6874">
      <w:pPr>
        <w:tabs>
          <w:tab w:val="left" w:pos="709"/>
          <w:tab w:val="left" w:pos="1418"/>
          <w:tab w:val="left" w:pos="2127"/>
        </w:tabs>
        <w:spacing w:line="360" w:lineRule="auto"/>
        <w:ind w:left="1224" w:firstLine="0"/>
        <w:rPr>
          <w:color w:val="943634"/>
          <w:szCs w:val="28"/>
        </w:rPr>
      </w:pPr>
    </w:p>
    <w:p w:rsidR="00D32819" w:rsidRPr="0021426A" w:rsidRDefault="00CB45D9" w:rsidP="006D6874">
      <w:pPr>
        <w:pStyle w:val="40"/>
        <w:numPr>
          <w:ilvl w:val="0"/>
          <w:numId w:val="0"/>
        </w:numPr>
        <w:spacing w:line="360" w:lineRule="auto"/>
        <w:ind w:left="1080"/>
      </w:pPr>
      <w:r w:rsidRPr="0021426A">
        <w:lastRenderedPageBreak/>
        <w:tab/>
      </w:r>
      <w:r w:rsidRPr="0021426A">
        <w:tab/>
      </w:r>
      <w:r w:rsidR="00570E31" w:rsidRPr="0021426A">
        <w:t>Агент</w:t>
      </w:r>
      <w:r w:rsidRPr="0021426A">
        <w:t>ство</w:t>
      </w:r>
      <w:r w:rsidR="00570E31" w:rsidRPr="0021426A">
        <w:t xml:space="preserve"> обрабатывает</w:t>
      </w:r>
      <w:r w:rsidR="00D32819" w:rsidRPr="0021426A">
        <w:t xml:space="preserve"> персональные данные следующих групп субъектов ПДн, обратившиеся в </w:t>
      </w:r>
      <w:r w:rsidR="00570E31" w:rsidRPr="0021426A">
        <w:t>Агент</w:t>
      </w:r>
      <w:r w:rsidRPr="0021426A">
        <w:t>ство</w:t>
      </w:r>
      <w:r w:rsidR="00570E31" w:rsidRPr="0021426A">
        <w:t xml:space="preserve"> </w:t>
      </w:r>
      <w:r w:rsidR="00D32819" w:rsidRPr="0021426A">
        <w:t>по различным вопросам:</w:t>
      </w:r>
    </w:p>
    <w:p w:rsidR="00D32819" w:rsidRPr="0021426A" w:rsidRDefault="00D32819" w:rsidP="006D6874">
      <w:pPr>
        <w:pStyle w:val="6"/>
        <w:spacing w:line="360" w:lineRule="auto"/>
        <w:rPr>
          <w:sz w:val="28"/>
          <w:szCs w:val="28"/>
        </w:rPr>
      </w:pPr>
      <w:r w:rsidRPr="0021426A">
        <w:rPr>
          <w:sz w:val="28"/>
          <w:szCs w:val="28"/>
        </w:rPr>
        <w:t xml:space="preserve">граждан, обратившихся в </w:t>
      </w:r>
      <w:r w:rsidR="00570E31" w:rsidRPr="0021426A">
        <w:rPr>
          <w:sz w:val="28"/>
          <w:szCs w:val="28"/>
        </w:rPr>
        <w:t>Агент</w:t>
      </w:r>
      <w:r w:rsidR="00CB45D9" w:rsidRPr="0021426A">
        <w:rPr>
          <w:sz w:val="28"/>
          <w:szCs w:val="28"/>
        </w:rPr>
        <w:t>ство</w:t>
      </w:r>
      <w:r w:rsidR="00D0129B">
        <w:rPr>
          <w:sz w:val="28"/>
          <w:szCs w:val="28"/>
        </w:rPr>
        <w:t>, в т.ч.</w:t>
      </w:r>
      <w:r w:rsidR="00570E31" w:rsidRPr="0021426A">
        <w:rPr>
          <w:sz w:val="28"/>
          <w:szCs w:val="28"/>
        </w:rPr>
        <w:t xml:space="preserve"> </w:t>
      </w:r>
      <w:r w:rsidRPr="0021426A">
        <w:rPr>
          <w:sz w:val="28"/>
          <w:szCs w:val="28"/>
        </w:rPr>
        <w:t xml:space="preserve">для обжалования решений, действий или бездействия </w:t>
      </w:r>
      <w:r w:rsidR="00E1006B">
        <w:rPr>
          <w:sz w:val="28"/>
          <w:szCs w:val="28"/>
        </w:rPr>
        <w:t>специалист</w:t>
      </w:r>
      <w:r w:rsidR="0060119E" w:rsidRPr="0021426A">
        <w:rPr>
          <w:sz w:val="28"/>
          <w:szCs w:val="28"/>
        </w:rPr>
        <w:t>ов</w:t>
      </w:r>
      <w:r w:rsidRPr="0021426A">
        <w:rPr>
          <w:sz w:val="28"/>
          <w:szCs w:val="28"/>
        </w:rPr>
        <w:t xml:space="preserve"> </w:t>
      </w:r>
      <w:r w:rsidR="00570E31" w:rsidRPr="0021426A">
        <w:rPr>
          <w:sz w:val="28"/>
          <w:szCs w:val="28"/>
        </w:rPr>
        <w:t>Агент</w:t>
      </w:r>
      <w:r w:rsidR="00A44266" w:rsidRPr="0021426A">
        <w:rPr>
          <w:sz w:val="28"/>
          <w:szCs w:val="28"/>
        </w:rPr>
        <w:t>ства</w:t>
      </w:r>
      <w:r w:rsidRPr="0021426A">
        <w:rPr>
          <w:sz w:val="28"/>
          <w:szCs w:val="28"/>
        </w:rPr>
        <w:t xml:space="preserve"> </w:t>
      </w:r>
      <w:r w:rsidR="0060119E" w:rsidRPr="0021426A">
        <w:rPr>
          <w:sz w:val="28"/>
          <w:szCs w:val="28"/>
        </w:rPr>
        <w:t>или подведомственных учреждений</w:t>
      </w:r>
      <w:r w:rsidRPr="0021426A">
        <w:rPr>
          <w:sz w:val="28"/>
          <w:szCs w:val="28"/>
        </w:rPr>
        <w:t>;</w:t>
      </w:r>
    </w:p>
    <w:p w:rsidR="00D32819" w:rsidRPr="0021426A" w:rsidRDefault="00D32819" w:rsidP="006D6874">
      <w:pPr>
        <w:pStyle w:val="6"/>
        <w:spacing w:line="360" w:lineRule="auto"/>
        <w:rPr>
          <w:sz w:val="28"/>
          <w:szCs w:val="28"/>
        </w:rPr>
      </w:pPr>
      <w:r w:rsidRPr="0021426A">
        <w:rPr>
          <w:sz w:val="28"/>
          <w:szCs w:val="28"/>
        </w:rPr>
        <w:t xml:space="preserve">субъектов ПДн, обратившихся в </w:t>
      </w:r>
      <w:r w:rsidR="00570E31" w:rsidRPr="0021426A">
        <w:rPr>
          <w:sz w:val="28"/>
          <w:szCs w:val="28"/>
        </w:rPr>
        <w:t>Агентство,</w:t>
      </w:r>
      <w:r w:rsidR="00C826D9" w:rsidRPr="0021426A">
        <w:rPr>
          <w:sz w:val="28"/>
          <w:szCs w:val="28"/>
        </w:rPr>
        <w:t xml:space="preserve"> </w:t>
      </w:r>
      <w:r w:rsidRPr="0021426A">
        <w:rPr>
          <w:sz w:val="28"/>
          <w:szCs w:val="28"/>
        </w:rPr>
        <w:t>как</w:t>
      </w:r>
      <w:r w:rsidR="00570E31" w:rsidRPr="0021426A">
        <w:rPr>
          <w:sz w:val="28"/>
          <w:szCs w:val="28"/>
        </w:rPr>
        <w:t xml:space="preserve"> к</w:t>
      </w:r>
      <w:r w:rsidRPr="0021426A">
        <w:rPr>
          <w:sz w:val="28"/>
          <w:szCs w:val="28"/>
        </w:rPr>
        <w:t xml:space="preserve"> оператору персональных данных в порядке ст.14 Федерального закона от 27.07.2006 № 152-ФЗ «О персональных данных».</w:t>
      </w:r>
    </w:p>
    <w:p w:rsidR="00D32819" w:rsidRPr="0021426A" w:rsidRDefault="00D32819" w:rsidP="006D6874">
      <w:pPr>
        <w:tabs>
          <w:tab w:val="left" w:pos="709"/>
          <w:tab w:val="left" w:pos="1418"/>
        </w:tabs>
        <w:spacing w:line="360" w:lineRule="auto"/>
        <w:ind w:left="1843" w:firstLine="0"/>
        <w:rPr>
          <w:color w:val="943634"/>
          <w:szCs w:val="28"/>
        </w:rPr>
      </w:pPr>
    </w:p>
    <w:p w:rsidR="00D32819" w:rsidRPr="00D0129B" w:rsidRDefault="00D32819" w:rsidP="0080312F">
      <w:pPr>
        <w:pStyle w:val="40"/>
        <w:tabs>
          <w:tab w:val="left" w:pos="709"/>
        </w:tabs>
        <w:spacing w:line="360" w:lineRule="auto"/>
        <w:ind w:firstLine="0"/>
        <w:rPr>
          <w:color w:val="943634"/>
        </w:rPr>
      </w:pPr>
      <w:r w:rsidRPr="0021426A">
        <w:t xml:space="preserve">Перечень персональных данных граждан, обратившихся в </w:t>
      </w:r>
      <w:r w:rsidR="00570E31" w:rsidRPr="0021426A">
        <w:t>Агент</w:t>
      </w:r>
      <w:r w:rsidR="00CB45D9" w:rsidRPr="0021426A">
        <w:t>ство</w:t>
      </w:r>
      <w:r w:rsidR="00D0129B">
        <w:t>, в т.ч.</w:t>
      </w:r>
      <w:r w:rsidR="00C826D9" w:rsidRPr="0021426A">
        <w:t xml:space="preserve"> </w:t>
      </w:r>
      <w:r w:rsidRPr="0021426A">
        <w:t xml:space="preserve">для обжалования решений, действий или бездействия </w:t>
      </w:r>
      <w:r w:rsidR="00E1006B">
        <w:t>специалист</w:t>
      </w:r>
      <w:r w:rsidR="0060119E" w:rsidRPr="0021426A">
        <w:t>ов</w:t>
      </w:r>
      <w:r w:rsidRPr="0021426A">
        <w:t xml:space="preserve"> </w:t>
      </w:r>
      <w:r w:rsidR="00570E31" w:rsidRPr="0021426A">
        <w:t>Агент</w:t>
      </w:r>
      <w:r w:rsidR="00A44266" w:rsidRPr="0021426A">
        <w:t>ства</w:t>
      </w:r>
      <w:r w:rsidRPr="0021426A">
        <w:t xml:space="preserve"> </w:t>
      </w:r>
      <w:r w:rsidR="0060119E" w:rsidRPr="0021426A">
        <w:t xml:space="preserve">или подведомственных учреждений </w:t>
      </w:r>
    </w:p>
    <w:p w:rsidR="00D32819" w:rsidRPr="0021426A" w:rsidRDefault="00CB45D9" w:rsidP="006D6874">
      <w:pPr>
        <w:pStyle w:val="50"/>
        <w:numPr>
          <w:ilvl w:val="0"/>
          <w:numId w:val="0"/>
        </w:numPr>
        <w:spacing w:line="360" w:lineRule="auto"/>
        <w:ind w:left="1440"/>
      </w:pPr>
      <w:r w:rsidRPr="0021426A">
        <w:tab/>
      </w:r>
      <w:r w:rsidRPr="0021426A">
        <w:tab/>
      </w:r>
      <w:r w:rsidR="00051056" w:rsidRPr="0021426A">
        <w:t>Агент</w:t>
      </w:r>
      <w:r w:rsidRPr="0021426A">
        <w:t>ство</w:t>
      </w:r>
      <w:r w:rsidR="00C3546E" w:rsidRPr="0021426A">
        <w:t xml:space="preserve"> </w:t>
      </w:r>
      <w:r w:rsidR="00051056" w:rsidRPr="0021426A">
        <w:t>обрабатывает</w:t>
      </w:r>
      <w:r w:rsidR="00D32819" w:rsidRPr="0021426A">
        <w:t xml:space="preserve"> следующие персональные данные указанной группы субъектов</w:t>
      </w:r>
      <w:r w:rsidR="00D32819" w:rsidRPr="0021426A">
        <w:rPr>
          <w:vertAlign w:val="superscript"/>
        </w:rPr>
        <w:footnoteReference w:id="28"/>
      </w:r>
      <w:r w:rsidR="00D32819" w:rsidRPr="0021426A">
        <w:t>:</w:t>
      </w:r>
    </w:p>
    <w:p w:rsidR="00D32819" w:rsidRPr="0021426A" w:rsidRDefault="00D32819" w:rsidP="006D6874">
      <w:pPr>
        <w:pStyle w:val="81"/>
        <w:spacing w:line="360" w:lineRule="auto"/>
        <w:rPr>
          <w:sz w:val="28"/>
          <w:szCs w:val="28"/>
        </w:rPr>
      </w:pPr>
      <w:r w:rsidRPr="0021426A">
        <w:rPr>
          <w:sz w:val="28"/>
          <w:szCs w:val="28"/>
        </w:rPr>
        <w:t>фамилия, имя, отчество (последнее - при наличии);</w:t>
      </w:r>
    </w:p>
    <w:p w:rsidR="00D32819" w:rsidRPr="0021426A" w:rsidRDefault="00D32819" w:rsidP="006D6874">
      <w:pPr>
        <w:pStyle w:val="81"/>
        <w:spacing w:line="360" w:lineRule="auto"/>
        <w:rPr>
          <w:sz w:val="28"/>
          <w:szCs w:val="28"/>
        </w:rPr>
      </w:pPr>
      <w:r w:rsidRPr="0021426A">
        <w:rPr>
          <w:sz w:val="28"/>
          <w:szCs w:val="28"/>
        </w:rPr>
        <w:t>почтовый адрес, по которому должны быть направлены ответ, уведомление о переадресации обращения;</w:t>
      </w:r>
    </w:p>
    <w:p w:rsidR="00D32819" w:rsidRDefault="00D32819" w:rsidP="006D6874">
      <w:pPr>
        <w:pStyle w:val="81"/>
        <w:spacing w:line="360" w:lineRule="auto"/>
        <w:rPr>
          <w:sz w:val="28"/>
          <w:szCs w:val="28"/>
        </w:rPr>
      </w:pPr>
      <w:r w:rsidRPr="0021426A">
        <w:rPr>
          <w:sz w:val="28"/>
          <w:szCs w:val="28"/>
        </w:rPr>
        <w:t>личная подпис</w:t>
      </w:r>
      <w:r w:rsidR="00D0129B">
        <w:rPr>
          <w:sz w:val="28"/>
          <w:szCs w:val="28"/>
        </w:rPr>
        <w:t>ь;</w:t>
      </w:r>
    </w:p>
    <w:p w:rsidR="00D0129B" w:rsidRPr="0021426A" w:rsidRDefault="00D0129B" w:rsidP="006D6874">
      <w:pPr>
        <w:pStyle w:val="81"/>
        <w:spacing w:line="360" w:lineRule="auto"/>
        <w:rPr>
          <w:sz w:val="28"/>
          <w:szCs w:val="28"/>
        </w:rPr>
      </w:pPr>
      <w:r>
        <w:rPr>
          <w:sz w:val="28"/>
          <w:szCs w:val="28"/>
        </w:rPr>
        <w:t>иные данные, указанные субъектом в обращении.</w:t>
      </w:r>
    </w:p>
    <w:p w:rsidR="00D32819" w:rsidRPr="0021426A" w:rsidRDefault="00D32819" w:rsidP="00051056">
      <w:pPr>
        <w:pStyle w:val="40"/>
        <w:spacing w:line="360" w:lineRule="auto"/>
      </w:pPr>
      <w:r w:rsidRPr="0021426A">
        <w:t xml:space="preserve">Перечень персональных данных субъектов ПДн, обратившихся в </w:t>
      </w:r>
      <w:r w:rsidR="00051056" w:rsidRPr="0021426A">
        <w:t>Агент</w:t>
      </w:r>
      <w:r w:rsidR="00CB45D9" w:rsidRPr="0021426A">
        <w:t>ство</w:t>
      </w:r>
      <w:r w:rsidR="00051056" w:rsidRPr="0021426A">
        <w:t xml:space="preserve">, </w:t>
      </w:r>
      <w:r w:rsidRPr="0021426A">
        <w:t>как</w:t>
      </w:r>
      <w:r w:rsidR="00051056" w:rsidRPr="0021426A">
        <w:t xml:space="preserve"> к</w:t>
      </w:r>
      <w:r w:rsidRPr="0021426A">
        <w:t xml:space="preserve"> оператору персональных данных в порядке ст.</w:t>
      </w:r>
      <w:r w:rsidR="00051056" w:rsidRPr="0021426A">
        <w:t xml:space="preserve"> </w:t>
      </w:r>
      <w:r w:rsidRPr="0021426A">
        <w:t>14 Федерального закона от</w:t>
      </w:r>
      <w:r w:rsidR="00051056" w:rsidRPr="0021426A">
        <w:t xml:space="preserve"> 27.07.2006 </w:t>
      </w:r>
      <w:r w:rsidRPr="0021426A">
        <w:t>№ 152-ФЗ «О персональных данных»</w:t>
      </w:r>
      <w:r w:rsidR="002E61D1" w:rsidRPr="0021426A">
        <w:t xml:space="preserve"> </w:t>
      </w:r>
    </w:p>
    <w:p w:rsidR="00D32819" w:rsidRPr="0021426A" w:rsidRDefault="00CB45D9" w:rsidP="006D6874">
      <w:pPr>
        <w:pStyle w:val="50"/>
        <w:numPr>
          <w:ilvl w:val="0"/>
          <w:numId w:val="0"/>
        </w:numPr>
        <w:spacing w:line="360" w:lineRule="auto"/>
        <w:ind w:left="1440"/>
      </w:pPr>
      <w:r w:rsidRPr="0021426A">
        <w:tab/>
      </w:r>
      <w:r w:rsidRPr="0021426A">
        <w:tab/>
      </w:r>
      <w:r w:rsidR="00051056" w:rsidRPr="0021426A">
        <w:t>Агент</w:t>
      </w:r>
      <w:r w:rsidRPr="0021426A">
        <w:t>ство</w:t>
      </w:r>
      <w:r w:rsidR="00212E42" w:rsidRPr="0021426A">
        <w:t xml:space="preserve"> </w:t>
      </w:r>
      <w:r w:rsidR="00051056" w:rsidRPr="0021426A">
        <w:t>обрабатывает</w:t>
      </w:r>
      <w:r w:rsidR="00D32819" w:rsidRPr="0021426A">
        <w:t xml:space="preserve"> следующие персональные данные указанной группы субъектов</w:t>
      </w:r>
      <w:r w:rsidR="00D32819" w:rsidRPr="0021426A">
        <w:rPr>
          <w:vertAlign w:val="superscript"/>
        </w:rPr>
        <w:footnoteReference w:id="29"/>
      </w:r>
      <w:r w:rsidR="00D32819" w:rsidRPr="0021426A">
        <w:t>:</w:t>
      </w:r>
    </w:p>
    <w:p w:rsidR="00D32819" w:rsidRPr="0021426A" w:rsidRDefault="00D32819" w:rsidP="006D6874">
      <w:pPr>
        <w:pStyle w:val="81"/>
        <w:spacing w:line="360" w:lineRule="auto"/>
        <w:rPr>
          <w:sz w:val="28"/>
          <w:szCs w:val="28"/>
        </w:rPr>
      </w:pPr>
      <w:r w:rsidRPr="0021426A">
        <w:rPr>
          <w:sz w:val="28"/>
          <w:szCs w:val="28"/>
        </w:rPr>
        <w:lastRenderedPageBreak/>
        <w:t>фамилия, имя отчество;</w:t>
      </w:r>
    </w:p>
    <w:p w:rsidR="00D32819" w:rsidRPr="0021426A" w:rsidRDefault="00D32819" w:rsidP="006D6874">
      <w:pPr>
        <w:pStyle w:val="81"/>
        <w:spacing w:line="360" w:lineRule="auto"/>
        <w:rPr>
          <w:sz w:val="28"/>
          <w:szCs w:val="28"/>
        </w:rPr>
      </w:pPr>
      <w:r w:rsidRPr="0021426A">
        <w:rPr>
          <w:sz w:val="28"/>
          <w:szCs w:val="28"/>
        </w:rPr>
        <w:t>номер основного документа, удостоверяющего личность субъекта персональных данных или его представителя;</w:t>
      </w:r>
    </w:p>
    <w:p w:rsidR="00D32819" w:rsidRPr="0021426A" w:rsidRDefault="00D32819" w:rsidP="006D6874">
      <w:pPr>
        <w:pStyle w:val="81"/>
        <w:spacing w:line="360" w:lineRule="auto"/>
        <w:rPr>
          <w:sz w:val="28"/>
          <w:szCs w:val="28"/>
        </w:rPr>
      </w:pPr>
      <w:r w:rsidRPr="0021426A">
        <w:rPr>
          <w:sz w:val="28"/>
          <w:szCs w:val="28"/>
        </w:rPr>
        <w:t>сведения о дате выдачи указанного документа и выдавшем его органе;</w:t>
      </w:r>
    </w:p>
    <w:p w:rsidR="00D32819" w:rsidRDefault="00D32819" w:rsidP="006D6874">
      <w:pPr>
        <w:pStyle w:val="81"/>
        <w:spacing w:line="360" w:lineRule="auto"/>
        <w:rPr>
          <w:sz w:val="28"/>
          <w:szCs w:val="28"/>
        </w:rPr>
      </w:pPr>
      <w:r w:rsidRPr="0021426A">
        <w:rPr>
          <w:sz w:val="28"/>
          <w:szCs w:val="28"/>
        </w:rPr>
        <w:t>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нахождение на излечении, обследовании), либо сведения, иным образом подтверждающие факт обработки персональных данных оператором, подпись субъекта персональн</w:t>
      </w:r>
      <w:r w:rsidR="00D0129B">
        <w:rPr>
          <w:sz w:val="28"/>
          <w:szCs w:val="28"/>
        </w:rPr>
        <w:t>ых данных или его представителя;</w:t>
      </w:r>
    </w:p>
    <w:p w:rsidR="00D0129B" w:rsidRPr="0021426A" w:rsidRDefault="00D0129B" w:rsidP="006D6874">
      <w:pPr>
        <w:pStyle w:val="81"/>
        <w:spacing w:line="360" w:lineRule="auto"/>
        <w:rPr>
          <w:sz w:val="28"/>
          <w:szCs w:val="28"/>
        </w:rPr>
      </w:pPr>
      <w:r>
        <w:rPr>
          <w:sz w:val="28"/>
          <w:szCs w:val="28"/>
        </w:rPr>
        <w:t>личная подпись.</w:t>
      </w:r>
    </w:p>
    <w:p w:rsidR="00376C07" w:rsidRPr="0021426A" w:rsidRDefault="00376C07" w:rsidP="006D6874">
      <w:pPr>
        <w:keepNext/>
        <w:widowControl w:val="0"/>
        <w:tabs>
          <w:tab w:val="left" w:pos="1418"/>
          <w:tab w:val="left" w:pos="1843"/>
          <w:tab w:val="left" w:pos="2410"/>
        </w:tabs>
        <w:spacing w:line="360" w:lineRule="auto"/>
        <w:ind w:left="1843" w:firstLine="0"/>
        <w:contextualSpacing w:val="0"/>
        <w:rPr>
          <w:bCs/>
          <w:szCs w:val="28"/>
          <w:lang w:eastAsia="en-US"/>
        </w:rPr>
      </w:pPr>
    </w:p>
    <w:p w:rsidR="008141B1" w:rsidRPr="0021426A" w:rsidRDefault="0087458A" w:rsidP="00051056">
      <w:pPr>
        <w:pStyle w:val="33"/>
        <w:spacing w:line="360" w:lineRule="auto"/>
      </w:pPr>
      <w:r w:rsidRPr="0021426A">
        <w:t xml:space="preserve">Перечень обрабатываемых </w:t>
      </w:r>
      <w:r w:rsidR="00051056" w:rsidRPr="0021426A">
        <w:t>Агентс</w:t>
      </w:r>
      <w:r w:rsidR="002561A6" w:rsidRPr="0021426A">
        <w:t>твом</w:t>
      </w:r>
      <w:r w:rsidR="00F26500" w:rsidRPr="0021426A">
        <w:t xml:space="preserve"> </w:t>
      </w:r>
      <w:r w:rsidR="00E865C4" w:rsidRPr="0021426A">
        <w:t xml:space="preserve">персональных данных </w:t>
      </w:r>
      <w:r w:rsidR="004901D8" w:rsidRPr="0021426A">
        <w:t xml:space="preserve">руководителей юридических лиц, индивидуальных предпринимателей, а также физических лиц, с которыми </w:t>
      </w:r>
      <w:r w:rsidR="00051056" w:rsidRPr="0021426A">
        <w:t>Агент</w:t>
      </w:r>
      <w:r w:rsidR="002561A6" w:rsidRPr="0021426A">
        <w:t>ством</w:t>
      </w:r>
      <w:r w:rsidR="0006135F" w:rsidRPr="0021426A">
        <w:t xml:space="preserve"> заключены государственные </w:t>
      </w:r>
      <w:r w:rsidR="004901D8" w:rsidRPr="0021426A">
        <w:t>контракты (гражданско- правовые договоры)</w:t>
      </w:r>
    </w:p>
    <w:p w:rsidR="007E5609" w:rsidRPr="0021426A" w:rsidRDefault="007E5609" w:rsidP="006D6874">
      <w:pPr>
        <w:pStyle w:val="33"/>
        <w:numPr>
          <w:ilvl w:val="0"/>
          <w:numId w:val="0"/>
        </w:numPr>
        <w:spacing w:line="360" w:lineRule="auto"/>
        <w:ind w:left="1224"/>
      </w:pPr>
    </w:p>
    <w:p w:rsidR="003B4ED9" w:rsidRPr="0021426A" w:rsidRDefault="002561A6" w:rsidP="006D6874">
      <w:pPr>
        <w:pStyle w:val="40"/>
        <w:numPr>
          <w:ilvl w:val="0"/>
          <w:numId w:val="0"/>
        </w:numPr>
        <w:spacing w:line="360" w:lineRule="auto"/>
        <w:ind w:left="1080"/>
      </w:pPr>
      <w:r w:rsidRPr="0021426A">
        <w:tab/>
      </w:r>
      <w:r w:rsidRPr="0021426A">
        <w:tab/>
      </w:r>
      <w:r w:rsidR="00051056" w:rsidRPr="0021426A">
        <w:t>Агент</w:t>
      </w:r>
      <w:r w:rsidRPr="0021426A">
        <w:t>ство</w:t>
      </w:r>
      <w:r w:rsidR="00276E5C" w:rsidRPr="0021426A">
        <w:t xml:space="preserve"> </w:t>
      </w:r>
      <w:r w:rsidR="001A32DF" w:rsidRPr="0021426A">
        <w:t xml:space="preserve">обрабатывает </w:t>
      </w:r>
      <w:r w:rsidR="003B4ED9" w:rsidRPr="0021426A">
        <w:t>следующие персональные данные</w:t>
      </w:r>
      <w:r w:rsidR="005362C3" w:rsidRPr="0021426A">
        <w:t xml:space="preserve"> </w:t>
      </w:r>
      <w:r w:rsidR="004901D8" w:rsidRPr="0021426A">
        <w:t xml:space="preserve">руководителей юридических лиц, индивидуальных предпринимателей, а также физических лиц, с которыми </w:t>
      </w:r>
      <w:r w:rsidR="00051056" w:rsidRPr="0021426A">
        <w:t>Агент</w:t>
      </w:r>
      <w:r w:rsidRPr="0021426A">
        <w:t>ством</w:t>
      </w:r>
      <w:r w:rsidR="0006135F" w:rsidRPr="0021426A">
        <w:t xml:space="preserve"> заключены государственные </w:t>
      </w:r>
      <w:r w:rsidR="004901D8" w:rsidRPr="0021426A">
        <w:t>контракты (граж</w:t>
      </w:r>
      <w:r w:rsidRPr="0021426A">
        <w:t>данско-</w:t>
      </w:r>
      <w:r w:rsidR="004901D8" w:rsidRPr="0021426A">
        <w:t>правовые договоры)</w:t>
      </w:r>
      <w:r w:rsidR="00D75120" w:rsidRPr="0021426A">
        <w:rPr>
          <w:rStyle w:val="aff3"/>
        </w:rPr>
        <w:footnoteReference w:id="30"/>
      </w:r>
      <w:r w:rsidR="00D75120" w:rsidRPr="0021426A">
        <w:t>:</w:t>
      </w:r>
    </w:p>
    <w:p w:rsidR="00720081" w:rsidRPr="0021426A" w:rsidRDefault="00720081" w:rsidP="00051056">
      <w:pPr>
        <w:pStyle w:val="40"/>
        <w:spacing w:line="360" w:lineRule="auto"/>
      </w:pPr>
      <w:r w:rsidRPr="0021426A">
        <w:lastRenderedPageBreak/>
        <w:t>фамилия, имя и отчество и должность руководителя юридиче</w:t>
      </w:r>
      <w:r w:rsidR="002561A6" w:rsidRPr="0021426A">
        <w:t>ского лица-</w:t>
      </w:r>
      <w:r w:rsidRPr="0021426A">
        <w:t xml:space="preserve">поставщика товаров, работ, услуг в соответствии с </w:t>
      </w:r>
      <w:r w:rsidR="001D4DC7" w:rsidRPr="0021426A">
        <w:t xml:space="preserve">государственным </w:t>
      </w:r>
      <w:r w:rsidR="00051056" w:rsidRPr="0021426A">
        <w:t>контрактом</w:t>
      </w:r>
      <w:r w:rsidR="001D4DC7" w:rsidRPr="0021426A">
        <w:t xml:space="preserve"> или </w:t>
      </w:r>
      <w:r w:rsidR="002561A6" w:rsidRPr="0021426A">
        <w:t>гражданско-</w:t>
      </w:r>
      <w:r w:rsidRPr="0021426A">
        <w:t>правовым договором;</w:t>
      </w:r>
    </w:p>
    <w:p w:rsidR="00720081" w:rsidRPr="0021426A" w:rsidRDefault="00720081" w:rsidP="00051056">
      <w:pPr>
        <w:pStyle w:val="40"/>
        <w:spacing w:line="360" w:lineRule="auto"/>
      </w:pPr>
      <w:r w:rsidRPr="0021426A">
        <w:t xml:space="preserve">фамилия, имя и отчество физического лица - поставщика товаров, работ, услуг в соответствии с </w:t>
      </w:r>
      <w:r w:rsidR="001D4DC7" w:rsidRPr="0021426A">
        <w:t xml:space="preserve">государственным </w:t>
      </w:r>
      <w:r w:rsidRPr="0021426A">
        <w:t xml:space="preserve">контрактом </w:t>
      </w:r>
      <w:r w:rsidR="001D4DC7" w:rsidRPr="0021426A">
        <w:t xml:space="preserve">или </w:t>
      </w:r>
      <w:r w:rsidR="002561A6" w:rsidRPr="0021426A">
        <w:t>гражданско-</w:t>
      </w:r>
      <w:r w:rsidRPr="0021426A">
        <w:t>правовым договором;</w:t>
      </w:r>
    </w:p>
    <w:p w:rsidR="00720081" w:rsidRPr="0021426A" w:rsidRDefault="00720081" w:rsidP="00051056">
      <w:pPr>
        <w:pStyle w:val="40"/>
        <w:spacing w:line="360" w:lineRule="auto"/>
      </w:pPr>
      <w:r w:rsidRPr="0021426A">
        <w:t>адрес регистрации физического лица по месту жительства (почтовый индекс, наименование субъекта Российской Федерации, города (населенного пункта), улицы, номер дома, квартиры, где физическое лицо зарегистрировано по месту жительства);</w:t>
      </w:r>
    </w:p>
    <w:p w:rsidR="00720081" w:rsidRPr="0021426A" w:rsidRDefault="00720081" w:rsidP="00051056">
      <w:pPr>
        <w:pStyle w:val="40"/>
        <w:spacing w:line="360" w:lineRule="auto"/>
      </w:pPr>
      <w:r w:rsidRPr="0021426A">
        <w:t>идентификационный номер налогоплательщика - поставщика (исполнителя, подрядчика);</w:t>
      </w:r>
    </w:p>
    <w:p w:rsidR="00720081" w:rsidRPr="0021426A" w:rsidRDefault="00720081" w:rsidP="00051056">
      <w:pPr>
        <w:pStyle w:val="40"/>
        <w:spacing w:line="360" w:lineRule="auto"/>
      </w:pPr>
      <w:r w:rsidRPr="0021426A">
        <w:t>номер телефона (факса (при наличии) поставщика (исполнителя, подрядчика).</w:t>
      </w:r>
    </w:p>
    <w:p w:rsidR="00C14828" w:rsidRPr="0021426A" w:rsidRDefault="00C14828" w:rsidP="006D6874">
      <w:pPr>
        <w:pStyle w:val="4"/>
        <w:numPr>
          <w:ilvl w:val="0"/>
          <w:numId w:val="0"/>
        </w:numPr>
        <w:spacing w:line="360" w:lineRule="auto"/>
        <w:ind w:left="1728"/>
      </w:pPr>
    </w:p>
    <w:p w:rsidR="005F75D6" w:rsidRPr="0021426A" w:rsidRDefault="005F75D6" w:rsidP="006D6874">
      <w:pPr>
        <w:pStyle w:val="10"/>
        <w:spacing w:line="360" w:lineRule="auto"/>
      </w:pPr>
      <w:r w:rsidRPr="0021426A">
        <w:rPr>
          <w:lang w:val="en-US"/>
        </w:rPr>
        <w:t>VI</w:t>
      </w:r>
      <w:r w:rsidRPr="0021426A">
        <w:t xml:space="preserve">. </w:t>
      </w:r>
      <w:r w:rsidR="000C710C" w:rsidRPr="0021426A">
        <w:t>Правила о</w:t>
      </w:r>
      <w:r w:rsidRPr="0021426A">
        <w:t>бработк</w:t>
      </w:r>
      <w:r w:rsidR="000C710C" w:rsidRPr="0021426A">
        <w:t>и</w:t>
      </w:r>
      <w:r w:rsidRPr="0021426A">
        <w:t xml:space="preserve"> персональных данных</w:t>
      </w:r>
      <w:r w:rsidR="000C710C" w:rsidRPr="0021426A">
        <w:t xml:space="preserve"> </w:t>
      </w:r>
    </w:p>
    <w:p w:rsidR="005F75D6" w:rsidRPr="0021426A" w:rsidRDefault="005F75D6" w:rsidP="006D6874">
      <w:pPr>
        <w:pStyle w:val="10"/>
        <w:numPr>
          <w:ilvl w:val="0"/>
          <w:numId w:val="0"/>
        </w:numPr>
        <w:spacing w:line="360" w:lineRule="auto"/>
        <w:ind w:left="360"/>
      </w:pPr>
    </w:p>
    <w:p w:rsidR="005F75D6" w:rsidRPr="0021426A" w:rsidRDefault="005F75D6" w:rsidP="006D6874">
      <w:pPr>
        <w:pStyle w:val="2e"/>
        <w:spacing w:line="360" w:lineRule="auto"/>
      </w:pPr>
      <w:r w:rsidRPr="0021426A">
        <w:t>Принципы обработки персональных данных</w:t>
      </w:r>
      <w:r w:rsidRPr="0021426A">
        <w:rPr>
          <w:vertAlign w:val="superscript"/>
        </w:rPr>
        <w:footnoteReference w:id="31"/>
      </w:r>
    </w:p>
    <w:p w:rsidR="005F75D6" w:rsidRPr="0021426A" w:rsidRDefault="005F75D6" w:rsidP="006D6874">
      <w:pPr>
        <w:pStyle w:val="2e"/>
        <w:numPr>
          <w:ilvl w:val="0"/>
          <w:numId w:val="0"/>
        </w:numPr>
        <w:spacing w:line="360" w:lineRule="auto"/>
        <w:ind w:left="432"/>
      </w:pPr>
    </w:p>
    <w:p w:rsidR="005F75D6" w:rsidRPr="0021426A" w:rsidRDefault="005F75D6" w:rsidP="006D6874">
      <w:pPr>
        <w:pStyle w:val="33"/>
        <w:spacing w:line="360" w:lineRule="auto"/>
      </w:pPr>
      <w:r w:rsidRPr="0021426A">
        <w:t>Обработка персональных данных должна осуществляться на законной и справедливой основе.</w:t>
      </w:r>
    </w:p>
    <w:p w:rsidR="005F75D6" w:rsidRPr="0021426A" w:rsidRDefault="005F75D6" w:rsidP="006D6874">
      <w:pPr>
        <w:pStyle w:val="33"/>
        <w:spacing w:line="360" w:lineRule="auto"/>
      </w:pPr>
      <w:r w:rsidRPr="0021426A">
        <w:t>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5F75D6" w:rsidRPr="0021426A" w:rsidRDefault="005F75D6" w:rsidP="006D6874">
      <w:pPr>
        <w:pStyle w:val="33"/>
        <w:spacing w:line="360" w:lineRule="auto"/>
      </w:pPr>
      <w:r w:rsidRPr="0021426A">
        <w:lastRenderedPageBreak/>
        <w:t xml:space="preserve">Обработке подлежат только персональные данные, которые отвечают целям их обработки. </w:t>
      </w:r>
    </w:p>
    <w:p w:rsidR="005F75D6" w:rsidRPr="0021426A" w:rsidRDefault="005F75D6" w:rsidP="006D6874">
      <w:pPr>
        <w:pStyle w:val="33"/>
        <w:spacing w:line="360" w:lineRule="auto"/>
      </w:pPr>
      <w:r w:rsidRPr="0021426A">
        <w:t>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5F75D6" w:rsidRPr="0021426A" w:rsidRDefault="005F75D6" w:rsidP="006D6874">
      <w:pPr>
        <w:pStyle w:val="33"/>
        <w:spacing w:line="360" w:lineRule="auto"/>
      </w:pPr>
      <w:r w:rsidRPr="0021426A">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5F75D6" w:rsidRPr="0021426A" w:rsidRDefault="005F75D6" w:rsidP="006D6874">
      <w:pPr>
        <w:pStyle w:val="33"/>
        <w:spacing w:line="360" w:lineRule="auto"/>
      </w:pPr>
      <w:r w:rsidRPr="0021426A">
        <w:t>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5F75D6" w:rsidRPr="0021426A" w:rsidRDefault="005F75D6" w:rsidP="006D6874">
      <w:pPr>
        <w:pStyle w:val="2e"/>
        <w:numPr>
          <w:ilvl w:val="0"/>
          <w:numId w:val="0"/>
        </w:numPr>
        <w:spacing w:line="360" w:lineRule="auto"/>
        <w:ind w:left="432"/>
      </w:pPr>
    </w:p>
    <w:p w:rsidR="000654E4" w:rsidRPr="0021426A" w:rsidRDefault="00DA54DF" w:rsidP="006D6874">
      <w:pPr>
        <w:pStyle w:val="2e"/>
        <w:spacing w:line="360" w:lineRule="auto"/>
      </w:pPr>
      <w:r w:rsidRPr="0021426A">
        <w:t xml:space="preserve"> </w:t>
      </w:r>
      <w:r w:rsidR="000654E4" w:rsidRPr="0021426A">
        <w:t>Основани</w:t>
      </w:r>
      <w:r w:rsidR="003C13E4" w:rsidRPr="0021426A">
        <w:t>я</w:t>
      </w:r>
      <w:r w:rsidR="000654E4" w:rsidRPr="0021426A">
        <w:t xml:space="preserve"> и цели обработки персональных данных</w:t>
      </w:r>
    </w:p>
    <w:bookmarkEnd w:id="9"/>
    <w:p w:rsidR="00963DD6" w:rsidRPr="0021426A" w:rsidRDefault="00963DD6" w:rsidP="006D6874">
      <w:pPr>
        <w:tabs>
          <w:tab w:val="left" w:pos="993"/>
        </w:tabs>
        <w:spacing w:line="360" w:lineRule="auto"/>
        <w:ind w:left="1224" w:firstLine="0"/>
        <w:rPr>
          <w:b/>
          <w:szCs w:val="28"/>
        </w:rPr>
      </w:pPr>
    </w:p>
    <w:p w:rsidR="00063122" w:rsidRPr="0021426A" w:rsidRDefault="00063122" w:rsidP="006D6874">
      <w:pPr>
        <w:pStyle w:val="3c"/>
        <w:spacing w:line="360" w:lineRule="auto"/>
      </w:pPr>
      <w:r w:rsidRPr="0021426A">
        <w:t xml:space="preserve">Основания и цели обработки персональных данных гражданских служащих </w:t>
      </w:r>
      <w:r w:rsidR="001465CE" w:rsidRPr="0021426A">
        <w:t>Агент</w:t>
      </w:r>
      <w:r w:rsidR="00467ADC" w:rsidRPr="0021426A">
        <w:t>ства</w:t>
      </w:r>
    </w:p>
    <w:p w:rsidR="00063122" w:rsidRPr="0021426A" w:rsidRDefault="00063122" w:rsidP="006D6874">
      <w:pPr>
        <w:pStyle w:val="22"/>
        <w:numPr>
          <w:ilvl w:val="0"/>
          <w:numId w:val="0"/>
        </w:numPr>
        <w:spacing w:line="360" w:lineRule="auto"/>
        <w:ind w:left="432"/>
      </w:pPr>
    </w:p>
    <w:p w:rsidR="00063122" w:rsidRPr="0021426A" w:rsidRDefault="00063122" w:rsidP="006D6874">
      <w:pPr>
        <w:pStyle w:val="40"/>
        <w:spacing w:line="360" w:lineRule="auto"/>
      </w:pPr>
      <w:r w:rsidRPr="0021426A">
        <w:lastRenderedPageBreak/>
        <w:t>Основан</w:t>
      </w:r>
      <w:r w:rsidR="001465CE" w:rsidRPr="0021426A">
        <w:t xml:space="preserve">ием для обработки, в том числе </w:t>
      </w:r>
      <w:r w:rsidRPr="0021426A">
        <w:t>с использованием средств авто</w:t>
      </w:r>
      <w:r w:rsidR="001465CE" w:rsidRPr="0021426A">
        <w:t xml:space="preserve">матизации, </w:t>
      </w:r>
      <w:r w:rsidRPr="0021426A">
        <w:t xml:space="preserve">персональных данных гражданских служащих </w:t>
      </w:r>
      <w:r w:rsidR="001465CE" w:rsidRPr="0021426A">
        <w:t>Агентства</w:t>
      </w:r>
      <w:r w:rsidRPr="0021426A">
        <w:t xml:space="preserve"> являются:</w:t>
      </w:r>
    </w:p>
    <w:p w:rsidR="00733CDE" w:rsidRDefault="00063122" w:rsidP="00733CDE">
      <w:pPr>
        <w:pStyle w:val="6"/>
        <w:spacing w:line="360" w:lineRule="auto"/>
        <w:rPr>
          <w:sz w:val="28"/>
          <w:szCs w:val="28"/>
        </w:rPr>
      </w:pPr>
      <w:r w:rsidRPr="0021426A">
        <w:rPr>
          <w:sz w:val="28"/>
          <w:szCs w:val="28"/>
        </w:rPr>
        <w:t>п.1 и п.5</w:t>
      </w:r>
      <w:r w:rsidR="001465CE" w:rsidRPr="0021426A">
        <w:rPr>
          <w:sz w:val="28"/>
          <w:szCs w:val="28"/>
        </w:rPr>
        <w:t xml:space="preserve"> ч.1 ст.6 </w:t>
      </w:r>
      <w:r w:rsidRPr="0021426A">
        <w:rPr>
          <w:sz w:val="28"/>
          <w:szCs w:val="28"/>
        </w:rPr>
        <w:t>и п.1 и п.2.3 ч.1 ст</w:t>
      </w:r>
      <w:r w:rsidR="001465CE" w:rsidRPr="0021426A">
        <w:rPr>
          <w:sz w:val="28"/>
          <w:szCs w:val="28"/>
        </w:rPr>
        <w:t>.</w:t>
      </w:r>
      <w:r w:rsidRPr="0021426A">
        <w:rPr>
          <w:sz w:val="28"/>
          <w:szCs w:val="28"/>
        </w:rPr>
        <w:t xml:space="preserve">10 </w:t>
      </w:r>
      <w:r w:rsidR="001465CE" w:rsidRPr="0021426A">
        <w:rPr>
          <w:sz w:val="28"/>
          <w:szCs w:val="28"/>
        </w:rPr>
        <w:t>Федерального закона</w:t>
      </w:r>
      <w:r w:rsidR="001465CE" w:rsidRPr="0021426A">
        <w:rPr>
          <w:sz w:val="28"/>
          <w:szCs w:val="28"/>
        </w:rPr>
        <w:br/>
      </w:r>
      <w:r w:rsidR="0063583D" w:rsidRPr="0021426A">
        <w:rPr>
          <w:sz w:val="28"/>
          <w:szCs w:val="28"/>
        </w:rPr>
        <w:t>от 27.07.2006 №</w:t>
      </w:r>
      <w:r w:rsidR="001465CE" w:rsidRPr="0021426A">
        <w:rPr>
          <w:sz w:val="28"/>
          <w:szCs w:val="28"/>
        </w:rPr>
        <w:t xml:space="preserve"> </w:t>
      </w:r>
      <w:r w:rsidR="0063583D" w:rsidRPr="0021426A">
        <w:rPr>
          <w:sz w:val="28"/>
          <w:szCs w:val="28"/>
        </w:rPr>
        <w:t xml:space="preserve">152-ФЗ </w:t>
      </w:r>
      <w:r w:rsidR="00A33451" w:rsidRPr="0021426A">
        <w:rPr>
          <w:sz w:val="28"/>
          <w:szCs w:val="28"/>
        </w:rPr>
        <w:t>«</w:t>
      </w:r>
      <w:r w:rsidR="0063583D" w:rsidRPr="0021426A">
        <w:rPr>
          <w:sz w:val="28"/>
          <w:szCs w:val="28"/>
        </w:rPr>
        <w:t>О персональных данных</w:t>
      </w:r>
      <w:r w:rsidR="00A33451" w:rsidRPr="0021426A">
        <w:rPr>
          <w:sz w:val="28"/>
          <w:szCs w:val="28"/>
        </w:rPr>
        <w:t>»</w:t>
      </w:r>
      <w:r w:rsidRPr="0021426A">
        <w:rPr>
          <w:sz w:val="28"/>
          <w:szCs w:val="28"/>
        </w:rPr>
        <w:t>;</w:t>
      </w:r>
    </w:p>
    <w:p w:rsidR="00733CDE" w:rsidRPr="00733CDE" w:rsidRDefault="00733CDE" w:rsidP="00733CDE">
      <w:pPr>
        <w:pStyle w:val="6"/>
        <w:spacing w:line="360" w:lineRule="auto"/>
        <w:rPr>
          <w:sz w:val="32"/>
          <w:szCs w:val="28"/>
        </w:rPr>
      </w:pPr>
      <w:r w:rsidRPr="00733CDE">
        <w:rPr>
          <w:sz w:val="28"/>
        </w:rPr>
        <w:t>ст. 23 Налогового кодекса Российской Федерации (часть первая) от 31.07.1998 № 146-ФЗ;</w:t>
      </w:r>
    </w:p>
    <w:p w:rsidR="00733CDE" w:rsidRPr="00733CDE" w:rsidRDefault="00733CDE" w:rsidP="00733CDE">
      <w:pPr>
        <w:pStyle w:val="6"/>
        <w:spacing w:line="360" w:lineRule="auto"/>
        <w:rPr>
          <w:sz w:val="32"/>
          <w:szCs w:val="28"/>
        </w:rPr>
      </w:pPr>
      <w:r w:rsidRPr="00733CDE">
        <w:rPr>
          <w:sz w:val="28"/>
        </w:rPr>
        <w:t>гл. 23 Налогового кодекса Российской Федерации (часть вторая) от 05.08.2000 № 117-ФЗ;</w:t>
      </w:r>
    </w:p>
    <w:p w:rsidR="00063122" w:rsidRPr="0021426A" w:rsidRDefault="00063122" w:rsidP="006D6874">
      <w:pPr>
        <w:pStyle w:val="6"/>
        <w:spacing w:line="360" w:lineRule="auto"/>
        <w:rPr>
          <w:sz w:val="28"/>
          <w:szCs w:val="28"/>
        </w:rPr>
      </w:pPr>
      <w:r w:rsidRPr="0021426A">
        <w:rPr>
          <w:sz w:val="28"/>
          <w:szCs w:val="28"/>
        </w:rPr>
        <w:t xml:space="preserve"> ст.42 </w:t>
      </w:r>
      <w:r w:rsidR="001465CE" w:rsidRPr="0021426A">
        <w:rPr>
          <w:sz w:val="28"/>
          <w:szCs w:val="28"/>
        </w:rPr>
        <w:t>Федерального закона</w:t>
      </w:r>
      <w:r w:rsidR="0063583D" w:rsidRPr="0021426A">
        <w:rPr>
          <w:sz w:val="28"/>
          <w:szCs w:val="28"/>
        </w:rPr>
        <w:t xml:space="preserve"> от 27.07.2004 №</w:t>
      </w:r>
      <w:r w:rsidR="001465CE" w:rsidRPr="0021426A">
        <w:rPr>
          <w:sz w:val="28"/>
          <w:szCs w:val="28"/>
        </w:rPr>
        <w:t xml:space="preserve"> 79-ФЗ</w:t>
      </w:r>
      <w:r w:rsidR="001465CE" w:rsidRPr="0021426A">
        <w:rPr>
          <w:sz w:val="28"/>
          <w:szCs w:val="28"/>
        </w:rPr>
        <w:br/>
      </w:r>
      <w:r w:rsidR="00A33451" w:rsidRPr="0021426A">
        <w:rPr>
          <w:sz w:val="28"/>
          <w:szCs w:val="28"/>
        </w:rPr>
        <w:t>«</w:t>
      </w:r>
      <w:r w:rsidR="0063583D" w:rsidRPr="0021426A">
        <w:rPr>
          <w:sz w:val="28"/>
          <w:szCs w:val="28"/>
        </w:rPr>
        <w:t>О государственной гражданской службе Российской Федерации</w:t>
      </w:r>
      <w:r w:rsidR="00A33451" w:rsidRPr="0021426A">
        <w:rPr>
          <w:sz w:val="28"/>
          <w:szCs w:val="28"/>
        </w:rPr>
        <w:t>»</w:t>
      </w:r>
      <w:r w:rsidRPr="0021426A">
        <w:rPr>
          <w:sz w:val="28"/>
          <w:szCs w:val="28"/>
        </w:rPr>
        <w:t>;</w:t>
      </w:r>
    </w:p>
    <w:p w:rsidR="00063122" w:rsidRPr="0021426A" w:rsidRDefault="00063122" w:rsidP="006D6874">
      <w:pPr>
        <w:pStyle w:val="6"/>
        <w:spacing w:line="360" w:lineRule="auto"/>
        <w:rPr>
          <w:sz w:val="28"/>
          <w:szCs w:val="28"/>
        </w:rPr>
      </w:pPr>
      <w:r w:rsidRPr="0021426A">
        <w:rPr>
          <w:sz w:val="28"/>
          <w:szCs w:val="28"/>
        </w:rPr>
        <w:t>ч.3 ст.5 Федеральн</w:t>
      </w:r>
      <w:r w:rsidR="001465CE" w:rsidRPr="0021426A">
        <w:rPr>
          <w:sz w:val="28"/>
          <w:szCs w:val="28"/>
        </w:rPr>
        <w:t>ого закона Российской Федерации</w:t>
      </w:r>
      <w:r w:rsidR="001465CE" w:rsidRPr="0021426A">
        <w:rPr>
          <w:sz w:val="28"/>
          <w:szCs w:val="28"/>
        </w:rPr>
        <w:br/>
        <w:t>от 27.05.</w:t>
      </w:r>
      <w:r w:rsidRPr="0021426A">
        <w:rPr>
          <w:sz w:val="28"/>
          <w:szCs w:val="28"/>
        </w:rPr>
        <w:t>2003 № 58-ФЗ</w:t>
      </w:r>
      <w:r w:rsidR="0063583D" w:rsidRPr="0021426A">
        <w:rPr>
          <w:sz w:val="28"/>
          <w:szCs w:val="28"/>
        </w:rPr>
        <w:t xml:space="preserve"> </w:t>
      </w:r>
      <w:r w:rsidR="00A33451" w:rsidRPr="0021426A">
        <w:rPr>
          <w:sz w:val="28"/>
          <w:szCs w:val="28"/>
        </w:rPr>
        <w:t>«</w:t>
      </w:r>
      <w:r w:rsidRPr="0021426A">
        <w:rPr>
          <w:sz w:val="28"/>
          <w:szCs w:val="28"/>
        </w:rPr>
        <w:t>О системе государственной службы Российской Федерации</w:t>
      </w:r>
      <w:r w:rsidR="00A33451" w:rsidRPr="0021426A">
        <w:rPr>
          <w:sz w:val="28"/>
          <w:szCs w:val="28"/>
        </w:rPr>
        <w:t>»</w:t>
      </w:r>
      <w:r w:rsidRPr="0021426A">
        <w:rPr>
          <w:sz w:val="28"/>
          <w:szCs w:val="28"/>
        </w:rPr>
        <w:t>;</w:t>
      </w:r>
    </w:p>
    <w:p w:rsidR="00063122" w:rsidRPr="0021426A" w:rsidRDefault="001465CE" w:rsidP="006D6874">
      <w:pPr>
        <w:pStyle w:val="6"/>
        <w:spacing w:line="360" w:lineRule="auto"/>
        <w:rPr>
          <w:sz w:val="28"/>
          <w:szCs w:val="28"/>
        </w:rPr>
      </w:pPr>
      <w:r w:rsidRPr="0021426A">
        <w:rPr>
          <w:sz w:val="28"/>
          <w:szCs w:val="28"/>
        </w:rPr>
        <w:t xml:space="preserve">ст.8 Федерального </w:t>
      </w:r>
      <w:r w:rsidR="00063122" w:rsidRPr="0021426A">
        <w:rPr>
          <w:sz w:val="28"/>
          <w:szCs w:val="28"/>
        </w:rPr>
        <w:t>закона от 25.12.2008 №</w:t>
      </w:r>
      <w:r w:rsidRPr="0021426A">
        <w:rPr>
          <w:sz w:val="28"/>
          <w:szCs w:val="28"/>
        </w:rPr>
        <w:t xml:space="preserve"> 273-ФЗ</w:t>
      </w:r>
      <w:r w:rsidRPr="0021426A">
        <w:rPr>
          <w:sz w:val="28"/>
          <w:szCs w:val="28"/>
        </w:rPr>
        <w:br/>
      </w:r>
      <w:r w:rsidR="00A33451" w:rsidRPr="0021426A">
        <w:rPr>
          <w:sz w:val="28"/>
          <w:szCs w:val="28"/>
        </w:rPr>
        <w:t>«</w:t>
      </w:r>
      <w:r w:rsidR="00063122" w:rsidRPr="0021426A">
        <w:rPr>
          <w:sz w:val="28"/>
          <w:szCs w:val="28"/>
        </w:rPr>
        <w:t>О противодействии коррупции</w:t>
      </w:r>
      <w:r w:rsidR="00A33451" w:rsidRPr="0021426A">
        <w:rPr>
          <w:sz w:val="28"/>
          <w:szCs w:val="28"/>
        </w:rPr>
        <w:t>»</w:t>
      </w:r>
      <w:r w:rsidR="00063122" w:rsidRPr="0021426A">
        <w:rPr>
          <w:sz w:val="28"/>
          <w:szCs w:val="28"/>
        </w:rPr>
        <w:t>;</w:t>
      </w:r>
    </w:p>
    <w:p w:rsidR="00063122" w:rsidRPr="0021426A" w:rsidRDefault="00063122" w:rsidP="006D6874">
      <w:pPr>
        <w:pStyle w:val="6"/>
        <w:spacing w:line="360" w:lineRule="auto"/>
        <w:rPr>
          <w:sz w:val="28"/>
          <w:szCs w:val="28"/>
        </w:rPr>
      </w:pPr>
      <w:r w:rsidRPr="0021426A">
        <w:rPr>
          <w:sz w:val="28"/>
          <w:szCs w:val="28"/>
        </w:rPr>
        <w:t xml:space="preserve">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заключаемый с каждым государственным служащим </w:t>
      </w:r>
      <w:r w:rsidR="001465CE" w:rsidRPr="0021426A">
        <w:rPr>
          <w:sz w:val="28"/>
          <w:szCs w:val="28"/>
        </w:rPr>
        <w:t>Агент</w:t>
      </w:r>
      <w:r w:rsidR="00431DBC" w:rsidRPr="0021426A">
        <w:rPr>
          <w:sz w:val="28"/>
          <w:szCs w:val="28"/>
        </w:rPr>
        <w:t>ства</w:t>
      </w:r>
      <w:r w:rsidRPr="0021426A">
        <w:rPr>
          <w:sz w:val="28"/>
          <w:szCs w:val="28"/>
        </w:rPr>
        <w:t xml:space="preserve"> отдельно.</w:t>
      </w:r>
    </w:p>
    <w:p w:rsidR="00D912CE" w:rsidRPr="0021426A" w:rsidRDefault="001465CE" w:rsidP="006D6874">
      <w:pPr>
        <w:pStyle w:val="40"/>
        <w:spacing w:line="360" w:lineRule="auto"/>
      </w:pPr>
      <w:r w:rsidRPr="0021426A">
        <w:t>Агент</w:t>
      </w:r>
      <w:r w:rsidR="00A33451" w:rsidRPr="0021426A">
        <w:t>ство</w:t>
      </w:r>
      <w:r w:rsidR="009C30BE" w:rsidRPr="0021426A">
        <w:t xml:space="preserve"> </w:t>
      </w:r>
      <w:r w:rsidR="00D912CE" w:rsidRPr="0021426A">
        <w:t>о</w:t>
      </w:r>
      <w:r w:rsidRPr="0021426A">
        <w:t>брабатывает персональные данные</w:t>
      </w:r>
      <w:r w:rsidR="00D912CE" w:rsidRPr="0021426A">
        <w:t xml:space="preserve"> гражданских служащих исключительно в це</w:t>
      </w:r>
      <w:r w:rsidRPr="0021426A">
        <w:t xml:space="preserve">лях </w:t>
      </w:r>
      <w:r w:rsidR="00D912CE" w:rsidRPr="0021426A">
        <w:t xml:space="preserve">обеспечения соблюдения </w:t>
      </w:r>
      <w:r w:rsidR="009C30BE" w:rsidRPr="0021426A">
        <w:t>Конституции Российской Федерации</w:t>
      </w:r>
      <w:r w:rsidR="00D912CE" w:rsidRPr="0021426A">
        <w:t xml:space="preserve">, </w:t>
      </w:r>
      <w:r w:rsidRPr="0021426A">
        <w:t>Федерального закона</w:t>
      </w:r>
      <w:r w:rsidRPr="0021426A">
        <w:br/>
      </w:r>
      <w:r w:rsidR="009C30BE" w:rsidRPr="0021426A">
        <w:t>от 27.07.2004 №</w:t>
      </w:r>
      <w:r w:rsidRPr="0021426A">
        <w:t xml:space="preserve"> </w:t>
      </w:r>
      <w:r w:rsidR="009C30BE" w:rsidRPr="0021426A">
        <w:t xml:space="preserve">79-ФЗ </w:t>
      </w:r>
      <w:r w:rsidR="00A33451" w:rsidRPr="0021426A">
        <w:t>«</w:t>
      </w:r>
      <w:r w:rsidR="009C30BE" w:rsidRPr="0021426A">
        <w:t>О государственной гражданской службе Российской Федерации</w:t>
      </w:r>
      <w:r w:rsidR="00A33451" w:rsidRPr="0021426A">
        <w:t>»</w:t>
      </w:r>
      <w:r w:rsidRPr="0021426A">
        <w:t>,</w:t>
      </w:r>
      <w:r w:rsidR="00D912CE" w:rsidRPr="0021426A">
        <w:t xml:space="preserve"> других законов и иных нормативных правовых актов, содействия гражданскому служащему в прохождении гражданской службы, обучении и должностном росте, обеспечения </w:t>
      </w:r>
      <w:r w:rsidR="00D912CE" w:rsidRPr="0021426A">
        <w:lastRenderedPageBreak/>
        <w:t>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r w:rsidR="00D912CE" w:rsidRPr="0021426A">
        <w:rPr>
          <w:vertAlign w:val="superscript"/>
        </w:rPr>
        <w:footnoteReference w:id="32"/>
      </w:r>
      <w:r w:rsidR="00D912CE" w:rsidRPr="0021426A">
        <w:t>.</w:t>
      </w:r>
    </w:p>
    <w:p w:rsidR="00D912CE" w:rsidRPr="0021426A" w:rsidRDefault="0006135F" w:rsidP="006D6874">
      <w:pPr>
        <w:pStyle w:val="40"/>
        <w:spacing w:line="360" w:lineRule="auto"/>
      </w:pPr>
      <w:r w:rsidRPr="0021426A">
        <w:t xml:space="preserve"> В связи с тем, </w:t>
      </w:r>
      <w:r w:rsidR="00D912CE" w:rsidRPr="0021426A">
        <w:t>что в соответствии с Перечнем Минкультуры</w:t>
      </w:r>
      <w:r w:rsidR="00D912CE" w:rsidRPr="0021426A">
        <w:rPr>
          <w:vertAlign w:val="superscript"/>
        </w:rPr>
        <w:footnoteReference w:id="33"/>
      </w:r>
      <w:r w:rsidR="0021426A">
        <w:t xml:space="preserve"> </w:t>
      </w:r>
      <w:r w:rsidR="00D912CE" w:rsidRPr="0021426A">
        <w:t>различные материальные носители, содержащие персональные дан</w:t>
      </w:r>
      <w:r w:rsidRPr="0021426A">
        <w:t>ные гражданских служащих Агентства</w:t>
      </w:r>
      <w:r w:rsidR="0021426A">
        <w:t xml:space="preserve">, </w:t>
      </w:r>
      <w:r w:rsidR="00D912CE" w:rsidRPr="0021426A">
        <w:t xml:space="preserve">имеют различные сроки хранения, то в соответствии с ч.7 ст.5 </w:t>
      </w:r>
      <w:r w:rsidR="009C30BE" w:rsidRPr="0021426A">
        <w:t>Федерального закона от 27.07.2006 №</w:t>
      </w:r>
      <w:r w:rsidRPr="0021426A">
        <w:t xml:space="preserve"> </w:t>
      </w:r>
      <w:r w:rsidR="009C30BE" w:rsidRPr="0021426A">
        <w:t xml:space="preserve">152-ФЗ </w:t>
      </w:r>
      <w:r w:rsidR="00A33451" w:rsidRPr="0021426A">
        <w:t>«</w:t>
      </w:r>
      <w:r w:rsidR="009C30BE" w:rsidRPr="0021426A">
        <w:t>О персональных данных</w:t>
      </w:r>
      <w:r w:rsidR="00A33451" w:rsidRPr="0021426A">
        <w:t>»</w:t>
      </w:r>
      <w:r w:rsidR="009C30BE" w:rsidRPr="0021426A">
        <w:t xml:space="preserve"> </w:t>
      </w:r>
      <w:r w:rsidR="00D912CE" w:rsidRPr="0021426A">
        <w:t>цел</w:t>
      </w:r>
      <w:r w:rsidR="0021426A">
        <w:t>ь обработки персональных данных</w:t>
      </w:r>
      <w:r w:rsidR="00D912CE" w:rsidRPr="0021426A">
        <w:t xml:space="preserve"> названной категории субъектов ПДн достигается по истечении срока хранения указанных документов. Цель обработки персональных данных названной категории субъектов ПДн не может быть достигнута в случае расторжения с ними служебного контракта в связи с тем, что хранение персональных данных является одним из видов их обработки</w:t>
      </w:r>
      <w:r w:rsidR="00D912CE" w:rsidRPr="0021426A">
        <w:rPr>
          <w:vertAlign w:val="superscript"/>
        </w:rPr>
        <w:footnoteReference w:id="34"/>
      </w:r>
      <w:r w:rsidR="00D912CE" w:rsidRPr="0021426A">
        <w:t>.</w:t>
      </w:r>
    </w:p>
    <w:p w:rsidR="00063122" w:rsidRPr="0021426A" w:rsidRDefault="00063122" w:rsidP="006D6874">
      <w:pPr>
        <w:pStyle w:val="22"/>
        <w:numPr>
          <w:ilvl w:val="0"/>
          <w:numId w:val="0"/>
        </w:numPr>
        <w:spacing w:line="360" w:lineRule="auto"/>
        <w:ind w:left="432"/>
      </w:pPr>
    </w:p>
    <w:p w:rsidR="009F737A" w:rsidRPr="0021426A" w:rsidRDefault="00255EB6" w:rsidP="006D6874">
      <w:pPr>
        <w:pStyle w:val="3c"/>
        <w:spacing w:line="360" w:lineRule="auto"/>
      </w:pPr>
      <w:r w:rsidRPr="0021426A">
        <w:t>Основани</w:t>
      </w:r>
      <w:r w:rsidR="003C13E4" w:rsidRPr="0021426A">
        <w:t>я</w:t>
      </w:r>
      <w:r w:rsidRPr="0021426A">
        <w:t xml:space="preserve"> и цели обработки персональных данных</w:t>
      </w:r>
      <w:r w:rsidR="009F737A" w:rsidRPr="0021426A">
        <w:t xml:space="preserve"> </w:t>
      </w:r>
      <w:r w:rsidR="00274CF6" w:rsidRPr="0021426A">
        <w:t>работнико</w:t>
      </w:r>
      <w:r w:rsidR="00CC68A7" w:rsidRPr="0021426A">
        <w:t xml:space="preserve">в </w:t>
      </w:r>
      <w:r w:rsidR="007F2610" w:rsidRPr="0021426A">
        <w:t>Агент</w:t>
      </w:r>
      <w:r w:rsidR="00A33451" w:rsidRPr="0021426A">
        <w:t>ства</w:t>
      </w:r>
    </w:p>
    <w:p w:rsidR="00CD4963" w:rsidRPr="0021426A" w:rsidRDefault="00CD4963" w:rsidP="006D6874">
      <w:pPr>
        <w:pStyle w:val="3"/>
        <w:numPr>
          <w:ilvl w:val="0"/>
          <w:numId w:val="0"/>
        </w:numPr>
        <w:spacing w:line="360" w:lineRule="auto"/>
        <w:ind w:left="1072"/>
        <w:rPr>
          <w:b/>
        </w:rPr>
      </w:pPr>
    </w:p>
    <w:p w:rsidR="00274CF6" w:rsidRPr="0021426A" w:rsidRDefault="00274CF6" w:rsidP="006D6874">
      <w:pPr>
        <w:pStyle w:val="40"/>
        <w:spacing w:line="360" w:lineRule="auto"/>
      </w:pPr>
      <w:r w:rsidRPr="0021426A">
        <w:t>Основа</w:t>
      </w:r>
      <w:r w:rsidR="007F2610" w:rsidRPr="0021426A">
        <w:t>нием для обработки, в том числе</w:t>
      </w:r>
      <w:r w:rsidRPr="0021426A">
        <w:t xml:space="preserve"> с исполь</w:t>
      </w:r>
      <w:r w:rsidR="0006135F" w:rsidRPr="0021426A">
        <w:t>зованием средств автоматизации,</w:t>
      </w:r>
      <w:r w:rsidRPr="0021426A">
        <w:t xml:space="preserve"> персональных данных работнико</w:t>
      </w:r>
      <w:r w:rsidR="00CC68A7" w:rsidRPr="0021426A">
        <w:t xml:space="preserve">в </w:t>
      </w:r>
      <w:r w:rsidR="007F2610" w:rsidRPr="0021426A">
        <w:t>Агент</w:t>
      </w:r>
      <w:r w:rsidR="00A33451" w:rsidRPr="0021426A">
        <w:t>ства</w:t>
      </w:r>
      <w:r w:rsidR="00812714" w:rsidRPr="0021426A">
        <w:t xml:space="preserve"> </w:t>
      </w:r>
      <w:r w:rsidR="009F737A" w:rsidRPr="0021426A">
        <w:t>являются</w:t>
      </w:r>
      <w:r w:rsidRPr="0021426A">
        <w:t xml:space="preserve">: </w:t>
      </w:r>
    </w:p>
    <w:p w:rsidR="00733CDE" w:rsidRPr="00733CDE" w:rsidRDefault="00733CDE" w:rsidP="00733CDE">
      <w:pPr>
        <w:pStyle w:val="6"/>
        <w:spacing w:line="360" w:lineRule="auto"/>
        <w:rPr>
          <w:sz w:val="32"/>
          <w:szCs w:val="28"/>
        </w:rPr>
      </w:pPr>
      <w:r w:rsidRPr="00733CDE">
        <w:rPr>
          <w:sz w:val="28"/>
        </w:rPr>
        <w:t>ст. 23 Налогового кодекса Российской Федерации (часть первая) от 31.07.1998 № 146-ФЗ;</w:t>
      </w:r>
    </w:p>
    <w:p w:rsidR="00733CDE" w:rsidRPr="00733CDE" w:rsidRDefault="00733CDE" w:rsidP="00733CDE">
      <w:pPr>
        <w:pStyle w:val="6"/>
        <w:spacing w:line="360" w:lineRule="auto"/>
        <w:rPr>
          <w:sz w:val="32"/>
          <w:szCs w:val="28"/>
        </w:rPr>
      </w:pPr>
      <w:r w:rsidRPr="00733CDE">
        <w:rPr>
          <w:sz w:val="28"/>
        </w:rPr>
        <w:lastRenderedPageBreak/>
        <w:t>гл. 23 Налогового кодекса Российской Федерации (часть вторая) от 05.08.2000 № 117-ФЗ;</w:t>
      </w:r>
    </w:p>
    <w:p w:rsidR="00733CDE" w:rsidRPr="00733CDE" w:rsidRDefault="001346F5" w:rsidP="00733CDE">
      <w:pPr>
        <w:pStyle w:val="6"/>
        <w:spacing w:line="360" w:lineRule="auto"/>
        <w:rPr>
          <w:sz w:val="28"/>
          <w:szCs w:val="28"/>
        </w:rPr>
      </w:pPr>
      <w:r w:rsidRPr="0021426A">
        <w:rPr>
          <w:sz w:val="28"/>
          <w:szCs w:val="28"/>
        </w:rPr>
        <w:t>ст.</w:t>
      </w:r>
      <w:r w:rsidR="0006135F" w:rsidRPr="0021426A">
        <w:rPr>
          <w:sz w:val="28"/>
          <w:szCs w:val="28"/>
        </w:rPr>
        <w:t xml:space="preserve"> </w:t>
      </w:r>
      <w:r w:rsidRPr="0021426A">
        <w:rPr>
          <w:sz w:val="28"/>
          <w:szCs w:val="28"/>
        </w:rPr>
        <w:t xml:space="preserve">57 </w:t>
      </w:r>
      <w:r w:rsidR="006007A5" w:rsidRPr="0021426A">
        <w:rPr>
          <w:sz w:val="28"/>
          <w:szCs w:val="28"/>
        </w:rPr>
        <w:t>Трудового кодекса Рос</w:t>
      </w:r>
      <w:r w:rsidR="0006135F" w:rsidRPr="0021426A">
        <w:rPr>
          <w:sz w:val="28"/>
          <w:szCs w:val="28"/>
        </w:rPr>
        <w:t>сийской Федерации от 30.12.2001</w:t>
      </w:r>
      <w:r w:rsidR="0006135F" w:rsidRPr="0021426A">
        <w:rPr>
          <w:sz w:val="28"/>
          <w:szCs w:val="28"/>
        </w:rPr>
        <w:br/>
      </w:r>
      <w:r w:rsidR="006007A5" w:rsidRPr="0021426A">
        <w:rPr>
          <w:sz w:val="28"/>
          <w:szCs w:val="28"/>
        </w:rPr>
        <w:t>№ 197-ФЗ</w:t>
      </w:r>
      <w:r w:rsidRPr="0021426A">
        <w:rPr>
          <w:sz w:val="28"/>
          <w:szCs w:val="28"/>
        </w:rPr>
        <w:t xml:space="preserve">; </w:t>
      </w:r>
    </w:p>
    <w:p w:rsidR="001346F5" w:rsidRPr="0021426A" w:rsidRDefault="001346F5" w:rsidP="006D6874">
      <w:pPr>
        <w:pStyle w:val="6"/>
        <w:spacing w:line="360" w:lineRule="auto"/>
        <w:rPr>
          <w:sz w:val="28"/>
          <w:szCs w:val="28"/>
        </w:rPr>
      </w:pPr>
      <w:r w:rsidRPr="0021426A">
        <w:rPr>
          <w:sz w:val="28"/>
          <w:szCs w:val="28"/>
        </w:rPr>
        <w:t>ст.</w:t>
      </w:r>
      <w:r w:rsidR="0006135F" w:rsidRPr="0021426A">
        <w:rPr>
          <w:sz w:val="28"/>
          <w:szCs w:val="28"/>
        </w:rPr>
        <w:t xml:space="preserve"> </w:t>
      </w:r>
      <w:r w:rsidRPr="0021426A">
        <w:rPr>
          <w:sz w:val="28"/>
          <w:szCs w:val="28"/>
        </w:rPr>
        <w:t xml:space="preserve">8 </w:t>
      </w:r>
      <w:r w:rsidR="00520B5B" w:rsidRPr="0021426A">
        <w:rPr>
          <w:sz w:val="28"/>
          <w:szCs w:val="28"/>
        </w:rPr>
        <w:t>Федерального закона от 28.03.1998 №</w:t>
      </w:r>
      <w:r w:rsidR="0006135F" w:rsidRPr="0021426A">
        <w:rPr>
          <w:sz w:val="28"/>
          <w:szCs w:val="28"/>
        </w:rPr>
        <w:t xml:space="preserve"> </w:t>
      </w:r>
      <w:r w:rsidR="00520B5B" w:rsidRPr="0021426A">
        <w:rPr>
          <w:sz w:val="28"/>
          <w:szCs w:val="28"/>
        </w:rPr>
        <w:t xml:space="preserve">53-ФЗ </w:t>
      </w:r>
      <w:r w:rsidR="00A33451" w:rsidRPr="0021426A">
        <w:rPr>
          <w:sz w:val="28"/>
          <w:szCs w:val="28"/>
        </w:rPr>
        <w:t>«</w:t>
      </w:r>
      <w:r w:rsidR="00520B5B" w:rsidRPr="0021426A">
        <w:rPr>
          <w:sz w:val="28"/>
          <w:szCs w:val="28"/>
        </w:rPr>
        <w:t>О воинской обязанности и военной службе</w:t>
      </w:r>
      <w:r w:rsidR="00A33451" w:rsidRPr="0021426A">
        <w:rPr>
          <w:sz w:val="28"/>
          <w:szCs w:val="28"/>
        </w:rPr>
        <w:t>»</w:t>
      </w:r>
      <w:r w:rsidRPr="0021426A">
        <w:rPr>
          <w:sz w:val="28"/>
          <w:szCs w:val="28"/>
        </w:rPr>
        <w:t xml:space="preserve">; </w:t>
      </w:r>
    </w:p>
    <w:p w:rsidR="001346F5" w:rsidRPr="0021426A" w:rsidRDefault="001346F5" w:rsidP="006D6874">
      <w:pPr>
        <w:pStyle w:val="6"/>
        <w:spacing w:line="360" w:lineRule="auto"/>
        <w:rPr>
          <w:sz w:val="28"/>
          <w:szCs w:val="28"/>
        </w:rPr>
      </w:pPr>
      <w:r w:rsidRPr="0021426A">
        <w:rPr>
          <w:sz w:val="28"/>
          <w:szCs w:val="28"/>
        </w:rPr>
        <w:t>ст.</w:t>
      </w:r>
      <w:r w:rsidR="0006135F" w:rsidRPr="0021426A">
        <w:rPr>
          <w:sz w:val="28"/>
          <w:szCs w:val="28"/>
        </w:rPr>
        <w:t xml:space="preserve"> </w:t>
      </w:r>
      <w:r w:rsidRPr="0021426A">
        <w:rPr>
          <w:sz w:val="28"/>
          <w:szCs w:val="28"/>
        </w:rPr>
        <w:t>9 Федерального закона от 26.02.1997 № 31-</w:t>
      </w:r>
      <w:r w:rsidR="0006135F" w:rsidRPr="0021426A">
        <w:rPr>
          <w:sz w:val="28"/>
          <w:szCs w:val="28"/>
        </w:rPr>
        <w:t>ФЗ</w:t>
      </w:r>
      <w:r w:rsidR="0006135F" w:rsidRPr="0021426A">
        <w:rPr>
          <w:sz w:val="28"/>
          <w:szCs w:val="28"/>
        </w:rPr>
        <w:br/>
      </w:r>
      <w:r w:rsidR="00A33451" w:rsidRPr="0021426A">
        <w:rPr>
          <w:sz w:val="28"/>
          <w:szCs w:val="28"/>
        </w:rPr>
        <w:t>«</w:t>
      </w:r>
      <w:r w:rsidRPr="0021426A">
        <w:rPr>
          <w:sz w:val="28"/>
          <w:szCs w:val="28"/>
        </w:rPr>
        <w:t>О мобилизационной подготовке и мобилизации в Российской Федерации</w:t>
      </w:r>
      <w:r w:rsidR="00A33451" w:rsidRPr="0021426A">
        <w:rPr>
          <w:sz w:val="28"/>
          <w:szCs w:val="28"/>
        </w:rPr>
        <w:t>»</w:t>
      </w:r>
      <w:r w:rsidRPr="0021426A">
        <w:rPr>
          <w:sz w:val="28"/>
          <w:szCs w:val="28"/>
        </w:rPr>
        <w:t xml:space="preserve">; </w:t>
      </w:r>
    </w:p>
    <w:p w:rsidR="001346F5" w:rsidRPr="0021426A" w:rsidRDefault="001346F5" w:rsidP="006D6874">
      <w:pPr>
        <w:pStyle w:val="6"/>
        <w:spacing w:line="360" w:lineRule="auto"/>
        <w:rPr>
          <w:sz w:val="28"/>
          <w:szCs w:val="28"/>
        </w:rPr>
      </w:pPr>
      <w:r w:rsidRPr="0021426A">
        <w:rPr>
          <w:sz w:val="28"/>
          <w:szCs w:val="28"/>
        </w:rPr>
        <w:t>ч.</w:t>
      </w:r>
      <w:r w:rsidR="0021426A">
        <w:rPr>
          <w:sz w:val="28"/>
          <w:szCs w:val="28"/>
        </w:rPr>
        <w:t xml:space="preserve"> </w:t>
      </w:r>
      <w:r w:rsidRPr="0021426A">
        <w:rPr>
          <w:sz w:val="28"/>
          <w:szCs w:val="28"/>
        </w:rPr>
        <w:t>2 ст.</w:t>
      </w:r>
      <w:r w:rsidR="0021426A">
        <w:rPr>
          <w:sz w:val="28"/>
          <w:szCs w:val="28"/>
        </w:rPr>
        <w:t xml:space="preserve"> </w:t>
      </w:r>
      <w:r w:rsidRPr="0021426A">
        <w:rPr>
          <w:sz w:val="28"/>
          <w:szCs w:val="28"/>
        </w:rPr>
        <w:t xml:space="preserve">14 </w:t>
      </w:r>
      <w:r w:rsidR="00737409" w:rsidRPr="0021426A">
        <w:rPr>
          <w:sz w:val="28"/>
          <w:szCs w:val="28"/>
        </w:rPr>
        <w:t>Федерального закона от 15.12.2001 №</w:t>
      </w:r>
      <w:r w:rsidR="0006135F" w:rsidRPr="0021426A">
        <w:rPr>
          <w:sz w:val="28"/>
          <w:szCs w:val="28"/>
        </w:rPr>
        <w:t xml:space="preserve"> 167-ФЗ</w:t>
      </w:r>
      <w:r w:rsidR="0006135F" w:rsidRPr="0021426A">
        <w:rPr>
          <w:sz w:val="28"/>
          <w:szCs w:val="28"/>
        </w:rPr>
        <w:br/>
      </w:r>
      <w:r w:rsidR="00A33451" w:rsidRPr="0021426A">
        <w:rPr>
          <w:sz w:val="28"/>
          <w:szCs w:val="28"/>
        </w:rPr>
        <w:t>«</w:t>
      </w:r>
      <w:r w:rsidR="00737409" w:rsidRPr="0021426A">
        <w:rPr>
          <w:sz w:val="28"/>
          <w:szCs w:val="28"/>
        </w:rPr>
        <w:t>Об обязательном пенсионном страховании в Российской Федерации</w:t>
      </w:r>
      <w:r w:rsidR="00A33451" w:rsidRPr="0021426A">
        <w:rPr>
          <w:sz w:val="28"/>
          <w:szCs w:val="28"/>
        </w:rPr>
        <w:t>»</w:t>
      </w:r>
      <w:r w:rsidRPr="0021426A">
        <w:rPr>
          <w:sz w:val="28"/>
          <w:szCs w:val="28"/>
        </w:rPr>
        <w:t xml:space="preserve">; </w:t>
      </w:r>
    </w:p>
    <w:p w:rsidR="001346F5" w:rsidRPr="0021426A" w:rsidRDefault="001346F5" w:rsidP="006D6874">
      <w:pPr>
        <w:pStyle w:val="6"/>
        <w:spacing w:line="360" w:lineRule="auto"/>
        <w:rPr>
          <w:sz w:val="28"/>
          <w:szCs w:val="28"/>
        </w:rPr>
      </w:pPr>
      <w:r w:rsidRPr="0021426A">
        <w:rPr>
          <w:sz w:val="28"/>
          <w:szCs w:val="28"/>
        </w:rPr>
        <w:t>ст.</w:t>
      </w:r>
      <w:r w:rsidR="0006135F" w:rsidRPr="0021426A">
        <w:rPr>
          <w:sz w:val="28"/>
          <w:szCs w:val="28"/>
        </w:rPr>
        <w:t xml:space="preserve"> </w:t>
      </w:r>
      <w:r w:rsidR="0021426A">
        <w:rPr>
          <w:sz w:val="28"/>
          <w:szCs w:val="28"/>
        </w:rPr>
        <w:t>9,</w:t>
      </w:r>
      <w:r w:rsidRPr="0021426A">
        <w:rPr>
          <w:sz w:val="28"/>
          <w:szCs w:val="28"/>
        </w:rPr>
        <w:t xml:space="preserve"> ст.</w:t>
      </w:r>
      <w:r w:rsidR="0006135F" w:rsidRPr="0021426A">
        <w:rPr>
          <w:sz w:val="28"/>
          <w:szCs w:val="28"/>
        </w:rPr>
        <w:t xml:space="preserve"> </w:t>
      </w:r>
      <w:r w:rsidR="0021426A">
        <w:rPr>
          <w:sz w:val="28"/>
          <w:szCs w:val="28"/>
        </w:rPr>
        <w:t>14,</w:t>
      </w:r>
      <w:r w:rsidRPr="0021426A">
        <w:rPr>
          <w:sz w:val="28"/>
          <w:szCs w:val="28"/>
        </w:rPr>
        <w:t xml:space="preserve"> ст.</w:t>
      </w:r>
      <w:r w:rsidR="0006135F" w:rsidRPr="0021426A">
        <w:rPr>
          <w:sz w:val="28"/>
          <w:szCs w:val="28"/>
        </w:rPr>
        <w:t xml:space="preserve"> </w:t>
      </w:r>
      <w:r w:rsidR="0021426A">
        <w:rPr>
          <w:sz w:val="28"/>
          <w:szCs w:val="28"/>
        </w:rPr>
        <w:t>15</w:t>
      </w:r>
      <w:r w:rsidRPr="0021426A">
        <w:rPr>
          <w:sz w:val="28"/>
          <w:szCs w:val="28"/>
        </w:rPr>
        <w:t xml:space="preserve"> </w:t>
      </w:r>
      <w:r w:rsidR="00737409" w:rsidRPr="0021426A">
        <w:rPr>
          <w:sz w:val="28"/>
          <w:szCs w:val="28"/>
        </w:rPr>
        <w:t>Федерального закона от 01.04.1996 №</w:t>
      </w:r>
      <w:r w:rsidR="0006135F" w:rsidRPr="0021426A">
        <w:rPr>
          <w:sz w:val="28"/>
          <w:szCs w:val="28"/>
        </w:rPr>
        <w:t xml:space="preserve"> 27-ФЗ</w:t>
      </w:r>
      <w:r w:rsidR="00737409" w:rsidRPr="0021426A">
        <w:rPr>
          <w:sz w:val="28"/>
          <w:szCs w:val="28"/>
        </w:rPr>
        <w:t xml:space="preserve"> </w:t>
      </w:r>
      <w:r w:rsidR="00A33451" w:rsidRPr="0021426A">
        <w:rPr>
          <w:sz w:val="28"/>
          <w:szCs w:val="28"/>
        </w:rPr>
        <w:t>«</w:t>
      </w:r>
      <w:r w:rsidR="00737409" w:rsidRPr="0021426A">
        <w:rPr>
          <w:sz w:val="28"/>
          <w:szCs w:val="28"/>
        </w:rPr>
        <w:t>Об индивидуальном (персонифицированном) учете в системе обязательного пенсионного страхования</w:t>
      </w:r>
      <w:r w:rsidR="00A33451" w:rsidRPr="0021426A">
        <w:rPr>
          <w:sz w:val="28"/>
          <w:szCs w:val="28"/>
        </w:rPr>
        <w:t>»</w:t>
      </w:r>
      <w:r w:rsidRPr="0021426A">
        <w:rPr>
          <w:sz w:val="28"/>
          <w:szCs w:val="28"/>
        </w:rPr>
        <w:t>;</w:t>
      </w:r>
    </w:p>
    <w:p w:rsidR="001346F5" w:rsidRPr="0021426A" w:rsidRDefault="001346F5" w:rsidP="006D6874">
      <w:pPr>
        <w:pStyle w:val="6"/>
        <w:spacing w:line="360" w:lineRule="auto"/>
        <w:rPr>
          <w:sz w:val="28"/>
          <w:szCs w:val="28"/>
        </w:rPr>
      </w:pPr>
      <w:r w:rsidRPr="0021426A">
        <w:rPr>
          <w:sz w:val="28"/>
          <w:szCs w:val="28"/>
        </w:rPr>
        <w:t>ст.</w:t>
      </w:r>
      <w:r w:rsidR="0006135F" w:rsidRPr="0021426A">
        <w:rPr>
          <w:sz w:val="28"/>
          <w:szCs w:val="28"/>
        </w:rPr>
        <w:t xml:space="preserve"> </w:t>
      </w:r>
      <w:r w:rsidRPr="0021426A">
        <w:rPr>
          <w:sz w:val="28"/>
          <w:szCs w:val="28"/>
        </w:rPr>
        <w:t xml:space="preserve">9 </w:t>
      </w:r>
      <w:r w:rsidR="007C3751" w:rsidRPr="0021426A">
        <w:rPr>
          <w:sz w:val="28"/>
          <w:szCs w:val="28"/>
        </w:rPr>
        <w:t>Федерального закона от 30.04.2008 №</w:t>
      </w:r>
      <w:r w:rsidR="0006135F" w:rsidRPr="0021426A">
        <w:rPr>
          <w:sz w:val="28"/>
          <w:szCs w:val="28"/>
        </w:rPr>
        <w:t xml:space="preserve"> 56-ФЗ</w:t>
      </w:r>
      <w:r w:rsidR="0006135F" w:rsidRPr="0021426A">
        <w:rPr>
          <w:sz w:val="28"/>
          <w:szCs w:val="28"/>
        </w:rPr>
        <w:br/>
      </w:r>
      <w:r w:rsidR="00A33451" w:rsidRPr="0021426A">
        <w:rPr>
          <w:sz w:val="28"/>
          <w:szCs w:val="28"/>
        </w:rPr>
        <w:t>«</w:t>
      </w:r>
      <w:r w:rsidR="007C3751" w:rsidRPr="0021426A">
        <w:rPr>
          <w:sz w:val="28"/>
          <w:szCs w:val="28"/>
        </w:rPr>
        <w:t>О дополнительных страховых взносах на накопительную пенсию и государственной поддержке формирования пенсионных накоплений</w:t>
      </w:r>
      <w:r w:rsidR="00A33451" w:rsidRPr="0021426A">
        <w:rPr>
          <w:sz w:val="28"/>
          <w:szCs w:val="28"/>
        </w:rPr>
        <w:t>»</w:t>
      </w:r>
      <w:r w:rsidRPr="0021426A">
        <w:rPr>
          <w:sz w:val="28"/>
          <w:szCs w:val="28"/>
        </w:rPr>
        <w:t xml:space="preserve">; </w:t>
      </w:r>
    </w:p>
    <w:p w:rsidR="00C76CE4" w:rsidRPr="0021426A" w:rsidRDefault="00C76CE4" w:rsidP="006D6874">
      <w:pPr>
        <w:pStyle w:val="6"/>
        <w:spacing w:line="360" w:lineRule="auto"/>
        <w:rPr>
          <w:sz w:val="28"/>
          <w:szCs w:val="28"/>
        </w:rPr>
      </w:pPr>
      <w:r w:rsidRPr="0021426A">
        <w:rPr>
          <w:sz w:val="28"/>
          <w:szCs w:val="28"/>
        </w:rPr>
        <w:t>ст.</w:t>
      </w:r>
      <w:r w:rsidR="0006135F" w:rsidRPr="0021426A">
        <w:rPr>
          <w:sz w:val="28"/>
          <w:szCs w:val="28"/>
        </w:rPr>
        <w:t xml:space="preserve"> </w:t>
      </w:r>
      <w:r w:rsidRPr="0021426A">
        <w:rPr>
          <w:sz w:val="28"/>
          <w:szCs w:val="28"/>
        </w:rPr>
        <w:t>8</w:t>
      </w:r>
      <w:r w:rsidR="0006135F" w:rsidRPr="0021426A">
        <w:rPr>
          <w:sz w:val="28"/>
          <w:szCs w:val="28"/>
        </w:rPr>
        <w:t xml:space="preserve"> </w:t>
      </w:r>
      <w:r w:rsidRPr="0021426A">
        <w:rPr>
          <w:sz w:val="28"/>
          <w:szCs w:val="28"/>
        </w:rPr>
        <w:t>- ст.14 Федерального закона от 28.12.2013 №</w:t>
      </w:r>
      <w:r w:rsidR="0006135F" w:rsidRPr="0021426A">
        <w:rPr>
          <w:sz w:val="28"/>
          <w:szCs w:val="28"/>
        </w:rPr>
        <w:t xml:space="preserve"> 400-ФЗ</w:t>
      </w:r>
      <w:r w:rsidR="0006135F" w:rsidRPr="0021426A">
        <w:rPr>
          <w:sz w:val="28"/>
          <w:szCs w:val="28"/>
        </w:rPr>
        <w:br/>
      </w:r>
      <w:r w:rsidR="00A33451" w:rsidRPr="0021426A">
        <w:rPr>
          <w:sz w:val="28"/>
          <w:szCs w:val="28"/>
        </w:rPr>
        <w:t>«</w:t>
      </w:r>
      <w:r w:rsidRPr="0021426A">
        <w:rPr>
          <w:sz w:val="28"/>
          <w:szCs w:val="28"/>
        </w:rPr>
        <w:t>О страховых пенсиях</w:t>
      </w:r>
      <w:r w:rsidR="00A33451" w:rsidRPr="0021426A">
        <w:rPr>
          <w:sz w:val="28"/>
          <w:szCs w:val="28"/>
        </w:rPr>
        <w:t>»</w:t>
      </w:r>
      <w:r w:rsidRPr="0021426A">
        <w:rPr>
          <w:sz w:val="28"/>
          <w:szCs w:val="28"/>
        </w:rPr>
        <w:t>;</w:t>
      </w:r>
    </w:p>
    <w:p w:rsidR="001346F5" w:rsidRPr="0021426A" w:rsidRDefault="001346F5" w:rsidP="006D6874">
      <w:pPr>
        <w:pStyle w:val="6"/>
        <w:spacing w:line="360" w:lineRule="auto"/>
        <w:rPr>
          <w:sz w:val="28"/>
          <w:szCs w:val="28"/>
        </w:rPr>
      </w:pPr>
      <w:r w:rsidRPr="0021426A">
        <w:rPr>
          <w:sz w:val="28"/>
          <w:szCs w:val="28"/>
        </w:rPr>
        <w:t>Унифицированны</w:t>
      </w:r>
      <w:r w:rsidR="002D0377" w:rsidRPr="0021426A">
        <w:rPr>
          <w:sz w:val="28"/>
          <w:szCs w:val="28"/>
        </w:rPr>
        <w:t>е</w:t>
      </w:r>
      <w:r w:rsidRPr="0021426A">
        <w:rPr>
          <w:sz w:val="28"/>
          <w:szCs w:val="28"/>
        </w:rPr>
        <w:t xml:space="preserve"> форм</w:t>
      </w:r>
      <w:r w:rsidR="00FB0AEB" w:rsidRPr="0021426A">
        <w:rPr>
          <w:sz w:val="28"/>
          <w:szCs w:val="28"/>
        </w:rPr>
        <w:t>ы</w:t>
      </w:r>
      <w:r w:rsidRPr="0021426A">
        <w:rPr>
          <w:sz w:val="28"/>
          <w:szCs w:val="28"/>
        </w:rPr>
        <w:t xml:space="preserve"> №Т-2, Т-4, Т-49, Т-51,Т-53, Т-54, утвержденных постановлением Госкомстата РФ от 05.01.2004 №</w:t>
      </w:r>
      <w:r w:rsidR="0006135F" w:rsidRPr="0021426A">
        <w:rPr>
          <w:sz w:val="28"/>
          <w:szCs w:val="28"/>
        </w:rPr>
        <w:t xml:space="preserve"> </w:t>
      </w:r>
      <w:r w:rsidRPr="0021426A">
        <w:rPr>
          <w:sz w:val="28"/>
          <w:szCs w:val="28"/>
        </w:rPr>
        <w:t xml:space="preserve">1, </w:t>
      </w:r>
    </w:p>
    <w:p w:rsidR="000B13F8" w:rsidRPr="0021426A" w:rsidRDefault="000B13F8" w:rsidP="006D6874">
      <w:pPr>
        <w:pStyle w:val="6"/>
        <w:spacing w:line="360" w:lineRule="auto"/>
        <w:rPr>
          <w:sz w:val="28"/>
          <w:szCs w:val="28"/>
        </w:rPr>
      </w:pPr>
      <w:r w:rsidRPr="0021426A">
        <w:rPr>
          <w:sz w:val="28"/>
          <w:szCs w:val="28"/>
        </w:rPr>
        <w:t xml:space="preserve">трудовой договор, заключаемый </w:t>
      </w:r>
      <w:r w:rsidR="0006135F" w:rsidRPr="0021426A">
        <w:rPr>
          <w:sz w:val="28"/>
          <w:szCs w:val="28"/>
        </w:rPr>
        <w:t>Агент</w:t>
      </w:r>
      <w:r w:rsidR="00A33451" w:rsidRPr="0021426A">
        <w:rPr>
          <w:sz w:val="28"/>
          <w:szCs w:val="28"/>
        </w:rPr>
        <w:t>ством</w:t>
      </w:r>
      <w:r w:rsidR="00812714" w:rsidRPr="0021426A">
        <w:rPr>
          <w:sz w:val="28"/>
          <w:szCs w:val="28"/>
        </w:rPr>
        <w:t xml:space="preserve"> </w:t>
      </w:r>
      <w:r w:rsidRPr="0021426A">
        <w:rPr>
          <w:sz w:val="28"/>
          <w:szCs w:val="28"/>
        </w:rPr>
        <w:t>с каждым работником отдельно.</w:t>
      </w:r>
    </w:p>
    <w:p w:rsidR="00274CF6" w:rsidRPr="0021426A" w:rsidRDefault="0006135F" w:rsidP="006D6874">
      <w:pPr>
        <w:pStyle w:val="40"/>
        <w:spacing w:line="360" w:lineRule="auto"/>
      </w:pPr>
      <w:r w:rsidRPr="0021426A">
        <w:t>Агент</w:t>
      </w:r>
      <w:r w:rsidR="00715565" w:rsidRPr="0021426A">
        <w:t>ство</w:t>
      </w:r>
      <w:r w:rsidR="00863C67" w:rsidRPr="0021426A">
        <w:t xml:space="preserve"> </w:t>
      </w:r>
      <w:r w:rsidR="00274CF6" w:rsidRPr="0021426A">
        <w:t>обрабатывает пер</w:t>
      </w:r>
      <w:r w:rsidR="0021426A">
        <w:t xml:space="preserve">сональные данные </w:t>
      </w:r>
      <w:r w:rsidR="00274CF6" w:rsidRPr="0021426A">
        <w:t>р</w:t>
      </w:r>
      <w:r w:rsidRPr="0021426A">
        <w:t>аботников исключительно в целях</w:t>
      </w:r>
      <w:r w:rsidR="00274CF6" w:rsidRPr="0021426A">
        <w:t xml:space="preserve"> обеспечения соблюдения </w:t>
      </w:r>
      <w:r w:rsidR="009B641D" w:rsidRPr="0021426A">
        <w:t>Конституции Российской Федерации</w:t>
      </w:r>
      <w:r w:rsidR="00274CF6" w:rsidRPr="0021426A">
        <w:t xml:space="preserve">, </w:t>
      </w:r>
      <w:r w:rsidR="006007A5" w:rsidRPr="0021426A">
        <w:t xml:space="preserve">Трудового кодекса Российской Федерации от </w:t>
      </w:r>
      <w:r w:rsidR="006007A5" w:rsidRPr="0021426A">
        <w:lastRenderedPageBreak/>
        <w:t>30.12.2001 № 197-ФЗ</w:t>
      </w:r>
      <w:r w:rsidR="00274CF6" w:rsidRPr="0021426A">
        <w:t xml:space="preserve">, других законов и иных нормативных правовых актов, трудового договора, заключенного между работником и </w:t>
      </w:r>
      <w:r w:rsidRPr="0021426A">
        <w:t>Агентс</w:t>
      </w:r>
      <w:r w:rsidR="00715565" w:rsidRPr="0021426A">
        <w:t>твом</w:t>
      </w:r>
      <w:r w:rsidR="00274CF6" w:rsidRPr="0021426A">
        <w:t xml:space="preserve">, содействия работнику в исполнении работы, его обучении и должностном росте, обеспечения личной безопасности работника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w:t>
      </w:r>
      <w:r w:rsidRPr="0021426A">
        <w:t>Агентс</w:t>
      </w:r>
      <w:r w:rsidR="00715565" w:rsidRPr="0021426A">
        <w:t>тва</w:t>
      </w:r>
      <w:r w:rsidR="000B13F8" w:rsidRPr="0021426A">
        <w:rPr>
          <w:rStyle w:val="aff3"/>
        </w:rPr>
        <w:footnoteReference w:id="35"/>
      </w:r>
      <w:r w:rsidR="00274CF6" w:rsidRPr="0021426A">
        <w:t xml:space="preserve">. </w:t>
      </w:r>
    </w:p>
    <w:p w:rsidR="00274CF6" w:rsidRPr="0021426A" w:rsidRDefault="001465CE" w:rsidP="006D6874">
      <w:pPr>
        <w:pStyle w:val="40"/>
        <w:spacing w:line="360" w:lineRule="auto"/>
      </w:pPr>
      <w:r w:rsidRPr="0021426A">
        <w:t xml:space="preserve">В связи с тем, </w:t>
      </w:r>
      <w:r w:rsidR="00274CF6" w:rsidRPr="0021426A">
        <w:t>что в соответствии с Перечнем Минкультуры</w:t>
      </w:r>
      <w:r w:rsidR="001A0DE2" w:rsidRPr="0021426A">
        <w:rPr>
          <w:rStyle w:val="aff3"/>
        </w:rPr>
        <w:footnoteReference w:id="36"/>
      </w:r>
      <w:r w:rsidR="00E573A4" w:rsidRPr="0021426A">
        <w:t xml:space="preserve"> </w:t>
      </w:r>
      <w:r w:rsidR="00274CF6" w:rsidRPr="0021426A">
        <w:t>различные материальные носители, содержащие персональные дан</w:t>
      </w:r>
      <w:r w:rsidRPr="0021426A">
        <w:t xml:space="preserve">ные работников </w:t>
      </w:r>
      <w:r w:rsidR="0006135F" w:rsidRPr="0021426A">
        <w:t>Агент</w:t>
      </w:r>
      <w:r w:rsidR="00715565" w:rsidRPr="0021426A">
        <w:t>ства</w:t>
      </w:r>
      <w:r w:rsidR="00274CF6" w:rsidRPr="0021426A">
        <w:t xml:space="preserve">, имеют различные сроки хранения, то </w:t>
      </w:r>
      <w:r w:rsidR="00FE7B0F" w:rsidRPr="0021426A">
        <w:t>в соответствии с ч.</w:t>
      </w:r>
      <w:r w:rsidR="0006135F" w:rsidRPr="0021426A">
        <w:t xml:space="preserve"> </w:t>
      </w:r>
      <w:r w:rsidR="00FE7B0F" w:rsidRPr="0021426A">
        <w:t>7 ст.</w:t>
      </w:r>
      <w:r w:rsidR="0006135F" w:rsidRPr="0021426A">
        <w:t xml:space="preserve"> </w:t>
      </w:r>
      <w:r w:rsidR="00FE7B0F" w:rsidRPr="0021426A">
        <w:t xml:space="preserve">5 </w:t>
      </w:r>
      <w:r w:rsidR="00CA6822" w:rsidRPr="0021426A">
        <w:t>Федерального з</w:t>
      </w:r>
      <w:r w:rsidRPr="0021426A">
        <w:t>акона от 27.07.2006</w:t>
      </w:r>
      <w:r w:rsidRPr="0021426A">
        <w:br/>
      </w:r>
      <w:r w:rsidR="00CA6822" w:rsidRPr="0021426A">
        <w:t>№ 152-ФЗ «О персональных данных»</w:t>
      </w:r>
      <w:r w:rsidR="002E61D1" w:rsidRPr="0021426A">
        <w:t xml:space="preserve"> </w:t>
      </w:r>
      <w:r w:rsidR="00274CF6" w:rsidRPr="0021426A">
        <w:t>цел</w:t>
      </w:r>
      <w:r w:rsidRPr="0021426A">
        <w:t>ь обработки персональных данных</w:t>
      </w:r>
      <w:r w:rsidR="00274CF6" w:rsidRPr="0021426A">
        <w:t xml:space="preserve"> </w:t>
      </w:r>
      <w:r w:rsidR="00E573A4" w:rsidRPr="0021426A">
        <w:t>названной категории</w:t>
      </w:r>
      <w:r w:rsidR="00B25EA9" w:rsidRPr="0021426A">
        <w:t xml:space="preserve"> субъектов ПДн</w:t>
      </w:r>
      <w:r w:rsidR="000A6B07" w:rsidRPr="0021426A">
        <w:t xml:space="preserve"> </w:t>
      </w:r>
      <w:r w:rsidR="00274CF6" w:rsidRPr="0021426A">
        <w:t>достигается по истечении срока хранения указанных документов. Цель обработки персональных данных</w:t>
      </w:r>
      <w:r w:rsidR="007C47CE" w:rsidRPr="0021426A">
        <w:t xml:space="preserve"> </w:t>
      </w:r>
      <w:r w:rsidR="00E573A4" w:rsidRPr="0021426A">
        <w:t>названной категории</w:t>
      </w:r>
      <w:r w:rsidR="00B25EA9" w:rsidRPr="0021426A">
        <w:t xml:space="preserve"> субъектов ПДн</w:t>
      </w:r>
      <w:r w:rsidR="00274CF6" w:rsidRPr="0021426A">
        <w:t xml:space="preserve"> не может быть достигнута в случае расторжения с ним</w:t>
      </w:r>
      <w:r w:rsidR="00B25EA9" w:rsidRPr="0021426A">
        <w:t>и</w:t>
      </w:r>
      <w:r w:rsidR="00274CF6" w:rsidRPr="0021426A">
        <w:t xml:space="preserve"> трудового договора или отзыва </w:t>
      </w:r>
      <w:r w:rsidR="00B25EA9" w:rsidRPr="0021426A">
        <w:t>ими</w:t>
      </w:r>
      <w:r w:rsidR="00274CF6" w:rsidRPr="0021426A">
        <w:t xml:space="preserve"> своего ранее данного согласия на обработку персональных данных в связи с тем, что хранение персональных данных является одним из видов их обработки</w:t>
      </w:r>
      <w:r w:rsidR="00274CF6" w:rsidRPr="0021426A">
        <w:rPr>
          <w:rStyle w:val="aff3"/>
        </w:rPr>
        <w:footnoteReference w:id="37"/>
      </w:r>
      <w:r w:rsidR="00274CF6" w:rsidRPr="0021426A">
        <w:t>.</w:t>
      </w:r>
    </w:p>
    <w:p w:rsidR="0026642A" w:rsidRPr="0021426A" w:rsidRDefault="0026642A" w:rsidP="006D6874">
      <w:pPr>
        <w:pStyle w:val="40"/>
        <w:numPr>
          <w:ilvl w:val="0"/>
          <w:numId w:val="0"/>
        </w:numPr>
        <w:spacing w:line="360" w:lineRule="auto"/>
        <w:ind w:left="1728"/>
      </w:pPr>
    </w:p>
    <w:p w:rsidR="003A7F1C" w:rsidRPr="0021426A" w:rsidRDefault="003A7F1C" w:rsidP="006D6874">
      <w:pPr>
        <w:pStyle w:val="3c"/>
        <w:spacing w:line="360" w:lineRule="auto"/>
      </w:pPr>
      <w:r w:rsidRPr="0021426A">
        <w:t xml:space="preserve">Основания и цели обработки персональных данных должностных лиц </w:t>
      </w:r>
      <w:r w:rsidR="001465CE" w:rsidRPr="0021426A">
        <w:t>Агент</w:t>
      </w:r>
      <w:r w:rsidR="00715565" w:rsidRPr="0021426A">
        <w:t>ства</w:t>
      </w:r>
      <w:r w:rsidRPr="0021426A">
        <w:t>, чьи персональные данные размещены с их согласия в общедоступных источниках</w:t>
      </w:r>
    </w:p>
    <w:p w:rsidR="003A7F1C" w:rsidRPr="0021426A" w:rsidRDefault="003A7F1C" w:rsidP="006D6874">
      <w:pPr>
        <w:pStyle w:val="33"/>
        <w:numPr>
          <w:ilvl w:val="0"/>
          <w:numId w:val="0"/>
        </w:numPr>
        <w:spacing w:line="360" w:lineRule="auto"/>
        <w:ind w:left="1224"/>
      </w:pPr>
    </w:p>
    <w:p w:rsidR="003A7F1C" w:rsidRPr="0021426A" w:rsidRDefault="003A7F1C" w:rsidP="006D6874">
      <w:pPr>
        <w:pStyle w:val="40"/>
        <w:spacing w:line="360" w:lineRule="auto"/>
      </w:pPr>
      <w:r w:rsidRPr="0021426A">
        <w:lastRenderedPageBreak/>
        <w:t>Основан</w:t>
      </w:r>
      <w:r w:rsidR="001465CE" w:rsidRPr="0021426A">
        <w:t xml:space="preserve">ием для обработки, в том числе </w:t>
      </w:r>
      <w:r w:rsidRPr="0021426A">
        <w:t>с использованием средств авто</w:t>
      </w:r>
      <w:r w:rsidR="001465CE" w:rsidRPr="0021426A">
        <w:t xml:space="preserve">матизации, персональных данных </w:t>
      </w:r>
      <w:r w:rsidRPr="0021426A">
        <w:t xml:space="preserve">должностных лиц </w:t>
      </w:r>
      <w:r w:rsidR="001465CE" w:rsidRPr="0021426A">
        <w:t>Агент</w:t>
      </w:r>
      <w:r w:rsidR="002416B2" w:rsidRPr="0021426A">
        <w:t>ства</w:t>
      </w:r>
      <w:r w:rsidRPr="0021426A">
        <w:t xml:space="preserve">, чьи персональные данные размещены с их согласия в общедоступных источниках, является ст.8 </w:t>
      </w:r>
      <w:r w:rsidR="005B7077" w:rsidRPr="0021426A">
        <w:t>Федеральног</w:t>
      </w:r>
      <w:r w:rsidR="001465CE" w:rsidRPr="0021426A">
        <w:t>о закона от 27.07.2006</w:t>
      </w:r>
      <w:r w:rsidR="001465CE" w:rsidRPr="0021426A">
        <w:br/>
        <w:t>№ 152-ФЗ</w:t>
      </w:r>
      <w:r w:rsidR="005B7077" w:rsidRPr="0021426A">
        <w:t xml:space="preserve"> «О персональных данных»</w:t>
      </w:r>
      <w:r w:rsidRPr="0021426A">
        <w:t>.</w:t>
      </w:r>
    </w:p>
    <w:p w:rsidR="003A7F1C" w:rsidRPr="0021426A" w:rsidRDefault="003A7F1C" w:rsidP="006D6874">
      <w:pPr>
        <w:pStyle w:val="40"/>
        <w:spacing w:line="360" w:lineRule="auto"/>
      </w:pPr>
      <w:r w:rsidRPr="0021426A">
        <w:t xml:space="preserve">Персональные данные </w:t>
      </w:r>
      <w:r w:rsidR="00717121" w:rsidRPr="0021426A">
        <w:t>работника</w:t>
      </w:r>
      <w:r w:rsidRPr="0021426A">
        <w:t xml:space="preserve">, указанные в п. </w:t>
      </w:r>
      <w:r w:rsidR="00155B60" w:rsidRPr="0021426A">
        <w:t>6</w:t>
      </w:r>
      <w:r w:rsidR="00E60845" w:rsidRPr="0021426A">
        <w:t>.</w:t>
      </w:r>
      <w:r w:rsidR="00155B60" w:rsidRPr="0021426A">
        <w:t>2</w:t>
      </w:r>
      <w:r w:rsidR="00E60845" w:rsidRPr="0021426A">
        <w:t>.</w:t>
      </w:r>
      <w:r w:rsidR="00155B60" w:rsidRPr="0021426A">
        <w:t>3</w:t>
      </w:r>
      <w:r w:rsidRPr="0021426A">
        <w:t>.1. настоящ</w:t>
      </w:r>
      <w:r w:rsidR="00FA73A4" w:rsidRPr="0021426A">
        <w:t>ей</w:t>
      </w:r>
      <w:r w:rsidRPr="0021426A">
        <w:t xml:space="preserve"> </w:t>
      </w:r>
      <w:r w:rsidR="00FA73A4" w:rsidRPr="0021426A">
        <w:t>Политики</w:t>
      </w:r>
      <w:r w:rsidRPr="0021426A">
        <w:t xml:space="preserve">, </w:t>
      </w:r>
      <w:r w:rsidR="001465CE" w:rsidRPr="0021426A">
        <w:t>Агент</w:t>
      </w:r>
      <w:r w:rsidR="002416B2" w:rsidRPr="0021426A">
        <w:t>ство</w:t>
      </w:r>
      <w:r w:rsidR="001465CE" w:rsidRPr="0021426A">
        <w:t xml:space="preserve"> </w:t>
      </w:r>
      <w:r w:rsidRPr="0021426A">
        <w:t>вправе разме</w:t>
      </w:r>
      <w:r w:rsidR="001465CE" w:rsidRPr="0021426A">
        <w:t>щать в общедоступных источниках</w:t>
      </w:r>
      <w:r w:rsidRPr="0021426A">
        <w:t xml:space="preserve"> только в целях</w:t>
      </w:r>
      <w:r w:rsidR="001465CE" w:rsidRPr="0021426A">
        <w:t xml:space="preserve"> </w:t>
      </w:r>
      <w:r w:rsidRPr="0021426A">
        <w:t xml:space="preserve">организации управления и информирования граждан о деятельности </w:t>
      </w:r>
      <w:r w:rsidR="001465CE" w:rsidRPr="0021426A">
        <w:t>Агент</w:t>
      </w:r>
      <w:r w:rsidR="002416B2" w:rsidRPr="0021426A">
        <w:t>ства</w:t>
      </w:r>
      <w:r w:rsidR="00DA54DF" w:rsidRPr="0021426A">
        <w:t>.</w:t>
      </w:r>
    </w:p>
    <w:p w:rsidR="003A7F1C" w:rsidRPr="0021426A" w:rsidRDefault="00155885" w:rsidP="006D6874">
      <w:pPr>
        <w:pStyle w:val="40"/>
        <w:spacing w:line="360" w:lineRule="auto"/>
      </w:pPr>
      <w:r w:rsidRPr="0021426A">
        <w:t>Цель обработки персональных данных указанной категории субъектов достигается:</w:t>
      </w:r>
    </w:p>
    <w:p w:rsidR="00155885" w:rsidRPr="0021426A" w:rsidRDefault="00C20901" w:rsidP="006D6874">
      <w:pPr>
        <w:pStyle w:val="6"/>
        <w:spacing w:line="360" w:lineRule="auto"/>
        <w:rPr>
          <w:sz w:val="28"/>
          <w:szCs w:val="28"/>
        </w:rPr>
      </w:pPr>
      <w:r w:rsidRPr="0021426A">
        <w:rPr>
          <w:sz w:val="28"/>
          <w:szCs w:val="28"/>
        </w:rPr>
        <w:t>в</w:t>
      </w:r>
      <w:r w:rsidR="00155885" w:rsidRPr="0021426A">
        <w:rPr>
          <w:sz w:val="28"/>
          <w:szCs w:val="28"/>
        </w:rPr>
        <w:t xml:space="preserve"> случае увольнения</w:t>
      </w:r>
      <w:r w:rsidRPr="0021426A">
        <w:rPr>
          <w:sz w:val="28"/>
          <w:szCs w:val="28"/>
        </w:rPr>
        <w:t xml:space="preserve"> </w:t>
      </w:r>
      <w:r w:rsidR="00155885" w:rsidRPr="0021426A">
        <w:rPr>
          <w:sz w:val="28"/>
          <w:szCs w:val="28"/>
        </w:rPr>
        <w:t xml:space="preserve">субъекта персональных данных </w:t>
      </w:r>
      <w:r w:rsidR="001465CE" w:rsidRPr="0021426A">
        <w:rPr>
          <w:sz w:val="28"/>
          <w:szCs w:val="28"/>
        </w:rPr>
        <w:t>Агент</w:t>
      </w:r>
      <w:r w:rsidR="002416B2" w:rsidRPr="0021426A">
        <w:rPr>
          <w:sz w:val="28"/>
          <w:szCs w:val="28"/>
        </w:rPr>
        <w:t>ства</w:t>
      </w:r>
      <w:r w:rsidR="007F3820" w:rsidRPr="0021426A">
        <w:rPr>
          <w:sz w:val="28"/>
          <w:szCs w:val="28"/>
        </w:rPr>
        <w:t xml:space="preserve"> </w:t>
      </w:r>
      <w:r w:rsidRPr="0021426A">
        <w:rPr>
          <w:sz w:val="28"/>
          <w:szCs w:val="28"/>
        </w:rPr>
        <w:t xml:space="preserve">(перевода </w:t>
      </w:r>
      <w:r w:rsidR="00433C18" w:rsidRPr="0021426A">
        <w:rPr>
          <w:sz w:val="28"/>
          <w:szCs w:val="28"/>
        </w:rPr>
        <w:t>на другое место работы</w:t>
      </w:r>
      <w:r w:rsidR="002C6853">
        <w:rPr>
          <w:sz w:val="28"/>
          <w:szCs w:val="28"/>
        </w:rPr>
        <w:t>)</w:t>
      </w:r>
      <w:r w:rsidRPr="0021426A">
        <w:rPr>
          <w:sz w:val="28"/>
          <w:szCs w:val="28"/>
        </w:rPr>
        <w:t>;</w:t>
      </w:r>
    </w:p>
    <w:p w:rsidR="00C20901" w:rsidRPr="0021426A" w:rsidRDefault="00C20901" w:rsidP="006D6874">
      <w:pPr>
        <w:pStyle w:val="6"/>
        <w:spacing w:line="360" w:lineRule="auto"/>
        <w:rPr>
          <w:sz w:val="28"/>
          <w:szCs w:val="28"/>
        </w:rPr>
      </w:pPr>
      <w:r w:rsidRPr="0021426A">
        <w:rPr>
          <w:sz w:val="28"/>
          <w:szCs w:val="28"/>
        </w:rPr>
        <w:t xml:space="preserve">в случае отзыва субъектом персональных данных ранее данного согласия на обработку персональных данных в порядке ч.2 ст.8 </w:t>
      </w:r>
      <w:r w:rsidR="00754AC0" w:rsidRPr="0021426A">
        <w:rPr>
          <w:sz w:val="28"/>
          <w:szCs w:val="28"/>
        </w:rPr>
        <w:t>Федерального закона от 27.07.2006 № 152-ФЗ «О персональных данных»</w:t>
      </w:r>
      <w:r w:rsidRPr="0021426A">
        <w:rPr>
          <w:sz w:val="28"/>
          <w:szCs w:val="28"/>
        </w:rPr>
        <w:t>.</w:t>
      </w:r>
    </w:p>
    <w:p w:rsidR="00C20901" w:rsidRPr="0021426A" w:rsidRDefault="001465CE" w:rsidP="006D6874">
      <w:pPr>
        <w:pStyle w:val="40"/>
        <w:spacing w:line="360" w:lineRule="auto"/>
      </w:pPr>
      <w:r w:rsidRPr="0021426A">
        <w:t>При достижении</w:t>
      </w:r>
      <w:r w:rsidR="00C20901" w:rsidRPr="0021426A">
        <w:t xml:space="preserve"> целей обработка указанной категории персональных данных должна быть прекращена</w:t>
      </w:r>
      <w:r w:rsidR="00C20901" w:rsidRPr="0021426A">
        <w:rPr>
          <w:rStyle w:val="aff3"/>
        </w:rPr>
        <w:footnoteReference w:id="38"/>
      </w:r>
      <w:r w:rsidR="00C20901" w:rsidRPr="0021426A">
        <w:t>, а персональные данные подлежат уничтожению в срок, не превышающий тридцати дней</w:t>
      </w:r>
      <w:r w:rsidR="00C20901" w:rsidRPr="0021426A">
        <w:rPr>
          <w:rStyle w:val="aff3"/>
        </w:rPr>
        <w:footnoteReference w:id="39"/>
      </w:r>
      <w:r w:rsidR="00C20901" w:rsidRPr="0021426A">
        <w:t>, если иное не определено федеральными законами.</w:t>
      </w:r>
    </w:p>
    <w:p w:rsidR="003A7F1C" w:rsidRPr="0021426A" w:rsidRDefault="003A7F1C" w:rsidP="006D6874">
      <w:pPr>
        <w:pStyle w:val="40"/>
        <w:numPr>
          <w:ilvl w:val="0"/>
          <w:numId w:val="0"/>
        </w:numPr>
        <w:spacing w:line="360" w:lineRule="auto"/>
        <w:ind w:left="1728"/>
      </w:pPr>
    </w:p>
    <w:p w:rsidR="006C7D5E" w:rsidRPr="0021426A" w:rsidRDefault="006C7D5E" w:rsidP="006D6874">
      <w:pPr>
        <w:pStyle w:val="3c"/>
        <w:spacing w:line="360" w:lineRule="auto"/>
      </w:pPr>
      <w:r w:rsidRPr="0021426A">
        <w:t>Основания</w:t>
      </w:r>
      <w:r w:rsidR="001465CE" w:rsidRPr="0021426A">
        <w:t xml:space="preserve"> и цели обработки, в том числе </w:t>
      </w:r>
      <w:r w:rsidRPr="0021426A">
        <w:t xml:space="preserve">с использованием средств автоматизации, персональных данных </w:t>
      </w:r>
      <w:r w:rsidR="001465CE" w:rsidRPr="0021426A">
        <w:t xml:space="preserve">лиц, </w:t>
      </w:r>
      <w:r w:rsidR="004325A9" w:rsidRPr="0021426A">
        <w:t xml:space="preserve">внесенных в кадровый резерв на государственной гражданской службе </w:t>
      </w:r>
      <w:r w:rsidR="001465CE" w:rsidRPr="0021426A">
        <w:t>Агент</w:t>
      </w:r>
      <w:r w:rsidR="00BF7209" w:rsidRPr="0021426A">
        <w:t>ства</w:t>
      </w:r>
    </w:p>
    <w:p w:rsidR="006C7D5E" w:rsidRPr="0021426A" w:rsidRDefault="006C7D5E" w:rsidP="006D6874">
      <w:pPr>
        <w:tabs>
          <w:tab w:val="left" w:pos="709"/>
          <w:tab w:val="left" w:pos="1418"/>
          <w:tab w:val="left" w:pos="2127"/>
        </w:tabs>
        <w:spacing w:line="360" w:lineRule="auto"/>
        <w:ind w:left="1224" w:firstLine="0"/>
        <w:rPr>
          <w:color w:val="943634"/>
          <w:szCs w:val="28"/>
        </w:rPr>
      </w:pPr>
    </w:p>
    <w:p w:rsidR="006C7D5E" w:rsidRPr="0021426A" w:rsidRDefault="006C7D5E" w:rsidP="006D6874">
      <w:pPr>
        <w:pStyle w:val="40"/>
        <w:spacing w:line="360" w:lineRule="auto"/>
      </w:pPr>
      <w:r w:rsidRPr="0021426A">
        <w:lastRenderedPageBreak/>
        <w:t>Основан</w:t>
      </w:r>
      <w:r w:rsidR="001465CE" w:rsidRPr="0021426A">
        <w:t xml:space="preserve">ием для обработки, в том числе </w:t>
      </w:r>
      <w:r w:rsidRPr="0021426A">
        <w:t xml:space="preserve">с использованием средств автоматизации, персональных данных </w:t>
      </w:r>
      <w:r w:rsidR="001465CE" w:rsidRPr="0021426A">
        <w:t xml:space="preserve">лиц, </w:t>
      </w:r>
      <w:r w:rsidR="004325A9" w:rsidRPr="0021426A">
        <w:t>внесенных в кадровый резерв государственной гражданской служб</w:t>
      </w:r>
      <w:r w:rsidR="001465CE" w:rsidRPr="0021426A">
        <w:t>ы</w:t>
      </w:r>
      <w:r w:rsidR="004325A9" w:rsidRPr="0021426A">
        <w:t xml:space="preserve"> </w:t>
      </w:r>
      <w:r w:rsidR="001465CE" w:rsidRPr="0021426A">
        <w:t>Агент</w:t>
      </w:r>
      <w:r w:rsidR="00BF7209" w:rsidRPr="0021426A">
        <w:t>ства</w:t>
      </w:r>
      <w:r w:rsidR="004325A9" w:rsidRPr="0021426A">
        <w:t xml:space="preserve">, </w:t>
      </w:r>
      <w:r w:rsidRPr="0021426A">
        <w:t>являются:</w:t>
      </w:r>
    </w:p>
    <w:p w:rsidR="00CA4449" w:rsidRPr="0021426A" w:rsidRDefault="001465CE" w:rsidP="006D6874">
      <w:pPr>
        <w:pStyle w:val="6"/>
        <w:spacing w:line="360" w:lineRule="auto"/>
        <w:rPr>
          <w:sz w:val="28"/>
          <w:szCs w:val="28"/>
        </w:rPr>
      </w:pPr>
      <w:r w:rsidRPr="0021426A">
        <w:rPr>
          <w:sz w:val="28"/>
          <w:szCs w:val="28"/>
        </w:rPr>
        <w:t>ст.64 Федерального закона</w:t>
      </w:r>
      <w:r w:rsidR="00CA4449" w:rsidRPr="0021426A">
        <w:rPr>
          <w:sz w:val="28"/>
          <w:szCs w:val="28"/>
        </w:rPr>
        <w:t xml:space="preserve"> от 27.07.2004 №79-ФЗ</w:t>
      </w:r>
      <w:r w:rsidRPr="0021426A">
        <w:rPr>
          <w:sz w:val="28"/>
          <w:szCs w:val="28"/>
        </w:rPr>
        <w:br/>
      </w:r>
      <w:r w:rsidR="00BF7209" w:rsidRPr="0021426A">
        <w:rPr>
          <w:sz w:val="28"/>
          <w:szCs w:val="28"/>
        </w:rPr>
        <w:t>«</w:t>
      </w:r>
      <w:r w:rsidR="00CA4449" w:rsidRPr="0021426A">
        <w:rPr>
          <w:sz w:val="28"/>
          <w:szCs w:val="28"/>
        </w:rPr>
        <w:t>О государственной гражданской службе Российской Федерации</w:t>
      </w:r>
      <w:r w:rsidR="00BF7209" w:rsidRPr="0021426A">
        <w:rPr>
          <w:sz w:val="28"/>
          <w:szCs w:val="28"/>
        </w:rPr>
        <w:t>»</w:t>
      </w:r>
      <w:r w:rsidRPr="0021426A">
        <w:rPr>
          <w:sz w:val="28"/>
          <w:szCs w:val="28"/>
        </w:rPr>
        <w:t>.</w:t>
      </w:r>
    </w:p>
    <w:p w:rsidR="00F568C7" w:rsidRPr="0021426A" w:rsidRDefault="001465CE" w:rsidP="006D6874">
      <w:pPr>
        <w:pStyle w:val="40"/>
        <w:spacing w:line="360" w:lineRule="auto"/>
      </w:pPr>
      <w:bookmarkStart w:id="15" w:name="_Toc315197028"/>
      <w:r w:rsidRPr="0021426A">
        <w:t>Агентство</w:t>
      </w:r>
      <w:r w:rsidR="00BF7209" w:rsidRPr="0021426A">
        <w:t xml:space="preserve"> </w:t>
      </w:r>
      <w:r w:rsidR="006C7D5E" w:rsidRPr="0021426A">
        <w:t>о</w:t>
      </w:r>
      <w:r w:rsidRPr="0021426A">
        <w:t>брабатывает персональные данные</w:t>
      </w:r>
      <w:r w:rsidR="006C7D5E" w:rsidRPr="0021426A">
        <w:t xml:space="preserve"> </w:t>
      </w:r>
      <w:r w:rsidRPr="0021426A">
        <w:t>лиц,</w:t>
      </w:r>
      <w:r w:rsidR="001F0486" w:rsidRPr="0021426A">
        <w:t xml:space="preserve"> внесенных в кадровый резерв государственной гражданской служб</w:t>
      </w:r>
      <w:r w:rsidRPr="0021426A">
        <w:t>ы</w:t>
      </w:r>
      <w:r w:rsidR="001F0486" w:rsidRPr="0021426A">
        <w:t xml:space="preserve"> </w:t>
      </w:r>
      <w:r w:rsidRPr="0021426A">
        <w:t>Агентс</w:t>
      </w:r>
      <w:r w:rsidR="001F0486" w:rsidRPr="0021426A">
        <w:t>тва</w:t>
      </w:r>
      <w:r w:rsidR="006C7D5E" w:rsidRPr="0021426A">
        <w:t xml:space="preserve"> исключительно в целях</w:t>
      </w:r>
      <w:bookmarkEnd w:id="15"/>
      <w:r w:rsidR="0088575C" w:rsidRPr="0021426A">
        <w:t xml:space="preserve"> </w:t>
      </w:r>
      <w:r w:rsidR="00F568C7" w:rsidRPr="0021426A">
        <w:t xml:space="preserve">формирования кадрового резерва </w:t>
      </w:r>
      <w:r w:rsidRPr="0021426A">
        <w:t>Агент</w:t>
      </w:r>
      <w:r w:rsidR="00F568C7" w:rsidRPr="0021426A">
        <w:t xml:space="preserve">ства и эффективной работы с ним. </w:t>
      </w:r>
    </w:p>
    <w:p w:rsidR="00F568C7" w:rsidRPr="0021426A" w:rsidRDefault="00F568C7" w:rsidP="006D6874">
      <w:pPr>
        <w:pStyle w:val="40"/>
        <w:spacing w:line="360" w:lineRule="auto"/>
      </w:pPr>
      <w:r w:rsidRPr="0021426A">
        <w:t>В связи с тем, что в соответствии со ст.670 Перечня Минкультуры срок хра</w:t>
      </w:r>
      <w:r w:rsidR="00F015A1" w:rsidRPr="0021426A">
        <w:t xml:space="preserve">нения персональных данных лиц, </w:t>
      </w:r>
      <w:r w:rsidRPr="0021426A">
        <w:t>внесенных в кадровый ре</w:t>
      </w:r>
      <w:r w:rsidR="00F015A1" w:rsidRPr="0021426A">
        <w:t>зерв</w:t>
      </w:r>
      <w:r w:rsidRPr="0021426A">
        <w:t xml:space="preserve"> государственной гражданской служб</w:t>
      </w:r>
      <w:r w:rsidR="00F015A1" w:rsidRPr="0021426A">
        <w:t>ы</w:t>
      </w:r>
      <w:r w:rsidR="00855763" w:rsidRPr="0021426A">
        <w:t>, определен как «постоянно»,</w:t>
      </w:r>
      <w:r w:rsidRPr="0021426A">
        <w:t xml:space="preserve"> то в соответствии с ч.7 ст.5 </w:t>
      </w:r>
      <w:r w:rsidR="0032207D" w:rsidRPr="0021426A">
        <w:t>Федерально</w:t>
      </w:r>
      <w:r w:rsidR="00855763" w:rsidRPr="0021426A">
        <w:t>го закона</w:t>
      </w:r>
      <w:r w:rsidR="00855763" w:rsidRPr="0021426A">
        <w:br/>
      </w:r>
      <w:r w:rsidR="0032207D" w:rsidRPr="0021426A">
        <w:t>от 27.07.2006 №</w:t>
      </w:r>
      <w:r w:rsidR="00855763" w:rsidRPr="0021426A">
        <w:t xml:space="preserve"> </w:t>
      </w:r>
      <w:r w:rsidR="0032207D" w:rsidRPr="0021426A">
        <w:t xml:space="preserve">152-ФЗ </w:t>
      </w:r>
      <w:r w:rsidR="00855763" w:rsidRPr="0021426A">
        <w:t>«</w:t>
      </w:r>
      <w:r w:rsidR="0032207D" w:rsidRPr="0021426A">
        <w:t>О персональных данных</w:t>
      </w:r>
      <w:r w:rsidR="00855763" w:rsidRPr="0021426A">
        <w:t>»</w:t>
      </w:r>
      <w:r w:rsidR="0032207D" w:rsidRPr="0021426A">
        <w:t xml:space="preserve"> </w:t>
      </w:r>
      <w:r w:rsidRPr="0021426A">
        <w:t>цель обработ</w:t>
      </w:r>
      <w:r w:rsidR="00855763" w:rsidRPr="0021426A">
        <w:t>ки персональных данных</w:t>
      </w:r>
      <w:r w:rsidRPr="0021426A">
        <w:t xml:space="preserve"> н</w:t>
      </w:r>
      <w:r w:rsidR="00855763" w:rsidRPr="0021426A">
        <w:t>азванной</w:t>
      </w:r>
      <w:r w:rsidRPr="0021426A">
        <w:t xml:space="preserve"> категорий субъектов ПДн в принципе достигнута быть не может, т.к. хранение персональных данных является одним из видов их обработки</w:t>
      </w:r>
      <w:r w:rsidRPr="0021426A">
        <w:rPr>
          <w:vertAlign w:val="superscript"/>
        </w:rPr>
        <w:footnoteReference w:id="40"/>
      </w:r>
      <w:r w:rsidRPr="0021426A">
        <w:t xml:space="preserve">. </w:t>
      </w:r>
    </w:p>
    <w:p w:rsidR="002E02DD" w:rsidRPr="0021426A" w:rsidRDefault="002E02DD" w:rsidP="006D6874">
      <w:pPr>
        <w:pStyle w:val="40"/>
        <w:numPr>
          <w:ilvl w:val="0"/>
          <w:numId w:val="0"/>
        </w:numPr>
        <w:spacing w:line="360" w:lineRule="auto"/>
        <w:ind w:left="1728"/>
      </w:pPr>
    </w:p>
    <w:p w:rsidR="004E2FB7" w:rsidRPr="0021426A" w:rsidRDefault="004E2FB7" w:rsidP="006D6874">
      <w:pPr>
        <w:pStyle w:val="3c"/>
        <w:spacing w:line="360" w:lineRule="auto"/>
      </w:pPr>
      <w:r w:rsidRPr="0021426A">
        <w:t>Основания</w:t>
      </w:r>
      <w:r w:rsidR="00855763" w:rsidRPr="0021426A">
        <w:t xml:space="preserve"> и цели обработки, в том числе </w:t>
      </w:r>
      <w:r w:rsidRPr="0021426A">
        <w:t xml:space="preserve">с использованием средств автоматизации, персональных данных </w:t>
      </w:r>
      <w:r w:rsidR="00CD3A8D" w:rsidRPr="0021426A">
        <w:t>претендентов на замещение вакантной должности гражданской службы, не допущенных к участию в конкурсе, и кандидатов, участвовавших в конкурсе</w:t>
      </w:r>
    </w:p>
    <w:p w:rsidR="00D74A79" w:rsidRPr="0021426A" w:rsidRDefault="00D74A79" w:rsidP="006D6874">
      <w:pPr>
        <w:pStyle w:val="33"/>
        <w:numPr>
          <w:ilvl w:val="0"/>
          <w:numId w:val="0"/>
        </w:numPr>
        <w:spacing w:line="360" w:lineRule="auto"/>
        <w:ind w:left="1224"/>
      </w:pPr>
    </w:p>
    <w:p w:rsidR="00D3724F" w:rsidRPr="0021426A" w:rsidRDefault="00D3724F" w:rsidP="006D6874">
      <w:pPr>
        <w:pStyle w:val="40"/>
        <w:spacing w:line="360" w:lineRule="auto"/>
      </w:pPr>
      <w:r w:rsidRPr="0021426A">
        <w:t>Основан</w:t>
      </w:r>
      <w:r w:rsidR="00855763" w:rsidRPr="0021426A">
        <w:t xml:space="preserve">ием для обработки, в том числе </w:t>
      </w:r>
      <w:r w:rsidRPr="0021426A">
        <w:t xml:space="preserve">с использованием средств автоматизации, персональных данных </w:t>
      </w:r>
      <w:r w:rsidR="00FF114F" w:rsidRPr="0021426A">
        <w:t>претендентов на замещение вакантной должности гражданской службы, не допущенных к участию в конкурсе, и кандидатов, участвовавших в конкурсе,</w:t>
      </w:r>
      <w:r w:rsidRPr="0021426A">
        <w:t xml:space="preserve"> являются:</w:t>
      </w:r>
    </w:p>
    <w:p w:rsidR="008C5206" w:rsidRPr="0021426A" w:rsidRDefault="008C5206" w:rsidP="006D6874">
      <w:pPr>
        <w:pStyle w:val="6"/>
        <w:spacing w:line="360" w:lineRule="auto"/>
        <w:rPr>
          <w:sz w:val="28"/>
          <w:szCs w:val="28"/>
        </w:rPr>
      </w:pPr>
      <w:r w:rsidRPr="0021426A">
        <w:rPr>
          <w:sz w:val="28"/>
          <w:szCs w:val="28"/>
        </w:rPr>
        <w:lastRenderedPageBreak/>
        <w:t>ч.</w:t>
      </w:r>
      <w:r w:rsidR="0021426A">
        <w:rPr>
          <w:sz w:val="28"/>
          <w:szCs w:val="28"/>
        </w:rPr>
        <w:t xml:space="preserve"> </w:t>
      </w:r>
      <w:r w:rsidRPr="0021426A">
        <w:rPr>
          <w:sz w:val="28"/>
          <w:szCs w:val="28"/>
        </w:rPr>
        <w:t>4 ст.</w:t>
      </w:r>
      <w:r w:rsidR="0021426A">
        <w:rPr>
          <w:sz w:val="28"/>
          <w:szCs w:val="28"/>
        </w:rPr>
        <w:t xml:space="preserve"> </w:t>
      </w:r>
      <w:r w:rsidRPr="0021426A">
        <w:rPr>
          <w:sz w:val="28"/>
          <w:szCs w:val="28"/>
        </w:rPr>
        <w:t>32 Конституции Российской Федерации;</w:t>
      </w:r>
    </w:p>
    <w:p w:rsidR="008C5206" w:rsidRPr="0021426A" w:rsidRDefault="00855763" w:rsidP="006D6874">
      <w:pPr>
        <w:pStyle w:val="6"/>
        <w:spacing w:line="360" w:lineRule="auto"/>
        <w:rPr>
          <w:sz w:val="28"/>
          <w:szCs w:val="28"/>
        </w:rPr>
      </w:pPr>
      <w:r w:rsidRPr="0021426A">
        <w:rPr>
          <w:sz w:val="28"/>
          <w:szCs w:val="28"/>
        </w:rPr>
        <w:t>ст.</w:t>
      </w:r>
      <w:r w:rsidR="0021426A">
        <w:rPr>
          <w:sz w:val="28"/>
          <w:szCs w:val="28"/>
        </w:rPr>
        <w:t xml:space="preserve"> </w:t>
      </w:r>
      <w:r w:rsidRPr="0021426A">
        <w:rPr>
          <w:sz w:val="28"/>
          <w:szCs w:val="28"/>
        </w:rPr>
        <w:t xml:space="preserve">22 Федерального закона </w:t>
      </w:r>
      <w:r w:rsidR="008C5206" w:rsidRPr="0021426A">
        <w:rPr>
          <w:sz w:val="28"/>
          <w:szCs w:val="28"/>
        </w:rPr>
        <w:t>от 27.07.2004 №</w:t>
      </w:r>
      <w:r w:rsidRPr="0021426A">
        <w:rPr>
          <w:sz w:val="28"/>
          <w:szCs w:val="28"/>
        </w:rPr>
        <w:t xml:space="preserve"> 79-ФЗ</w:t>
      </w:r>
      <w:r w:rsidRPr="0021426A">
        <w:rPr>
          <w:sz w:val="28"/>
          <w:szCs w:val="28"/>
        </w:rPr>
        <w:br/>
      </w:r>
      <w:r w:rsidR="0071094C" w:rsidRPr="0021426A">
        <w:rPr>
          <w:sz w:val="28"/>
          <w:szCs w:val="28"/>
        </w:rPr>
        <w:t>«</w:t>
      </w:r>
      <w:r w:rsidR="008C5206" w:rsidRPr="0021426A">
        <w:rPr>
          <w:sz w:val="28"/>
          <w:szCs w:val="28"/>
        </w:rPr>
        <w:t>О государственной гражданской службе Российской Федерации</w:t>
      </w:r>
      <w:r w:rsidR="0071094C" w:rsidRPr="0021426A">
        <w:rPr>
          <w:sz w:val="28"/>
          <w:szCs w:val="28"/>
        </w:rPr>
        <w:t>»</w:t>
      </w:r>
      <w:r w:rsidR="008C5206" w:rsidRPr="0021426A">
        <w:rPr>
          <w:sz w:val="28"/>
          <w:szCs w:val="28"/>
        </w:rPr>
        <w:t>;</w:t>
      </w:r>
    </w:p>
    <w:p w:rsidR="008C5206" w:rsidRPr="0021426A" w:rsidRDefault="008C5206" w:rsidP="006D6874">
      <w:pPr>
        <w:pStyle w:val="6"/>
        <w:spacing w:line="360" w:lineRule="auto"/>
        <w:rPr>
          <w:sz w:val="28"/>
          <w:szCs w:val="28"/>
        </w:rPr>
      </w:pPr>
      <w:r w:rsidRPr="0021426A">
        <w:rPr>
          <w:sz w:val="28"/>
          <w:szCs w:val="28"/>
        </w:rPr>
        <w:t>ст.</w:t>
      </w:r>
      <w:r w:rsidR="0021426A">
        <w:rPr>
          <w:sz w:val="28"/>
          <w:szCs w:val="28"/>
        </w:rPr>
        <w:t xml:space="preserve"> </w:t>
      </w:r>
      <w:r w:rsidRPr="0021426A">
        <w:rPr>
          <w:sz w:val="28"/>
          <w:szCs w:val="28"/>
        </w:rPr>
        <w:t>8 Федерального закона от 25.12.2008 №</w:t>
      </w:r>
      <w:r w:rsidR="00855763" w:rsidRPr="0021426A">
        <w:rPr>
          <w:sz w:val="28"/>
          <w:szCs w:val="28"/>
        </w:rPr>
        <w:t xml:space="preserve"> 273-ФЗ</w:t>
      </w:r>
      <w:r w:rsidR="00855763" w:rsidRPr="0021426A">
        <w:rPr>
          <w:sz w:val="28"/>
          <w:szCs w:val="28"/>
        </w:rPr>
        <w:br/>
      </w:r>
      <w:r w:rsidR="0071094C" w:rsidRPr="0021426A">
        <w:rPr>
          <w:sz w:val="28"/>
          <w:szCs w:val="28"/>
        </w:rPr>
        <w:t>«</w:t>
      </w:r>
      <w:r w:rsidRPr="0021426A">
        <w:rPr>
          <w:sz w:val="28"/>
          <w:szCs w:val="28"/>
        </w:rPr>
        <w:t>О противодействии коррупции</w:t>
      </w:r>
      <w:r w:rsidR="0071094C" w:rsidRPr="0021426A">
        <w:rPr>
          <w:sz w:val="28"/>
          <w:szCs w:val="28"/>
        </w:rPr>
        <w:t>»</w:t>
      </w:r>
      <w:r w:rsidRPr="0021426A">
        <w:rPr>
          <w:sz w:val="28"/>
          <w:szCs w:val="28"/>
        </w:rPr>
        <w:t>;</w:t>
      </w:r>
    </w:p>
    <w:p w:rsidR="008C5206" w:rsidRPr="0021426A" w:rsidRDefault="008C5206" w:rsidP="006D6874">
      <w:pPr>
        <w:pStyle w:val="6"/>
        <w:spacing w:line="360" w:lineRule="auto"/>
        <w:rPr>
          <w:sz w:val="28"/>
          <w:szCs w:val="28"/>
        </w:rPr>
      </w:pPr>
      <w:r w:rsidRPr="0021426A">
        <w:rPr>
          <w:sz w:val="28"/>
          <w:szCs w:val="28"/>
        </w:rPr>
        <w:t>ст.</w:t>
      </w:r>
      <w:r w:rsidR="0021426A">
        <w:rPr>
          <w:sz w:val="28"/>
          <w:szCs w:val="28"/>
        </w:rPr>
        <w:t xml:space="preserve"> </w:t>
      </w:r>
      <w:r w:rsidRPr="0021426A">
        <w:rPr>
          <w:sz w:val="28"/>
          <w:szCs w:val="28"/>
        </w:rPr>
        <w:t>7 и ст.</w:t>
      </w:r>
      <w:r w:rsidR="0021426A">
        <w:rPr>
          <w:sz w:val="28"/>
          <w:szCs w:val="28"/>
        </w:rPr>
        <w:t xml:space="preserve"> </w:t>
      </w:r>
      <w:r w:rsidRPr="0021426A">
        <w:rPr>
          <w:sz w:val="28"/>
          <w:szCs w:val="28"/>
        </w:rPr>
        <w:t>8 Положения о конкурсе на замещение вакантной должности государственной гражданской службы Российской Федерации, ут</w:t>
      </w:r>
      <w:r w:rsidR="0021426A">
        <w:rPr>
          <w:sz w:val="28"/>
          <w:szCs w:val="28"/>
        </w:rPr>
        <w:t>вержденного Указом Президента Российской Федерации</w:t>
      </w:r>
      <w:r w:rsidRPr="0021426A">
        <w:rPr>
          <w:sz w:val="28"/>
          <w:szCs w:val="28"/>
        </w:rPr>
        <w:t xml:space="preserve"> от 01.02.2005 №</w:t>
      </w:r>
      <w:r w:rsidR="0021426A">
        <w:rPr>
          <w:sz w:val="28"/>
          <w:szCs w:val="28"/>
        </w:rPr>
        <w:t xml:space="preserve"> </w:t>
      </w:r>
      <w:r w:rsidRPr="0021426A">
        <w:rPr>
          <w:sz w:val="28"/>
          <w:szCs w:val="28"/>
        </w:rPr>
        <w:t>112;</w:t>
      </w:r>
    </w:p>
    <w:p w:rsidR="00D3724F" w:rsidRPr="0021426A" w:rsidRDefault="008C5206" w:rsidP="00611C0B">
      <w:pPr>
        <w:pStyle w:val="6"/>
        <w:spacing w:line="360" w:lineRule="auto"/>
        <w:rPr>
          <w:sz w:val="28"/>
          <w:szCs w:val="28"/>
        </w:rPr>
      </w:pPr>
      <w:r w:rsidRPr="0021426A">
        <w:rPr>
          <w:sz w:val="28"/>
          <w:szCs w:val="28"/>
        </w:rPr>
        <w:t>форма анкеты, подлежащей представлению в государственный орган, орган местного самоуправления, аппарат избирательной комиссии муниципального образования гражданином Российской Федерации, изъявившим желание участвовать в конкурсе на замещение вакантной должности государственной гражданской службы Российской Федерации, поступающим на государственную гражданскую службу Российской Федерации или на муниципальную службу в Росс</w:t>
      </w:r>
      <w:r w:rsidR="0021426A">
        <w:rPr>
          <w:sz w:val="28"/>
          <w:szCs w:val="28"/>
        </w:rPr>
        <w:t xml:space="preserve">ийской Федерации, утвержденная </w:t>
      </w:r>
      <w:r w:rsidRPr="0021426A">
        <w:rPr>
          <w:sz w:val="28"/>
          <w:szCs w:val="28"/>
        </w:rPr>
        <w:t>распоряжением Правительства Российской Федерации от 26.05.2005 №</w:t>
      </w:r>
      <w:r w:rsidR="00611C0B" w:rsidRPr="0021426A">
        <w:rPr>
          <w:sz w:val="28"/>
          <w:szCs w:val="28"/>
        </w:rPr>
        <w:t xml:space="preserve"> </w:t>
      </w:r>
      <w:r w:rsidRPr="0021426A">
        <w:rPr>
          <w:sz w:val="28"/>
          <w:szCs w:val="28"/>
        </w:rPr>
        <w:t>667-р.</w:t>
      </w:r>
    </w:p>
    <w:p w:rsidR="00F65CEB" w:rsidRPr="0021426A" w:rsidRDefault="00611C0B" w:rsidP="006D6874">
      <w:pPr>
        <w:pStyle w:val="40"/>
        <w:spacing w:line="360" w:lineRule="auto"/>
      </w:pPr>
      <w:r w:rsidRPr="0021426A">
        <w:t>Агент</w:t>
      </w:r>
      <w:r w:rsidR="0071094C" w:rsidRPr="0021426A">
        <w:t>ство</w:t>
      </w:r>
      <w:r w:rsidR="0070509D" w:rsidRPr="0021426A">
        <w:t xml:space="preserve"> </w:t>
      </w:r>
      <w:r w:rsidR="00D3724F" w:rsidRPr="0021426A">
        <w:t>обрабатывает персональ</w:t>
      </w:r>
      <w:r w:rsidRPr="0021426A">
        <w:t xml:space="preserve">ные данные </w:t>
      </w:r>
      <w:r w:rsidR="00F65CEB" w:rsidRPr="0021426A">
        <w:t>претендентов на замещение вакантной должности гражданской службы, не допущенных к участию в конкурсе, и кандидатов, участвовавших в конкурсе ис</w:t>
      </w:r>
      <w:r w:rsidRPr="0021426A">
        <w:t>ключительно в целях обеспечения</w:t>
      </w:r>
      <w:r w:rsidR="00F65CEB" w:rsidRPr="0021426A">
        <w:t xml:space="preserve"> конституционного права граждан Российской Федерации на равный доступ к госуда</w:t>
      </w:r>
      <w:r w:rsidRPr="0021426A">
        <w:t>рственной службе, а также права</w:t>
      </w:r>
      <w:r w:rsidR="00F65CEB" w:rsidRPr="0021426A">
        <w:t xml:space="preserve"> гражданских служащих на должностной рост на конкурсной основе</w:t>
      </w:r>
      <w:r w:rsidR="00F65CEB" w:rsidRPr="0021426A">
        <w:rPr>
          <w:vertAlign w:val="superscript"/>
        </w:rPr>
        <w:footnoteReference w:id="41"/>
      </w:r>
      <w:r w:rsidR="00F65CEB" w:rsidRPr="0021426A">
        <w:t>.</w:t>
      </w:r>
    </w:p>
    <w:p w:rsidR="00D3724F" w:rsidRPr="0021426A" w:rsidRDefault="00F65CEB" w:rsidP="006D6874">
      <w:pPr>
        <w:pStyle w:val="40"/>
        <w:spacing w:line="360" w:lineRule="auto"/>
      </w:pPr>
      <w:r w:rsidRPr="0021426A">
        <w:lastRenderedPageBreak/>
        <w:t>В связи с тем, что ст. 25 Положения о конкурсе на замещение вакантной должности государственной гражданской службы Российской Федерации, утвержденного</w:t>
      </w:r>
      <w:r w:rsidR="0021426A">
        <w:t xml:space="preserve"> Указом Президента Российской Федерации </w:t>
      </w:r>
      <w:r w:rsidRPr="0021426A">
        <w:t>от 01.02.2005 №</w:t>
      </w:r>
      <w:r w:rsidR="0021426A">
        <w:t xml:space="preserve"> </w:t>
      </w:r>
      <w:r w:rsidRPr="0021426A">
        <w:t>112, установлен трехлетний срок хранения персональных данных претендентов на замещение вакантной должности гражданской службы, не допущенных к участию в конкурсе, и кандидатов, участвовавших в конкурсе, то в соответствии с ч.</w:t>
      </w:r>
      <w:r w:rsidR="0021426A">
        <w:t xml:space="preserve"> </w:t>
      </w:r>
      <w:r w:rsidRPr="0021426A">
        <w:t>7 ст.</w:t>
      </w:r>
      <w:r w:rsidR="0021426A">
        <w:t xml:space="preserve"> </w:t>
      </w:r>
      <w:r w:rsidRPr="0021426A">
        <w:t>5 Федерального закона от 27.07.2006</w:t>
      </w:r>
      <w:r w:rsidR="00611C0B" w:rsidRPr="0021426A">
        <w:t xml:space="preserve"> № 152-ФЗ</w:t>
      </w:r>
      <w:r w:rsidR="00611C0B" w:rsidRPr="0021426A">
        <w:br/>
      </w:r>
      <w:r w:rsidRPr="0021426A">
        <w:t>«О персональных данных» цель</w:t>
      </w:r>
      <w:r w:rsidR="0021426A">
        <w:t xml:space="preserve"> обработки персональных данных </w:t>
      </w:r>
      <w:r w:rsidRPr="0021426A">
        <w:t>названных субъектов достигается по истечении срока хранения указанных документов, если ранее материальные носители персональных данных не будут возвращены их субъектам по их письменным заявлениям.</w:t>
      </w:r>
    </w:p>
    <w:p w:rsidR="00CF0073" w:rsidRPr="0021426A" w:rsidRDefault="00611C0B" w:rsidP="006D6874">
      <w:pPr>
        <w:pStyle w:val="40"/>
        <w:spacing w:line="360" w:lineRule="auto"/>
      </w:pPr>
      <w:r w:rsidRPr="0021426A">
        <w:t xml:space="preserve">При достижении </w:t>
      </w:r>
      <w:r w:rsidR="00CF0073" w:rsidRPr="0021426A">
        <w:t>целей обработка указанной категории персональных данных должна быть прекращена</w:t>
      </w:r>
      <w:r w:rsidR="00CF0073" w:rsidRPr="0021426A">
        <w:rPr>
          <w:rStyle w:val="aff3"/>
        </w:rPr>
        <w:footnoteReference w:id="42"/>
      </w:r>
      <w:r w:rsidR="00CF0073" w:rsidRPr="0021426A">
        <w:t>, а персональные данные подлежат уничтожению в срок, не превышающий тридцати дней</w:t>
      </w:r>
      <w:r w:rsidR="00CF0073" w:rsidRPr="0021426A">
        <w:rPr>
          <w:rStyle w:val="aff3"/>
        </w:rPr>
        <w:footnoteReference w:id="43"/>
      </w:r>
      <w:r w:rsidR="00CF0073" w:rsidRPr="0021426A">
        <w:t>, если иное не определено федеральными законами.</w:t>
      </w:r>
    </w:p>
    <w:p w:rsidR="00D73818" w:rsidRPr="0021426A" w:rsidRDefault="00D73818" w:rsidP="006D6874">
      <w:pPr>
        <w:pStyle w:val="33"/>
        <w:numPr>
          <w:ilvl w:val="0"/>
          <w:numId w:val="0"/>
        </w:numPr>
        <w:spacing w:line="360" w:lineRule="auto"/>
        <w:ind w:left="1224"/>
      </w:pPr>
    </w:p>
    <w:p w:rsidR="00733CDE" w:rsidRDefault="00733CDE" w:rsidP="00733CDE">
      <w:pPr>
        <w:pStyle w:val="33"/>
        <w:spacing w:line="360" w:lineRule="auto"/>
        <w:rPr>
          <w:b/>
        </w:rPr>
      </w:pPr>
      <w:r w:rsidRPr="00733CDE">
        <w:rPr>
          <w:b/>
        </w:rPr>
        <w:t>Основания и цели обработки, в том числе с использованием средств автоматизации, персональных данных директоров областных казенных учреждений – центров занятости населения Сахалинской области (подведомственные учреждения)</w:t>
      </w:r>
    </w:p>
    <w:p w:rsidR="00733CDE" w:rsidRPr="0021426A" w:rsidRDefault="00733CDE" w:rsidP="00733CDE">
      <w:pPr>
        <w:pStyle w:val="40"/>
        <w:spacing w:line="360" w:lineRule="auto"/>
      </w:pPr>
      <w:r w:rsidRPr="0021426A">
        <w:t xml:space="preserve">Основанием для обработки, в том числе с использованием средств автоматизации, персональных данных </w:t>
      </w:r>
      <w:r>
        <w:t xml:space="preserve">директоров областных казенных учреждений – центров занятости населения Сахалинской области (подведомственные учреждения) </w:t>
      </w:r>
      <w:r w:rsidRPr="0021426A">
        <w:t xml:space="preserve">являются: </w:t>
      </w:r>
    </w:p>
    <w:p w:rsidR="00733CDE" w:rsidRPr="00733CDE" w:rsidRDefault="00733CDE" w:rsidP="00733CDE">
      <w:pPr>
        <w:pStyle w:val="6"/>
        <w:spacing w:line="360" w:lineRule="auto"/>
        <w:rPr>
          <w:sz w:val="28"/>
          <w:szCs w:val="28"/>
        </w:rPr>
      </w:pPr>
      <w:r w:rsidRPr="0021426A">
        <w:rPr>
          <w:sz w:val="28"/>
          <w:szCs w:val="28"/>
        </w:rPr>
        <w:lastRenderedPageBreak/>
        <w:t>ст. 57</w:t>
      </w:r>
      <w:r w:rsidR="00A80AA3">
        <w:rPr>
          <w:sz w:val="28"/>
          <w:szCs w:val="28"/>
        </w:rPr>
        <w:t>, ст. 275</w:t>
      </w:r>
      <w:r w:rsidRPr="0021426A">
        <w:rPr>
          <w:sz w:val="28"/>
          <w:szCs w:val="28"/>
        </w:rPr>
        <w:t xml:space="preserve"> Трудового кодекса Российской Федерации от 30.12.2001</w:t>
      </w:r>
      <w:r w:rsidR="00A80AA3">
        <w:rPr>
          <w:sz w:val="28"/>
          <w:szCs w:val="28"/>
        </w:rPr>
        <w:t xml:space="preserve"> </w:t>
      </w:r>
      <w:r w:rsidRPr="0021426A">
        <w:rPr>
          <w:sz w:val="28"/>
          <w:szCs w:val="28"/>
        </w:rPr>
        <w:t xml:space="preserve">№ 197-ФЗ; </w:t>
      </w:r>
    </w:p>
    <w:p w:rsidR="00733CDE" w:rsidRPr="0021426A" w:rsidRDefault="00733CDE" w:rsidP="00733CDE">
      <w:pPr>
        <w:pStyle w:val="6"/>
        <w:spacing w:line="360" w:lineRule="auto"/>
        <w:rPr>
          <w:sz w:val="28"/>
          <w:szCs w:val="28"/>
        </w:rPr>
      </w:pPr>
      <w:r w:rsidRPr="0021426A">
        <w:rPr>
          <w:sz w:val="28"/>
          <w:szCs w:val="28"/>
        </w:rPr>
        <w:t xml:space="preserve">ст. 8 Федерального закона от 28.03.1998 № 53-ФЗ «О воинской обязанности и военной службе»; </w:t>
      </w:r>
    </w:p>
    <w:p w:rsidR="00733CDE" w:rsidRPr="0021426A" w:rsidRDefault="00733CDE" w:rsidP="00733CDE">
      <w:pPr>
        <w:pStyle w:val="6"/>
        <w:spacing w:line="360" w:lineRule="auto"/>
        <w:rPr>
          <w:sz w:val="28"/>
          <w:szCs w:val="28"/>
        </w:rPr>
      </w:pPr>
      <w:r w:rsidRPr="0021426A">
        <w:rPr>
          <w:sz w:val="28"/>
          <w:szCs w:val="28"/>
        </w:rPr>
        <w:t>ст. 9 Федерального закона от 26.02.1997 № 31-ФЗ</w:t>
      </w:r>
      <w:r w:rsidRPr="0021426A">
        <w:rPr>
          <w:sz w:val="28"/>
          <w:szCs w:val="28"/>
        </w:rPr>
        <w:br/>
        <w:t xml:space="preserve">«О мобилизационной подготовке и мобилизации в Российской Федерации»; </w:t>
      </w:r>
    </w:p>
    <w:p w:rsidR="00733CDE" w:rsidRDefault="00733CDE" w:rsidP="00733CDE">
      <w:pPr>
        <w:pStyle w:val="6"/>
        <w:spacing w:line="360" w:lineRule="auto"/>
        <w:rPr>
          <w:sz w:val="28"/>
          <w:szCs w:val="28"/>
        </w:rPr>
      </w:pPr>
      <w:r w:rsidRPr="0021426A">
        <w:rPr>
          <w:sz w:val="28"/>
          <w:szCs w:val="28"/>
        </w:rPr>
        <w:t>ст. 8 - ст.14 Федерального закона от 28.12.2013 № 400-ФЗ</w:t>
      </w:r>
      <w:r w:rsidRPr="0021426A">
        <w:rPr>
          <w:sz w:val="28"/>
          <w:szCs w:val="28"/>
        </w:rPr>
        <w:br/>
        <w:t>«О страховых пенсиях»;</w:t>
      </w:r>
    </w:p>
    <w:p w:rsidR="00A80AA3" w:rsidRPr="0021426A" w:rsidRDefault="00A80AA3" w:rsidP="00A80AA3">
      <w:pPr>
        <w:pStyle w:val="6"/>
        <w:spacing w:line="360" w:lineRule="auto"/>
        <w:rPr>
          <w:sz w:val="28"/>
          <w:szCs w:val="28"/>
        </w:rPr>
      </w:pPr>
      <w:r>
        <w:rPr>
          <w:sz w:val="28"/>
          <w:szCs w:val="28"/>
        </w:rPr>
        <w:t>постановление Правительства Сахалинской области от 13.02.2013 № 57 «</w:t>
      </w:r>
      <w:r>
        <w:rPr>
          <w:sz w:val="28"/>
        </w:rPr>
        <w:t>Об утверждении П</w:t>
      </w:r>
      <w:r w:rsidRPr="00A80AA3">
        <w:rPr>
          <w:sz w:val="28"/>
        </w:rPr>
        <w:t>оложения о представлении лицом, поступающим на работу на должность руководителя областного государственного учреждения, а также руководителем областного государственного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w:t>
      </w:r>
    </w:p>
    <w:p w:rsidR="00733CDE" w:rsidRPr="0021426A" w:rsidRDefault="00A80AA3" w:rsidP="00733CDE">
      <w:pPr>
        <w:pStyle w:val="6"/>
        <w:spacing w:line="360" w:lineRule="auto"/>
        <w:rPr>
          <w:sz w:val="28"/>
          <w:szCs w:val="28"/>
        </w:rPr>
      </w:pPr>
      <w:r>
        <w:rPr>
          <w:sz w:val="28"/>
          <w:szCs w:val="28"/>
        </w:rPr>
        <w:t>"</w:t>
      </w:r>
      <w:r w:rsidR="00733CDE" w:rsidRPr="0021426A">
        <w:rPr>
          <w:sz w:val="28"/>
          <w:szCs w:val="28"/>
        </w:rPr>
        <w:t>Унифицированные формы №Т-2, Т-4, Т-49, Т-51,</w:t>
      </w:r>
      <w:r w:rsidR="00EA2E9F">
        <w:rPr>
          <w:sz w:val="28"/>
          <w:szCs w:val="28"/>
        </w:rPr>
        <w:t xml:space="preserve"> </w:t>
      </w:r>
      <w:r w:rsidR="00733CDE" w:rsidRPr="0021426A">
        <w:rPr>
          <w:sz w:val="28"/>
          <w:szCs w:val="28"/>
        </w:rPr>
        <w:t xml:space="preserve">Т-53, Т-54, утвержденных постановлением Госкомстата РФ от 05.01.2004 № 1, </w:t>
      </w:r>
    </w:p>
    <w:p w:rsidR="00733CDE" w:rsidRPr="0021426A" w:rsidRDefault="00733CDE" w:rsidP="00733CDE">
      <w:pPr>
        <w:pStyle w:val="6"/>
        <w:spacing w:line="360" w:lineRule="auto"/>
        <w:rPr>
          <w:sz w:val="28"/>
          <w:szCs w:val="28"/>
        </w:rPr>
      </w:pPr>
      <w:r w:rsidRPr="0021426A">
        <w:rPr>
          <w:sz w:val="28"/>
          <w:szCs w:val="28"/>
        </w:rPr>
        <w:t>трудовой договор, заключаемый Агентством с каждым работником отдельно.</w:t>
      </w:r>
    </w:p>
    <w:p w:rsidR="00733CDE" w:rsidRPr="0021426A" w:rsidRDefault="00733CDE" w:rsidP="00733CDE">
      <w:pPr>
        <w:pStyle w:val="40"/>
        <w:spacing w:line="360" w:lineRule="auto"/>
      </w:pPr>
      <w:r w:rsidRPr="0021426A">
        <w:t>Агентство обрабатывает пер</w:t>
      </w:r>
      <w:r>
        <w:t xml:space="preserve">сональные данные </w:t>
      </w:r>
      <w:r w:rsidR="00EA2E9F">
        <w:t>директоров областных казенных учреждений – центров занятости населения Сахалинской области (подведомственные учреждения)</w:t>
      </w:r>
      <w:r w:rsidRPr="0021426A">
        <w:t xml:space="preserve"> исключительно в целях обеспечения соблюдения Конституции Российской Федерации, Трудового кодекса Российской Федерации от 30.12.2001 № 197-ФЗ, других законов и иных нормативных правовых актов, трудового договора, заключенного между </w:t>
      </w:r>
      <w:r w:rsidR="00EA2E9F">
        <w:t>директором</w:t>
      </w:r>
      <w:r w:rsidRPr="0021426A">
        <w:t xml:space="preserve"> и Агентством, содействия </w:t>
      </w:r>
      <w:r w:rsidR="00EA2E9F">
        <w:lastRenderedPageBreak/>
        <w:t>директору</w:t>
      </w:r>
      <w:r w:rsidRPr="0021426A">
        <w:t xml:space="preserve"> в исполнении работы, его обучении и должностном росте, обеспечения личной безопасности </w:t>
      </w:r>
      <w:r w:rsidR="00EA2E9F">
        <w:t>директора</w:t>
      </w:r>
      <w:r w:rsidRPr="0021426A">
        <w:t xml:space="preserve">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Агентства</w:t>
      </w:r>
      <w:r w:rsidRPr="0021426A">
        <w:rPr>
          <w:rStyle w:val="aff3"/>
        </w:rPr>
        <w:footnoteReference w:id="44"/>
      </w:r>
      <w:r w:rsidRPr="0021426A">
        <w:t xml:space="preserve">. </w:t>
      </w:r>
    </w:p>
    <w:p w:rsidR="00733CDE" w:rsidRPr="0021426A" w:rsidRDefault="00733CDE" w:rsidP="00733CDE">
      <w:pPr>
        <w:pStyle w:val="40"/>
        <w:spacing w:line="360" w:lineRule="auto"/>
      </w:pPr>
      <w:r w:rsidRPr="0021426A">
        <w:t>В связи с тем, что в соответствии с Перечнем Минкультуры</w:t>
      </w:r>
      <w:r w:rsidRPr="0021426A">
        <w:rPr>
          <w:rStyle w:val="aff3"/>
        </w:rPr>
        <w:footnoteReference w:id="45"/>
      </w:r>
      <w:r w:rsidRPr="0021426A">
        <w:t xml:space="preserve"> различные материальные носители, содержащие персональные данные </w:t>
      </w:r>
      <w:r w:rsidR="00EA2E9F">
        <w:t>директоров</w:t>
      </w:r>
      <w:r w:rsidRPr="0021426A">
        <w:t>, имеют различные сроки хранения, то в соответствии с ч. 7 ст. 5 Федерального закона от 27.07.2006</w:t>
      </w:r>
      <w:r w:rsidRPr="0021426A">
        <w:br/>
        <w:t>№ 152-ФЗ «О персональных данных» цель обработки персональных данных названной категории субъектов ПДн достигается по истечении срока хранения указанных документов. Цель обработки персональных данных названной категории субъектов ПДн не может быть достигнута в случае расторжения с ними трудового договора или отзыва ими своего ранее данного согласия на обработку персональных данных в связи с тем, что хранение персональных данных является одним из видов их обработки</w:t>
      </w:r>
      <w:r w:rsidRPr="0021426A">
        <w:rPr>
          <w:rStyle w:val="aff3"/>
        </w:rPr>
        <w:footnoteReference w:id="46"/>
      </w:r>
      <w:r w:rsidRPr="0021426A">
        <w:t>.</w:t>
      </w:r>
    </w:p>
    <w:p w:rsidR="00733CDE" w:rsidRPr="00733CDE" w:rsidRDefault="00733CDE" w:rsidP="00733CDE">
      <w:pPr>
        <w:pStyle w:val="33"/>
        <w:numPr>
          <w:ilvl w:val="0"/>
          <w:numId w:val="0"/>
        </w:numPr>
        <w:spacing w:line="360" w:lineRule="auto"/>
        <w:ind w:left="851"/>
        <w:rPr>
          <w:b/>
        </w:rPr>
      </w:pPr>
    </w:p>
    <w:p w:rsidR="00E93551" w:rsidRPr="0021426A" w:rsidRDefault="00E93551" w:rsidP="006D6874">
      <w:pPr>
        <w:pStyle w:val="3c"/>
        <w:spacing w:line="360" w:lineRule="auto"/>
      </w:pPr>
      <w:r w:rsidRPr="0021426A">
        <w:t>Основани</w:t>
      </w:r>
      <w:r w:rsidR="00611C0B" w:rsidRPr="0021426A">
        <w:t>я и цели обработки, в том числе</w:t>
      </w:r>
      <w:r w:rsidRPr="0021426A">
        <w:t xml:space="preserve"> с использованием средств автоматизации, персональных данных </w:t>
      </w:r>
      <w:r w:rsidR="0058410E" w:rsidRPr="0021426A">
        <w:t xml:space="preserve">получателей </w:t>
      </w:r>
      <w:r w:rsidR="00DA54DF" w:rsidRPr="0021426A">
        <w:t xml:space="preserve">государственных </w:t>
      </w:r>
      <w:r w:rsidR="0058410E" w:rsidRPr="0021426A">
        <w:t>услуг</w:t>
      </w:r>
      <w:r w:rsidR="00EA2E9F">
        <w:t>, должностных лиц (работников) юридических лиц, физических лиц, в отношении которых Агентством исполняются функции</w:t>
      </w:r>
    </w:p>
    <w:p w:rsidR="00E93551" w:rsidRPr="0021426A" w:rsidRDefault="00E93551" w:rsidP="006D6874">
      <w:pPr>
        <w:pStyle w:val="33"/>
        <w:numPr>
          <w:ilvl w:val="0"/>
          <w:numId w:val="0"/>
        </w:numPr>
        <w:spacing w:line="360" w:lineRule="auto"/>
        <w:ind w:left="1224"/>
      </w:pPr>
    </w:p>
    <w:p w:rsidR="00B2100A" w:rsidRPr="0021426A" w:rsidRDefault="00B2100A" w:rsidP="006D6874">
      <w:pPr>
        <w:pStyle w:val="40"/>
        <w:spacing w:line="360" w:lineRule="auto"/>
      </w:pPr>
      <w:r w:rsidRPr="0021426A">
        <w:t>Основанием для обработки, в том чи</w:t>
      </w:r>
      <w:r w:rsidR="00611C0B" w:rsidRPr="0021426A">
        <w:t xml:space="preserve">сле </w:t>
      </w:r>
      <w:r w:rsidRPr="0021426A">
        <w:t xml:space="preserve">с использованием средств автоматизации, персональных данных </w:t>
      </w:r>
      <w:r w:rsidR="0058410E" w:rsidRPr="0021426A">
        <w:t xml:space="preserve">получателей </w:t>
      </w:r>
      <w:r w:rsidR="00611C0B" w:rsidRPr="0021426A">
        <w:t xml:space="preserve">государственных </w:t>
      </w:r>
      <w:r w:rsidR="0058410E" w:rsidRPr="0021426A">
        <w:lastRenderedPageBreak/>
        <w:t>услуг</w:t>
      </w:r>
      <w:r w:rsidR="00EA2E9F">
        <w:t>, должностных лиц (работников) юридических лиц, физических лиц, в отношении которых Агентством исполняются функции,</w:t>
      </w:r>
      <w:r w:rsidRPr="0021426A">
        <w:t xml:space="preserve"> явля</w:t>
      </w:r>
      <w:r w:rsidR="00DA54DF" w:rsidRPr="0021426A">
        <w:t>е</w:t>
      </w:r>
      <w:r w:rsidRPr="0021426A">
        <w:t>тся</w:t>
      </w:r>
      <w:r w:rsidR="00DA54DF" w:rsidRPr="0021426A">
        <w:t xml:space="preserve"> исполнение полномочий, возложенных на </w:t>
      </w:r>
      <w:r w:rsidR="00611C0B" w:rsidRPr="0021426A">
        <w:t>Агент</w:t>
      </w:r>
      <w:r w:rsidR="00DA54DF" w:rsidRPr="0021426A">
        <w:t xml:space="preserve">ство в соответствии с Положением о </w:t>
      </w:r>
      <w:r w:rsidR="00611C0B" w:rsidRPr="0021426A">
        <w:t>агентстве по труду и занятости населения Сахалинской области</w:t>
      </w:r>
      <w:r w:rsidR="00DA54DF" w:rsidRPr="0021426A">
        <w:t xml:space="preserve">, утвержденным постановлением Правительства </w:t>
      </w:r>
      <w:r w:rsidR="00AF6C95" w:rsidRPr="0021426A">
        <w:t>Сахалинской области от 28 декабря</w:t>
      </w:r>
      <w:r w:rsidR="00DA54DF" w:rsidRPr="0021426A">
        <w:t xml:space="preserve"> 201</w:t>
      </w:r>
      <w:r w:rsidR="00AF6C95" w:rsidRPr="0021426A">
        <w:t>5</w:t>
      </w:r>
      <w:r w:rsidR="00DA54DF" w:rsidRPr="0021426A">
        <w:t xml:space="preserve"> </w:t>
      </w:r>
      <w:r w:rsidR="00AF6C95" w:rsidRPr="0021426A">
        <w:t>года</w:t>
      </w:r>
      <w:r w:rsidR="00DA54DF" w:rsidRPr="0021426A">
        <w:t xml:space="preserve"> № </w:t>
      </w:r>
      <w:r w:rsidR="00AF6C95" w:rsidRPr="0021426A">
        <w:t>553</w:t>
      </w:r>
      <w:r w:rsidR="00DA54DF" w:rsidRPr="0021426A">
        <w:t>.</w:t>
      </w:r>
    </w:p>
    <w:p w:rsidR="00C1779B" w:rsidRPr="0021426A" w:rsidRDefault="00AF6C95" w:rsidP="006D6874">
      <w:pPr>
        <w:pStyle w:val="40"/>
        <w:spacing w:line="360" w:lineRule="auto"/>
      </w:pPr>
      <w:r w:rsidRPr="0021426A">
        <w:t>Агентс</w:t>
      </w:r>
      <w:r w:rsidR="00F24B8F" w:rsidRPr="0021426A">
        <w:t>тво</w:t>
      </w:r>
      <w:r w:rsidR="00C1779B" w:rsidRPr="0021426A">
        <w:t xml:space="preserve"> обрабатывает персональные данные </w:t>
      </w:r>
      <w:r w:rsidR="003F5F1E" w:rsidRPr="0021426A">
        <w:t xml:space="preserve">получателей </w:t>
      </w:r>
      <w:r w:rsidR="00DA54DF" w:rsidRPr="0021426A">
        <w:t xml:space="preserve">государственных </w:t>
      </w:r>
      <w:r w:rsidR="003F5F1E" w:rsidRPr="0021426A">
        <w:t>услуг</w:t>
      </w:r>
      <w:r w:rsidR="00EA2E9F">
        <w:t>, должностных лиц (работников) юридических лиц, физических лиц, в отношении которых Агентством исполняются функции,</w:t>
      </w:r>
      <w:r w:rsidR="00EA2E9F" w:rsidRPr="0021426A">
        <w:t xml:space="preserve"> </w:t>
      </w:r>
      <w:r w:rsidR="00C1779B" w:rsidRPr="0021426A">
        <w:t xml:space="preserve">исключительно </w:t>
      </w:r>
      <w:r w:rsidR="003F5F1E" w:rsidRPr="0021426A">
        <w:t xml:space="preserve">в целях обеспечения сбора, хранения, обработки и предоставления информации о получателях </w:t>
      </w:r>
      <w:r w:rsidR="00DA54DF" w:rsidRPr="0021426A">
        <w:t xml:space="preserve">государственных </w:t>
      </w:r>
      <w:r w:rsidR="003F5F1E" w:rsidRPr="0021426A">
        <w:t>услуг</w:t>
      </w:r>
      <w:r w:rsidR="00C70760">
        <w:t>, должностных лицах (работниках) юридических лиц, физических лицах, в отношении которых Агентством исполняются функции</w:t>
      </w:r>
      <w:r w:rsidR="003F5F1E" w:rsidRPr="0021426A">
        <w:t>.</w:t>
      </w:r>
      <w:r w:rsidR="00C1779B" w:rsidRPr="0021426A">
        <w:t xml:space="preserve"> </w:t>
      </w:r>
    </w:p>
    <w:p w:rsidR="00C1779B" w:rsidRPr="0021426A" w:rsidRDefault="00C1779B" w:rsidP="006D6874">
      <w:pPr>
        <w:pStyle w:val="40"/>
        <w:spacing w:line="360" w:lineRule="auto"/>
      </w:pPr>
      <w:r w:rsidRPr="0021426A">
        <w:t xml:space="preserve">Цель обработки персональных данных субъекта </w:t>
      </w:r>
      <w:r w:rsidR="000D1DD0" w:rsidRPr="0021426A">
        <w:t>категории, указанной в п.</w:t>
      </w:r>
      <w:r w:rsidR="001053C0" w:rsidRPr="0021426A">
        <w:t>6.2.</w:t>
      </w:r>
      <w:r w:rsidR="00EA2E9F">
        <w:t>7</w:t>
      </w:r>
      <w:r w:rsidR="000D1DD0" w:rsidRPr="0021426A">
        <w:t>.</w:t>
      </w:r>
      <w:r w:rsidR="001053C0" w:rsidRPr="0021426A">
        <w:t>1</w:t>
      </w:r>
      <w:r w:rsidRPr="0021426A">
        <w:t>. настоящ</w:t>
      </w:r>
      <w:r w:rsidR="00FA73A4" w:rsidRPr="0021426A">
        <w:t>ей</w:t>
      </w:r>
      <w:r w:rsidR="000D1DD0" w:rsidRPr="0021426A">
        <w:t xml:space="preserve"> </w:t>
      </w:r>
      <w:r w:rsidR="00FA73A4" w:rsidRPr="0021426A">
        <w:t>Политики</w:t>
      </w:r>
      <w:r w:rsidRPr="0021426A">
        <w:t xml:space="preserve">, достигается после </w:t>
      </w:r>
      <w:r w:rsidR="00DA54DF" w:rsidRPr="0021426A">
        <w:t>окончания предоставления государственных услуг</w:t>
      </w:r>
      <w:r w:rsidR="00C70760">
        <w:t xml:space="preserve"> или исполнения функций</w:t>
      </w:r>
      <w:r w:rsidRPr="0021426A">
        <w:t>.</w:t>
      </w:r>
    </w:p>
    <w:p w:rsidR="000D1DD0" w:rsidRPr="0021426A" w:rsidRDefault="00AF6C95" w:rsidP="006D6874">
      <w:pPr>
        <w:pStyle w:val="40"/>
        <w:spacing w:line="360" w:lineRule="auto"/>
      </w:pPr>
      <w:r w:rsidRPr="0021426A">
        <w:t>При достижении</w:t>
      </w:r>
      <w:r w:rsidR="000D1DD0" w:rsidRPr="0021426A">
        <w:t xml:space="preserve"> целей обработка указанной категории персональных данных должна быть прекращена</w:t>
      </w:r>
      <w:r w:rsidR="000D1DD0" w:rsidRPr="0021426A">
        <w:rPr>
          <w:rStyle w:val="aff3"/>
        </w:rPr>
        <w:footnoteReference w:id="47"/>
      </w:r>
      <w:r w:rsidR="000D1DD0" w:rsidRPr="0021426A">
        <w:t>, а персональные данные подлежат уничтожению в срок, не превышающий тридцати дней</w:t>
      </w:r>
      <w:r w:rsidR="000D1DD0" w:rsidRPr="0021426A">
        <w:rPr>
          <w:rStyle w:val="aff3"/>
        </w:rPr>
        <w:footnoteReference w:id="48"/>
      </w:r>
      <w:r w:rsidR="000D1DD0" w:rsidRPr="0021426A">
        <w:t xml:space="preserve">, если иное не определено </w:t>
      </w:r>
      <w:r w:rsidR="00026735" w:rsidRPr="0021426A">
        <w:t>действующим законодательством (например, по истечении срока исковой давности)</w:t>
      </w:r>
      <w:r w:rsidR="000D1DD0" w:rsidRPr="0021426A">
        <w:t>.</w:t>
      </w:r>
      <w:r w:rsidR="00DA54DF" w:rsidRPr="0021426A">
        <w:t xml:space="preserve"> </w:t>
      </w:r>
    </w:p>
    <w:p w:rsidR="000D1DD0" w:rsidRPr="0021426A" w:rsidRDefault="000D1DD0" w:rsidP="006D6874">
      <w:pPr>
        <w:pStyle w:val="40"/>
        <w:numPr>
          <w:ilvl w:val="0"/>
          <w:numId w:val="0"/>
        </w:numPr>
        <w:spacing w:line="360" w:lineRule="auto"/>
        <w:ind w:left="1728"/>
      </w:pPr>
    </w:p>
    <w:p w:rsidR="007D618C" w:rsidRPr="0021426A" w:rsidRDefault="007D618C" w:rsidP="006D6874">
      <w:pPr>
        <w:pStyle w:val="3c"/>
        <w:spacing w:line="360" w:lineRule="auto"/>
      </w:pPr>
      <w:r w:rsidRPr="0021426A">
        <w:lastRenderedPageBreak/>
        <w:t>Основани</w:t>
      </w:r>
      <w:r w:rsidR="0021426A">
        <w:t>я и цели обработки, в том числе</w:t>
      </w:r>
      <w:r w:rsidRPr="0021426A">
        <w:t xml:space="preserve"> с использованием средств автоматизации, персональных данных лиц, обратившихся в </w:t>
      </w:r>
      <w:r w:rsidR="00AF6C95" w:rsidRPr="0021426A">
        <w:t>Агент</w:t>
      </w:r>
      <w:r w:rsidR="00F24B8F" w:rsidRPr="0021426A">
        <w:t>ство</w:t>
      </w:r>
      <w:r w:rsidRPr="0021426A">
        <w:t xml:space="preserve"> по различным вопросам</w:t>
      </w:r>
    </w:p>
    <w:p w:rsidR="007D618C" w:rsidRPr="0021426A" w:rsidRDefault="007D618C" w:rsidP="006D6874">
      <w:pPr>
        <w:tabs>
          <w:tab w:val="left" w:pos="709"/>
          <w:tab w:val="left" w:pos="2127"/>
        </w:tabs>
        <w:spacing w:line="360" w:lineRule="auto"/>
        <w:ind w:left="1728" w:firstLine="0"/>
        <w:rPr>
          <w:color w:val="943634"/>
          <w:szCs w:val="28"/>
        </w:rPr>
      </w:pPr>
    </w:p>
    <w:p w:rsidR="007D618C" w:rsidRPr="0021426A" w:rsidRDefault="00F24B8F" w:rsidP="006D6874">
      <w:pPr>
        <w:pStyle w:val="33"/>
        <w:numPr>
          <w:ilvl w:val="0"/>
          <w:numId w:val="0"/>
        </w:numPr>
        <w:spacing w:line="360" w:lineRule="auto"/>
        <w:ind w:left="1224"/>
      </w:pPr>
      <w:r w:rsidRPr="0021426A">
        <w:tab/>
      </w:r>
      <w:r w:rsidRPr="0021426A">
        <w:tab/>
      </w:r>
      <w:r w:rsidRPr="0021426A">
        <w:tab/>
      </w:r>
      <w:r w:rsidR="00AF6C95" w:rsidRPr="0021426A">
        <w:t>Агент</w:t>
      </w:r>
      <w:r w:rsidRPr="0021426A">
        <w:t xml:space="preserve">ство </w:t>
      </w:r>
      <w:r w:rsidR="0021426A">
        <w:t>при</w:t>
      </w:r>
      <w:r w:rsidR="007D618C" w:rsidRPr="0021426A">
        <w:t xml:space="preserve"> обращении лиц в </w:t>
      </w:r>
      <w:r w:rsidR="00AF6C95" w:rsidRPr="0021426A">
        <w:t>Агент</w:t>
      </w:r>
      <w:r w:rsidR="00E759D4" w:rsidRPr="0021426A">
        <w:t>ство</w:t>
      </w:r>
      <w:r w:rsidR="007D618C" w:rsidRPr="0021426A">
        <w:t xml:space="preserve"> по различным вопросам, о</w:t>
      </w:r>
      <w:r w:rsidR="00AF6C95" w:rsidRPr="0021426A">
        <w:t>брабатывает персональные данные</w:t>
      </w:r>
      <w:r w:rsidR="007D618C" w:rsidRPr="0021426A">
        <w:t xml:space="preserve"> следующих категорий субъектов:</w:t>
      </w:r>
    </w:p>
    <w:p w:rsidR="007D618C" w:rsidRPr="0021426A" w:rsidRDefault="007D618C" w:rsidP="006D6874">
      <w:pPr>
        <w:pStyle w:val="6"/>
        <w:spacing w:line="360" w:lineRule="auto"/>
        <w:rPr>
          <w:sz w:val="28"/>
          <w:szCs w:val="28"/>
        </w:rPr>
      </w:pPr>
      <w:r w:rsidRPr="0021426A">
        <w:rPr>
          <w:sz w:val="28"/>
          <w:szCs w:val="28"/>
        </w:rPr>
        <w:t xml:space="preserve">граждан, обратившихся в </w:t>
      </w:r>
      <w:r w:rsidR="00AF6C95" w:rsidRPr="0021426A">
        <w:rPr>
          <w:sz w:val="28"/>
          <w:szCs w:val="28"/>
        </w:rPr>
        <w:t>Агент</w:t>
      </w:r>
      <w:r w:rsidR="00F24B8F" w:rsidRPr="0021426A">
        <w:rPr>
          <w:sz w:val="28"/>
          <w:szCs w:val="28"/>
        </w:rPr>
        <w:t xml:space="preserve">ство </w:t>
      </w:r>
      <w:r w:rsidRPr="0021426A">
        <w:rPr>
          <w:sz w:val="28"/>
          <w:szCs w:val="28"/>
        </w:rPr>
        <w:t xml:space="preserve">для обжалования решений, действий или бездействия </w:t>
      </w:r>
      <w:r w:rsidR="00E1006B">
        <w:rPr>
          <w:sz w:val="28"/>
          <w:szCs w:val="28"/>
        </w:rPr>
        <w:t>специалист</w:t>
      </w:r>
      <w:r w:rsidR="000D28EE" w:rsidRPr="0021426A">
        <w:rPr>
          <w:sz w:val="28"/>
          <w:szCs w:val="28"/>
        </w:rPr>
        <w:t>ов</w:t>
      </w:r>
      <w:r w:rsidRPr="0021426A">
        <w:rPr>
          <w:sz w:val="28"/>
          <w:szCs w:val="28"/>
        </w:rPr>
        <w:t xml:space="preserve"> </w:t>
      </w:r>
      <w:r w:rsidR="00AF6C95" w:rsidRPr="0021426A">
        <w:rPr>
          <w:sz w:val="28"/>
          <w:szCs w:val="28"/>
        </w:rPr>
        <w:t>Агент</w:t>
      </w:r>
      <w:r w:rsidR="00A44266" w:rsidRPr="0021426A">
        <w:rPr>
          <w:sz w:val="28"/>
          <w:szCs w:val="28"/>
        </w:rPr>
        <w:t>ства</w:t>
      </w:r>
      <w:r w:rsidRPr="0021426A">
        <w:rPr>
          <w:sz w:val="28"/>
          <w:szCs w:val="28"/>
        </w:rPr>
        <w:t xml:space="preserve"> </w:t>
      </w:r>
      <w:r w:rsidR="00C70760">
        <w:rPr>
          <w:sz w:val="28"/>
          <w:szCs w:val="28"/>
        </w:rPr>
        <w:t>или подведомственных учреждений</w:t>
      </w:r>
      <w:r w:rsidRPr="0021426A">
        <w:rPr>
          <w:sz w:val="28"/>
          <w:szCs w:val="28"/>
          <w:vertAlign w:val="superscript"/>
        </w:rPr>
        <w:footnoteReference w:id="49"/>
      </w:r>
      <w:r w:rsidRPr="0021426A">
        <w:rPr>
          <w:sz w:val="28"/>
          <w:szCs w:val="28"/>
        </w:rPr>
        <w:t>;</w:t>
      </w:r>
    </w:p>
    <w:p w:rsidR="007D618C" w:rsidRPr="0021426A" w:rsidRDefault="007D618C" w:rsidP="006D6874">
      <w:pPr>
        <w:pStyle w:val="6"/>
        <w:spacing w:line="360" w:lineRule="auto"/>
        <w:rPr>
          <w:sz w:val="28"/>
          <w:szCs w:val="28"/>
        </w:rPr>
      </w:pPr>
      <w:r w:rsidRPr="0021426A">
        <w:rPr>
          <w:sz w:val="28"/>
          <w:szCs w:val="28"/>
        </w:rPr>
        <w:t xml:space="preserve">субъектов ПДн, обратившихся в </w:t>
      </w:r>
      <w:r w:rsidR="00AF6C95" w:rsidRPr="0021426A">
        <w:rPr>
          <w:sz w:val="28"/>
          <w:szCs w:val="28"/>
        </w:rPr>
        <w:t>Агент</w:t>
      </w:r>
      <w:r w:rsidR="00F24B8F" w:rsidRPr="0021426A">
        <w:rPr>
          <w:sz w:val="28"/>
          <w:szCs w:val="28"/>
        </w:rPr>
        <w:t>ство</w:t>
      </w:r>
      <w:r w:rsidR="00AF6C95" w:rsidRPr="0021426A">
        <w:rPr>
          <w:sz w:val="28"/>
          <w:szCs w:val="28"/>
        </w:rPr>
        <w:t>,</w:t>
      </w:r>
      <w:r w:rsidR="00F24B8F" w:rsidRPr="0021426A">
        <w:rPr>
          <w:sz w:val="28"/>
          <w:szCs w:val="28"/>
        </w:rPr>
        <w:t xml:space="preserve"> </w:t>
      </w:r>
      <w:r w:rsidRPr="0021426A">
        <w:rPr>
          <w:sz w:val="28"/>
          <w:szCs w:val="28"/>
        </w:rPr>
        <w:t xml:space="preserve">как </w:t>
      </w:r>
      <w:r w:rsidR="00AF6C95" w:rsidRPr="0021426A">
        <w:rPr>
          <w:sz w:val="28"/>
          <w:szCs w:val="28"/>
        </w:rPr>
        <w:t xml:space="preserve">к </w:t>
      </w:r>
      <w:r w:rsidRPr="0021426A">
        <w:rPr>
          <w:sz w:val="28"/>
          <w:szCs w:val="28"/>
        </w:rPr>
        <w:t xml:space="preserve">оператору персональных данных в порядке ст.14 </w:t>
      </w:r>
      <w:r w:rsidR="00AF6C95" w:rsidRPr="0021426A">
        <w:rPr>
          <w:sz w:val="28"/>
          <w:szCs w:val="28"/>
        </w:rPr>
        <w:t>Федерального закона</w:t>
      </w:r>
      <w:r w:rsidR="00AF6C95" w:rsidRPr="0021426A">
        <w:rPr>
          <w:sz w:val="28"/>
          <w:szCs w:val="28"/>
        </w:rPr>
        <w:br/>
      </w:r>
      <w:r w:rsidR="001465CE" w:rsidRPr="0021426A">
        <w:rPr>
          <w:sz w:val="28"/>
          <w:szCs w:val="28"/>
        </w:rPr>
        <w:t>от 27.07.2006 № 152-ФЗ «О персональных данных»</w:t>
      </w:r>
      <w:r w:rsidRPr="0021426A">
        <w:rPr>
          <w:sz w:val="28"/>
          <w:szCs w:val="28"/>
          <w:vertAlign w:val="superscript"/>
        </w:rPr>
        <w:footnoteReference w:id="50"/>
      </w:r>
      <w:r w:rsidRPr="0021426A">
        <w:rPr>
          <w:sz w:val="28"/>
          <w:szCs w:val="28"/>
        </w:rPr>
        <w:t>.</w:t>
      </w:r>
    </w:p>
    <w:p w:rsidR="007D618C" w:rsidRPr="0021426A" w:rsidRDefault="007D618C" w:rsidP="006D6874">
      <w:pPr>
        <w:tabs>
          <w:tab w:val="left" w:pos="709"/>
          <w:tab w:val="left" w:pos="2127"/>
        </w:tabs>
        <w:spacing w:line="360" w:lineRule="auto"/>
        <w:ind w:left="1728" w:firstLine="0"/>
        <w:rPr>
          <w:b/>
          <w:color w:val="943634"/>
          <w:szCs w:val="28"/>
        </w:rPr>
      </w:pPr>
    </w:p>
    <w:p w:rsidR="007D618C" w:rsidRPr="0021426A" w:rsidRDefault="007D618C" w:rsidP="006D6874">
      <w:pPr>
        <w:pStyle w:val="48"/>
        <w:spacing w:line="360" w:lineRule="auto"/>
        <w:rPr>
          <w:sz w:val="28"/>
          <w:szCs w:val="28"/>
        </w:rPr>
      </w:pPr>
      <w:r w:rsidRPr="0021426A">
        <w:rPr>
          <w:sz w:val="28"/>
          <w:szCs w:val="28"/>
        </w:rPr>
        <w:t>Основания</w:t>
      </w:r>
      <w:r w:rsidR="00AF6C95" w:rsidRPr="0021426A">
        <w:rPr>
          <w:sz w:val="28"/>
          <w:szCs w:val="28"/>
        </w:rPr>
        <w:t xml:space="preserve"> и цели обработки, в том числе </w:t>
      </w:r>
      <w:r w:rsidRPr="0021426A">
        <w:rPr>
          <w:sz w:val="28"/>
          <w:szCs w:val="28"/>
        </w:rPr>
        <w:t xml:space="preserve">с использованием средств автоматизации, персональных данных граждан, обратившихся в </w:t>
      </w:r>
      <w:r w:rsidR="00AF6C95" w:rsidRPr="0021426A">
        <w:rPr>
          <w:sz w:val="28"/>
          <w:szCs w:val="28"/>
        </w:rPr>
        <w:t>Агент</w:t>
      </w:r>
      <w:r w:rsidR="00AA46E1" w:rsidRPr="0021426A">
        <w:rPr>
          <w:sz w:val="28"/>
          <w:szCs w:val="28"/>
        </w:rPr>
        <w:t>ство</w:t>
      </w:r>
      <w:r w:rsidRPr="0021426A">
        <w:rPr>
          <w:sz w:val="28"/>
          <w:szCs w:val="28"/>
        </w:rPr>
        <w:t xml:space="preserve"> для обжалования решений, действий или бездействия </w:t>
      </w:r>
      <w:r w:rsidR="00E1006B">
        <w:rPr>
          <w:sz w:val="28"/>
          <w:szCs w:val="28"/>
        </w:rPr>
        <w:t>специалист</w:t>
      </w:r>
      <w:r w:rsidR="000D28EE" w:rsidRPr="0021426A">
        <w:rPr>
          <w:sz w:val="28"/>
          <w:szCs w:val="28"/>
        </w:rPr>
        <w:t>ов</w:t>
      </w:r>
      <w:r w:rsidRPr="0021426A">
        <w:rPr>
          <w:sz w:val="28"/>
          <w:szCs w:val="28"/>
        </w:rPr>
        <w:t xml:space="preserve"> </w:t>
      </w:r>
      <w:r w:rsidR="00AF6C95" w:rsidRPr="0021426A">
        <w:rPr>
          <w:sz w:val="28"/>
          <w:szCs w:val="28"/>
        </w:rPr>
        <w:t>Агент</w:t>
      </w:r>
      <w:r w:rsidR="00A44266" w:rsidRPr="0021426A">
        <w:rPr>
          <w:sz w:val="28"/>
          <w:szCs w:val="28"/>
        </w:rPr>
        <w:t>ства</w:t>
      </w:r>
      <w:r w:rsidR="00AF6C95" w:rsidRPr="0021426A">
        <w:rPr>
          <w:sz w:val="28"/>
          <w:szCs w:val="28"/>
        </w:rPr>
        <w:t xml:space="preserve"> </w:t>
      </w:r>
      <w:r w:rsidR="00C70760">
        <w:rPr>
          <w:sz w:val="28"/>
          <w:szCs w:val="28"/>
        </w:rPr>
        <w:t>или подведомственных учреждений</w:t>
      </w:r>
      <w:r w:rsidRPr="0021426A">
        <w:rPr>
          <w:sz w:val="28"/>
          <w:szCs w:val="28"/>
        </w:rPr>
        <w:t xml:space="preserve"> </w:t>
      </w:r>
    </w:p>
    <w:p w:rsidR="007D618C" w:rsidRPr="0021426A" w:rsidRDefault="007D618C" w:rsidP="006D6874">
      <w:pPr>
        <w:tabs>
          <w:tab w:val="left" w:pos="709"/>
          <w:tab w:val="left" w:pos="2127"/>
        </w:tabs>
        <w:spacing w:line="360" w:lineRule="auto"/>
        <w:ind w:left="1728" w:firstLine="0"/>
        <w:rPr>
          <w:color w:val="943634"/>
          <w:szCs w:val="28"/>
        </w:rPr>
      </w:pPr>
    </w:p>
    <w:p w:rsidR="00CB17EC" w:rsidRPr="0021426A" w:rsidRDefault="007D618C" w:rsidP="006D6874">
      <w:pPr>
        <w:pStyle w:val="50"/>
        <w:spacing w:line="360" w:lineRule="auto"/>
      </w:pPr>
      <w:r w:rsidRPr="0021426A">
        <w:t>Основанием</w:t>
      </w:r>
      <w:r w:rsidR="00A70695" w:rsidRPr="0021426A">
        <w:t xml:space="preserve"> обработки, в том числе</w:t>
      </w:r>
      <w:r w:rsidRPr="0021426A">
        <w:t xml:space="preserve"> с использ</w:t>
      </w:r>
      <w:r w:rsidR="00A70695" w:rsidRPr="0021426A">
        <w:t xml:space="preserve">ованием средств автоматизации, </w:t>
      </w:r>
      <w:r w:rsidRPr="0021426A">
        <w:t xml:space="preserve">персональных данных граждан, обратившихся в </w:t>
      </w:r>
      <w:r w:rsidR="00A70695" w:rsidRPr="0021426A">
        <w:t>Агент</w:t>
      </w:r>
      <w:r w:rsidR="005B0E59" w:rsidRPr="0021426A">
        <w:t xml:space="preserve">ство </w:t>
      </w:r>
      <w:r w:rsidRPr="0021426A">
        <w:t xml:space="preserve">для обжалования решений, действий или бездействия </w:t>
      </w:r>
      <w:r w:rsidR="00E1006B">
        <w:t>специалист</w:t>
      </w:r>
      <w:r w:rsidR="000D28EE" w:rsidRPr="0021426A">
        <w:t>ов</w:t>
      </w:r>
      <w:r w:rsidRPr="0021426A">
        <w:t xml:space="preserve"> </w:t>
      </w:r>
      <w:r w:rsidR="00A70695" w:rsidRPr="0021426A">
        <w:t>Агент</w:t>
      </w:r>
      <w:r w:rsidR="00A44266" w:rsidRPr="0021426A">
        <w:t>ства</w:t>
      </w:r>
      <w:r w:rsidR="00C70760">
        <w:t xml:space="preserve"> или подведомственных учреждений.</w:t>
      </w:r>
    </w:p>
    <w:p w:rsidR="007D618C" w:rsidRPr="0021426A" w:rsidRDefault="00A70695" w:rsidP="006D6874">
      <w:pPr>
        <w:pStyle w:val="50"/>
        <w:spacing w:line="360" w:lineRule="auto"/>
        <w:rPr>
          <w:spacing w:val="-4"/>
        </w:rPr>
      </w:pPr>
      <w:r w:rsidRPr="0021426A">
        <w:rPr>
          <w:spacing w:val="-4"/>
        </w:rPr>
        <w:t>Агент</w:t>
      </w:r>
      <w:r w:rsidR="005B0E59" w:rsidRPr="0021426A">
        <w:rPr>
          <w:spacing w:val="-4"/>
        </w:rPr>
        <w:t xml:space="preserve">ство </w:t>
      </w:r>
      <w:r w:rsidR="007D618C" w:rsidRPr="0021426A">
        <w:rPr>
          <w:spacing w:val="-4"/>
        </w:rPr>
        <w:t>о</w:t>
      </w:r>
      <w:r w:rsidRPr="0021426A">
        <w:rPr>
          <w:spacing w:val="-4"/>
        </w:rPr>
        <w:t>брабатывает персональные данные</w:t>
      </w:r>
      <w:r w:rsidR="007D618C" w:rsidRPr="0021426A">
        <w:rPr>
          <w:spacing w:val="-4"/>
        </w:rPr>
        <w:t xml:space="preserve"> указанной категории субъект</w:t>
      </w:r>
      <w:r w:rsidRPr="0021426A">
        <w:rPr>
          <w:spacing w:val="-4"/>
        </w:rPr>
        <w:t>ов исключительно в целях охраны</w:t>
      </w:r>
      <w:r w:rsidR="007D618C" w:rsidRPr="0021426A">
        <w:rPr>
          <w:spacing w:val="-4"/>
        </w:rPr>
        <w:t xml:space="preserve"> имущественных и личных неимущественных прав</w:t>
      </w:r>
      <w:r w:rsidR="007D618C" w:rsidRPr="0021426A">
        <w:rPr>
          <w:spacing w:val="-4"/>
          <w:vertAlign w:val="superscript"/>
        </w:rPr>
        <w:footnoteReference w:id="51"/>
      </w:r>
      <w:r w:rsidR="007D618C" w:rsidRPr="0021426A">
        <w:rPr>
          <w:spacing w:val="-4"/>
        </w:rPr>
        <w:t xml:space="preserve"> субъектов ПДн.</w:t>
      </w:r>
    </w:p>
    <w:p w:rsidR="007D618C" w:rsidRPr="0021426A" w:rsidRDefault="00A70695" w:rsidP="006D6874">
      <w:pPr>
        <w:pStyle w:val="50"/>
        <w:spacing w:line="360" w:lineRule="auto"/>
      </w:pPr>
      <w:r w:rsidRPr="0021426A">
        <w:lastRenderedPageBreak/>
        <w:t>В связи с тем,</w:t>
      </w:r>
      <w:r w:rsidR="007D618C" w:rsidRPr="0021426A">
        <w:t xml:space="preserve"> что в соответствии со ст.183 Перечня Минкультуры</w:t>
      </w:r>
      <w:r w:rsidR="007D618C" w:rsidRPr="0021426A">
        <w:rPr>
          <w:vertAlign w:val="superscript"/>
        </w:rPr>
        <w:footnoteReference w:id="52"/>
      </w:r>
      <w:r w:rsidR="007D618C" w:rsidRPr="0021426A">
        <w:t xml:space="preserve"> обращения граждан (предложения, заявления, жалобы, претензии и др.), а также документы (справки, сведения, переписка) по их рассмотрению имеют различные сроки хранения, то в соот</w:t>
      </w:r>
      <w:r w:rsidR="00C64800" w:rsidRPr="0021426A">
        <w:t>ветствии</w:t>
      </w:r>
      <w:r w:rsidR="007D618C" w:rsidRPr="0021426A">
        <w:t xml:space="preserve"> с ч.7 ст.5 </w:t>
      </w:r>
      <w:r w:rsidR="00C64800" w:rsidRPr="0021426A">
        <w:t>Федерального закона</w:t>
      </w:r>
      <w:r w:rsidR="00C64800" w:rsidRPr="0021426A">
        <w:br/>
      </w:r>
      <w:r w:rsidR="001465CE" w:rsidRPr="0021426A">
        <w:t>от 27.07.2006 № 152-ФЗ «О персональных данных»</w:t>
      </w:r>
      <w:r w:rsidR="004C6C5F" w:rsidRPr="0021426A">
        <w:t xml:space="preserve"> </w:t>
      </w:r>
      <w:r w:rsidR="007D618C" w:rsidRPr="0021426A">
        <w:t>цель обработки</w:t>
      </w:r>
      <w:r w:rsidR="00C64800" w:rsidRPr="0021426A">
        <w:t xml:space="preserve"> персональных данных указанной</w:t>
      </w:r>
      <w:r w:rsidR="007D618C" w:rsidRPr="0021426A">
        <w:t xml:space="preserve"> категории достигается по истечении срока хранения указ</w:t>
      </w:r>
      <w:r w:rsidR="00C64800" w:rsidRPr="0021426A">
        <w:t>анных документов, т.к. хранение</w:t>
      </w:r>
      <w:r w:rsidR="007D618C" w:rsidRPr="0021426A">
        <w:t xml:space="preserve"> является одним из видов обработки персональных данных</w:t>
      </w:r>
      <w:r w:rsidR="007D618C" w:rsidRPr="0021426A">
        <w:rPr>
          <w:vertAlign w:val="superscript"/>
        </w:rPr>
        <w:footnoteReference w:id="53"/>
      </w:r>
      <w:r w:rsidR="007D618C" w:rsidRPr="0021426A">
        <w:t>:</w:t>
      </w:r>
    </w:p>
    <w:p w:rsidR="007D618C" w:rsidRPr="0021426A" w:rsidRDefault="007D618C" w:rsidP="00C64800">
      <w:pPr>
        <w:pStyle w:val="6"/>
        <w:tabs>
          <w:tab w:val="clear" w:pos="2127"/>
        </w:tabs>
        <w:spacing w:line="360" w:lineRule="auto"/>
        <w:rPr>
          <w:sz w:val="28"/>
          <w:szCs w:val="28"/>
        </w:rPr>
      </w:pPr>
      <w:r w:rsidRPr="0021426A">
        <w:rPr>
          <w:sz w:val="28"/>
          <w:szCs w:val="28"/>
        </w:rPr>
        <w:t>предложения, письма творческого характера, заявления, жалобы, содержащие конструктивные предложения, а также сведения о серьезных недостатках и злоупотреблениях, коррупции имеют срок хранения «постоянно»;</w:t>
      </w:r>
    </w:p>
    <w:p w:rsidR="007D618C" w:rsidRPr="0021426A" w:rsidRDefault="007D618C" w:rsidP="006D6874">
      <w:pPr>
        <w:pStyle w:val="6"/>
        <w:spacing w:line="360" w:lineRule="auto"/>
        <w:rPr>
          <w:sz w:val="28"/>
          <w:szCs w:val="28"/>
        </w:rPr>
      </w:pPr>
      <w:r w:rsidRPr="0021426A">
        <w:rPr>
          <w:sz w:val="28"/>
          <w:szCs w:val="28"/>
        </w:rPr>
        <w:t>обращения личного характера имеют срок хранения 5 лет с отметкой ЭПК</w:t>
      </w:r>
      <w:r w:rsidRPr="0021426A">
        <w:rPr>
          <w:sz w:val="28"/>
          <w:szCs w:val="28"/>
          <w:vertAlign w:val="superscript"/>
        </w:rPr>
        <w:footnoteReference w:id="54"/>
      </w:r>
      <w:r w:rsidRPr="0021426A">
        <w:rPr>
          <w:sz w:val="28"/>
          <w:szCs w:val="28"/>
        </w:rPr>
        <w:t>;</w:t>
      </w:r>
    </w:p>
    <w:p w:rsidR="007D618C" w:rsidRPr="0021426A" w:rsidRDefault="007D618C" w:rsidP="006D6874">
      <w:pPr>
        <w:pStyle w:val="6"/>
        <w:spacing w:line="360" w:lineRule="auto"/>
        <w:rPr>
          <w:sz w:val="28"/>
          <w:szCs w:val="28"/>
        </w:rPr>
      </w:pPr>
      <w:r w:rsidRPr="0021426A">
        <w:rPr>
          <w:sz w:val="28"/>
          <w:szCs w:val="28"/>
        </w:rPr>
        <w:t>обращения граждан оперативного характера имеют срок хранения 5 лет, а в случае неоднократного обращения- 5 лет после последнего обращения.</w:t>
      </w:r>
    </w:p>
    <w:p w:rsidR="00AE1C12" w:rsidRPr="0021426A" w:rsidRDefault="00C64800" w:rsidP="006D6874">
      <w:pPr>
        <w:pStyle w:val="50"/>
        <w:spacing w:line="360" w:lineRule="auto"/>
      </w:pPr>
      <w:r w:rsidRPr="0021426A">
        <w:t xml:space="preserve">При достижении </w:t>
      </w:r>
      <w:r w:rsidR="00AE1C12" w:rsidRPr="0021426A">
        <w:t>целей обработка указанной категории персональных данных должна быть прекращена</w:t>
      </w:r>
      <w:r w:rsidR="00AE1C12" w:rsidRPr="0021426A">
        <w:rPr>
          <w:rStyle w:val="aff3"/>
        </w:rPr>
        <w:footnoteReference w:id="55"/>
      </w:r>
      <w:r w:rsidR="00AE1C12" w:rsidRPr="0021426A">
        <w:t>, а персональные данные подлежат уничтожению в срок, не превышающий тридцати дней</w:t>
      </w:r>
      <w:r w:rsidR="00AE1C12" w:rsidRPr="0021426A">
        <w:rPr>
          <w:rStyle w:val="aff3"/>
        </w:rPr>
        <w:footnoteReference w:id="56"/>
      </w:r>
      <w:r w:rsidR="00AE1C12" w:rsidRPr="0021426A">
        <w:t>, если иное не определено федеральными законами.</w:t>
      </w:r>
    </w:p>
    <w:p w:rsidR="007D618C" w:rsidRPr="0021426A" w:rsidRDefault="007D618C" w:rsidP="006D6874">
      <w:pPr>
        <w:pStyle w:val="48"/>
        <w:spacing w:line="360" w:lineRule="auto"/>
        <w:rPr>
          <w:sz w:val="28"/>
          <w:szCs w:val="28"/>
        </w:rPr>
      </w:pPr>
      <w:r w:rsidRPr="0021426A">
        <w:rPr>
          <w:sz w:val="28"/>
          <w:szCs w:val="28"/>
        </w:rPr>
        <w:lastRenderedPageBreak/>
        <w:t>Основани</w:t>
      </w:r>
      <w:r w:rsidR="00C64800" w:rsidRPr="0021426A">
        <w:rPr>
          <w:sz w:val="28"/>
          <w:szCs w:val="28"/>
        </w:rPr>
        <w:t>я и цели обработки, в том числе</w:t>
      </w:r>
      <w:r w:rsidRPr="0021426A">
        <w:rPr>
          <w:sz w:val="28"/>
          <w:szCs w:val="28"/>
        </w:rPr>
        <w:t xml:space="preserve"> с использованием средств автоматизации, персональных данных субъектов ПДн, обратившихся в </w:t>
      </w:r>
      <w:r w:rsidR="00C64800" w:rsidRPr="0021426A">
        <w:rPr>
          <w:sz w:val="28"/>
          <w:szCs w:val="28"/>
        </w:rPr>
        <w:t>Агент</w:t>
      </w:r>
      <w:r w:rsidR="00937B7F" w:rsidRPr="0021426A">
        <w:rPr>
          <w:sz w:val="28"/>
          <w:szCs w:val="28"/>
        </w:rPr>
        <w:t>ство</w:t>
      </w:r>
      <w:r w:rsidR="00C64800" w:rsidRPr="0021426A">
        <w:rPr>
          <w:sz w:val="28"/>
          <w:szCs w:val="28"/>
        </w:rPr>
        <w:t>,</w:t>
      </w:r>
      <w:r w:rsidRPr="0021426A">
        <w:rPr>
          <w:sz w:val="28"/>
          <w:szCs w:val="28"/>
        </w:rPr>
        <w:t xml:space="preserve"> как</w:t>
      </w:r>
      <w:r w:rsidR="00C64800" w:rsidRPr="0021426A">
        <w:rPr>
          <w:sz w:val="28"/>
          <w:szCs w:val="28"/>
        </w:rPr>
        <w:t xml:space="preserve"> к</w:t>
      </w:r>
      <w:r w:rsidRPr="0021426A">
        <w:rPr>
          <w:sz w:val="28"/>
          <w:szCs w:val="28"/>
        </w:rPr>
        <w:t xml:space="preserve"> оператору персональных данных в порядке ст.</w:t>
      </w:r>
      <w:r w:rsidR="0021426A">
        <w:rPr>
          <w:sz w:val="28"/>
          <w:szCs w:val="28"/>
        </w:rPr>
        <w:t xml:space="preserve"> </w:t>
      </w:r>
      <w:r w:rsidRPr="0021426A">
        <w:rPr>
          <w:sz w:val="28"/>
          <w:szCs w:val="28"/>
        </w:rPr>
        <w:t xml:space="preserve">14 </w:t>
      </w:r>
      <w:r w:rsidR="004C6C5F" w:rsidRPr="0021426A">
        <w:rPr>
          <w:sz w:val="28"/>
          <w:szCs w:val="28"/>
        </w:rPr>
        <w:t xml:space="preserve">Федерального закона </w:t>
      </w:r>
      <w:r w:rsidR="00C64800" w:rsidRPr="0021426A">
        <w:rPr>
          <w:sz w:val="28"/>
          <w:szCs w:val="28"/>
        </w:rPr>
        <w:t>от 27.07.2006</w:t>
      </w:r>
      <w:r w:rsidR="00C64800" w:rsidRPr="0021426A">
        <w:rPr>
          <w:sz w:val="28"/>
          <w:szCs w:val="28"/>
        </w:rPr>
        <w:br/>
      </w:r>
      <w:r w:rsidR="001465CE" w:rsidRPr="0021426A">
        <w:rPr>
          <w:sz w:val="28"/>
          <w:szCs w:val="28"/>
        </w:rPr>
        <w:t>№ 152-ФЗ «О персональных данных»</w:t>
      </w:r>
    </w:p>
    <w:p w:rsidR="007D618C" w:rsidRPr="0021426A" w:rsidRDefault="007D618C" w:rsidP="006D6874">
      <w:pPr>
        <w:tabs>
          <w:tab w:val="left" w:pos="709"/>
          <w:tab w:val="left" w:pos="2127"/>
        </w:tabs>
        <w:spacing w:line="360" w:lineRule="auto"/>
        <w:ind w:left="1728" w:firstLine="0"/>
        <w:rPr>
          <w:b/>
          <w:color w:val="943634"/>
          <w:szCs w:val="28"/>
        </w:rPr>
      </w:pPr>
    </w:p>
    <w:p w:rsidR="000C08FE" w:rsidRPr="0021426A" w:rsidRDefault="007D618C" w:rsidP="006D6874">
      <w:pPr>
        <w:pStyle w:val="50"/>
        <w:spacing w:line="360" w:lineRule="auto"/>
      </w:pPr>
      <w:r w:rsidRPr="0021426A">
        <w:t>Ос</w:t>
      </w:r>
      <w:r w:rsidR="00C64800" w:rsidRPr="0021426A">
        <w:t>нованием обработки, в том числе</w:t>
      </w:r>
      <w:r w:rsidRPr="0021426A">
        <w:t xml:space="preserve"> с исполь</w:t>
      </w:r>
      <w:r w:rsidR="00C64800" w:rsidRPr="0021426A">
        <w:t>зованием средств автоматизации,</w:t>
      </w:r>
      <w:r w:rsidRPr="0021426A">
        <w:t xml:space="preserve"> персональных данных субъектов ПДн, обратившихся в </w:t>
      </w:r>
      <w:r w:rsidR="00C64800" w:rsidRPr="0021426A">
        <w:t>Агент</w:t>
      </w:r>
      <w:r w:rsidR="00937B7F" w:rsidRPr="0021426A">
        <w:t xml:space="preserve">ство </w:t>
      </w:r>
      <w:r w:rsidRPr="0021426A">
        <w:t>как оператору персональных данных, явля</w:t>
      </w:r>
      <w:r w:rsidR="00BF2F23" w:rsidRPr="0021426A">
        <w:t>е</w:t>
      </w:r>
      <w:r w:rsidRPr="0021426A">
        <w:t>тся</w:t>
      </w:r>
      <w:r w:rsidR="00BF2F23" w:rsidRPr="0021426A">
        <w:t xml:space="preserve"> </w:t>
      </w:r>
      <w:r w:rsidRPr="0021426A">
        <w:t xml:space="preserve">ст.14 </w:t>
      </w:r>
      <w:r w:rsidR="004C6C5F" w:rsidRPr="0021426A">
        <w:t xml:space="preserve">Федерального закона </w:t>
      </w:r>
      <w:r w:rsidR="00C64800" w:rsidRPr="0021426A">
        <w:t>от 27.07.2006 № 152-ФЗ</w:t>
      </w:r>
      <w:r w:rsidR="00C64800" w:rsidRPr="0021426A">
        <w:br/>
      </w:r>
      <w:r w:rsidR="001465CE" w:rsidRPr="0021426A">
        <w:t>«О персональных данных»</w:t>
      </w:r>
      <w:r w:rsidR="00BF2F23" w:rsidRPr="0021426A">
        <w:t>.</w:t>
      </w:r>
    </w:p>
    <w:p w:rsidR="007D618C" w:rsidRPr="0021426A" w:rsidRDefault="00C64800" w:rsidP="006D6874">
      <w:pPr>
        <w:pStyle w:val="50"/>
        <w:spacing w:line="360" w:lineRule="auto"/>
      </w:pPr>
      <w:r w:rsidRPr="0021426A">
        <w:t>Агент</w:t>
      </w:r>
      <w:r w:rsidR="00937B7F" w:rsidRPr="0021426A">
        <w:t xml:space="preserve">ство </w:t>
      </w:r>
      <w:r w:rsidR="007D618C" w:rsidRPr="0021426A">
        <w:t>о</w:t>
      </w:r>
      <w:r w:rsidRPr="0021426A">
        <w:t>брабатывает персональные данные</w:t>
      </w:r>
      <w:r w:rsidR="007D618C" w:rsidRPr="0021426A">
        <w:t xml:space="preserve"> указанной категории субъектов исключительно в целях охраны имущественных и личных неимущественных прав</w:t>
      </w:r>
      <w:r w:rsidR="007D618C" w:rsidRPr="0021426A">
        <w:rPr>
          <w:vertAlign w:val="superscript"/>
        </w:rPr>
        <w:footnoteReference w:id="57"/>
      </w:r>
      <w:r w:rsidR="007D618C" w:rsidRPr="0021426A">
        <w:t xml:space="preserve"> субъектов ПДн.</w:t>
      </w:r>
    </w:p>
    <w:p w:rsidR="007D618C" w:rsidRPr="0021426A" w:rsidRDefault="00C64800" w:rsidP="006D6874">
      <w:pPr>
        <w:pStyle w:val="50"/>
        <w:spacing w:line="360" w:lineRule="auto"/>
      </w:pPr>
      <w:r w:rsidRPr="0021426A">
        <w:t>В связи с тем,</w:t>
      </w:r>
      <w:r w:rsidR="007D618C" w:rsidRPr="0021426A">
        <w:t xml:space="preserve"> что в соответствии со ст.183 Перечня Минкультуры</w:t>
      </w:r>
      <w:r w:rsidR="007D618C" w:rsidRPr="0021426A">
        <w:rPr>
          <w:vertAlign w:val="superscript"/>
        </w:rPr>
        <w:footnoteReference w:id="58"/>
      </w:r>
      <w:r w:rsidR="007D618C" w:rsidRPr="0021426A">
        <w:t xml:space="preserve"> обращения граждан (предложения, заявления, жалобы, претензии и др.), а также документы (справки, сведения, переписка) по их рассмотрению имеют различные сро</w:t>
      </w:r>
      <w:r w:rsidR="0021426A">
        <w:t xml:space="preserve">ки хранения, то в соответствии </w:t>
      </w:r>
      <w:r w:rsidR="007D618C" w:rsidRPr="0021426A">
        <w:t xml:space="preserve">с ч.7 ст.5 </w:t>
      </w:r>
      <w:r w:rsidR="004C6C5F" w:rsidRPr="0021426A">
        <w:t xml:space="preserve">Федерального закона </w:t>
      </w:r>
      <w:r w:rsidR="001465CE" w:rsidRPr="0021426A">
        <w:t>от 27.07.2006 № 152-ФЗ «О персональных данных»</w:t>
      </w:r>
      <w:r w:rsidR="007D618C" w:rsidRPr="0021426A">
        <w:t xml:space="preserve"> цель</w:t>
      </w:r>
      <w:r w:rsidR="0021426A">
        <w:t xml:space="preserve"> обработки персональных данных указанной</w:t>
      </w:r>
      <w:r w:rsidR="007D618C" w:rsidRPr="0021426A">
        <w:t xml:space="preserve"> категории достигается по истечении срока хранения указанных док</w:t>
      </w:r>
      <w:r w:rsidRPr="0021426A">
        <w:t xml:space="preserve">ументов, т.к. хранение </w:t>
      </w:r>
      <w:r w:rsidR="007D618C" w:rsidRPr="0021426A">
        <w:t>является одним из видов обработки персональных данных</w:t>
      </w:r>
      <w:r w:rsidR="007D618C" w:rsidRPr="0021426A">
        <w:rPr>
          <w:vertAlign w:val="superscript"/>
        </w:rPr>
        <w:footnoteReference w:id="59"/>
      </w:r>
      <w:r w:rsidR="007D618C" w:rsidRPr="0021426A">
        <w:t>.</w:t>
      </w:r>
    </w:p>
    <w:p w:rsidR="002D553C" w:rsidRPr="0021426A" w:rsidRDefault="0021426A" w:rsidP="006D6874">
      <w:pPr>
        <w:pStyle w:val="50"/>
        <w:spacing w:line="360" w:lineRule="auto"/>
      </w:pPr>
      <w:r>
        <w:lastRenderedPageBreak/>
        <w:t xml:space="preserve">При достижении </w:t>
      </w:r>
      <w:r w:rsidR="002D553C" w:rsidRPr="0021426A">
        <w:t>целей обработка указанной категории персональных данных должна быть прекращена</w:t>
      </w:r>
      <w:r w:rsidR="002D553C" w:rsidRPr="0021426A">
        <w:rPr>
          <w:rStyle w:val="aff3"/>
        </w:rPr>
        <w:footnoteReference w:id="60"/>
      </w:r>
      <w:r w:rsidR="002D553C" w:rsidRPr="0021426A">
        <w:t>, а персональные данные подлежат уничтожению в срок, не превышающий тридцати дней</w:t>
      </w:r>
      <w:r w:rsidR="002D553C" w:rsidRPr="0021426A">
        <w:rPr>
          <w:rStyle w:val="aff3"/>
        </w:rPr>
        <w:footnoteReference w:id="61"/>
      </w:r>
      <w:r w:rsidR="002D553C" w:rsidRPr="0021426A">
        <w:t>, если иное не определено федеральными законами.</w:t>
      </w:r>
    </w:p>
    <w:p w:rsidR="003033AA" w:rsidRPr="0021426A" w:rsidRDefault="003033AA" w:rsidP="006D6874">
      <w:pPr>
        <w:pStyle w:val="40"/>
        <w:numPr>
          <w:ilvl w:val="0"/>
          <w:numId w:val="0"/>
        </w:numPr>
        <w:spacing w:line="360" w:lineRule="auto"/>
        <w:ind w:left="1728"/>
      </w:pPr>
    </w:p>
    <w:p w:rsidR="0026642A" w:rsidRPr="0021426A" w:rsidRDefault="00A36921" w:rsidP="006D6874">
      <w:pPr>
        <w:pStyle w:val="3c"/>
        <w:spacing w:line="360" w:lineRule="auto"/>
      </w:pPr>
      <w:r w:rsidRPr="0021426A">
        <w:t xml:space="preserve">Основания и цели обработки </w:t>
      </w:r>
      <w:r w:rsidR="00C64800" w:rsidRPr="0021426A">
        <w:t>Агентс</w:t>
      </w:r>
      <w:r w:rsidR="009D2BF4" w:rsidRPr="0021426A">
        <w:t xml:space="preserve">твом </w:t>
      </w:r>
      <w:r w:rsidRPr="0021426A">
        <w:t xml:space="preserve">персональных данных </w:t>
      </w:r>
      <w:r w:rsidR="004901D8" w:rsidRPr="0021426A">
        <w:t xml:space="preserve">руководителей юридических лиц, индивидуальных предпринимателей, а также физических лиц, с которыми </w:t>
      </w:r>
      <w:r w:rsidR="0006135F" w:rsidRPr="0021426A">
        <w:t>Агент</w:t>
      </w:r>
      <w:r w:rsidR="009D2BF4" w:rsidRPr="0021426A">
        <w:t>ством</w:t>
      </w:r>
      <w:r w:rsidR="004901D8" w:rsidRPr="0021426A">
        <w:t xml:space="preserve"> заключены госу</w:t>
      </w:r>
      <w:r w:rsidR="00C64800" w:rsidRPr="0021426A">
        <w:t xml:space="preserve">дарственные </w:t>
      </w:r>
      <w:r w:rsidR="004901D8" w:rsidRPr="0021426A">
        <w:t>контракты (гражданско-правовые договоры)</w:t>
      </w:r>
    </w:p>
    <w:p w:rsidR="00E363BF" w:rsidRPr="0021426A" w:rsidRDefault="00E363BF" w:rsidP="006D6874">
      <w:pPr>
        <w:pStyle w:val="33"/>
        <w:numPr>
          <w:ilvl w:val="0"/>
          <w:numId w:val="0"/>
        </w:numPr>
        <w:spacing w:line="360" w:lineRule="auto"/>
        <w:ind w:left="1224"/>
      </w:pPr>
    </w:p>
    <w:p w:rsidR="002C4564" w:rsidRPr="0021426A" w:rsidRDefault="00927FC9" w:rsidP="006D6874">
      <w:pPr>
        <w:pStyle w:val="40"/>
        <w:spacing w:line="360" w:lineRule="auto"/>
      </w:pPr>
      <w:r w:rsidRPr="0021426A">
        <w:t>Основа</w:t>
      </w:r>
      <w:r w:rsidR="00C64800" w:rsidRPr="0021426A">
        <w:t>нием для обработки, в том числе</w:t>
      </w:r>
      <w:r w:rsidRPr="0021426A">
        <w:t xml:space="preserve"> с исполь</w:t>
      </w:r>
      <w:r w:rsidR="0021426A">
        <w:t>зованием средств автоматизации,</w:t>
      </w:r>
      <w:r w:rsidRPr="0021426A">
        <w:t xml:space="preserve"> персональных данных</w:t>
      </w:r>
      <w:r w:rsidR="0078646C" w:rsidRPr="0021426A">
        <w:t xml:space="preserve"> </w:t>
      </w:r>
      <w:r w:rsidR="004901D8" w:rsidRPr="0021426A">
        <w:t xml:space="preserve">руководителей юридических лиц, индивидуальных предпринимателей, а также физических лиц, с которыми </w:t>
      </w:r>
      <w:r w:rsidR="0006135F" w:rsidRPr="0021426A">
        <w:t>Агентст</w:t>
      </w:r>
      <w:r w:rsidR="009D2BF4" w:rsidRPr="0021426A">
        <w:t>вом</w:t>
      </w:r>
      <w:r w:rsidR="0006135F" w:rsidRPr="0021426A">
        <w:t xml:space="preserve"> заключены государственные</w:t>
      </w:r>
      <w:r w:rsidR="004901D8" w:rsidRPr="0021426A">
        <w:t xml:space="preserve"> контракты (гражданско- правовые договоры)</w:t>
      </w:r>
      <w:r w:rsidRPr="0021426A">
        <w:t>, явля</w:t>
      </w:r>
      <w:r w:rsidR="002C4564" w:rsidRPr="0021426A">
        <w:t>ю</w:t>
      </w:r>
      <w:r w:rsidRPr="0021426A">
        <w:t>тся</w:t>
      </w:r>
      <w:r w:rsidR="002C4564" w:rsidRPr="0021426A">
        <w:t>:</w:t>
      </w:r>
    </w:p>
    <w:p w:rsidR="00A36921" w:rsidRPr="0021426A" w:rsidRDefault="00C64800" w:rsidP="006D6874">
      <w:pPr>
        <w:pStyle w:val="6"/>
        <w:spacing w:line="360" w:lineRule="auto"/>
        <w:rPr>
          <w:sz w:val="28"/>
          <w:szCs w:val="28"/>
        </w:rPr>
      </w:pPr>
      <w:r w:rsidRPr="0021426A">
        <w:rPr>
          <w:sz w:val="28"/>
          <w:szCs w:val="28"/>
        </w:rPr>
        <w:t>глава 27</w:t>
      </w:r>
      <w:r w:rsidR="00085442" w:rsidRPr="0021426A">
        <w:rPr>
          <w:sz w:val="28"/>
          <w:szCs w:val="28"/>
        </w:rPr>
        <w:t xml:space="preserve"> Гражданского кодекса Российской Федерации (час</w:t>
      </w:r>
      <w:r w:rsidRPr="0021426A">
        <w:rPr>
          <w:sz w:val="28"/>
          <w:szCs w:val="28"/>
        </w:rPr>
        <w:t>ть первая) от 30.11.1994 № 51-ФЗ</w:t>
      </w:r>
      <w:r w:rsidR="00A36921" w:rsidRPr="0021426A">
        <w:rPr>
          <w:sz w:val="28"/>
          <w:szCs w:val="28"/>
        </w:rPr>
        <w:t xml:space="preserve">; </w:t>
      </w:r>
    </w:p>
    <w:p w:rsidR="00A36921" w:rsidRPr="0021426A" w:rsidRDefault="00A36921" w:rsidP="006D6874">
      <w:pPr>
        <w:pStyle w:val="6"/>
        <w:spacing w:line="360" w:lineRule="auto"/>
        <w:rPr>
          <w:sz w:val="28"/>
          <w:szCs w:val="28"/>
        </w:rPr>
      </w:pPr>
      <w:r w:rsidRPr="0021426A">
        <w:rPr>
          <w:sz w:val="28"/>
          <w:szCs w:val="28"/>
        </w:rPr>
        <w:t>глава 37 Гражданского кодекса Российской Федерации (часть вторая) от 26.01.1996 №</w:t>
      </w:r>
      <w:r w:rsidR="00C64800" w:rsidRPr="0021426A">
        <w:rPr>
          <w:sz w:val="28"/>
          <w:szCs w:val="28"/>
        </w:rPr>
        <w:t xml:space="preserve"> </w:t>
      </w:r>
      <w:r w:rsidRPr="0021426A">
        <w:rPr>
          <w:sz w:val="28"/>
          <w:szCs w:val="28"/>
        </w:rPr>
        <w:t xml:space="preserve">14-ФЗ; </w:t>
      </w:r>
    </w:p>
    <w:p w:rsidR="00A36921" w:rsidRPr="0021426A" w:rsidRDefault="00C64800" w:rsidP="006D6874">
      <w:pPr>
        <w:pStyle w:val="6"/>
        <w:spacing w:line="360" w:lineRule="auto"/>
        <w:rPr>
          <w:sz w:val="28"/>
          <w:szCs w:val="28"/>
        </w:rPr>
      </w:pPr>
      <w:r w:rsidRPr="0021426A">
        <w:rPr>
          <w:sz w:val="28"/>
          <w:szCs w:val="28"/>
        </w:rPr>
        <w:t>п.5</w:t>
      </w:r>
      <w:r w:rsidR="00A36921" w:rsidRPr="0021426A">
        <w:rPr>
          <w:sz w:val="28"/>
          <w:szCs w:val="28"/>
        </w:rPr>
        <w:t xml:space="preserve"> ч.1 ст.6 </w:t>
      </w:r>
      <w:r w:rsidR="004C6C5F" w:rsidRPr="0021426A">
        <w:rPr>
          <w:sz w:val="28"/>
          <w:szCs w:val="28"/>
        </w:rPr>
        <w:t xml:space="preserve">Федерального закона </w:t>
      </w:r>
      <w:r w:rsidR="001465CE" w:rsidRPr="0021426A">
        <w:rPr>
          <w:sz w:val="28"/>
          <w:szCs w:val="28"/>
        </w:rPr>
        <w:t>от 27.07.2006 № 152-ФЗ</w:t>
      </w:r>
      <w:r w:rsidRPr="0021426A">
        <w:rPr>
          <w:sz w:val="28"/>
          <w:szCs w:val="28"/>
        </w:rPr>
        <w:br/>
      </w:r>
      <w:r w:rsidR="001465CE" w:rsidRPr="0021426A">
        <w:rPr>
          <w:sz w:val="28"/>
          <w:szCs w:val="28"/>
        </w:rPr>
        <w:t>«О персональных данных»</w:t>
      </w:r>
      <w:r w:rsidR="00A36921" w:rsidRPr="0021426A">
        <w:rPr>
          <w:sz w:val="28"/>
          <w:szCs w:val="28"/>
        </w:rPr>
        <w:t>;</w:t>
      </w:r>
    </w:p>
    <w:p w:rsidR="00DE63A6" w:rsidRPr="0021426A" w:rsidRDefault="00C64800" w:rsidP="006D6874">
      <w:pPr>
        <w:pStyle w:val="6"/>
        <w:spacing w:line="360" w:lineRule="auto"/>
        <w:rPr>
          <w:sz w:val="28"/>
          <w:szCs w:val="28"/>
        </w:rPr>
      </w:pPr>
      <w:r w:rsidRPr="0021426A">
        <w:rPr>
          <w:sz w:val="28"/>
          <w:szCs w:val="28"/>
        </w:rPr>
        <w:t>п.7</w:t>
      </w:r>
      <w:r w:rsidR="00DE63A6" w:rsidRPr="0021426A">
        <w:rPr>
          <w:sz w:val="28"/>
          <w:szCs w:val="28"/>
        </w:rPr>
        <w:t xml:space="preserve"> ч.2 ст</w:t>
      </w:r>
      <w:r w:rsidRPr="0021426A">
        <w:rPr>
          <w:sz w:val="28"/>
          <w:szCs w:val="28"/>
        </w:rPr>
        <w:t>.</w:t>
      </w:r>
      <w:r w:rsidR="00DE63A6" w:rsidRPr="0021426A">
        <w:rPr>
          <w:sz w:val="28"/>
          <w:szCs w:val="28"/>
        </w:rPr>
        <w:t>103 Федерального закона от 05.04.2013 №</w:t>
      </w:r>
      <w:r w:rsidRPr="0021426A">
        <w:rPr>
          <w:sz w:val="28"/>
          <w:szCs w:val="28"/>
        </w:rPr>
        <w:t xml:space="preserve"> 44-ФЗ</w:t>
      </w:r>
      <w:r w:rsidRPr="0021426A">
        <w:rPr>
          <w:sz w:val="28"/>
          <w:szCs w:val="28"/>
        </w:rPr>
        <w:br/>
      </w:r>
      <w:r w:rsidR="009D2BF4" w:rsidRPr="0021426A">
        <w:rPr>
          <w:sz w:val="28"/>
          <w:szCs w:val="28"/>
        </w:rPr>
        <w:t>«</w:t>
      </w:r>
      <w:r w:rsidR="00085442" w:rsidRPr="0021426A">
        <w:rPr>
          <w:sz w:val="28"/>
          <w:szCs w:val="28"/>
        </w:rPr>
        <w:t>О контрактной системе в сфере закупок товаров, работ, услуг для обеспечения государственных и муниципальных нужд</w:t>
      </w:r>
      <w:r w:rsidRPr="0021426A">
        <w:rPr>
          <w:sz w:val="28"/>
          <w:szCs w:val="28"/>
        </w:rPr>
        <w:t>»</w:t>
      </w:r>
      <w:r w:rsidR="00DE63A6" w:rsidRPr="0021426A">
        <w:rPr>
          <w:sz w:val="28"/>
          <w:szCs w:val="28"/>
        </w:rPr>
        <w:t>;</w:t>
      </w:r>
    </w:p>
    <w:p w:rsidR="00780FAD" w:rsidRPr="0021426A" w:rsidRDefault="00C64800" w:rsidP="006D6874">
      <w:pPr>
        <w:pStyle w:val="6"/>
        <w:spacing w:line="360" w:lineRule="auto"/>
        <w:rPr>
          <w:sz w:val="28"/>
          <w:szCs w:val="28"/>
        </w:rPr>
      </w:pPr>
      <w:r w:rsidRPr="0021426A">
        <w:rPr>
          <w:sz w:val="28"/>
          <w:szCs w:val="28"/>
        </w:rPr>
        <w:t>п. ж</w:t>
      </w:r>
      <w:r w:rsidR="0021426A">
        <w:rPr>
          <w:sz w:val="28"/>
          <w:szCs w:val="28"/>
        </w:rPr>
        <w:t xml:space="preserve"> ст.2 </w:t>
      </w:r>
      <w:r w:rsidR="00780FAD" w:rsidRPr="0021426A">
        <w:rPr>
          <w:sz w:val="28"/>
          <w:szCs w:val="28"/>
        </w:rPr>
        <w:t>Правил ведения реестра контрактов, заключенных заказчиками, утвержденных Постановлением Правитель</w:t>
      </w:r>
      <w:r w:rsidRPr="0021426A">
        <w:rPr>
          <w:sz w:val="28"/>
          <w:szCs w:val="28"/>
        </w:rPr>
        <w:t xml:space="preserve">ства </w:t>
      </w:r>
      <w:r w:rsidRPr="0021426A">
        <w:rPr>
          <w:sz w:val="28"/>
          <w:szCs w:val="28"/>
        </w:rPr>
        <w:lastRenderedPageBreak/>
        <w:t>Российской Федерации</w:t>
      </w:r>
      <w:r w:rsidR="00780FAD" w:rsidRPr="0021426A">
        <w:rPr>
          <w:sz w:val="28"/>
          <w:szCs w:val="28"/>
        </w:rPr>
        <w:t xml:space="preserve"> от 28.11.2013 №</w:t>
      </w:r>
      <w:r w:rsidRPr="0021426A">
        <w:rPr>
          <w:sz w:val="28"/>
          <w:szCs w:val="28"/>
        </w:rPr>
        <w:t xml:space="preserve"> </w:t>
      </w:r>
      <w:r w:rsidR="00780FAD" w:rsidRPr="0021426A">
        <w:rPr>
          <w:sz w:val="28"/>
          <w:szCs w:val="28"/>
        </w:rPr>
        <w:t xml:space="preserve">1084 </w:t>
      </w:r>
      <w:r w:rsidR="009D2BF4" w:rsidRPr="0021426A">
        <w:rPr>
          <w:sz w:val="28"/>
          <w:szCs w:val="28"/>
        </w:rPr>
        <w:t>«</w:t>
      </w:r>
      <w:r w:rsidR="00780FAD" w:rsidRPr="0021426A">
        <w:rPr>
          <w:sz w:val="28"/>
          <w:szCs w:val="28"/>
        </w:rPr>
        <w:t>О порядке ведения реестра контрактов, заключенных заказчиками, и реестра контрактов, содержащего сведения, составляющие государственную тайну</w:t>
      </w:r>
      <w:r w:rsidR="009D2BF4" w:rsidRPr="0021426A">
        <w:rPr>
          <w:sz w:val="28"/>
          <w:szCs w:val="28"/>
        </w:rPr>
        <w:t>»</w:t>
      </w:r>
      <w:r w:rsidR="00780FAD" w:rsidRPr="0021426A">
        <w:rPr>
          <w:sz w:val="28"/>
          <w:szCs w:val="28"/>
        </w:rPr>
        <w:t>.</w:t>
      </w:r>
    </w:p>
    <w:p w:rsidR="00CA73EC" w:rsidRPr="0021426A" w:rsidRDefault="00C64800" w:rsidP="006D6874">
      <w:pPr>
        <w:pStyle w:val="40"/>
        <w:spacing w:line="360" w:lineRule="auto"/>
      </w:pPr>
      <w:r w:rsidRPr="0021426A">
        <w:t>Агентс</w:t>
      </w:r>
      <w:r w:rsidR="009D2BF4" w:rsidRPr="0021426A">
        <w:t xml:space="preserve">тво </w:t>
      </w:r>
      <w:r w:rsidR="00CA73EC" w:rsidRPr="0021426A">
        <w:t>об</w:t>
      </w:r>
      <w:r w:rsidRPr="0021426A">
        <w:t xml:space="preserve">рабатывает персональные данные </w:t>
      </w:r>
      <w:r w:rsidR="00CA73EC" w:rsidRPr="0021426A">
        <w:t xml:space="preserve">указанной категории субъектов исключительно в целях </w:t>
      </w:r>
      <w:r w:rsidR="00934703" w:rsidRPr="0021426A">
        <w:t xml:space="preserve">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w:t>
      </w:r>
      <w:r w:rsidR="00CA73EC" w:rsidRPr="0021426A">
        <w:t xml:space="preserve">исполнения </w:t>
      </w:r>
      <w:r w:rsidR="000B4AD8" w:rsidRPr="0021426A">
        <w:t>обязател</w:t>
      </w:r>
      <w:r w:rsidR="000A162F" w:rsidRPr="0021426A">
        <w:t>ьств по заключенным гражданско-</w:t>
      </w:r>
      <w:r w:rsidR="000B4AD8" w:rsidRPr="0021426A">
        <w:t>правовым договорам</w:t>
      </w:r>
      <w:r w:rsidR="00CA73EC" w:rsidRPr="0021426A">
        <w:rPr>
          <w:rStyle w:val="aff3"/>
        </w:rPr>
        <w:footnoteReference w:id="62"/>
      </w:r>
      <w:r w:rsidR="00CA73EC" w:rsidRPr="0021426A">
        <w:t>.</w:t>
      </w:r>
    </w:p>
    <w:p w:rsidR="008F674F" w:rsidRPr="0021426A" w:rsidRDefault="00C64800" w:rsidP="006D6874">
      <w:pPr>
        <w:pStyle w:val="40"/>
        <w:spacing w:line="360" w:lineRule="auto"/>
      </w:pPr>
      <w:r w:rsidRPr="0021426A">
        <w:t xml:space="preserve">В связи с тем, </w:t>
      </w:r>
      <w:r w:rsidR="008F674F" w:rsidRPr="0021426A">
        <w:t xml:space="preserve">что в соответствии со </w:t>
      </w:r>
      <w:r w:rsidRPr="0021426A">
        <w:t xml:space="preserve">ст.273 Перечня Минкультуры для </w:t>
      </w:r>
      <w:r w:rsidR="008F674F" w:rsidRPr="0021426A">
        <w:t xml:space="preserve">материальных носителей персональных данных </w:t>
      </w:r>
      <w:r w:rsidR="004901D8" w:rsidRPr="0021426A">
        <w:t xml:space="preserve">руководителей юридических лиц, индивидуальных предпринимателей, а также физических лиц, с которыми </w:t>
      </w:r>
      <w:r w:rsidRPr="0021426A">
        <w:t>Агент</w:t>
      </w:r>
      <w:r w:rsidR="009D2BF4" w:rsidRPr="0021426A">
        <w:t xml:space="preserve">ством </w:t>
      </w:r>
      <w:r w:rsidR="004901D8" w:rsidRPr="0021426A">
        <w:t>заключены государс</w:t>
      </w:r>
      <w:r w:rsidR="0021426A">
        <w:t xml:space="preserve">твенные </w:t>
      </w:r>
      <w:r w:rsidR="009D2BF4" w:rsidRPr="0021426A">
        <w:t>контракты (гражданско-</w:t>
      </w:r>
      <w:r w:rsidR="004901D8" w:rsidRPr="0021426A">
        <w:t>правовые договоры)</w:t>
      </w:r>
      <w:r w:rsidR="0021426A">
        <w:t xml:space="preserve">, установлены </w:t>
      </w:r>
      <w:r w:rsidR="008F674F" w:rsidRPr="0021426A">
        <w:t>различные сроки архивного хранения</w:t>
      </w:r>
      <w:r w:rsidR="008F674F" w:rsidRPr="0021426A">
        <w:rPr>
          <w:rStyle w:val="aff3"/>
        </w:rPr>
        <w:footnoteReference w:id="63"/>
      </w:r>
      <w:r w:rsidR="008F674F" w:rsidRPr="0021426A">
        <w:t xml:space="preserve">, то в соответствии с ч.7 ст.5 </w:t>
      </w:r>
      <w:r w:rsidR="004C6C5F" w:rsidRPr="0021426A">
        <w:t xml:space="preserve">Федерального закона </w:t>
      </w:r>
      <w:r w:rsidR="001465CE" w:rsidRPr="0021426A">
        <w:t>от 27.07.2006 № 152-ФЗ «О персональных данных»</w:t>
      </w:r>
      <w:r w:rsidR="008F674F" w:rsidRPr="0021426A">
        <w:t xml:space="preserve"> цель обработ</w:t>
      </w:r>
      <w:r w:rsidRPr="0021426A">
        <w:t xml:space="preserve">ки персональных данных </w:t>
      </w:r>
      <w:r w:rsidR="008F674F" w:rsidRPr="0021426A">
        <w:t>указанной категории достигается по истечении срока хранения указа</w:t>
      </w:r>
      <w:r w:rsidRPr="0021426A">
        <w:t xml:space="preserve">нных документов, т.к. хранение </w:t>
      </w:r>
      <w:r w:rsidR="008F674F" w:rsidRPr="0021426A">
        <w:t>является одним из видов обработки персональных данных</w:t>
      </w:r>
      <w:r w:rsidR="008F674F" w:rsidRPr="0021426A">
        <w:rPr>
          <w:rStyle w:val="aff3"/>
        </w:rPr>
        <w:footnoteReference w:id="64"/>
      </w:r>
      <w:r w:rsidR="008F674F" w:rsidRPr="0021426A">
        <w:t>.</w:t>
      </w:r>
    </w:p>
    <w:p w:rsidR="00612E5D" w:rsidRPr="0021426A" w:rsidRDefault="00C64800" w:rsidP="006D6874">
      <w:pPr>
        <w:pStyle w:val="40"/>
        <w:spacing w:line="360" w:lineRule="auto"/>
      </w:pPr>
      <w:r w:rsidRPr="0021426A">
        <w:t xml:space="preserve">При достижении </w:t>
      </w:r>
      <w:r w:rsidR="00612E5D" w:rsidRPr="0021426A">
        <w:t>целей обработка указанной категории персональных данных должна быть прекращена</w:t>
      </w:r>
      <w:r w:rsidR="00612E5D" w:rsidRPr="0021426A">
        <w:rPr>
          <w:rStyle w:val="aff3"/>
        </w:rPr>
        <w:footnoteReference w:id="65"/>
      </w:r>
      <w:r w:rsidR="00612E5D" w:rsidRPr="0021426A">
        <w:t xml:space="preserve">, а персональные </w:t>
      </w:r>
      <w:r w:rsidR="00612E5D" w:rsidRPr="0021426A">
        <w:lastRenderedPageBreak/>
        <w:t>данные подлежат уничтожению в срок, не превышающий тридцати дней</w:t>
      </w:r>
      <w:r w:rsidR="00612E5D" w:rsidRPr="0021426A">
        <w:rPr>
          <w:rStyle w:val="aff3"/>
        </w:rPr>
        <w:footnoteReference w:id="66"/>
      </w:r>
      <w:r w:rsidR="00612E5D" w:rsidRPr="0021426A">
        <w:t>, если иное не определено федеральными законами.</w:t>
      </w:r>
    </w:p>
    <w:p w:rsidR="006661D7" w:rsidRPr="0021426A" w:rsidRDefault="006661D7" w:rsidP="006D6874">
      <w:pPr>
        <w:pStyle w:val="40"/>
        <w:numPr>
          <w:ilvl w:val="0"/>
          <w:numId w:val="0"/>
        </w:numPr>
        <w:spacing w:line="360" w:lineRule="auto"/>
        <w:ind w:left="1728"/>
      </w:pPr>
    </w:p>
    <w:p w:rsidR="009D1D70" w:rsidRPr="0021426A" w:rsidRDefault="005542FF" w:rsidP="006D6874">
      <w:pPr>
        <w:pStyle w:val="2e"/>
        <w:spacing w:line="360" w:lineRule="auto"/>
      </w:pPr>
      <w:bookmarkStart w:id="16" w:name="_Toc293510852"/>
      <w:r w:rsidRPr="0021426A">
        <w:t xml:space="preserve"> </w:t>
      </w:r>
      <w:r w:rsidR="00913832" w:rsidRPr="0021426A">
        <w:t xml:space="preserve">Источники получения </w:t>
      </w:r>
      <w:bookmarkEnd w:id="16"/>
      <w:r w:rsidR="0048475B" w:rsidRPr="0021426A">
        <w:t>персональных данных</w:t>
      </w:r>
    </w:p>
    <w:p w:rsidR="00044378" w:rsidRPr="0021426A" w:rsidRDefault="00044378" w:rsidP="006D6874">
      <w:pPr>
        <w:pStyle w:val="22"/>
        <w:numPr>
          <w:ilvl w:val="0"/>
          <w:numId w:val="0"/>
        </w:numPr>
        <w:spacing w:line="360" w:lineRule="auto"/>
        <w:ind w:left="851"/>
      </w:pPr>
    </w:p>
    <w:p w:rsidR="00FB5923" w:rsidRPr="0021426A" w:rsidRDefault="00C64800" w:rsidP="006D6874">
      <w:pPr>
        <w:pStyle w:val="33"/>
        <w:spacing w:line="360" w:lineRule="auto"/>
      </w:pPr>
      <w:bookmarkStart w:id="17" w:name="_Toc260675641"/>
      <w:bookmarkStart w:id="18" w:name="_Toc293510853"/>
      <w:r w:rsidRPr="0021426A">
        <w:t>Агент</w:t>
      </w:r>
      <w:r w:rsidR="009D2BF4" w:rsidRPr="0021426A">
        <w:t>ство</w:t>
      </w:r>
      <w:r w:rsidR="00FB5923" w:rsidRPr="0021426A">
        <w:t xml:space="preserve"> все необходимые персональные данные гражданских служащих получает лично у каждого гражданского служащего. В случае возникновения необходимости получения персональных данных гражданского служащего у третьей стороны </w:t>
      </w:r>
      <w:r w:rsidRPr="0021426A">
        <w:t>Агент</w:t>
      </w:r>
      <w:r w:rsidR="009D2BF4" w:rsidRPr="0021426A">
        <w:t>ство</w:t>
      </w:r>
      <w:r w:rsidR="00FB5923" w:rsidRPr="0021426A">
        <w:t xml:space="preserve"> извещает об этом гражданского служащего заранее, получает его письменное согласие и сообщает гражданскому служащему о целях, о предполагаемых источниках и способах получения персональных данных</w:t>
      </w:r>
      <w:r w:rsidR="00FB5923" w:rsidRPr="0021426A">
        <w:rPr>
          <w:rStyle w:val="aff3"/>
        </w:rPr>
        <w:footnoteReference w:id="67"/>
      </w:r>
      <w:r w:rsidR="00FB5923" w:rsidRPr="0021426A">
        <w:t>.</w:t>
      </w:r>
    </w:p>
    <w:p w:rsidR="00222865" w:rsidRPr="0021426A" w:rsidRDefault="00C64800" w:rsidP="006D6874">
      <w:pPr>
        <w:pStyle w:val="33"/>
        <w:spacing w:line="360" w:lineRule="auto"/>
      </w:pPr>
      <w:r w:rsidRPr="0021426A">
        <w:t>Агент</w:t>
      </w:r>
      <w:r w:rsidR="004F7AFA" w:rsidRPr="0021426A">
        <w:t>ство</w:t>
      </w:r>
      <w:r w:rsidR="000C6FF9" w:rsidRPr="0021426A">
        <w:t xml:space="preserve"> </w:t>
      </w:r>
      <w:r w:rsidR="00222865" w:rsidRPr="0021426A">
        <w:t>все необходимые персональные данные работника получает у него самого. В случае возникновения необходимости получения персональных данных работника у третьей стороны работник извещается об этом заранее, при этом получается его письменное согласие и работнику сообщается о целях, предполагаемых источниках и способах получения персональных данных</w:t>
      </w:r>
      <w:r w:rsidR="00222865" w:rsidRPr="0021426A">
        <w:rPr>
          <w:rStyle w:val="aff3"/>
        </w:rPr>
        <w:footnoteReference w:id="68"/>
      </w:r>
      <w:r w:rsidR="00222865" w:rsidRPr="0021426A">
        <w:t>.</w:t>
      </w:r>
    </w:p>
    <w:p w:rsidR="00934620" w:rsidRPr="0021426A" w:rsidRDefault="00441C14" w:rsidP="006D6874">
      <w:pPr>
        <w:pStyle w:val="33"/>
        <w:spacing w:line="360" w:lineRule="auto"/>
      </w:pPr>
      <w:r w:rsidRPr="0021426A">
        <w:t>Агент</w:t>
      </w:r>
      <w:r w:rsidR="004F7AFA" w:rsidRPr="0021426A">
        <w:t>ство</w:t>
      </w:r>
      <w:r w:rsidR="000C6FF9" w:rsidRPr="0021426A">
        <w:t xml:space="preserve"> </w:t>
      </w:r>
      <w:r w:rsidR="00934620" w:rsidRPr="0021426A">
        <w:t xml:space="preserve">все необходимые персональные данные должностных лиц </w:t>
      </w:r>
      <w:r w:rsidRPr="0021426A">
        <w:t>Агент</w:t>
      </w:r>
      <w:r w:rsidR="004F7AFA" w:rsidRPr="0021426A">
        <w:t>ства</w:t>
      </w:r>
      <w:r w:rsidR="00934620" w:rsidRPr="0021426A">
        <w:t xml:space="preserve">, чьи </w:t>
      </w:r>
      <w:r w:rsidRPr="0021426A">
        <w:t>персональные данные размещены</w:t>
      </w:r>
      <w:r w:rsidR="00DE0FAE" w:rsidRPr="0021426A">
        <w:t xml:space="preserve"> </w:t>
      </w:r>
      <w:r w:rsidR="00934620" w:rsidRPr="0021426A">
        <w:t>в общедоступных источниках</w:t>
      </w:r>
      <w:r w:rsidR="00DE0FAE" w:rsidRPr="0021426A">
        <w:t>,</w:t>
      </w:r>
      <w:r w:rsidR="00934620" w:rsidRPr="0021426A">
        <w:t xml:space="preserve"> получает от самих субъектов ПДн </w:t>
      </w:r>
      <w:r w:rsidRPr="0021426A">
        <w:t>Агент</w:t>
      </w:r>
      <w:r w:rsidR="00A44266" w:rsidRPr="0021426A">
        <w:t>ства</w:t>
      </w:r>
      <w:r w:rsidR="0027506B" w:rsidRPr="0021426A">
        <w:t xml:space="preserve"> </w:t>
      </w:r>
      <w:r w:rsidR="00934620" w:rsidRPr="0021426A">
        <w:t>с письменного согласия субъекта персональных данных</w:t>
      </w:r>
      <w:r w:rsidR="00DE0FAE" w:rsidRPr="0021426A">
        <w:rPr>
          <w:rStyle w:val="aff3"/>
        </w:rPr>
        <w:footnoteReference w:id="69"/>
      </w:r>
      <w:r w:rsidR="00934620" w:rsidRPr="0021426A">
        <w:t xml:space="preserve">. </w:t>
      </w:r>
    </w:p>
    <w:p w:rsidR="00686954" w:rsidRPr="0021426A" w:rsidRDefault="00441C14" w:rsidP="006D6874">
      <w:pPr>
        <w:pStyle w:val="33"/>
        <w:spacing w:line="360" w:lineRule="auto"/>
      </w:pPr>
      <w:r w:rsidRPr="0021426A">
        <w:lastRenderedPageBreak/>
        <w:t>Агент</w:t>
      </w:r>
      <w:r w:rsidR="004F7AFA" w:rsidRPr="0021426A">
        <w:t>ство</w:t>
      </w:r>
      <w:r w:rsidR="00D40DE3" w:rsidRPr="0021426A">
        <w:t xml:space="preserve"> все необходимые персональные данные</w:t>
      </w:r>
      <w:r w:rsidRPr="0021426A">
        <w:t xml:space="preserve"> лиц, </w:t>
      </w:r>
      <w:r w:rsidR="00112EA6" w:rsidRPr="0021426A">
        <w:t xml:space="preserve">внесенных в кадровый резерв на государственной гражданской службе </w:t>
      </w:r>
      <w:r w:rsidRPr="0021426A">
        <w:t>Агент</w:t>
      </w:r>
      <w:r w:rsidR="004F7AFA" w:rsidRPr="0021426A">
        <w:t>ства</w:t>
      </w:r>
      <w:r w:rsidR="00686954" w:rsidRPr="0021426A">
        <w:t xml:space="preserve">, </w:t>
      </w:r>
      <w:r w:rsidR="00112EA6" w:rsidRPr="0021426A">
        <w:t>получает от самих субъектов персональных данных</w:t>
      </w:r>
      <w:r w:rsidR="00112EA6" w:rsidRPr="0021426A">
        <w:rPr>
          <w:vertAlign w:val="superscript"/>
        </w:rPr>
        <w:footnoteReference w:id="70"/>
      </w:r>
      <w:r w:rsidR="00112EA6" w:rsidRPr="0021426A">
        <w:t>.</w:t>
      </w:r>
    </w:p>
    <w:p w:rsidR="004C267B" w:rsidRPr="0021426A" w:rsidRDefault="00441C14" w:rsidP="006D6874">
      <w:pPr>
        <w:pStyle w:val="33"/>
        <w:spacing w:line="360" w:lineRule="auto"/>
      </w:pPr>
      <w:r w:rsidRPr="0021426A">
        <w:t>Агент</w:t>
      </w:r>
      <w:r w:rsidR="004F7AFA" w:rsidRPr="0021426A">
        <w:t>ство</w:t>
      </w:r>
      <w:r w:rsidR="00686954" w:rsidRPr="0021426A">
        <w:t xml:space="preserve"> все необходимые персональные данные</w:t>
      </w:r>
      <w:r w:rsidR="00835228" w:rsidRPr="0021426A">
        <w:t xml:space="preserve"> претендентов на замещение вакантной должности гражданской службы, не допущенных к участию в конкурсе, и кандидатов, участвовавших в конкурсе</w:t>
      </w:r>
      <w:r w:rsidR="00686954" w:rsidRPr="0021426A">
        <w:t xml:space="preserve"> получает </w:t>
      </w:r>
      <w:r w:rsidR="004C267B" w:rsidRPr="0021426A">
        <w:t>от них самих</w:t>
      </w:r>
      <w:r w:rsidR="004C267B" w:rsidRPr="0021426A">
        <w:rPr>
          <w:vertAlign w:val="superscript"/>
        </w:rPr>
        <w:footnoteReference w:id="71"/>
      </w:r>
      <w:r w:rsidR="004C267B" w:rsidRPr="0021426A">
        <w:t xml:space="preserve">. В случае возникновения необходимости получения персональных данных лиц указанной категории у третьей стороны </w:t>
      </w:r>
      <w:r w:rsidRPr="0021426A">
        <w:t>Агент</w:t>
      </w:r>
      <w:r w:rsidR="004C267B" w:rsidRPr="0021426A">
        <w:t>ство извещает субъектов персональных данных заранее, получает его письменное согласие и сообщает претенденту или кандидату, о предполагаемых источниках и способах получения персональных данных</w:t>
      </w:r>
      <w:r w:rsidR="004C267B" w:rsidRPr="0021426A">
        <w:rPr>
          <w:vertAlign w:val="superscript"/>
        </w:rPr>
        <w:footnoteReference w:id="72"/>
      </w:r>
      <w:r w:rsidR="004C267B" w:rsidRPr="0021426A">
        <w:t>.</w:t>
      </w:r>
    </w:p>
    <w:p w:rsidR="004712E8" w:rsidRPr="0021426A" w:rsidRDefault="00462292" w:rsidP="006D6874">
      <w:pPr>
        <w:pStyle w:val="33"/>
        <w:spacing w:line="360" w:lineRule="auto"/>
      </w:pPr>
      <w:r w:rsidRPr="0021426A">
        <w:t xml:space="preserve">Все необходимые персональные данные </w:t>
      </w:r>
      <w:r w:rsidR="00E72656" w:rsidRPr="0021426A">
        <w:t xml:space="preserve">получателей </w:t>
      </w:r>
      <w:r w:rsidR="00D259C5" w:rsidRPr="0021426A">
        <w:t>государственных</w:t>
      </w:r>
      <w:r w:rsidR="00E72656" w:rsidRPr="0021426A">
        <w:t xml:space="preserve"> услуг </w:t>
      </w:r>
      <w:r w:rsidR="00441C14" w:rsidRPr="0021426A">
        <w:t>Агент</w:t>
      </w:r>
      <w:r w:rsidR="004F7AFA" w:rsidRPr="0021426A">
        <w:t>ство</w:t>
      </w:r>
      <w:r w:rsidRPr="0021426A">
        <w:t xml:space="preserve"> </w:t>
      </w:r>
      <w:r w:rsidR="00EB2BEB" w:rsidRPr="0021426A">
        <w:t xml:space="preserve">или подведомственное учреждение, которому </w:t>
      </w:r>
      <w:r w:rsidR="00441C14" w:rsidRPr="0021426A">
        <w:t>Агент</w:t>
      </w:r>
      <w:r w:rsidR="00EB2BEB" w:rsidRPr="0021426A">
        <w:t xml:space="preserve">ством переданы полномочия по предоставлению государственных услуг, </w:t>
      </w:r>
      <w:r w:rsidRPr="0021426A">
        <w:t xml:space="preserve">получает </w:t>
      </w:r>
      <w:r w:rsidR="00E46F99" w:rsidRPr="0021426A">
        <w:t xml:space="preserve">на законном основании в процессе </w:t>
      </w:r>
      <w:r w:rsidR="00E72656" w:rsidRPr="0021426A">
        <w:t>межведомственного взаимодействия</w:t>
      </w:r>
      <w:r w:rsidR="00E72656" w:rsidRPr="0021426A">
        <w:rPr>
          <w:rStyle w:val="aff3"/>
        </w:rPr>
        <w:footnoteReference w:id="73"/>
      </w:r>
      <w:r w:rsidR="00A84D4A" w:rsidRPr="0021426A">
        <w:t xml:space="preserve"> или </w:t>
      </w:r>
      <w:r w:rsidRPr="0021426A">
        <w:t xml:space="preserve">от самого </w:t>
      </w:r>
      <w:r w:rsidR="00E72656" w:rsidRPr="0021426A">
        <w:t>субъекта ПДн</w:t>
      </w:r>
      <w:r w:rsidR="0086277C" w:rsidRPr="0021426A">
        <w:t>.</w:t>
      </w:r>
      <w:r w:rsidR="00441C14" w:rsidRPr="0021426A">
        <w:t xml:space="preserve"> Субъ</w:t>
      </w:r>
      <w:r w:rsidR="0011364D" w:rsidRPr="0021426A">
        <w:t>ект</w:t>
      </w:r>
      <w:r w:rsidR="00EB2BEB" w:rsidRPr="0021426A">
        <w:t>у</w:t>
      </w:r>
      <w:r w:rsidR="0011364D" w:rsidRPr="0021426A">
        <w:t xml:space="preserve"> ПДн доводятся последствия отказа от предоставления персональных данных</w:t>
      </w:r>
      <w:r w:rsidR="00EB2BEB" w:rsidRPr="0021426A">
        <w:t xml:space="preserve"> для получения услуг </w:t>
      </w:r>
      <w:r w:rsidR="00441C14" w:rsidRPr="0021426A">
        <w:t>Агент</w:t>
      </w:r>
      <w:r w:rsidR="00EB2BEB" w:rsidRPr="0021426A">
        <w:t>ству или его подведо</w:t>
      </w:r>
      <w:r w:rsidR="00D632D2" w:rsidRPr="0021426A">
        <w:t>мственному учреждению путем разъ</w:t>
      </w:r>
      <w:r w:rsidR="00EB2BEB" w:rsidRPr="0021426A">
        <w:t>яснения необходимости предоставления ПДн.</w:t>
      </w:r>
      <w:r w:rsidR="0011364D" w:rsidRPr="0021426A">
        <w:t xml:space="preserve"> </w:t>
      </w:r>
    </w:p>
    <w:p w:rsidR="00D40DE3" w:rsidRPr="0021426A" w:rsidRDefault="00441C14" w:rsidP="006D6874">
      <w:pPr>
        <w:pStyle w:val="33"/>
        <w:spacing w:line="360" w:lineRule="auto"/>
      </w:pPr>
      <w:r w:rsidRPr="0021426A">
        <w:t>Агент</w:t>
      </w:r>
      <w:r w:rsidR="004F7AFA" w:rsidRPr="0021426A">
        <w:t>ство</w:t>
      </w:r>
      <w:r w:rsidR="00D40DE3" w:rsidRPr="0021426A">
        <w:t xml:space="preserve"> все необходимые персональные данные лиц, о</w:t>
      </w:r>
      <w:r w:rsidRPr="0021426A">
        <w:t>братившихся в</w:t>
      </w:r>
      <w:r w:rsidR="00D40DE3" w:rsidRPr="0021426A">
        <w:t xml:space="preserve"> </w:t>
      </w:r>
      <w:r w:rsidRPr="0021426A">
        <w:t>Агент</w:t>
      </w:r>
      <w:r w:rsidR="004F7AFA" w:rsidRPr="0021426A">
        <w:t>ство</w:t>
      </w:r>
      <w:r w:rsidR="00D40DE3" w:rsidRPr="0021426A">
        <w:t xml:space="preserve"> по различным вопросам, получает от них самих</w:t>
      </w:r>
      <w:r w:rsidR="00D40DE3" w:rsidRPr="0021426A">
        <w:rPr>
          <w:rStyle w:val="aff3"/>
        </w:rPr>
        <w:footnoteReference w:id="74"/>
      </w:r>
      <w:r w:rsidR="00D40DE3" w:rsidRPr="0021426A">
        <w:t xml:space="preserve">. </w:t>
      </w:r>
      <w:r w:rsidR="00704FBA" w:rsidRPr="0021426A">
        <w:t>Субъ</w:t>
      </w:r>
      <w:r w:rsidR="00EB2BEB" w:rsidRPr="0021426A">
        <w:t xml:space="preserve">екту ПДн </w:t>
      </w:r>
      <w:r w:rsidR="00EB2BEB" w:rsidRPr="0021426A">
        <w:lastRenderedPageBreak/>
        <w:t xml:space="preserve">доводятся последствия отказа от предоставления персональных данных </w:t>
      </w:r>
      <w:r w:rsidRPr="0021426A">
        <w:t>Агент</w:t>
      </w:r>
      <w:r w:rsidR="00EB2BEB" w:rsidRPr="0021426A">
        <w:t xml:space="preserve">ству </w:t>
      </w:r>
      <w:r w:rsidR="00704FBA" w:rsidRPr="0021426A">
        <w:t>путем разъ</w:t>
      </w:r>
      <w:r w:rsidR="00EB2BEB" w:rsidRPr="0021426A">
        <w:t>яснения необходимости предоставления ПДн.</w:t>
      </w:r>
    </w:p>
    <w:p w:rsidR="00D40DE3" w:rsidRPr="0021426A" w:rsidRDefault="00441C14" w:rsidP="006D6874">
      <w:pPr>
        <w:pStyle w:val="33"/>
        <w:spacing w:line="360" w:lineRule="auto"/>
      </w:pPr>
      <w:r w:rsidRPr="0021426A">
        <w:t>Агент</w:t>
      </w:r>
      <w:r w:rsidR="004F7AFA" w:rsidRPr="0021426A">
        <w:t>ство</w:t>
      </w:r>
      <w:r w:rsidR="00D40DE3" w:rsidRPr="0021426A">
        <w:t xml:space="preserve"> все необходимые персональные данные руководителей юридических лиц, индивидуальных предпринимателей, а также физических лиц, с которыми </w:t>
      </w:r>
      <w:r w:rsidRPr="0021426A">
        <w:t>Агент</w:t>
      </w:r>
      <w:r w:rsidR="005C0337" w:rsidRPr="0021426A">
        <w:t>ством</w:t>
      </w:r>
      <w:r w:rsidR="00D40DE3" w:rsidRPr="0021426A">
        <w:t xml:space="preserve"> заключены государс</w:t>
      </w:r>
      <w:r w:rsidR="0021426A">
        <w:t>твенные</w:t>
      </w:r>
      <w:r w:rsidR="004F7AFA" w:rsidRPr="0021426A">
        <w:t xml:space="preserve"> контракты (гражданско-</w:t>
      </w:r>
      <w:r w:rsidR="00D40DE3" w:rsidRPr="0021426A">
        <w:t>правовые договоры), получает от них самих</w:t>
      </w:r>
      <w:r w:rsidR="00D40DE3" w:rsidRPr="0021426A">
        <w:rPr>
          <w:rStyle w:val="aff3"/>
        </w:rPr>
        <w:footnoteReference w:id="75"/>
      </w:r>
      <w:r w:rsidR="00D40DE3" w:rsidRPr="0021426A">
        <w:t>.</w:t>
      </w:r>
    </w:p>
    <w:p w:rsidR="00CE5D71" w:rsidRPr="0021426A" w:rsidRDefault="00CE5D71" w:rsidP="006D6874">
      <w:pPr>
        <w:pStyle w:val="33"/>
        <w:numPr>
          <w:ilvl w:val="0"/>
          <w:numId w:val="0"/>
        </w:numPr>
        <w:spacing w:line="360" w:lineRule="auto"/>
        <w:ind w:left="1781"/>
      </w:pPr>
    </w:p>
    <w:bookmarkEnd w:id="17"/>
    <w:bookmarkEnd w:id="18"/>
    <w:p w:rsidR="00AA219C" w:rsidRPr="0021426A" w:rsidRDefault="005542FF" w:rsidP="006D6874">
      <w:pPr>
        <w:pStyle w:val="2e"/>
        <w:spacing w:line="360" w:lineRule="auto"/>
      </w:pPr>
      <w:r w:rsidRPr="0021426A">
        <w:t xml:space="preserve"> </w:t>
      </w:r>
      <w:r w:rsidR="00AA219C" w:rsidRPr="0021426A">
        <w:t xml:space="preserve">Порядок получения </w:t>
      </w:r>
      <w:r w:rsidR="00F057C7" w:rsidRPr="0021426A">
        <w:t>Агент</w:t>
      </w:r>
      <w:r w:rsidR="004F7AFA" w:rsidRPr="0021426A">
        <w:t xml:space="preserve">ством </w:t>
      </w:r>
      <w:r w:rsidR="00AA219C" w:rsidRPr="0021426A">
        <w:t>согласия субъектов на обработку их персональных данных</w:t>
      </w:r>
      <w:r w:rsidR="00143518" w:rsidRPr="0021426A">
        <w:t xml:space="preserve"> и порядок отзыва субъектами ранее данного согласия на обработку их персональных данных</w:t>
      </w:r>
    </w:p>
    <w:p w:rsidR="006E1D1B" w:rsidRPr="0021426A" w:rsidRDefault="006E1D1B" w:rsidP="006D6874">
      <w:pPr>
        <w:pStyle w:val="22"/>
        <w:numPr>
          <w:ilvl w:val="0"/>
          <w:numId w:val="0"/>
        </w:numPr>
        <w:spacing w:line="360" w:lineRule="auto"/>
        <w:ind w:left="4260"/>
      </w:pPr>
    </w:p>
    <w:p w:rsidR="00BD6A5E" w:rsidRPr="0021426A" w:rsidRDefault="00BD6A5E" w:rsidP="006D6874">
      <w:pPr>
        <w:pStyle w:val="3c"/>
        <w:spacing w:line="360" w:lineRule="auto"/>
      </w:pPr>
      <w:r w:rsidRPr="0021426A">
        <w:t xml:space="preserve">Порядок получения </w:t>
      </w:r>
      <w:r w:rsidR="00D632D2" w:rsidRPr="0021426A">
        <w:t>Агент</w:t>
      </w:r>
      <w:r w:rsidR="004F7AFA" w:rsidRPr="0021426A">
        <w:t xml:space="preserve">ством </w:t>
      </w:r>
      <w:r w:rsidRPr="0021426A">
        <w:t xml:space="preserve">согласия гражданских служащих </w:t>
      </w:r>
      <w:r w:rsidR="00596015" w:rsidRPr="0021426A">
        <w:t>Агент</w:t>
      </w:r>
      <w:r w:rsidRPr="0021426A">
        <w:t>ства на обработку их персональных данных и порядок отзыва гражданскими служащими ранее данного согласия на обработку их персональных данных</w:t>
      </w:r>
    </w:p>
    <w:p w:rsidR="00BD6A5E" w:rsidRPr="0021426A" w:rsidRDefault="00BD6A5E" w:rsidP="006D6874">
      <w:pPr>
        <w:pStyle w:val="22"/>
        <w:numPr>
          <w:ilvl w:val="0"/>
          <w:numId w:val="0"/>
        </w:numPr>
        <w:spacing w:line="360" w:lineRule="auto"/>
        <w:ind w:left="4260"/>
      </w:pPr>
    </w:p>
    <w:p w:rsidR="00BD6A5E" w:rsidRPr="0021426A" w:rsidRDefault="00BD6A5E" w:rsidP="006D6874">
      <w:pPr>
        <w:pStyle w:val="40"/>
        <w:spacing w:line="360" w:lineRule="auto"/>
      </w:pPr>
      <w:r w:rsidRPr="0021426A">
        <w:t>В соответствии с:</w:t>
      </w:r>
    </w:p>
    <w:p w:rsidR="00BD6A5E" w:rsidRPr="0021426A" w:rsidRDefault="00BD6A5E" w:rsidP="006D6874">
      <w:pPr>
        <w:pStyle w:val="6"/>
        <w:spacing w:line="360" w:lineRule="auto"/>
        <w:rPr>
          <w:sz w:val="28"/>
          <w:szCs w:val="28"/>
        </w:rPr>
      </w:pPr>
      <w:r w:rsidRPr="0021426A">
        <w:rPr>
          <w:sz w:val="28"/>
          <w:szCs w:val="28"/>
        </w:rPr>
        <w:t>ст.</w:t>
      </w:r>
      <w:r w:rsidR="0021426A">
        <w:rPr>
          <w:sz w:val="28"/>
          <w:szCs w:val="28"/>
        </w:rPr>
        <w:t xml:space="preserve"> </w:t>
      </w:r>
      <w:r w:rsidRPr="0021426A">
        <w:rPr>
          <w:sz w:val="28"/>
          <w:szCs w:val="28"/>
        </w:rPr>
        <w:t>23 и ст.</w:t>
      </w:r>
      <w:r w:rsidR="0021426A">
        <w:rPr>
          <w:sz w:val="28"/>
          <w:szCs w:val="28"/>
        </w:rPr>
        <w:t xml:space="preserve"> </w:t>
      </w:r>
      <w:r w:rsidRPr="0021426A">
        <w:rPr>
          <w:sz w:val="28"/>
          <w:szCs w:val="28"/>
        </w:rPr>
        <w:t>24 Кон</w:t>
      </w:r>
      <w:r w:rsidR="0021426A">
        <w:rPr>
          <w:sz w:val="28"/>
          <w:szCs w:val="28"/>
        </w:rPr>
        <w:t>ституции Российской Федерации;</w:t>
      </w:r>
    </w:p>
    <w:p w:rsidR="00BD6A5E" w:rsidRPr="0021426A" w:rsidRDefault="00BD6A5E" w:rsidP="006D6874">
      <w:pPr>
        <w:pStyle w:val="6"/>
        <w:spacing w:line="360" w:lineRule="auto"/>
        <w:rPr>
          <w:sz w:val="28"/>
          <w:szCs w:val="28"/>
        </w:rPr>
      </w:pPr>
      <w:r w:rsidRPr="0021426A">
        <w:rPr>
          <w:sz w:val="28"/>
          <w:szCs w:val="28"/>
        </w:rPr>
        <w:t>п.</w:t>
      </w:r>
      <w:r w:rsidR="0021426A">
        <w:rPr>
          <w:sz w:val="28"/>
          <w:szCs w:val="28"/>
        </w:rPr>
        <w:t xml:space="preserve"> </w:t>
      </w:r>
      <w:r w:rsidRPr="0021426A">
        <w:rPr>
          <w:sz w:val="28"/>
          <w:szCs w:val="28"/>
        </w:rPr>
        <w:t>2 ч.</w:t>
      </w:r>
      <w:r w:rsidR="0021426A">
        <w:rPr>
          <w:sz w:val="28"/>
          <w:szCs w:val="28"/>
        </w:rPr>
        <w:t xml:space="preserve"> </w:t>
      </w:r>
      <w:r w:rsidRPr="0021426A">
        <w:rPr>
          <w:sz w:val="28"/>
          <w:szCs w:val="28"/>
        </w:rPr>
        <w:t>1 ст.</w:t>
      </w:r>
      <w:r w:rsidR="0021426A">
        <w:rPr>
          <w:sz w:val="28"/>
          <w:szCs w:val="28"/>
        </w:rPr>
        <w:t xml:space="preserve"> </w:t>
      </w:r>
      <w:r w:rsidRPr="0021426A">
        <w:rPr>
          <w:sz w:val="28"/>
          <w:szCs w:val="28"/>
        </w:rPr>
        <w:t xml:space="preserve">42 </w:t>
      </w:r>
      <w:r w:rsidR="00596015" w:rsidRPr="0021426A">
        <w:rPr>
          <w:sz w:val="28"/>
          <w:szCs w:val="28"/>
        </w:rPr>
        <w:t>Федерального закона</w:t>
      </w:r>
      <w:r w:rsidR="004D16F7" w:rsidRPr="0021426A">
        <w:rPr>
          <w:sz w:val="28"/>
          <w:szCs w:val="28"/>
        </w:rPr>
        <w:t xml:space="preserve"> от 27.07.2004 №</w:t>
      </w:r>
      <w:r w:rsidR="00596015" w:rsidRPr="0021426A">
        <w:rPr>
          <w:sz w:val="28"/>
          <w:szCs w:val="28"/>
        </w:rPr>
        <w:t xml:space="preserve"> 79-ФЗ</w:t>
      </w:r>
      <w:r w:rsidR="00596015" w:rsidRPr="0021426A">
        <w:rPr>
          <w:sz w:val="28"/>
          <w:szCs w:val="28"/>
        </w:rPr>
        <w:br/>
      </w:r>
      <w:r w:rsidR="004F7AFA" w:rsidRPr="0021426A">
        <w:rPr>
          <w:sz w:val="28"/>
          <w:szCs w:val="28"/>
        </w:rPr>
        <w:t>«</w:t>
      </w:r>
      <w:r w:rsidR="004D16F7" w:rsidRPr="0021426A">
        <w:rPr>
          <w:sz w:val="28"/>
          <w:szCs w:val="28"/>
        </w:rPr>
        <w:t>О государственной гражданской службе Российской Федерации</w:t>
      </w:r>
      <w:r w:rsidR="004F7AFA" w:rsidRPr="0021426A">
        <w:rPr>
          <w:sz w:val="28"/>
          <w:szCs w:val="28"/>
        </w:rPr>
        <w:t>»</w:t>
      </w:r>
      <w:r w:rsidRPr="0021426A">
        <w:rPr>
          <w:sz w:val="28"/>
          <w:szCs w:val="28"/>
        </w:rPr>
        <w:t>;</w:t>
      </w:r>
    </w:p>
    <w:p w:rsidR="00BD6A5E" w:rsidRPr="0021426A" w:rsidRDefault="00596015" w:rsidP="006D6874">
      <w:pPr>
        <w:pStyle w:val="6"/>
        <w:spacing w:line="360" w:lineRule="auto"/>
        <w:rPr>
          <w:sz w:val="28"/>
          <w:szCs w:val="28"/>
        </w:rPr>
      </w:pPr>
      <w:r w:rsidRPr="0021426A">
        <w:rPr>
          <w:sz w:val="28"/>
          <w:szCs w:val="28"/>
        </w:rPr>
        <w:t>п.</w:t>
      </w:r>
      <w:r w:rsidR="0021426A">
        <w:rPr>
          <w:sz w:val="28"/>
          <w:szCs w:val="28"/>
        </w:rPr>
        <w:t xml:space="preserve"> </w:t>
      </w:r>
      <w:r w:rsidRPr="0021426A">
        <w:rPr>
          <w:sz w:val="28"/>
          <w:szCs w:val="28"/>
        </w:rPr>
        <w:t>1</w:t>
      </w:r>
      <w:r w:rsidR="00BD6A5E" w:rsidRPr="0021426A">
        <w:rPr>
          <w:sz w:val="28"/>
          <w:szCs w:val="28"/>
        </w:rPr>
        <w:t xml:space="preserve"> ч.</w:t>
      </w:r>
      <w:r w:rsidR="0021426A">
        <w:rPr>
          <w:sz w:val="28"/>
          <w:szCs w:val="28"/>
        </w:rPr>
        <w:t xml:space="preserve"> </w:t>
      </w:r>
      <w:r w:rsidR="00BD6A5E" w:rsidRPr="0021426A">
        <w:rPr>
          <w:sz w:val="28"/>
          <w:szCs w:val="28"/>
        </w:rPr>
        <w:t>1 ст.</w:t>
      </w:r>
      <w:r w:rsidR="0021426A">
        <w:rPr>
          <w:sz w:val="28"/>
          <w:szCs w:val="28"/>
        </w:rPr>
        <w:t xml:space="preserve"> </w:t>
      </w:r>
      <w:r w:rsidR="00BD6A5E" w:rsidRPr="0021426A">
        <w:rPr>
          <w:sz w:val="28"/>
          <w:szCs w:val="28"/>
        </w:rPr>
        <w:t xml:space="preserve">6 </w:t>
      </w:r>
      <w:r w:rsidR="004D16F7" w:rsidRPr="0021426A">
        <w:rPr>
          <w:sz w:val="28"/>
          <w:szCs w:val="28"/>
        </w:rPr>
        <w:t>Федерального закона от 27.07.2006 №</w:t>
      </w:r>
      <w:r w:rsidRPr="0021426A">
        <w:rPr>
          <w:sz w:val="28"/>
          <w:szCs w:val="28"/>
        </w:rPr>
        <w:t xml:space="preserve"> 152-ФЗ</w:t>
      </w:r>
      <w:r w:rsidRPr="0021426A">
        <w:rPr>
          <w:sz w:val="28"/>
          <w:szCs w:val="28"/>
        </w:rPr>
        <w:br/>
      </w:r>
      <w:r w:rsidR="004F7AFA" w:rsidRPr="0021426A">
        <w:rPr>
          <w:sz w:val="28"/>
          <w:szCs w:val="28"/>
        </w:rPr>
        <w:t>«</w:t>
      </w:r>
      <w:r w:rsidR="004D16F7" w:rsidRPr="0021426A">
        <w:rPr>
          <w:sz w:val="28"/>
          <w:szCs w:val="28"/>
        </w:rPr>
        <w:t>О персональных данных</w:t>
      </w:r>
      <w:r w:rsidR="004F7AFA" w:rsidRPr="0021426A">
        <w:rPr>
          <w:sz w:val="28"/>
          <w:szCs w:val="28"/>
        </w:rPr>
        <w:t>»</w:t>
      </w:r>
      <w:r w:rsidRPr="0021426A">
        <w:rPr>
          <w:sz w:val="28"/>
          <w:szCs w:val="28"/>
        </w:rPr>
        <w:t>,</w:t>
      </w:r>
    </w:p>
    <w:p w:rsidR="00BD6A5E" w:rsidRPr="0021426A" w:rsidRDefault="00BD6A5E" w:rsidP="006D6874">
      <w:pPr>
        <w:pStyle w:val="40"/>
        <w:numPr>
          <w:ilvl w:val="0"/>
          <w:numId w:val="0"/>
        </w:numPr>
        <w:spacing w:line="360" w:lineRule="auto"/>
        <w:ind w:left="1728"/>
      </w:pPr>
      <w:r w:rsidRPr="0021426A">
        <w:t xml:space="preserve">в случаях, непосредственно связанных с вопросами трудовых отношений, должностные лица </w:t>
      </w:r>
      <w:r w:rsidR="00596015" w:rsidRPr="0021426A">
        <w:t>Агент</w:t>
      </w:r>
      <w:r w:rsidR="009354DF" w:rsidRPr="0021426A">
        <w:t>ства</w:t>
      </w:r>
      <w:r w:rsidR="00596015" w:rsidRPr="0021426A">
        <w:t xml:space="preserve"> </w:t>
      </w:r>
      <w:r w:rsidRPr="0021426A">
        <w:t>вправе получать и обрабатывать данные о частной жизни г</w:t>
      </w:r>
      <w:r w:rsidR="00596015" w:rsidRPr="0021426A">
        <w:t xml:space="preserve">ражданского служащего только с </w:t>
      </w:r>
      <w:r w:rsidRPr="0021426A">
        <w:t xml:space="preserve">письменного согласия гражданского служащего. </w:t>
      </w:r>
    </w:p>
    <w:p w:rsidR="00BD6A5E" w:rsidRPr="0021426A" w:rsidRDefault="00BD6A5E" w:rsidP="006D6874">
      <w:pPr>
        <w:pStyle w:val="40"/>
        <w:spacing w:line="360" w:lineRule="auto"/>
      </w:pPr>
      <w:r w:rsidRPr="0021426A">
        <w:lastRenderedPageBreak/>
        <w:t>Письменное согласие гражданского служащего на обработку его п</w:t>
      </w:r>
      <w:r w:rsidR="00596015" w:rsidRPr="0021426A">
        <w:t xml:space="preserve">ерсональных данных оформляется </w:t>
      </w:r>
      <w:r w:rsidRPr="0021426A">
        <w:t xml:space="preserve">по </w:t>
      </w:r>
      <w:r w:rsidR="008E0734">
        <w:t xml:space="preserve">форме в соответствии с </w:t>
      </w:r>
      <w:r w:rsidR="00596015" w:rsidRPr="0021426A">
        <w:t>Приложение</w:t>
      </w:r>
      <w:r w:rsidR="008E0734">
        <w:t>м</w:t>
      </w:r>
      <w:r w:rsidR="00596015" w:rsidRPr="0021426A">
        <w:t xml:space="preserve"> №1 к </w:t>
      </w:r>
      <w:r w:rsidRPr="0021426A">
        <w:t>настоящ</w:t>
      </w:r>
      <w:r w:rsidR="00D74E13" w:rsidRPr="0021426A">
        <w:t>ей</w:t>
      </w:r>
      <w:r w:rsidRPr="0021426A">
        <w:t xml:space="preserve"> </w:t>
      </w:r>
      <w:r w:rsidR="00D74E13" w:rsidRPr="0021426A">
        <w:t>Политике</w:t>
      </w:r>
      <w:r w:rsidRPr="0021426A">
        <w:t xml:space="preserve"> и хранится в личном деле гражданского служащего </w:t>
      </w:r>
      <w:r w:rsidR="00877EF8" w:rsidRPr="0021426A">
        <w:t>установленный законодательством срок</w:t>
      </w:r>
      <w:r w:rsidRPr="0021426A">
        <w:rPr>
          <w:vertAlign w:val="superscript"/>
        </w:rPr>
        <w:footnoteReference w:id="76"/>
      </w:r>
      <w:r w:rsidRPr="0021426A">
        <w:t>, если субъектом персональных данных данное согласие не будет в законном порядке отозвано</w:t>
      </w:r>
      <w:r w:rsidRPr="0021426A">
        <w:rPr>
          <w:vertAlign w:val="superscript"/>
        </w:rPr>
        <w:footnoteReference w:id="77"/>
      </w:r>
      <w:r w:rsidR="0021426A">
        <w:t>.</w:t>
      </w:r>
    </w:p>
    <w:p w:rsidR="00AC3CEB" w:rsidRPr="0021426A" w:rsidRDefault="00AC3CEB" w:rsidP="006D6874">
      <w:pPr>
        <w:pStyle w:val="40"/>
        <w:spacing w:line="360" w:lineRule="auto"/>
      </w:pPr>
      <w:r w:rsidRPr="0021426A">
        <w:t>В соответствии с ч.</w:t>
      </w:r>
      <w:r w:rsidR="0021426A">
        <w:t xml:space="preserve"> </w:t>
      </w:r>
      <w:r w:rsidRPr="0021426A">
        <w:t>2 ст.</w:t>
      </w:r>
      <w:r w:rsidR="0021426A">
        <w:t xml:space="preserve"> </w:t>
      </w:r>
      <w:r w:rsidRPr="0021426A">
        <w:t xml:space="preserve">9 Федерального закона </w:t>
      </w:r>
      <w:r w:rsidR="00596015" w:rsidRPr="0021426A">
        <w:t>от 27.07.2006</w:t>
      </w:r>
      <w:r w:rsidR="00596015" w:rsidRPr="0021426A">
        <w:br/>
      </w:r>
      <w:r w:rsidR="001465CE" w:rsidRPr="0021426A">
        <w:t>№ 152-ФЗ «О персональных данных»</w:t>
      </w:r>
      <w:r w:rsidRPr="0021426A">
        <w:t xml:space="preserve"> гражданский служащий вправе отозвать свое согласие на обработку его персональных данных. С этой целью гражданский служащий запол</w:t>
      </w:r>
      <w:r w:rsidR="00596015" w:rsidRPr="0021426A">
        <w:t>няет заявление (Приложение № 3 к</w:t>
      </w:r>
      <w:r w:rsidRPr="0021426A">
        <w:t xml:space="preserve"> настоящей Политике) и передает (направляет) его в </w:t>
      </w:r>
      <w:r w:rsidR="00596015" w:rsidRPr="0021426A">
        <w:t>управление контроль</w:t>
      </w:r>
      <w:r w:rsidR="00621275">
        <w:t>но</w:t>
      </w:r>
      <w:r w:rsidR="00596015" w:rsidRPr="0021426A">
        <w:t>-правовой и кадровой работы</w:t>
      </w:r>
      <w:r w:rsidRPr="0021426A">
        <w:t xml:space="preserve"> для регистрации.</w:t>
      </w:r>
      <w:r w:rsidR="00596015" w:rsidRPr="0021426A">
        <w:t xml:space="preserve"> Данное заявление </w:t>
      </w:r>
      <w:r w:rsidRPr="0021426A">
        <w:t xml:space="preserve">регистрируется </w:t>
      </w:r>
      <w:r w:rsidR="00596015" w:rsidRPr="0021426A">
        <w:t>и передается</w:t>
      </w:r>
      <w:r w:rsidRPr="0021426A">
        <w:t xml:space="preserve"> </w:t>
      </w:r>
      <w:r w:rsidR="00596015" w:rsidRPr="0021426A">
        <w:t>руководителю Агентства</w:t>
      </w:r>
      <w:r w:rsidRPr="0021426A">
        <w:t xml:space="preserve">. </w:t>
      </w:r>
      <w:r w:rsidR="00596015" w:rsidRPr="0021426A">
        <w:t>Руководитель Агентства</w:t>
      </w:r>
      <w:r w:rsidRPr="0021426A">
        <w:t xml:space="preserve"> или должностное лицо по поручению</w:t>
      </w:r>
      <w:r w:rsidR="00596015" w:rsidRPr="0021426A">
        <w:t xml:space="preserve"> руководителя Агентства</w:t>
      </w:r>
      <w:r w:rsidRPr="0021426A">
        <w:t xml:space="preserve"> перед рассмотрением заявления по существу обязан(о) разъяснить заявителю юридические последствия отзыва согласия на обработку ПДн, а именно:</w:t>
      </w:r>
    </w:p>
    <w:p w:rsidR="00192B1D" w:rsidRPr="0021426A" w:rsidRDefault="00596015" w:rsidP="006D6874">
      <w:pPr>
        <w:pStyle w:val="50"/>
        <w:spacing w:line="360" w:lineRule="auto"/>
      </w:pPr>
      <w:r w:rsidRPr="0021426A">
        <w:t xml:space="preserve">будет прекращена </w:t>
      </w:r>
      <w:r w:rsidR="00EE5698" w:rsidRPr="0021426A">
        <w:t>о</w:t>
      </w:r>
      <w:r w:rsidRPr="0021426A">
        <w:t>бработка только тех персональных данных</w:t>
      </w:r>
      <w:r w:rsidR="00192B1D" w:rsidRPr="0021426A">
        <w:t xml:space="preserve"> субъекта, которые не могут дальше обрабатываться без согласия субъекта ПДн</w:t>
      </w:r>
      <w:r w:rsidR="00192B1D" w:rsidRPr="0021426A">
        <w:rPr>
          <w:vertAlign w:val="superscript"/>
        </w:rPr>
        <w:footnoteReference w:id="78"/>
      </w:r>
      <w:r w:rsidR="00EE5698" w:rsidRPr="0021426A">
        <w:t>;</w:t>
      </w:r>
    </w:p>
    <w:p w:rsidR="00EE5698" w:rsidRPr="0021426A" w:rsidRDefault="00EE5698" w:rsidP="006D6874">
      <w:pPr>
        <w:pStyle w:val="50"/>
        <w:spacing w:line="360" w:lineRule="auto"/>
      </w:pPr>
      <w:r w:rsidRPr="0021426A">
        <w:t>отзыв гражданским служащим ранее данного согласия на об</w:t>
      </w:r>
      <w:r w:rsidR="0021426A">
        <w:t xml:space="preserve">работку </w:t>
      </w:r>
      <w:r w:rsidRPr="0021426A">
        <w:t xml:space="preserve">персональных данных не влечет за собой немедленного прекращения их обработки, </w:t>
      </w:r>
      <w:r w:rsidR="00596015" w:rsidRPr="0021426A">
        <w:t xml:space="preserve">поскольку </w:t>
      </w:r>
      <w:r w:rsidRPr="0021426A">
        <w:t>в соответствии с ч.</w:t>
      </w:r>
      <w:r w:rsidR="00344DE7" w:rsidRPr="0021426A">
        <w:t xml:space="preserve"> </w:t>
      </w:r>
      <w:r w:rsidRPr="0021426A">
        <w:t>7 ст.</w:t>
      </w:r>
      <w:r w:rsidR="00344DE7" w:rsidRPr="0021426A">
        <w:t xml:space="preserve"> </w:t>
      </w:r>
      <w:r w:rsidRPr="0021426A">
        <w:t xml:space="preserve">5 Федерального закона </w:t>
      </w:r>
      <w:r w:rsidR="00596015" w:rsidRPr="0021426A">
        <w:t>от 27.07.2006</w:t>
      </w:r>
      <w:r w:rsidR="00621275">
        <w:t xml:space="preserve"> </w:t>
      </w:r>
      <w:r w:rsidR="00596015" w:rsidRPr="0021426A">
        <w:t xml:space="preserve">№ 152-ФЗ </w:t>
      </w:r>
      <w:r w:rsidR="001465CE" w:rsidRPr="0021426A">
        <w:t xml:space="preserve">«О персональных </w:t>
      </w:r>
      <w:r w:rsidR="001465CE" w:rsidRPr="0021426A">
        <w:lastRenderedPageBreak/>
        <w:t>данных»</w:t>
      </w:r>
      <w:r w:rsidRPr="0021426A">
        <w:t xml:space="preserve"> ц</w:t>
      </w:r>
      <w:r w:rsidR="00596015" w:rsidRPr="0021426A">
        <w:t>ель обработки ПДн</w:t>
      </w:r>
      <w:r w:rsidRPr="0021426A">
        <w:t xml:space="preserve"> гражданского служащего достигается по истечении срока хранения документов</w:t>
      </w:r>
      <w:r w:rsidR="00172A15" w:rsidRPr="0021426A">
        <w:t xml:space="preserve"> </w:t>
      </w:r>
      <w:r w:rsidR="00596015" w:rsidRPr="0021426A">
        <w:t>- носителей ПДн, установленного</w:t>
      </w:r>
      <w:r w:rsidR="00621275">
        <w:t xml:space="preserve"> </w:t>
      </w:r>
      <w:r w:rsidRPr="0021426A">
        <w:t>ст.656- 660 Перечня Минкультуры, т.к. хранение персональных данных является одним из видов их обработки</w:t>
      </w:r>
      <w:r w:rsidRPr="0021426A">
        <w:rPr>
          <w:rStyle w:val="aff3"/>
        </w:rPr>
        <w:footnoteReference w:id="79"/>
      </w:r>
      <w:r w:rsidRPr="0021426A">
        <w:t>;</w:t>
      </w:r>
    </w:p>
    <w:p w:rsidR="00BD6A5E" w:rsidRPr="0021426A" w:rsidRDefault="00BD6A5E" w:rsidP="006D6874">
      <w:pPr>
        <w:pStyle w:val="50"/>
        <w:spacing w:line="360" w:lineRule="auto"/>
      </w:pPr>
      <w:r w:rsidRPr="0021426A">
        <w:t xml:space="preserve"> в связи с тем, что в соответствии с:</w:t>
      </w:r>
    </w:p>
    <w:p w:rsidR="00BD6A5E" w:rsidRPr="0021426A" w:rsidRDefault="00B13AA1" w:rsidP="006D6874">
      <w:pPr>
        <w:pStyle w:val="81"/>
        <w:spacing w:line="360" w:lineRule="auto"/>
        <w:rPr>
          <w:sz w:val="28"/>
          <w:szCs w:val="28"/>
        </w:rPr>
      </w:pPr>
      <w:r w:rsidRPr="0021426A">
        <w:rPr>
          <w:sz w:val="28"/>
          <w:szCs w:val="28"/>
        </w:rPr>
        <w:t>ст.</w:t>
      </w:r>
      <w:r w:rsidR="00596015" w:rsidRPr="0021426A">
        <w:rPr>
          <w:sz w:val="28"/>
          <w:szCs w:val="28"/>
        </w:rPr>
        <w:t xml:space="preserve"> </w:t>
      </w:r>
      <w:r w:rsidRPr="0021426A">
        <w:rPr>
          <w:sz w:val="28"/>
          <w:szCs w:val="28"/>
        </w:rPr>
        <w:t xml:space="preserve">26 </w:t>
      </w:r>
      <w:hyperlink r:id="rId11" w:history="1">
        <w:r w:rsidR="00BD6A5E" w:rsidRPr="0021426A">
          <w:rPr>
            <w:sz w:val="28"/>
            <w:szCs w:val="28"/>
          </w:rPr>
          <w:t>Федеральн</w:t>
        </w:r>
        <w:r w:rsidRPr="0021426A">
          <w:rPr>
            <w:sz w:val="28"/>
            <w:szCs w:val="28"/>
          </w:rPr>
          <w:t>ого</w:t>
        </w:r>
        <w:r w:rsidR="00BD6A5E" w:rsidRPr="0021426A">
          <w:rPr>
            <w:sz w:val="28"/>
            <w:szCs w:val="28"/>
          </w:rPr>
          <w:t xml:space="preserve"> закон</w:t>
        </w:r>
      </w:hyperlink>
      <w:r w:rsidRPr="0021426A">
        <w:rPr>
          <w:sz w:val="28"/>
          <w:szCs w:val="28"/>
        </w:rPr>
        <w:t>а</w:t>
      </w:r>
      <w:r w:rsidR="00BD6A5E" w:rsidRPr="0021426A">
        <w:rPr>
          <w:sz w:val="28"/>
          <w:szCs w:val="28"/>
        </w:rPr>
        <w:t xml:space="preserve"> </w:t>
      </w:r>
      <w:r w:rsidR="00BE1D29" w:rsidRPr="0021426A">
        <w:rPr>
          <w:sz w:val="28"/>
          <w:szCs w:val="28"/>
        </w:rPr>
        <w:t>от 27.07.2004 №</w:t>
      </w:r>
      <w:r w:rsidR="00596015" w:rsidRPr="0021426A">
        <w:rPr>
          <w:sz w:val="28"/>
          <w:szCs w:val="28"/>
        </w:rPr>
        <w:t xml:space="preserve"> 79-ФЗ</w:t>
      </w:r>
      <w:r w:rsidR="00621275">
        <w:rPr>
          <w:sz w:val="28"/>
          <w:szCs w:val="28"/>
        </w:rPr>
        <w:t xml:space="preserve"> </w:t>
      </w:r>
      <w:r w:rsidR="004F7AFA" w:rsidRPr="0021426A">
        <w:rPr>
          <w:sz w:val="28"/>
          <w:szCs w:val="28"/>
        </w:rPr>
        <w:t>«</w:t>
      </w:r>
      <w:r w:rsidR="00BE1D29" w:rsidRPr="0021426A">
        <w:rPr>
          <w:sz w:val="28"/>
          <w:szCs w:val="28"/>
        </w:rPr>
        <w:t>О государственной гражданской службе Российской Федерации</w:t>
      </w:r>
      <w:r w:rsidR="004F7AFA" w:rsidRPr="0021426A">
        <w:rPr>
          <w:sz w:val="28"/>
          <w:szCs w:val="28"/>
        </w:rPr>
        <w:t>»</w:t>
      </w:r>
      <w:r w:rsidR="00BD6A5E" w:rsidRPr="0021426A">
        <w:rPr>
          <w:sz w:val="28"/>
          <w:szCs w:val="28"/>
        </w:rPr>
        <w:t>;</w:t>
      </w:r>
    </w:p>
    <w:p w:rsidR="00BD6A5E" w:rsidRPr="0021426A" w:rsidRDefault="00002B87" w:rsidP="006D6874">
      <w:pPr>
        <w:pStyle w:val="81"/>
        <w:spacing w:line="360" w:lineRule="auto"/>
        <w:rPr>
          <w:sz w:val="28"/>
          <w:szCs w:val="28"/>
        </w:rPr>
      </w:pPr>
      <w:r w:rsidRPr="0021426A">
        <w:rPr>
          <w:sz w:val="28"/>
          <w:szCs w:val="28"/>
        </w:rPr>
        <w:t>Указом Президента Российской Федерации</w:t>
      </w:r>
      <w:r w:rsidR="00BD6A5E" w:rsidRPr="0021426A">
        <w:rPr>
          <w:sz w:val="28"/>
          <w:szCs w:val="28"/>
        </w:rPr>
        <w:t xml:space="preserve"> от 16.02.2005 №159 </w:t>
      </w:r>
      <w:r w:rsidR="004F7AFA" w:rsidRPr="0021426A">
        <w:rPr>
          <w:sz w:val="28"/>
          <w:szCs w:val="28"/>
        </w:rPr>
        <w:t>«</w:t>
      </w:r>
      <w:r w:rsidR="00BD6A5E" w:rsidRPr="0021426A">
        <w:rPr>
          <w:sz w:val="28"/>
          <w:szCs w:val="28"/>
        </w:rPr>
        <w:t>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w:t>
      </w:r>
      <w:r w:rsidR="004F7AFA" w:rsidRPr="0021426A">
        <w:rPr>
          <w:sz w:val="28"/>
          <w:szCs w:val="28"/>
        </w:rPr>
        <w:t>»</w:t>
      </w:r>
      <w:r w:rsidR="00BD6A5E" w:rsidRPr="0021426A">
        <w:rPr>
          <w:sz w:val="28"/>
          <w:szCs w:val="28"/>
        </w:rPr>
        <w:t>;</w:t>
      </w:r>
    </w:p>
    <w:p w:rsidR="00BD6A5E" w:rsidRPr="0021426A" w:rsidRDefault="00BD6A5E" w:rsidP="006D6874">
      <w:pPr>
        <w:pStyle w:val="81"/>
        <w:spacing w:line="360" w:lineRule="auto"/>
        <w:rPr>
          <w:sz w:val="28"/>
          <w:szCs w:val="28"/>
        </w:rPr>
      </w:pPr>
      <w:r w:rsidRPr="0021426A">
        <w:rPr>
          <w:sz w:val="28"/>
          <w:szCs w:val="28"/>
        </w:rPr>
        <w:t>распоряжением Правительства Р</w:t>
      </w:r>
      <w:r w:rsidR="00002B87" w:rsidRPr="0021426A">
        <w:rPr>
          <w:sz w:val="28"/>
          <w:szCs w:val="28"/>
        </w:rPr>
        <w:t>оссийской Федерации</w:t>
      </w:r>
      <w:r w:rsidRPr="0021426A">
        <w:rPr>
          <w:sz w:val="28"/>
          <w:szCs w:val="28"/>
        </w:rPr>
        <w:t xml:space="preserve"> от 26.05.2005 </w:t>
      </w:r>
      <w:r w:rsidR="00002B87" w:rsidRPr="0021426A">
        <w:rPr>
          <w:sz w:val="28"/>
          <w:szCs w:val="28"/>
        </w:rPr>
        <w:t>№</w:t>
      </w:r>
      <w:r w:rsidRPr="0021426A">
        <w:rPr>
          <w:sz w:val="28"/>
          <w:szCs w:val="28"/>
        </w:rPr>
        <w:t xml:space="preserve">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w:t>
      </w:r>
    </w:p>
    <w:p w:rsidR="00BD6A5E" w:rsidRPr="0021426A" w:rsidRDefault="00BD6A5E" w:rsidP="006D6874">
      <w:pPr>
        <w:pStyle w:val="81"/>
        <w:spacing w:line="360" w:lineRule="auto"/>
        <w:rPr>
          <w:sz w:val="28"/>
          <w:szCs w:val="28"/>
        </w:rPr>
      </w:pPr>
      <w:r w:rsidRPr="0021426A">
        <w:rPr>
          <w:sz w:val="28"/>
          <w:szCs w:val="28"/>
        </w:rPr>
        <w:t>постановлением Госкомстата Р</w:t>
      </w:r>
      <w:r w:rsidR="00002B87" w:rsidRPr="0021426A">
        <w:rPr>
          <w:sz w:val="28"/>
          <w:szCs w:val="28"/>
        </w:rPr>
        <w:t>оссийской Федерации</w:t>
      </w:r>
      <w:r w:rsidRPr="0021426A">
        <w:rPr>
          <w:sz w:val="28"/>
          <w:szCs w:val="28"/>
        </w:rPr>
        <w:t xml:space="preserve"> от 05.01.2004 №</w:t>
      </w:r>
      <w:r w:rsidR="00002B87" w:rsidRPr="0021426A">
        <w:rPr>
          <w:sz w:val="28"/>
          <w:szCs w:val="28"/>
        </w:rPr>
        <w:t xml:space="preserve"> </w:t>
      </w:r>
      <w:r w:rsidRPr="0021426A">
        <w:rPr>
          <w:sz w:val="28"/>
          <w:szCs w:val="28"/>
        </w:rPr>
        <w:t xml:space="preserve">1 </w:t>
      </w:r>
      <w:r w:rsidR="004F7AFA" w:rsidRPr="0021426A">
        <w:rPr>
          <w:sz w:val="28"/>
          <w:szCs w:val="28"/>
        </w:rPr>
        <w:t>«</w:t>
      </w:r>
      <w:r w:rsidRPr="0021426A">
        <w:rPr>
          <w:sz w:val="28"/>
          <w:szCs w:val="28"/>
        </w:rPr>
        <w:t>Об утверждении унифицированных форм первичной учетной документации по учету труда и его оплаты</w:t>
      </w:r>
      <w:r w:rsidR="004F7AFA" w:rsidRPr="0021426A">
        <w:rPr>
          <w:sz w:val="28"/>
          <w:szCs w:val="28"/>
        </w:rPr>
        <w:t>»</w:t>
      </w:r>
      <w:r w:rsidRPr="0021426A">
        <w:rPr>
          <w:sz w:val="28"/>
          <w:szCs w:val="28"/>
          <w:vertAlign w:val="superscript"/>
        </w:rPr>
        <w:footnoteReference w:id="80"/>
      </w:r>
      <w:r w:rsidRPr="0021426A">
        <w:rPr>
          <w:sz w:val="28"/>
          <w:szCs w:val="28"/>
        </w:rPr>
        <w:t>;</w:t>
      </w:r>
    </w:p>
    <w:p w:rsidR="00416615" w:rsidRPr="0021426A" w:rsidRDefault="00BD6A5E" w:rsidP="006D6874">
      <w:pPr>
        <w:pStyle w:val="50"/>
        <w:numPr>
          <w:ilvl w:val="0"/>
          <w:numId w:val="0"/>
        </w:numPr>
        <w:spacing w:line="360" w:lineRule="auto"/>
        <w:ind w:left="2232"/>
      </w:pPr>
      <w:r w:rsidRPr="0021426A">
        <w:t>и другими нормативными пра</w:t>
      </w:r>
      <w:r w:rsidR="00002B87" w:rsidRPr="0021426A">
        <w:t xml:space="preserve">вовыми актами, </w:t>
      </w:r>
      <w:r w:rsidRPr="0021426A">
        <w:t xml:space="preserve">установлен </w:t>
      </w:r>
      <w:r w:rsidR="00B13AA1" w:rsidRPr="0021426A">
        <w:t xml:space="preserve">обязательный </w:t>
      </w:r>
      <w:r w:rsidRPr="0021426A">
        <w:t xml:space="preserve">перечень персональных данных гражданских </w:t>
      </w:r>
      <w:r w:rsidRPr="0021426A">
        <w:lastRenderedPageBreak/>
        <w:t>служащих, необходимых для их обработки кадровыми аппаратами и бухгалтерскими подразделения</w:t>
      </w:r>
      <w:r w:rsidR="00B13AA1" w:rsidRPr="0021426A">
        <w:t>ми</w:t>
      </w:r>
      <w:r w:rsidR="00445B66" w:rsidRPr="0021426A">
        <w:t>, то</w:t>
      </w:r>
      <w:r w:rsidR="00B13AA1" w:rsidRPr="0021426A">
        <w:t xml:space="preserve"> отзыв согласия на обработку любого из перечня персональных данных,</w:t>
      </w:r>
      <w:r w:rsidRPr="0021426A">
        <w:t xml:space="preserve"> </w:t>
      </w:r>
      <w:r w:rsidR="00B13AA1" w:rsidRPr="0021426A">
        <w:t xml:space="preserve">указанных в </w:t>
      </w:r>
      <w:r w:rsidR="00002B87" w:rsidRPr="0021426A">
        <w:t>п.5.2.1.1.- п.5.2</w:t>
      </w:r>
      <w:r w:rsidR="00B13AA1" w:rsidRPr="0021426A">
        <w:t>.1.3</w:t>
      </w:r>
      <w:r w:rsidR="00621275">
        <w:t>9</w:t>
      </w:r>
      <w:r w:rsidR="00C034F9" w:rsidRPr="0021426A">
        <w:t xml:space="preserve"> настоящей Политики</w:t>
      </w:r>
      <w:r w:rsidR="00416615" w:rsidRPr="0021426A">
        <w:t>:</w:t>
      </w:r>
    </w:p>
    <w:p w:rsidR="00416615" w:rsidRPr="0021426A" w:rsidRDefault="00C034F9" w:rsidP="006D6874">
      <w:pPr>
        <w:pStyle w:val="81"/>
        <w:spacing w:line="360" w:lineRule="auto"/>
        <w:rPr>
          <w:sz w:val="28"/>
          <w:szCs w:val="28"/>
        </w:rPr>
      </w:pPr>
      <w:r w:rsidRPr="0021426A">
        <w:rPr>
          <w:sz w:val="28"/>
          <w:szCs w:val="28"/>
        </w:rPr>
        <w:t>не позволит</w:t>
      </w:r>
      <w:r w:rsidR="007C7CEA" w:rsidRPr="0021426A">
        <w:rPr>
          <w:sz w:val="28"/>
          <w:szCs w:val="28"/>
        </w:rPr>
        <w:t xml:space="preserve"> </w:t>
      </w:r>
      <w:r w:rsidR="007B2008" w:rsidRPr="0021426A">
        <w:rPr>
          <w:sz w:val="28"/>
          <w:szCs w:val="28"/>
        </w:rPr>
        <w:t>Агент</w:t>
      </w:r>
      <w:r w:rsidRPr="0021426A">
        <w:rPr>
          <w:sz w:val="28"/>
          <w:szCs w:val="28"/>
        </w:rPr>
        <w:t xml:space="preserve">ству в полной мере исполнить требование законодательства </w:t>
      </w:r>
      <w:r w:rsidR="001C09B5" w:rsidRPr="0021426A">
        <w:rPr>
          <w:sz w:val="28"/>
          <w:szCs w:val="28"/>
        </w:rPr>
        <w:t>по ведению кадровой работы</w:t>
      </w:r>
      <w:r w:rsidR="001C09B5" w:rsidRPr="0021426A">
        <w:rPr>
          <w:rStyle w:val="aff3"/>
          <w:sz w:val="28"/>
          <w:szCs w:val="28"/>
        </w:rPr>
        <w:footnoteReference w:id="81"/>
      </w:r>
      <w:r w:rsidR="00416615" w:rsidRPr="0021426A">
        <w:rPr>
          <w:sz w:val="28"/>
          <w:szCs w:val="28"/>
        </w:rPr>
        <w:t>;</w:t>
      </w:r>
    </w:p>
    <w:p w:rsidR="00B13AA1" w:rsidRPr="0021426A" w:rsidRDefault="00416615" w:rsidP="006D6874">
      <w:pPr>
        <w:pStyle w:val="81"/>
        <w:spacing w:line="360" w:lineRule="auto"/>
        <w:rPr>
          <w:sz w:val="28"/>
          <w:szCs w:val="28"/>
        </w:rPr>
      </w:pPr>
      <w:r w:rsidRPr="0021426A">
        <w:rPr>
          <w:sz w:val="28"/>
          <w:szCs w:val="28"/>
        </w:rPr>
        <w:t>нарушает обязанность заявителя</w:t>
      </w:r>
      <w:r w:rsidR="007C7CEA" w:rsidRPr="0021426A">
        <w:rPr>
          <w:sz w:val="28"/>
          <w:szCs w:val="28"/>
        </w:rPr>
        <w:t xml:space="preserve"> </w:t>
      </w:r>
      <w:r w:rsidR="0028237F" w:rsidRPr="0021426A">
        <w:rPr>
          <w:sz w:val="28"/>
          <w:szCs w:val="28"/>
        </w:rPr>
        <w:t>представлять в установленном порядке предусмотренные федеральным зако</w:t>
      </w:r>
      <w:r w:rsidR="007B2008" w:rsidRPr="0021426A">
        <w:rPr>
          <w:sz w:val="28"/>
          <w:szCs w:val="28"/>
        </w:rPr>
        <w:t>нодательством</w:t>
      </w:r>
      <w:r w:rsidR="0028237F" w:rsidRPr="0021426A">
        <w:rPr>
          <w:sz w:val="28"/>
          <w:szCs w:val="28"/>
        </w:rPr>
        <w:t xml:space="preserve"> сведения о себе и членах своей семьи</w:t>
      </w:r>
      <w:r w:rsidRPr="0021426A">
        <w:rPr>
          <w:rStyle w:val="aff3"/>
          <w:sz w:val="28"/>
          <w:szCs w:val="28"/>
        </w:rPr>
        <w:footnoteReference w:id="82"/>
      </w:r>
      <w:r w:rsidRPr="0021426A">
        <w:rPr>
          <w:sz w:val="28"/>
          <w:szCs w:val="28"/>
        </w:rPr>
        <w:t>, что в свою очередь нарушает п.</w:t>
      </w:r>
      <w:r w:rsidR="007B2008" w:rsidRPr="0021426A">
        <w:rPr>
          <w:sz w:val="28"/>
          <w:szCs w:val="28"/>
        </w:rPr>
        <w:t xml:space="preserve"> </w:t>
      </w:r>
      <w:r w:rsidRPr="0021426A">
        <w:rPr>
          <w:sz w:val="28"/>
          <w:szCs w:val="28"/>
        </w:rPr>
        <w:t xml:space="preserve">6 </w:t>
      </w:r>
      <w:r w:rsidR="00FF109D" w:rsidRPr="0021426A">
        <w:rPr>
          <w:sz w:val="28"/>
          <w:szCs w:val="28"/>
        </w:rPr>
        <w:t xml:space="preserve">примерной формы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утвержденного Указом Президента </w:t>
      </w:r>
      <w:r w:rsidR="007B2008" w:rsidRPr="0021426A">
        <w:rPr>
          <w:sz w:val="28"/>
          <w:szCs w:val="28"/>
        </w:rPr>
        <w:t>Российской Федерации</w:t>
      </w:r>
      <w:r w:rsidR="00FF109D" w:rsidRPr="0021426A">
        <w:rPr>
          <w:sz w:val="28"/>
          <w:szCs w:val="28"/>
        </w:rPr>
        <w:t xml:space="preserve"> от 16.02.2005 №</w:t>
      </w:r>
      <w:r w:rsidR="00262CB5" w:rsidRPr="0021426A">
        <w:rPr>
          <w:sz w:val="28"/>
          <w:szCs w:val="28"/>
        </w:rPr>
        <w:t xml:space="preserve"> </w:t>
      </w:r>
      <w:r w:rsidR="00FF109D" w:rsidRPr="0021426A">
        <w:rPr>
          <w:sz w:val="28"/>
          <w:szCs w:val="28"/>
        </w:rPr>
        <w:t>159, и соответственного пункта служебного контракта, заключенного с гражданским служащим.</w:t>
      </w:r>
    </w:p>
    <w:p w:rsidR="00B13AA1" w:rsidRPr="0021426A" w:rsidRDefault="000E723E" w:rsidP="006D6874">
      <w:pPr>
        <w:pStyle w:val="40"/>
        <w:numPr>
          <w:ilvl w:val="0"/>
          <w:numId w:val="0"/>
        </w:numPr>
        <w:spacing w:line="360" w:lineRule="auto"/>
        <w:ind w:left="1728"/>
      </w:pPr>
      <w:r w:rsidRPr="0021426A">
        <w:t>Указанные об</w:t>
      </w:r>
      <w:r w:rsidR="00262CB5" w:rsidRPr="0021426A">
        <w:t>стоятельства делают невозможным</w:t>
      </w:r>
      <w:r w:rsidRPr="0021426A">
        <w:t xml:space="preserve"> дальнейшее прохождени</w:t>
      </w:r>
      <w:r w:rsidR="00CB6BC8">
        <w:t>е заявителем гражданской службы</w:t>
      </w:r>
      <w:r w:rsidRPr="0021426A">
        <w:t>.</w:t>
      </w:r>
    </w:p>
    <w:p w:rsidR="00BD6A5E" w:rsidRPr="0021426A" w:rsidRDefault="00AC3CEB" w:rsidP="006D6874">
      <w:pPr>
        <w:pStyle w:val="40"/>
        <w:spacing w:line="360" w:lineRule="auto"/>
      </w:pPr>
      <w:r w:rsidRPr="0021426A">
        <w:t xml:space="preserve">Если после разъяснения гражданский служащий отказывается от своего заявления, то гражданский служащий (заявитель) в тексте заявления делает соответственную собственноручную запись, подтверждающую его отказ от заявления. После этого заявление </w:t>
      </w:r>
      <w:r w:rsidRPr="0021426A">
        <w:lastRenderedPageBreak/>
        <w:t xml:space="preserve">передается в </w:t>
      </w:r>
      <w:r w:rsidR="00262CB5" w:rsidRPr="0021426A">
        <w:t>управление контроль</w:t>
      </w:r>
      <w:r w:rsidR="00344DE7" w:rsidRPr="0021426A">
        <w:t>но</w:t>
      </w:r>
      <w:r w:rsidR="00262CB5" w:rsidRPr="0021426A">
        <w:t>-правовой и кадровой работы Агентства</w:t>
      </w:r>
      <w:r w:rsidRPr="0021426A">
        <w:t xml:space="preserve"> для приобщения в соответствующее дело</w:t>
      </w:r>
      <w:r w:rsidR="00262CB5" w:rsidRPr="0021426A">
        <w:t>.</w:t>
      </w:r>
    </w:p>
    <w:p w:rsidR="00BD6A5E" w:rsidRPr="0021426A" w:rsidRDefault="00AC3CEB" w:rsidP="006D6874">
      <w:pPr>
        <w:pStyle w:val="40"/>
        <w:spacing w:line="360" w:lineRule="auto"/>
      </w:pPr>
      <w:r w:rsidRPr="0021426A">
        <w:t xml:space="preserve">Если после разъяснения юридических последствий гражданский служащий продолжает настаивать на своем заявлении об отзыве согласия на обработку всего перечня персональных данных, указанного в согласии, или в части любого из </w:t>
      </w:r>
      <w:r w:rsidR="00262CB5" w:rsidRPr="0021426A">
        <w:t>п.</w:t>
      </w:r>
      <w:r w:rsidR="0021426A">
        <w:t xml:space="preserve"> 5.2.1.1 </w:t>
      </w:r>
      <w:r w:rsidR="00262CB5" w:rsidRPr="0021426A">
        <w:t>- п.5.2</w:t>
      </w:r>
      <w:r w:rsidRPr="0021426A">
        <w:t>.1.3</w:t>
      </w:r>
      <w:r w:rsidR="00621275">
        <w:t>9</w:t>
      </w:r>
      <w:r w:rsidRPr="0021426A">
        <w:t xml:space="preserve"> настоящей Политики, то </w:t>
      </w:r>
      <w:r w:rsidR="00344DE7" w:rsidRPr="0021426A">
        <w:t>р</w:t>
      </w:r>
      <w:r w:rsidR="00262CB5" w:rsidRPr="0021426A">
        <w:t>уководитель Агентства</w:t>
      </w:r>
      <w:r w:rsidRPr="0021426A">
        <w:t xml:space="preserve"> ставит на указанном заявлении ре</w:t>
      </w:r>
      <w:r w:rsidR="00262CB5" w:rsidRPr="0021426A">
        <w:t xml:space="preserve">золюцию с указанием начальнику управления контрольно-правовой и кадровой работы Агентства </w:t>
      </w:r>
      <w:r w:rsidRPr="0021426A">
        <w:t>о выдаче заявителю его письменного согласия на обработку персональных данных, прекращении обработки и уничтожении персональных данных заявителя в срок, установленный федеральными законами Р</w:t>
      </w:r>
      <w:r w:rsidR="00262CB5" w:rsidRPr="0021426A">
        <w:t>оссийской Федерации</w:t>
      </w:r>
      <w:r w:rsidRPr="0021426A">
        <w:rPr>
          <w:vertAlign w:val="superscript"/>
        </w:rPr>
        <w:footnoteReference w:id="83"/>
      </w:r>
      <w:r w:rsidRPr="0021426A">
        <w:t>. Заявление (Приложение №3 к Политике</w:t>
      </w:r>
      <w:r w:rsidR="00262CB5" w:rsidRPr="0021426A">
        <w:t>) передается</w:t>
      </w:r>
      <w:r w:rsidRPr="0021426A">
        <w:t xml:space="preserve"> </w:t>
      </w:r>
      <w:r w:rsidR="00262CB5" w:rsidRPr="0021426A">
        <w:t>начальнику управления контрольно-правовой и кадровой работы Агентства</w:t>
      </w:r>
      <w:r w:rsidRPr="0021426A">
        <w:t xml:space="preserve"> для исполнения резолюции.</w:t>
      </w:r>
    </w:p>
    <w:p w:rsidR="00262CB5" w:rsidRPr="0021426A" w:rsidRDefault="00AC3CEB" w:rsidP="006D6874">
      <w:pPr>
        <w:pStyle w:val="40"/>
        <w:spacing w:line="360" w:lineRule="auto"/>
      </w:pPr>
      <w:r w:rsidRPr="0021426A">
        <w:t>Н</w:t>
      </w:r>
      <w:r w:rsidR="00262CB5" w:rsidRPr="0021426A">
        <w:t>ачальник управления контрольно-правовой и кадровой работы Агентства, исполнив резолюцию,</w:t>
      </w:r>
      <w:r w:rsidRPr="0021426A">
        <w:t xml:space="preserve"> на бланке письменного согласия </w:t>
      </w:r>
      <w:r w:rsidR="00262CB5" w:rsidRPr="0021426A">
        <w:t xml:space="preserve">заявителя </w:t>
      </w:r>
      <w:r w:rsidRPr="0021426A">
        <w:t>на обработку его персональных данных (Приложение №1</w:t>
      </w:r>
      <w:r w:rsidR="00262CB5" w:rsidRPr="0021426A">
        <w:t xml:space="preserve"> </w:t>
      </w:r>
      <w:r w:rsidRPr="0021426A">
        <w:t xml:space="preserve">к Политике) ставит отметку: </w:t>
      </w:r>
    </w:p>
    <w:tbl>
      <w:tblPr>
        <w:tblStyle w:val="afc"/>
        <w:tblW w:w="0" w:type="auto"/>
        <w:tblInd w:w="1728" w:type="dxa"/>
        <w:tblLook w:val="04A0" w:firstRow="1" w:lastRow="0" w:firstColumn="1" w:lastColumn="0" w:noHBand="0" w:noVBand="1"/>
      </w:tblPr>
      <w:tblGrid>
        <w:gridCol w:w="8468"/>
      </w:tblGrid>
      <w:tr w:rsidR="00262CB5" w:rsidRPr="0021426A" w:rsidTr="00262CB5">
        <w:tc>
          <w:tcPr>
            <w:tcW w:w="10422" w:type="dxa"/>
          </w:tcPr>
          <w:p w:rsidR="00262CB5" w:rsidRPr="0021426A" w:rsidRDefault="00262CB5" w:rsidP="00262CB5">
            <w:pPr>
              <w:pStyle w:val="40"/>
              <w:numPr>
                <w:ilvl w:val="0"/>
                <w:numId w:val="0"/>
              </w:numPr>
              <w:spacing w:line="360" w:lineRule="auto"/>
            </w:pPr>
            <w:r w:rsidRPr="0021426A">
              <w:t>«Погашено на основании заявления (указывается фамилия, имя и отчество заявителя) от «___»______20___г. вх. №____.</w:t>
            </w:r>
          </w:p>
          <w:p w:rsidR="00262CB5" w:rsidRPr="0021426A" w:rsidRDefault="00262CB5" w:rsidP="00262CB5">
            <w:pPr>
              <w:pStyle w:val="40"/>
              <w:numPr>
                <w:ilvl w:val="0"/>
                <w:numId w:val="0"/>
              </w:numPr>
              <w:spacing w:line="360" w:lineRule="auto"/>
            </w:pPr>
            <w:r w:rsidRPr="0021426A">
              <w:t>Обработка персональных данных прекращена с «___»______20___г.</w:t>
            </w:r>
          </w:p>
          <w:p w:rsidR="00262CB5" w:rsidRPr="0021426A" w:rsidRDefault="00262CB5" w:rsidP="00262CB5">
            <w:pPr>
              <w:pStyle w:val="40"/>
              <w:numPr>
                <w:ilvl w:val="0"/>
                <w:numId w:val="0"/>
              </w:numPr>
              <w:spacing w:line="360" w:lineRule="auto"/>
            </w:pPr>
            <w:r w:rsidRPr="0021426A">
              <w:t xml:space="preserve">Персональные данные заявителя уничтожены «___»______20___г. </w:t>
            </w:r>
          </w:p>
          <w:p w:rsidR="00262CB5" w:rsidRPr="0021426A" w:rsidRDefault="00262CB5" w:rsidP="00262CB5">
            <w:pPr>
              <w:pStyle w:val="40"/>
              <w:numPr>
                <w:ilvl w:val="0"/>
                <w:numId w:val="0"/>
              </w:numPr>
              <w:spacing w:line="360" w:lineRule="auto"/>
            </w:pPr>
            <w:r w:rsidRPr="0021426A">
              <w:t>Начальник управления контрольно-</w:t>
            </w:r>
          </w:p>
          <w:p w:rsidR="00262CB5" w:rsidRPr="0021426A" w:rsidRDefault="00262CB5" w:rsidP="00262CB5">
            <w:pPr>
              <w:pStyle w:val="40"/>
              <w:numPr>
                <w:ilvl w:val="0"/>
                <w:numId w:val="0"/>
              </w:numPr>
              <w:spacing w:line="360" w:lineRule="auto"/>
            </w:pPr>
            <w:r w:rsidRPr="0021426A">
              <w:t xml:space="preserve">правовой и кадровой работы Агентства        ПОДПИСЬ         Ф.И.О. </w:t>
            </w:r>
          </w:p>
        </w:tc>
      </w:tr>
    </w:tbl>
    <w:p w:rsidR="00BD6A5E" w:rsidRPr="0021426A" w:rsidRDefault="00262CB5" w:rsidP="00262CB5">
      <w:pPr>
        <w:pStyle w:val="40"/>
        <w:numPr>
          <w:ilvl w:val="0"/>
          <w:numId w:val="0"/>
        </w:numPr>
        <w:spacing w:line="360" w:lineRule="auto"/>
        <w:ind w:left="1728"/>
      </w:pPr>
      <w:r w:rsidRPr="0021426A">
        <w:t>Указанная отметка скрепляется</w:t>
      </w:r>
      <w:r w:rsidR="008E0734">
        <w:t xml:space="preserve"> кадровой</w:t>
      </w:r>
      <w:r w:rsidRPr="0021426A">
        <w:t xml:space="preserve"> </w:t>
      </w:r>
      <w:r w:rsidR="00AC3CEB" w:rsidRPr="0021426A">
        <w:t xml:space="preserve">печатью </w:t>
      </w:r>
      <w:r w:rsidRPr="0021426A">
        <w:t>Агент</w:t>
      </w:r>
      <w:r w:rsidR="005C1FA0" w:rsidRPr="0021426A">
        <w:t>ства</w:t>
      </w:r>
      <w:r w:rsidR="00BD6A5E" w:rsidRPr="0021426A">
        <w:t>.</w:t>
      </w:r>
    </w:p>
    <w:p w:rsidR="00262CB5" w:rsidRPr="0021426A" w:rsidRDefault="00C02CF0" w:rsidP="006D6874">
      <w:pPr>
        <w:pStyle w:val="40"/>
        <w:spacing w:line="360" w:lineRule="auto"/>
      </w:pPr>
      <w:r w:rsidRPr="0021426A">
        <w:lastRenderedPageBreak/>
        <w:t xml:space="preserve">Кроме того, </w:t>
      </w:r>
      <w:r w:rsidR="00262CB5" w:rsidRPr="0021426A">
        <w:t xml:space="preserve">начальник управления контрольно-правовой и кадровой работы Агентства на заявлении </w:t>
      </w:r>
      <w:r w:rsidRPr="0021426A">
        <w:t>(Приложение №3 к настоящей Политике) ставит отметку:</w:t>
      </w:r>
    </w:p>
    <w:tbl>
      <w:tblPr>
        <w:tblStyle w:val="afc"/>
        <w:tblW w:w="0" w:type="auto"/>
        <w:tblInd w:w="1728" w:type="dxa"/>
        <w:tblLook w:val="04A0" w:firstRow="1" w:lastRow="0" w:firstColumn="1" w:lastColumn="0" w:noHBand="0" w:noVBand="1"/>
      </w:tblPr>
      <w:tblGrid>
        <w:gridCol w:w="8468"/>
      </w:tblGrid>
      <w:tr w:rsidR="00262CB5" w:rsidRPr="0021426A" w:rsidTr="00262CB5">
        <w:tc>
          <w:tcPr>
            <w:tcW w:w="10422" w:type="dxa"/>
          </w:tcPr>
          <w:p w:rsidR="00262CB5" w:rsidRPr="0021426A" w:rsidRDefault="00262CB5" w:rsidP="00262CB5">
            <w:pPr>
              <w:pStyle w:val="40"/>
              <w:numPr>
                <w:ilvl w:val="0"/>
                <w:numId w:val="0"/>
              </w:numPr>
              <w:spacing w:line="360" w:lineRule="auto"/>
            </w:pPr>
            <w:r w:rsidRPr="0021426A">
              <w:t xml:space="preserve">«Согласие на обработку персональных данных (указывается фамилия имя и отчество заявителя) погашено. </w:t>
            </w:r>
          </w:p>
          <w:p w:rsidR="00262CB5" w:rsidRPr="0021426A" w:rsidRDefault="00262CB5" w:rsidP="00262CB5">
            <w:pPr>
              <w:pStyle w:val="40"/>
              <w:numPr>
                <w:ilvl w:val="0"/>
                <w:numId w:val="0"/>
              </w:numPr>
              <w:spacing w:line="360" w:lineRule="auto"/>
            </w:pPr>
            <w:r w:rsidRPr="0021426A">
              <w:t>Обработка персональных данных прекращена с «___»______20___г.</w:t>
            </w:r>
          </w:p>
          <w:p w:rsidR="00262CB5" w:rsidRPr="0021426A" w:rsidRDefault="00262CB5" w:rsidP="00262CB5">
            <w:pPr>
              <w:pStyle w:val="40"/>
              <w:numPr>
                <w:ilvl w:val="0"/>
                <w:numId w:val="0"/>
              </w:numPr>
              <w:spacing w:line="360" w:lineRule="auto"/>
            </w:pPr>
            <w:r w:rsidRPr="0021426A">
              <w:t>Персональные данные заявителя уничтожены «___»______20___г. Начальник управления контрольно-</w:t>
            </w:r>
          </w:p>
          <w:p w:rsidR="00262CB5" w:rsidRPr="0021426A" w:rsidRDefault="00262CB5" w:rsidP="00262CB5">
            <w:pPr>
              <w:pStyle w:val="40"/>
              <w:numPr>
                <w:ilvl w:val="0"/>
                <w:numId w:val="0"/>
              </w:numPr>
              <w:spacing w:line="360" w:lineRule="auto"/>
            </w:pPr>
            <w:r w:rsidRPr="0021426A">
              <w:t>правовой и кадровой работы Агентства        ПОДПИСЬ         Ф.И.О.</w:t>
            </w:r>
          </w:p>
        </w:tc>
      </w:tr>
    </w:tbl>
    <w:p w:rsidR="00BD6A5E" w:rsidRPr="0021426A" w:rsidRDefault="00262CB5" w:rsidP="00344DE7">
      <w:pPr>
        <w:pStyle w:val="40"/>
        <w:numPr>
          <w:ilvl w:val="0"/>
          <w:numId w:val="0"/>
        </w:numPr>
        <w:spacing w:line="360" w:lineRule="auto"/>
        <w:ind w:left="1728"/>
      </w:pPr>
      <w:r w:rsidRPr="0021426A">
        <w:t xml:space="preserve">и </w:t>
      </w:r>
      <w:r w:rsidR="00C02CF0" w:rsidRPr="0021426A">
        <w:t xml:space="preserve">передает начальнику </w:t>
      </w:r>
      <w:r w:rsidRPr="0021426A">
        <w:t xml:space="preserve">управления документационного и материально-технического обеспечения Агентства </w:t>
      </w:r>
      <w:r w:rsidR="00C02CF0" w:rsidRPr="0021426A">
        <w:t>бланк письменного согласия заявителя на обработку его персональных данных (Приложение №1 к Политике) для его направления или личного вручения заявителю</w:t>
      </w:r>
      <w:r w:rsidR="00344DE7" w:rsidRPr="0021426A">
        <w:t>.</w:t>
      </w:r>
    </w:p>
    <w:p w:rsidR="00BD6A5E" w:rsidRPr="0021426A" w:rsidRDefault="00127B1F" w:rsidP="006D6874">
      <w:pPr>
        <w:pStyle w:val="40"/>
        <w:spacing w:line="360" w:lineRule="auto"/>
      </w:pPr>
      <w:r w:rsidRPr="0021426A">
        <w:t xml:space="preserve">Бланк письменного согласия заявителя на обработку его персональных данных (Приложение №1 к Политике) </w:t>
      </w:r>
      <w:r w:rsidR="00E1006B">
        <w:t>специалист</w:t>
      </w:r>
      <w:r w:rsidRPr="0021426A">
        <w:t xml:space="preserve">ом </w:t>
      </w:r>
      <w:r w:rsidR="00344DE7" w:rsidRPr="0021426A">
        <w:t>управления документационного и материально-технического обеспечения Агентства</w:t>
      </w:r>
      <w:r w:rsidRPr="0021426A">
        <w:t xml:space="preserve"> направляется заявителю по почте заказным письмом с уведомлением о вручении или в</w:t>
      </w:r>
      <w:r w:rsidR="00344DE7" w:rsidRPr="0021426A">
        <w:t>ручается лично.</w:t>
      </w:r>
    </w:p>
    <w:p w:rsidR="00BD6A5E" w:rsidRPr="0021426A" w:rsidRDefault="00BD6A5E" w:rsidP="006D6874">
      <w:pPr>
        <w:pStyle w:val="3c"/>
        <w:numPr>
          <w:ilvl w:val="0"/>
          <w:numId w:val="0"/>
        </w:numPr>
        <w:spacing w:line="360" w:lineRule="auto"/>
        <w:ind w:left="1276"/>
      </w:pPr>
    </w:p>
    <w:p w:rsidR="00E525BD" w:rsidRPr="0021426A" w:rsidRDefault="00E525BD" w:rsidP="006D6874">
      <w:pPr>
        <w:pStyle w:val="3c"/>
        <w:spacing w:line="360" w:lineRule="auto"/>
      </w:pPr>
      <w:r w:rsidRPr="0021426A">
        <w:t xml:space="preserve">Получение </w:t>
      </w:r>
      <w:r w:rsidR="00344DE7" w:rsidRPr="0021426A">
        <w:t>Агентс</w:t>
      </w:r>
      <w:r w:rsidR="005E14B7" w:rsidRPr="0021426A">
        <w:t>твом</w:t>
      </w:r>
      <w:r w:rsidR="00E1601E" w:rsidRPr="0021426A">
        <w:t xml:space="preserve"> </w:t>
      </w:r>
      <w:r w:rsidRPr="0021426A">
        <w:t xml:space="preserve">согласия </w:t>
      </w:r>
      <w:r w:rsidR="00653FA7" w:rsidRPr="0021426A">
        <w:t xml:space="preserve">работников </w:t>
      </w:r>
      <w:r w:rsidRPr="0021426A">
        <w:t>на обработку их персо</w:t>
      </w:r>
      <w:r w:rsidR="00344DE7" w:rsidRPr="0021426A">
        <w:t>нальных данных и порядок отзыва</w:t>
      </w:r>
      <w:r w:rsidRPr="0021426A">
        <w:t xml:space="preserve"> ранее данного согласия на обработку ПДн</w:t>
      </w:r>
    </w:p>
    <w:p w:rsidR="003B4FCE" w:rsidRPr="0021426A" w:rsidRDefault="003B4FCE" w:rsidP="006D6874">
      <w:pPr>
        <w:pStyle w:val="33"/>
        <w:numPr>
          <w:ilvl w:val="0"/>
          <w:numId w:val="0"/>
        </w:numPr>
        <w:spacing w:line="360" w:lineRule="auto"/>
        <w:ind w:left="1224"/>
      </w:pPr>
    </w:p>
    <w:p w:rsidR="00E525BD" w:rsidRPr="0021426A" w:rsidRDefault="00E525BD" w:rsidP="006D6874">
      <w:pPr>
        <w:pStyle w:val="40"/>
        <w:spacing w:line="360" w:lineRule="auto"/>
      </w:pPr>
      <w:r w:rsidRPr="0021426A">
        <w:t>В соответствии с:</w:t>
      </w:r>
    </w:p>
    <w:p w:rsidR="00E525BD" w:rsidRPr="0021426A" w:rsidRDefault="00E525BD" w:rsidP="006D6874">
      <w:pPr>
        <w:pStyle w:val="6"/>
        <w:spacing w:line="360" w:lineRule="auto"/>
        <w:rPr>
          <w:sz w:val="28"/>
          <w:szCs w:val="28"/>
        </w:rPr>
      </w:pPr>
      <w:r w:rsidRPr="0021426A">
        <w:rPr>
          <w:sz w:val="28"/>
          <w:szCs w:val="28"/>
        </w:rPr>
        <w:t>ст.</w:t>
      </w:r>
      <w:r w:rsidR="00344DE7" w:rsidRPr="0021426A">
        <w:rPr>
          <w:sz w:val="28"/>
          <w:szCs w:val="28"/>
        </w:rPr>
        <w:t xml:space="preserve"> </w:t>
      </w:r>
      <w:r w:rsidRPr="0021426A">
        <w:rPr>
          <w:sz w:val="28"/>
          <w:szCs w:val="28"/>
        </w:rPr>
        <w:t>23 и ст.</w:t>
      </w:r>
      <w:r w:rsidR="00344DE7" w:rsidRPr="0021426A">
        <w:rPr>
          <w:sz w:val="28"/>
          <w:szCs w:val="28"/>
        </w:rPr>
        <w:t xml:space="preserve"> </w:t>
      </w:r>
      <w:r w:rsidRPr="0021426A">
        <w:rPr>
          <w:sz w:val="28"/>
          <w:szCs w:val="28"/>
        </w:rPr>
        <w:t xml:space="preserve">24 </w:t>
      </w:r>
      <w:r w:rsidR="006A0CD1" w:rsidRPr="0021426A">
        <w:rPr>
          <w:sz w:val="28"/>
          <w:szCs w:val="28"/>
        </w:rPr>
        <w:t>Конституции Российской Федерации</w:t>
      </w:r>
      <w:r w:rsidRPr="0021426A">
        <w:rPr>
          <w:sz w:val="28"/>
          <w:szCs w:val="28"/>
        </w:rPr>
        <w:t>;</w:t>
      </w:r>
    </w:p>
    <w:p w:rsidR="00E525BD" w:rsidRPr="0021426A" w:rsidRDefault="00344DE7" w:rsidP="006D6874">
      <w:pPr>
        <w:pStyle w:val="6"/>
        <w:spacing w:line="360" w:lineRule="auto"/>
        <w:rPr>
          <w:sz w:val="28"/>
          <w:szCs w:val="28"/>
        </w:rPr>
      </w:pPr>
      <w:r w:rsidRPr="0021426A">
        <w:rPr>
          <w:sz w:val="28"/>
          <w:szCs w:val="28"/>
        </w:rPr>
        <w:t xml:space="preserve">ч. 3 ст. 86 </w:t>
      </w:r>
      <w:r w:rsidR="006007A5" w:rsidRPr="0021426A">
        <w:rPr>
          <w:sz w:val="28"/>
          <w:szCs w:val="28"/>
        </w:rPr>
        <w:t>Трудово</w:t>
      </w:r>
      <w:r w:rsidRPr="0021426A">
        <w:rPr>
          <w:sz w:val="28"/>
          <w:szCs w:val="28"/>
        </w:rPr>
        <w:t xml:space="preserve">го кодекса Российской Федерации от 30.12.2001 </w:t>
      </w:r>
      <w:r w:rsidR="006007A5" w:rsidRPr="0021426A">
        <w:rPr>
          <w:sz w:val="28"/>
          <w:szCs w:val="28"/>
        </w:rPr>
        <w:t>№ 197-ФЗ</w:t>
      </w:r>
      <w:r w:rsidR="00E525BD" w:rsidRPr="0021426A">
        <w:rPr>
          <w:sz w:val="28"/>
          <w:szCs w:val="28"/>
        </w:rPr>
        <w:t>;</w:t>
      </w:r>
    </w:p>
    <w:p w:rsidR="003B4FCE" w:rsidRPr="0021426A" w:rsidRDefault="00E525BD" w:rsidP="006D6874">
      <w:pPr>
        <w:pStyle w:val="6"/>
        <w:spacing w:line="360" w:lineRule="auto"/>
        <w:rPr>
          <w:sz w:val="28"/>
          <w:szCs w:val="28"/>
        </w:rPr>
      </w:pPr>
      <w:r w:rsidRPr="0021426A">
        <w:rPr>
          <w:sz w:val="28"/>
          <w:szCs w:val="28"/>
        </w:rPr>
        <w:lastRenderedPageBreak/>
        <w:t xml:space="preserve"> п.</w:t>
      </w:r>
      <w:r w:rsidR="00344DE7" w:rsidRPr="0021426A">
        <w:rPr>
          <w:sz w:val="28"/>
          <w:szCs w:val="28"/>
        </w:rPr>
        <w:t xml:space="preserve"> </w:t>
      </w:r>
      <w:r w:rsidRPr="0021426A">
        <w:rPr>
          <w:sz w:val="28"/>
          <w:szCs w:val="28"/>
        </w:rPr>
        <w:t>1.ч.</w:t>
      </w:r>
      <w:r w:rsidR="00344DE7" w:rsidRPr="0021426A">
        <w:rPr>
          <w:sz w:val="28"/>
          <w:szCs w:val="28"/>
        </w:rPr>
        <w:t xml:space="preserve"> </w:t>
      </w:r>
      <w:r w:rsidRPr="0021426A">
        <w:rPr>
          <w:sz w:val="28"/>
          <w:szCs w:val="28"/>
        </w:rPr>
        <w:t>1 ст.</w:t>
      </w:r>
      <w:r w:rsidR="00344DE7" w:rsidRPr="0021426A">
        <w:rPr>
          <w:sz w:val="28"/>
          <w:szCs w:val="28"/>
        </w:rPr>
        <w:t xml:space="preserve"> </w:t>
      </w:r>
      <w:r w:rsidRPr="0021426A">
        <w:rPr>
          <w:sz w:val="28"/>
          <w:szCs w:val="28"/>
        </w:rPr>
        <w:t>6 и ч.</w:t>
      </w:r>
      <w:r w:rsidR="00344DE7" w:rsidRPr="0021426A">
        <w:rPr>
          <w:sz w:val="28"/>
          <w:szCs w:val="28"/>
        </w:rPr>
        <w:t xml:space="preserve"> </w:t>
      </w:r>
      <w:r w:rsidRPr="0021426A">
        <w:rPr>
          <w:sz w:val="28"/>
          <w:szCs w:val="28"/>
        </w:rPr>
        <w:t>4 ст.</w:t>
      </w:r>
      <w:r w:rsidR="00344DE7" w:rsidRPr="0021426A">
        <w:rPr>
          <w:sz w:val="28"/>
          <w:szCs w:val="28"/>
        </w:rPr>
        <w:t xml:space="preserve"> </w:t>
      </w:r>
      <w:r w:rsidRPr="0021426A">
        <w:rPr>
          <w:sz w:val="28"/>
          <w:szCs w:val="28"/>
        </w:rPr>
        <w:t xml:space="preserve">9 </w:t>
      </w:r>
      <w:r w:rsidR="004C6C5F" w:rsidRPr="0021426A">
        <w:rPr>
          <w:sz w:val="28"/>
          <w:szCs w:val="28"/>
        </w:rPr>
        <w:t xml:space="preserve">Федерального закона </w:t>
      </w:r>
      <w:r w:rsidR="00344DE7" w:rsidRPr="0021426A">
        <w:rPr>
          <w:sz w:val="28"/>
          <w:szCs w:val="28"/>
        </w:rPr>
        <w:t>от 27.07.2006</w:t>
      </w:r>
      <w:r w:rsidR="00621275">
        <w:rPr>
          <w:sz w:val="28"/>
          <w:szCs w:val="28"/>
        </w:rPr>
        <w:t xml:space="preserve"> </w:t>
      </w:r>
      <w:r w:rsidR="001465CE" w:rsidRPr="0021426A">
        <w:rPr>
          <w:sz w:val="28"/>
          <w:szCs w:val="28"/>
        </w:rPr>
        <w:t>№ 152-ФЗ «О персональных данных»</w:t>
      </w:r>
    </w:p>
    <w:p w:rsidR="007F0C3D" w:rsidRPr="0021426A" w:rsidRDefault="00E525BD" w:rsidP="006D6874">
      <w:pPr>
        <w:pStyle w:val="40"/>
        <w:numPr>
          <w:ilvl w:val="0"/>
          <w:numId w:val="0"/>
        </w:numPr>
        <w:spacing w:line="360" w:lineRule="auto"/>
        <w:ind w:left="1728"/>
      </w:pPr>
      <w:r w:rsidRPr="0021426A">
        <w:t xml:space="preserve">в случаях, непосредственно связанных с вопросами трудовых отношений, должностные лица </w:t>
      </w:r>
      <w:r w:rsidR="00344DE7" w:rsidRPr="0021426A">
        <w:t>Агент</w:t>
      </w:r>
      <w:r w:rsidR="00FE332A" w:rsidRPr="0021426A">
        <w:t>ства</w:t>
      </w:r>
      <w:r w:rsidR="00410AA5" w:rsidRPr="0021426A">
        <w:t xml:space="preserve"> </w:t>
      </w:r>
      <w:r w:rsidRPr="0021426A">
        <w:t>вправе получать и обрабатывать данные о ч</w:t>
      </w:r>
      <w:r w:rsidR="00344DE7" w:rsidRPr="0021426A">
        <w:t>астной жизни работника только с</w:t>
      </w:r>
      <w:r w:rsidRPr="0021426A">
        <w:t xml:space="preserve"> </w:t>
      </w:r>
      <w:r w:rsidR="00EC350A" w:rsidRPr="0021426A">
        <w:t>его</w:t>
      </w:r>
      <w:r w:rsidRPr="0021426A">
        <w:t xml:space="preserve"> письменного согласия. </w:t>
      </w:r>
    </w:p>
    <w:p w:rsidR="00E525BD" w:rsidRPr="0021426A" w:rsidRDefault="00E525BD" w:rsidP="006D6874">
      <w:pPr>
        <w:pStyle w:val="40"/>
        <w:spacing w:line="360" w:lineRule="auto"/>
      </w:pPr>
      <w:r w:rsidRPr="0021426A">
        <w:t>Письменное согласие работника на обработку его пе</w:t>
      </w:r>
      <w:r w:rsidR="0021426A">
        <w:t xml:space="preserve">рсональных данных оформляется </w:t>
      </w:r>
      <w:r w:rsidRPr="0021426A">
        <w:t>по указанному ниже образцу (Приложение №1</w:t>
      </w:r>
      <w:r w:rsidR="0060705D" w:rsidRPr="0021426A">
        <w:t>/1</w:t>
      </w:r>
      <w:r w:rsidR="00344DE7" w:rsidRPr="0021426A">
        <w:t xml:space="preserve"> к</w:t>
      </w:r>
      <w:r w:rsidRPr="0021426A">
        <w:t xml:space="preserve"> настоящ</w:t>
      </w:r>
      <w:r w:rsidR="00D04C88" w:rsidRPr="0021426A">
        <w:t>ей</w:t>
      </w:r>
      <w:r w:rsidRPr="0021426A">
        <w:t xml:space="preserve"> </w:t>
      </w:r>
      <w:r w:rsidR="00D04C88" w:rsidRPr="0021426A">
        <w:t>Политике</w:t>
      </w:r>
      <w:r w:rsidRPr="0021426A">
        <w:t xml:space="preserve">) и </w:t>
      </w:r>
      <w:r w:rsidR="008F44B7" w:rsidRPr="0021426A">
        <w:t>хранится в лично</w:t>
      </w:r>
      <w:r w:rsidR="0060705D" w:rsidRPr="0021426A">
        <w:t>м</w:t>
      </w:r>
      <w:r w:rsidR="002318EF" w:rsidRPr="0021426A">
        <w:t xml:space="preserve"> </w:t>
      </w:r>
      <w:r w:rsidR="0060705D" w:rsidRPr="0021426A">
        <w:t>деле</w:t>
      </w:r>
      <w:r w:rsidR="003143D7" w:rsidRPr="0021426A">
        <w:t xml:space="preserve"> </w:t>
      </w:r>
      <w:r w:rsidR="008F44B7" w:rsidRPr="0021426A">
        <w:t>работника</w:t>
      </w:r>
      <w:r w:rsidR="002318EF" w:rsidRPr="0021426A">
        <w:rPr>
          <w:rStyle w:val="aff3"/>
        </w:rPr>
        <w:footnoteReference w:id="84"/>
      </w:r>
      <w:r w:rsidR="008F44B7" w:rsidRPr="0021426A">
        <w:t xml:space="preserve"> срок, установленный законом</w:t>
      </w:r>
      <w:r w:rsidR="008F44B7" w:rsidRPr="0021426A">
        <w:rPr>
          <w:vertAlign w:val="superscript"/>
        </w:rPr>
        <w:footnoteReference w:id="85"/>
      </w:r>
      <w:r w:rsidR="008F44B7" w:rsidRPr="0021426A">
        <w:t>, если субъектом персональных данных данное согласие не будет в законном порядке отозвано.</w:t>
      </w:r>
    </w:p>
    <w:p w:rsidR="004F4D8C" w:rsidRPr="0021426A" w:rsidRDefault="00127B1F" w:rsidP="006D6874">
      <w:pPr>
        <w:pStyle w:val="40"/>
        <w:spacing w:line="360" w:lineRule="auto"/>
      </w:pPr>
      <w:r w:rsidRPr="0021426A">
        <w:t>В соответствии с ч.</w:t>
      </w:r>
      <w:r w:rsidR="00344DE7" w:rsidRPr="0021426A">
        <w:t xml:space="preserve"> </w:t>
      </w:r>
      <w:r w:rsidRPr="0021426A">
        <w:t>2 ст.</w:t>
      </w:r>
      <w:r w:rsidR="00344DE7" w:rsidRPr="0021426A">
        <w:t xml:space="preserve"> </w:t>
      </w:r>
      <w:r w:rsidRPr="0021426A">
        <w:t xml:space="preserve">9 Федерального закона </w:t>
      </w:r>
      <w:r w:rsidR="001465CE" w:rsidRPr="0021426A">
        <w:t>от 27.07.2006 №</w:t>
      </w:r>
      <w:r w:rsidR="00621275">
        <w:t> </w:t>
      </w:r>
      <w:r w:rsidR="001465CE" w:rsidRPr="0021426A">
        <w:t>152-ФЗ «О персональных данных»</w:t>
      </w:r>
      <w:r w:rsidRPr="0021426A">
        <w:t xml:space="preserve"> работник вправе отозвать свое согласие на обработку своих персональных данных. С этой целью работник заполняет заявление (Приложение №3 к настоящей Политике). Данное</w:t>
      </w:r>
      <w:r w:rsidR="0084314A" w:rsidRPr="0021426A">
        <w:t xml:space="preserve"> заявление</w:t>
      </w:r>
      <w:r w:rsidRPr="0021426A">
        <w:t xml:space="preserve"> </w:t>
      </w:r>
      <w:r w:rsidR="00344DE7" w:rsidRPr="0021426A">
        <w:t>передается в управление контрольно-правовой и кадровой работы Агентства, которое передает указанное заявление руководителю Агентства</w:t>
      </w:r>
      <w:r w:rsidR="005D0B9B" w:rsidRPr="0021426A">
        <w:t xml:space="preserve"> </w:t>
      </w:r>
      <w:r w:rsidRPr="0021426A">
        <w:t xml:space="preserve">для рассмотрения. </w:t>
      </w:r>
      <w:r w:rsidR="005D0B9B" w:rsidRPr="0021426A">
        <w:t>Руководитель Агентства</w:t>
      </w:r>
      <w:r w:rsidRPr="0021426A">
        <w:t xml:space="preserve">, или должностное лицо по поручению </w:t>
      </w:r>
      <w:r w:rsidR="005D0B9B" w:rsidRPr="0021426A">
        <w:t>руководителя Агентства</w:t>
      </w:r>
      <w:r w:rsidRPr="0021426A">
        <w:t xml:space="preserve"> перед рассмотрением заявления по существу обязан(о) разъяснить заявителю юридические последствия отзыва согласия на обработку </w:t>
      </w:r>
      <w:r w:rsidR="004F4D8C" w:rsidRPr="0021426A">
        <w:t>ПДн.</w:t>
      </w:r>
    </w:p>
    <w:p w:rsidR="00E525BD" w:rsidRPr="0021426A" w:rsidRDefault="00E525BD" w:rsidP="006D6874">
      <w:pPr>
        <w:pStyle w:val="40"/>
        <w:spacing w:line="360" w:lineRule="auto"/>
      </w:pPr>
      <w:r w:rsidRPr="0021426A">
        <w:t>Юридические последствия отзыва работником ранее данного согласия на обработку персональных данных:</w:t>
      </w:r>
    </w:p>
    <w:p w:rsidR="00D64CF1" w:rsidRPr="0021426A" w:rsidRDefault="00D64CF1" w:rsidP="006D6874">
      <w:pPr>
        <w:pStyle w:val="50"/>
        <w:spacing w:line="360" w:lineRule="auto"/>
      </w:pPr>
      <w:r w:rsidRPr="0021426A">
        <w:lastRenderedPageBreak/>
        <w:t>Если работник подал заявление об отзыве согласия на обра</w:t>
      </w:r>
      <w:r w:rsidR="005D0B9B" w:rsidRPr="0021426A">
        <w:t xml:space="preserve">ботку </w:t>
      </w:r>
      <w:r w:rsidRPr="0021426A">
        <w:t>персональн</w:t>
      </w:r>
      <w:r w:rsidR="001F62FB" w:rsidRPr="0021426A">
        <w:t xml:space="preserve">ых данных, предусмотренных </w:t>
      </w:r>
      <w:r w:rsidR="005D0B9B" w:rsidRPr="0021426A">
        <w:t>п.5.2</w:t>
      </w:r>
      <w:r w:rsidR="00A84BD2" w:rsidRPr="0021426A">
        <w:t>.2.1</w:t>
      </w:r>
      <w:r w:rsidR="00B42CFB" w:rsidRPr="0021426A">
        <w:rPr>
          <w:rStyle w:val="aff3"/>
        </w:rPr>
        <w:footnoteReference w:id="86"/>
      </w:r>
      <w:r w:rsidR="00CD0F5F" w:rsidRPr="0021426A">
        <w:t xml:space="preserve">, </w:t>
      </w:r>
      <w:r w:rsidR="001F62FB" w:rsidRPr="0021426A">
        <w:t>п.</w:t>
      </w:r>
      <w:r w:rsidR="005D0B9B" w:rsidRPr="0021426A">
        <w:t>5.2.</w:t>
      </w:r>
      <w:r w:rsidR="00A84BD2" w:rsidRPr="0021426A">
        <w:t>2</w:t>
      </w:r>
      <w:r w:rsidR="00CA6D21" w:rsidRPr="0021426A">
        <w:t>.</w:t>
      </w:r>
      <w:r w:rsidR="001F62FB" w:rsidRPr="0021426A">
        <w:t>6</w:t>
      </w:r>
      <w:r w:rsidR="00B42CFB" w:rsidRPr="0021426A">
        <w:rPr>
          <w:rStyle w:val="aff3"/>
        </w:rPr>
        <w:footnoteReference w:id="87"/>
      </w:r>
      <w:r w:rsidR="001F62FB" w:rsidRPr="0021426A">
        <w:t xml:space="preserve"> и </w:t>
      </w:r>
      <w:r w:rsidR="00CD0F5F" w:rsidRPr="0021426A">
        <w:t>п.</w:t>
      </w:r>
      <w:r w:rsidR="005D0B9B" w:rsidRPr="0021426A">
        <w:t>5.2.</w:t>
      </w:r>
      <w:r w:rsidR="00A84BD2" w:rsidRPr="0021426A">
        <w:t>2</w:t>
      </w:r>
      <w:r w:rsidR="00CA6D21" w:rsidRPr="0021426A">
        <w:t>.</w:t>
      </w:r>
      <w:r w:rsidRPr="0021426A">
        <w:t>1</w:t>
      </w:r>
      <w:r w:rsidR="008E0734">
        <w:t>4</w:t>
      </w:r>
      <w:r w:rsidR="00B42CFB" w:rsidRPr="0021426A">
        <w:rPr>
          <w:rStyle w:val="aff3"/>
        </w:rPr>
        <w:footnoteReference w:id="88"/>
      </w:r>
      <w:r w:rsidRPr="0021426A">
        <w:t xml:space="preserve"> настоящ</w:t>
      </w:r>
      <w:r w:rsidR="00FA73A4" w:rsidRPr="0021426A">
        <w:t>ей</w:t>
      </w:r>
      <w:r w:rsidRPr="0021426A">
        <w:t xml:space="preserve"> </w:t>
      </w:r>
      <w:r w:rsidR="00FA73A4" w:rsidRPr="0021426A">
        <w:t>Политики</w:t>
      </w:r>
      <w:r w:rsidRPr="0021426A">
        <w:t xml:space="preserve">, то </w:t>
      </w:r>
      <w:r w:rsidR="005D0B9B" w:rsidRPr="0021426A">
        <w:t>руководитель Агентства</w:t>
      </w:r>
      <w:r w:rsidR="00432771" w:rsidRPr="0021426A">
        <w:t xml:space="preserve"> или должностное лицо по поручению </w:t>
      </w:r>
      <w:r w:rsidR="005D0B9B" w:rsidRPr="0021426A">
        <w:t>руководителя Агентства</w:t>
      </w:r>
      <w:r w:rsidRPr="0021426A">
        <w:t xml:space="preserve"> обязан(о) разъ</w:t>
      </w:r>
      <w:r w:rsidR="005D0B9B" w:rsidRPr="0021426A">
        <w:t>яснить субъекту ПДн следующее:</w:t>
      </w:r>
      <w:r w:rsidR="005D0B9B" w:rsidRPr="0021426A">
        <w:br/>
      </w:r>
      <w:r w:rsidRPr="0021426A">
        <w:t>т.к. персональные данные, указанные в п.</w:t>
      </w:r>
      <w:r w:rsidR="00CA6D21" w:rsidRPr="0021426A">
        <w:rPr>
          <w:color w:val="7030A0"/>
        </w:rPr>
        <w:t xml:space="preserve"> </w:t>
      </w:r>
      <w:r w:rsidR="005D0B9B" w:rsidRPr="0021426A">
        <w:t>5.2</w:t>
      </w:r>
      <w:r w:rsidR="00A84BD2" w:rsidRPr="0021426A">
        <w:t>.2</w:t>
      </w:r>
      <w:r w:rsidR="00CA6D21" w:rsidRPr="0021426A">
        <w:t>.</w:t>
      </w:r>
      <w:r w:rsidR="00590306" w:rsidRPr="0021426A">
        <w:t xml:space="preserve">1, п. </w:t>
      </w:r>
      <w:r w:rsidR="005D0B9B" w:rsidRPr="0021426A">
        <w:t>5.2</w:t>
      </w:r>
      <w:r w:rsidR="00A84BD2" w:rsidRPr="0021426A">
        <w:t>.2</w:t>
      </w:r>
      <w:r w:rsidR="00CA6D21" w:rsidRPr="0021426A">
        <w:t>.</w:t>
      </w:r>
      <w:r w:rsidR="0021426A">
        <w:t xml:space="preserve">6 и </w:t>
      </w:r>
      <w:r w:rsidR="00CD0F5F" w:rsidRPr="0021426A">
        <w:t>п.</w:t>
      </w:r>
      <w:r w:rsidR="005D0B9B" w:rsidRPr="0021426A">
        <w:t>5.2</w:t>
      </w:r>
      <w:r w:rsidR="00A84BD2" w:rsidRPr="0021426A">
        <w:t>.2</w:t>
      </w:r>
      <w:r w:rsidR="00CA6D21" w:rsidRPr="0021426A">
        <w:t>.</w:t>
      </w:r>
      <w:r w:rsidRPr="0021426A">
        <w:t>1</w:t>
      </w:r>
      <w:r w:rsidR="008E0734">
        <w:t>4</w:t>
      </w:r>
      <w:r w:rsidRPr="0021426A">
        <w:t xml:space="preserve"> настоящ</w:t>
      </w:r>
      <w:r w:rsidR="007813C0" w:rsidRPr="0021426A">
        <w:t>ей</w:t>
      </w:r>
      <w:r w:rsidRPr="0021426A">
        <w:t xml:space="preserve"> </w:t>
      </w:r>
      <w:r w:rsidR="007813C0" w:rsidRPr="0021426A">
        <w:t>Политики</w:t>
      </w:r>
      <w:r w:rsidRPr="0021426A">
        <w:t>, входят в обязательный перечень персональных данных, необходимых для заключения трудового договора, установленный ст.</w:t>
      </w:r>
      <w:r w:rsidR="008A2DD9" w:rsidRPr="0021426A">
        <w:t xml:space="preserve"> </w:t>
      </w:r>
      <w:r w:rsidRPr="0021426A">
        <w:t xml:space="preserve">57 </w:t>
      </w:r>
      <w:r w:rsidR="006007A5" w:rsidRPr="0021426A">
        <w:t>Трудового кодекса Российской Ф</w:t>
      </w:r>
      <w:r w:rsidR="008A2DD9" w:rsidRPr="0021426A">
        <w:t>едерации от 30.12.2001 № 197-ФЗ</w:t>
      </w:r>
      <w:r w:rsidRPr="0021426A">
        <w:t>, то отзыв субъектом согласия на обработку указанных персональных данных делает невозможным продолжение его трудовых отношений с работодате</w:t>
      </w:r>
      <w:r w:rsidR="008A2DD9" w:rsidRPr="0021426A">
        <w:t>лем</w:t>
      </w:r>
      <w:r w:rsidRPr="0021426A">
        <w:rPr>
          <w:rStyle w:val="aff3"/>
        </w:rPr>
        <w:footnoteReference w:id="89"/>
      </w:r>
      <w:r w:rsidRPr="0021426A">
        <w:t>.</w:t>
      </w:r>
    </w:p>
    <w:p w:rsidR="00131234" w:rsidRPr="0021426A" w:rsidRDefault="00131234" w:rsidP="006D6874">
      <w:pPr>
        <w:pStyle w:val="50"/>
        <w:spacing w:line="360" w:lineRule="auto"/>
      </w:pPr>
      <w:r w:rsidRPr="0021426A">
        <w:t xml:space="preserve">Трудовой договор не может быть расторгнут </w:t>
      </w:r>
      <w:r w:rsidR="0021426A">
        <w:t xml:space="preserve">на основании </w:t>
      </w:r>
      <w:r w:rsidR="008A2DD9" w:rsidRPr="0021426A">
        <w:t>отзыва работником</w:t>
      </w:r>
      <w:r w:rsidRPr="0021426A">
        <w:t xml:space="preserve"> ранее данного согласия на обработку </w:t>
      </w:r>
      <w:r w:rsidRPr="0021426A">
        <w:lastRenderedPageBreak/>
        <w:t xml:space="preserve">персональных данных, в части указанных в п.п. </w:t>
      </w:r>
      <w:r w:rsidR="003300C0" w:rsidRPr="0021426A">
        <w:t>5.2.2.2</w:t>
      </w:r>
      <w:r w:rsidR="00F465BC" w:rsidRPr="0021426A">
        <w:t xml:space="preserve"> </w:t>
      </w:r>
      <w:r w:rsidR="000423ED" w:rsidRPr="0021426A">
        <w:t xml:space="preserve">- </w:t>
      </w:r>
      <w:r w:rsidR="00F465BC" w:rsidRPr="0021426A">
        <w:t>5.2.2.</w:t>
      </w:r>
      <w:r w:rsidRPr="0021426A">
        <w:t>5</w:t>
      </w:r>
      <w:r w:rsidR="00C72AE6" w:rsidRPr="0021426A">
        <w:rPr>
          <w:rStyle w:val="aff3"/>
        </w:rPr>
        <w:footnoteReference w:id="90"/>
      </w:r>
      <w:r w:rsidRPr="0021426A">
        <w:t xml:space="preserve">; </w:t>
      </w:r>
      <w:r w:rsidR="00F465BC" w:rsidRPr="0021426A">
        <w:t>5.2.2.</w:t>
      </w:r>
      <w:r w:rsidRPr="0021426A">
        <w:t>1</w:t>
      </w:r>
      <w:r w:rsidR="008E0734">
        <w:t>2</w:t>
      </w:r>
      <w:r w:rsidR="000423ED" w:rsidRPr="0021426A">
        <w:t xml:space="preserve"> </w:t>
      </w:r>
      <w:r w:rsidRPr="0021426A">
        <w:t>-</w:t>
      </w:r>
      <w:r w:rsidR="000423ED" w:rsidRPr="0021426A">
        <w:t xml:space="preserve"> </w:t>
      </w:r>
      <w:r w:rsidR="00F465BC" w:rsidRPr="0021426A">
        <w:t>5.2.2.</w:t>
      </w:r>
      <w:r w:rsidRPr="0021426A">
        <w:t>1</w:t>
      </w:r>
      <w:r w:rsidR="008E0734">
        <w:t>3</w:t>
      </w:r>
      <w:r w:rsidR="00BB48A0" w:rsidRPr="0021426A">
        <w:rPr>
          <w:rStyle w:val="aff3"/>
        </w:rPr>
        <w:footnoteReference w:id="91"/>
      </w:r>
      <w:r w:rsidR="00F465BC" w:rsidRPr="0021426A">
        <w:t>; 5.2.2</w:t>
      </w:r>
      <w:r w:rsidR="00CA6D21" w:rsidRPr="0021426A">
        <w:t>.</w:t>
      </w:r>
      <w:r w:rsidRPr="0021426A">
        <w:t>1</w:t>
      </w:r>
      <w:r w:rsidR="008E0734">
        <w:t>7</w:t>
      </w:r>
      <w:r w:rsidR="00C24697" w:rsidRPr="0021426A">
        <w:rPr>
          <w:rStyle w:val="aff3"/>
        </w:rPr>
        <w:footnoteReference w:id="92"/>
      </w:r>
      <w:r w:rsidRPr="0021426A">
        <w:t xml:space="preserve">; </w:t>
      </w:r>
      <w:r w:rsidR="00F465BC" w:rsidRPr="0021426A">
        <w:t>5.2.2</w:t>
      </w:r>
      <w:r w:rsidR="00CA6D21" w:rsidRPr="0021426A">
        <w:t>.</w:t>
      </w:r>
      <w:r w:rsidRPr="0021426A">
        <w:t>2</w:t>
      </w:r>
      <w:r w:rsidR="008E0734">
        <w:t>3</w:t>
      </w:r>
      <w:r w:rsidR="003D3A21" w:rsidRPr="0021426A">
        <w:rPr>
          <w:rStyle w:val="aff3"/>
        </w:rPr>
        <w:footnoteReference w:id="93"/>
      </w:r>
      <w:r w:rsidRPr="0021426A">
        <w:t xml:space="preserve">; </w:t>
      </w:r>
      <w:r w:rsidR="00F465BC" w:rsidRPr="0021426A">
        <w:t>5.2.2.</w:t>
      </w:r>
      <w:r w:rsidRPr="0021426A">
        <w:t>2</w:t>
      </w:r>
      <w:r w:rsidR="008E0734">
        <w:t>4</w:t>
      </w:r>
      <w:r w:rsidR="000423ED" w:rsidRPr="0021426A">
        <w:t xml:space="preserve"> </w:t>
      </w:r>
      <w:r w:rsidRPr="0021426A">
        <w:t xml:space="preserve">- </w:t>
      </w:r>
      <w:r w:rsidR="00F465BC" w:rsidRPr="0021426A">
        <w:t>5.2.2</w:t>
      </w:r>
      <w:r w:rsidR="00CA6D21" w:rsidRPr="0021426A">
        <w:t>.</w:t>
      </w:r>
      <w:r w:rsidRPr="0021426A">
        <w:t>2</w:t>
      </w:r>
      <w:r w:rsidR="008E0734">
        <w:t>5</w:t>
      </w:r>
      <w:r w:rsidRPr="0021426A">
        <w:rPr>
          <w:rStyle w:val="aff3"/>
        </w:rPr>
        <w:footnoteReference w:id="94"/>
      </w:r>
      <w:r w:rsidRPr="0021426A">
        <w:t>.</w:t>
      </w:r>
    </w:p>
    <w:p w:rsidR="00131234" w:rsidRPr="0021426A" w:rsidRDefault="00131234" w:rsidP="006D6874">
      <w:pPr>
        <w:pStyle w:val="50"/>
        <w:spacing w:line="360" w:lineRule="auto"/>
      </w:pPr>
      <w:r w:rsidRPr="0021426A">
        <w:t>Если работник подал заявление об отзыве согласия на обра</w:t>
      </w:r>
      <w:r w:rsidR="00F465BC" w:rsidRPr="0021426A">
        <w:t xml:space="preserve">ботку </w:t>
      </w:r>
      <w:r w:rsidRPr="0021426A">
        <w:t>персональных данных, предусмотре</w:t>
      </w:r>
      <w:r w:rsidR="00F465BC" w:rsidRPr="0021426A">
        <w:t xml:space="preserve">нных </w:t>
      </w:r>
      <w:r w:rsidRPr="0021426A">
        <w:t xml:space="preserve">п. </w:t>
      </w:r>
      <w:r w:rsidR="00487046" w:rsidRPr="0021426A">
        <w:t>5.2.2</w:t>
      </w:r>
      <w:r w:rsidR="00CA6D21" w:rsidRPr="0021426A">
        <w:t>.</w:t>
      </w:r>
      <w:r w:rsidRPr="0021426A">
        <w:t>1</w:t>
      </w:r>
      <w:r w:rsidR="008E0734">
        <w:t>8</w:t>
      </w:r>
      <w:r w:rsidR="006418E8" w:rsidRPr="0021426A">
        <w:rPr>
          <w:rStyle w:val="aff3"/>
        </w:rPr>
        <w:footnoteReference w:id="95"/>
      </w:r>
      <w:r w:rsidRPr="0021426A">
        <w:t xml:space="preserve"> настоящ</w:t>
      </w:r>
      <w:r w:rsidR="007813C0" w:rsidRPr="0021426A">
        <w:t>ей</w:t>
      </w:r>
      <w:r w:rsidRPr="0021426A">
        <w:t xml:space="preserve"> </w:t>
      </w:r>
      <w:r w:rsidR="007813C0" w:rsidRPr="0021426A">
        <w:t>Политики</w:t>
      </w:r>
      <w:r w:rsidRPr="0021426A">
        <w:t xml:space="preserve">, </w:t>
      </w:r>
      <w:r w:rsidR="00F465BC" w:rsidRPr="0021426A">
        <w:t xml:space="preserve">то руководитель Агентства </w:t>
      </w:r>
      <w:r w:rsidR="00EC0337" w:rsidRPr="0021426A">
        <w:t>или должностное лицо по поручению</w:t>
      </w:r>
      <w:r w:rsidR="00F465BC" w:rsidRPr="0021426A">
        <w:t xml:space="preserve"> руководителя Агентства</w:t>
      </w:r>
      <w:r w:rsidR="001E3E3B" w:rsidRPr="0021426A">
        <w:t xml:space="preserve"> обязан(о) </w:t>
      </w:r>
      <w:r w:rsidRPr="0021426A">
        <w:t>разъяснить субъекту ПДн следу</w:t>
      </w:r>
      <w:r w:rsidR="00F465BC" w:rsidRPr="0021426A">
        <w:t xml:space="preserve">ющее: </w:t>
      </w:r>
      <w:r w:rsidRPr="0021426A">
        <w:t xml:space="preserve">т.к. персональные данные, указанные в п. </w:t>
      </w:r>
      <w:r w:rsidR="00487046" w:rsidRPr="0021426A">
        <w:t>5.2.2.</w:t>
      </w:r>
      <w:r w:rsidRPr="0021426A">
        <w:t>1</w:t>
      </w:r>
      <w:r w:rsidR="00F465BC" w:rsidRPr="0021426A">
        <w:t>7</w:t>
      </w:r>
      <w:r w:rsidRPr="0021426A">
        <w:t xml:space="preserve"> настоящ</w:t>
      </w:r>
      <w:r w:rsidR="00EC61D5" w:rsidRPr="0021426A">
        <w:t>ей</w:t>
      </w:r>
      <w:r w:rsidRPr="0021426A">
        <w:t xml:space="preserve"> </w:t>
      </w:r>
      <w:r w:rsidR="00EC61D5" w:rsidRPr="0021426A">
        <w:t>Политики</w:t>
      </w:r>
      <w:r w:rsidRPr="0021426A">
        <w:t>, предоставляются субъектом на основании:</w:t>
      </w:r>
    </w:p>
    <w:p w:rsidR="00255383" w:rsidRPr="0021426A" w:rsidRDefault="00255383" w:rsidP="006D6874">
      <w:pPr>
        <w:pStyle w:val="6"/>
        <w:spacing w:line="360" w:lineRule="auto"/>
        <w:rPr>
          <w:sz w:val="28"/>
          <w:szCs w:val="28"/>
        </w:rPr>
      </w:pPr>
      <w:r w:rsidRPr="0021426A">
        <w:rPr>
          <w:sz w:val="28"/>
          <w:szCs w:val="28"/>
        </w:rPr>
        <w:t>ст.</w:t>
      </w:r>
      <w:r w:rsidR="00F465BC" w:rsidRPr="0021426A">
        <w:rPr>
          <w:sz w:val="28"/>
          <w:szCs w:val="28"/>
        </w:rPr>
        <w:t xml:space="preserve"> </w:t>
      </w:r>
      <w:r w:rsidRPr="0021426A">
        <w:rPr>
          <w:sz w:val="28"/>
          <w:szCs w:val="28"/>
        </w:rPr>
        <w:t xml:space="preserve">8 </w:t>
      </w:r>
      <w:r w:rsidR="00520B5B" w:rsidRPr="0021426A">
        <w:rPr>
          <w:sz w:val="28"/>
          <w:szCs w:val="28"/>
        </w:rPr>
        <w:t>Федерального закона от 28.03.1998 №</w:t>
      </w:r>
      <w:r w:rsidR="00F465BC" w:rsidRPr="0021426A">
        <w:rPr>
          <w:sz w:val="28"/>
          <w:szCs w:val="28"/>
        </w:rPr>
        <w:t xml:space="preserve"> 53-ФЗ</w:t>
      </w:r>
      <w:r w:rsidR="00520B5B" w:rsidRPr="0021426A">
        <w:rPr>
          <w:sz w:val="28"/>
          <w:szCs w:val="28"/>
        </w:rPr>
        <w:t xml:space="preserve"> </w:t>
      </w:r>
      <w:r w:rsidR="00871950" w:rsidRPr="0021426A">
        <w:rPr>
          <w:sz w:val="28"/>
          <w:szCs w:val="28"/>
        </w:rPr>
        <w:t>«</w:t>
      </w:r>
      <w:r w:rsidR="00520B5B" w:rsidRPr="0021426A">
        <w:rPr>
          <w:sz w:val="28"/>
          <w:szCs w:val="28"/>
        </w:rPr>
        <w:t>О воинской обязанности и военной службе</w:t>
      </w:r>
      <w:r w:rsidR="00871950" w:rsidRPr="0021426A">
        <w:rPr>
          <w:sz w:val="28"/>
          <w:szCs w:val="28"/>
        </w:rPr>
        <w:t>»</w:t>
      </w:r>
      <w:r w:rsidRPr="0021426A">
        <w:rPr>
          <w:sz w:val="28"/>
          <w:szCs w:val="28"/>
        </w:rPr>
        <w:t>;</w:t>
      </w:r>
    </w:p>
    <w:p w:rsidR="00255383" w:rsidRPr="0021426A" w:rsidRDefault="00255383" w:rsidP="006D6874">
      <w:pPr>
        <w:pStyle w:val="6"/>
        <w:spacing w:line="360" w:lineRule="auto"/>
        <w:rPr>
          <w:sz w:val="28"/>
          <w:szCs w:val="28"/>
        </w:rPr>
      </w:pPr>
      <w:r w:rsidRPr="0021426A">
        <w:rPr>
          <w:sz w:val="28"/>
          <w:szCs w:val="28"/>
        </w:rPr>
        <w:t>ст.</w:t>
      </w:r>
      <w:r w:rsidR="00F465BC" w:rsidRPr="0021426A">
        <w:rPr>
          <w:sz w:val="28"/>
          <w:szCs w:val="28"/>
        </w:rPr>
        <w:t xml:space="preserve"> </w:t>
      </w:r>
      <w:r w:rsidRPr="0021426A">
        <w:rPr>
          <w:sz w:val="28"/>
          <w:szCs w:val="28"/>
        </w:rPr>
        <w:t>9 Федерального закона о</w:t>
      </w:r>
      <w:r w:rsidR="00F465BC" w:rsidRPr="0021426A">
        <w:rPr>
          <w:sz w:val="28"/>
          <w:szCs w:val="28"/>
        </w:rPr>
        <w:t>т 26.02.1997 № 31-ФЗ</w:t>
      </w:r>
      <w:r w:rsidR="00F465BC" w:rsidRPr="0021426A">
        <w:rPr>
          <w:sz w:val="28"/>
          <w:szCs w:val="28"/>
        </w:rPr>
        <w:br/>
      </w:r>
      <w:r w:rsidR="00871950" w:rsidRPr="0021426A">
        <w:rPr>
          <w:sz w:val="28"/>
          <w:szCs w:val="28"/>
        </w:rPr>
        <w:t>«</w:t>
      </w:r>
      <w:r w:rsidRPr="0021426A">
        <w:rPr>
          <w:sz w:val="28"/>
          <w:szCs w:val="28"/>
        </w:rPr>
        <w:t>О мобилизационной подготовке и мобилизации в Российской Федерации</w:t>
      </w:r>
      <w:r w:rsidR="00871950" w:rsidRPr="0021426A">
        <w:rPr>
          <w:sz w:val="28"/>
          <w:szCs w:val="28"/>
        </w:rPr>
        <w:t>»</w:t>
      </w:r>
      <w:r w:rsidRPr="0021426A">
        <w:rPr>
          <w:sz w:val="28"/>
          <w:szCs w:val="28"/>
        </w:rPr>
        <w:t>;</w:t>
      </w:r>
    </w:p>
    <w:p w:rsidR="00255383" w:rsidRPr="0021426A" w:rsidRDefault="0021426A" w:rsidP="006D6874">
      <w:pPr>
        <w:pStyle w:val="6"/>
        <w:spacing w:line="360" w:lineRule="auto"/>
        <w:rPr>
          <w:sz w:val="28"/>
          <w:szCs w:val="28"/>
        </w:rPr>
      </w:pPr>
      <w:r>
        <w:rPr>
          <w:sz w:val="28"/>
          <w:szCs w:val="28"/>
        </w:rPr>
        <w:t xml:space="preserve">раздела III </w:t>
      </w:r>
      <w:r w:rsidR="00255383" w:rsidRPr="0021426A">
        <w:rPr>
          <w:sz w:val="28"/>
          <w:szCs w:val="28"/>
        </w:rPr>
        <w:t>Постановления Правительства Р</w:t>
      </w:r>
      <w:r w:rsidR="00F465BC" w:rsidRPr="0021426A">
        <w:rPr>
          <w:sz w:val="28"/>
          <w:szCs w:val="28"/>
        </w:rPr>
        <w:t>оссийской Федерации</w:t>
      </w:r>
      <w:r w:rsidR="00255383" w:rsidRPr="0021426A">
        <w:rPr>
          <w:sz w:val="28"/>
          <w:szCs w:val="28"/>
        </w:rPr>
        <w:t xml:space="preserve"> от 27.11.2006 № 719 </w:t>
      </w:r>
      <w:r w:rsidR="00871950" w:rsidRPr="0021426A">
        <w:rPr>
          <w:sz w:val="28"/>
          <w:szCs w:val="28"/>
        </w:rPr>
        <w:t>«</w:t>
      </w:r>
      <w:r w:rsidR="00255383" w:rsidRPr="0021426A">
        <w:rPr>
          <w:sz w:val="28"/>
          <w:szCs w:val="28"/>
        </w:rPr>
        <w:t>Об утверждении Положения о воинском учете</w:t>
      </w:r>
      <w:r w:rsidR="00871950" w:rsidRPr="0021426A">
        <w:rPr>
          <w:sz w:val="28"/>
          <w:szCs w:val="28"/>
        </w:rPr>
        <w:t>»</w:t>
      </w:r>
      <w:r w:rsidR="00255383" w:rsidRPr="0021426A">
        <w:rPr>
          <w:sz w:val="28"/>
          <w:szCs w:val="28"/>
        </w:rPr>
        <w:t>;</w:t>
      </w:r>
    </w:p>
    <w:p w:rsidR="00255383" w:rsidRPr="0021426A" w:rsidRDefault="00871950" w:rsidP="006D6874">
      <w:pPr>
        <w:pStyle w:val="6"/>
        <w:spacing w:line="360" w:lineRule="auto"/>
        <w:rPr>
          <w:sz w:val="28"/>
          <w:szCs w:val="28"/>
        </w:rPr>
      </w:pPr>
      <w:r w:rsidRPr="0021426A">
        <w:rPr>
          <w:sz w:val="28"/>
          <w:szCs w:val="28"/>
        </w:rPr>
        <w:t>«</w:t>
      </w:r>
      <w:r w:rsidR="00255383" w:rsidRPr="0021426A">
        <w:rPr>
          <w:sz w:val="28"/>
          <w:szCs w:val="28"/>
        </w:rPr>
        <w:t>Методических рекомендаций по ведению воинского учета в организациях</w:t>
      </w:r>
      <w:r w:rsidRPr="0021426A">
        <w:rPr>
          <w:sz w:val="28"/>
          <w:szCs w:val="28"/>
        </w:rPr>
        <w:t>»</w:t>
      </w:r>
      <w:r w:rsidR="00255383" w:rsidRPr="0021426A">
        <w:rPr>
          <w:sz w:val="28"/>
          <w:szCs w:val="28"/>
        </w:rPr>
        <w:t xml:space="preserve"> (утв. Генштабом Вооруженных Сил Р</w:t>
      </w:r>
      <w:r w:rsidR="00F465BC" w:rsidRPr="0021426A">
        <w:rPr>
          <w:sz w:val="28"/>
          <w:szCs w:val="28"/>
        </w:rPr>
        <w:t>оссийской Федерации</w:t>
      </w:r>
      <w:r w:rsidR="00255383" w:rsidRPr="0021426A">
        <w:rPr>
          <w:sz w:val="28"/>
          <w:szCs w:val="28"/>
        </w:rPr>
        <w:t>);</w:t>
      </w:r>
    </w:p>
    <w:p w:rsidR="00255383" w:rsidRPr="0021426A" w:rsidRDefault="00F465BC" w:rsidP="006D6874">
      <w:pPr>
        <w:pStyle w:val="6"/>
        <w:spacing w:line="360" w:lineRule="auto"/>
        <w:rPr>
          <w:sz w:val="28"/>
          <w:szCs w:val="28"/>
        </w:rPr>
      </w:pPr>
      <w:r w:rsidRPr="0021426A">
        <w:rPr>
          <w:sz w:val="28"/>
          <w:szCs w:val="28"/>
        </w:rPr>
        <w:t>постановления Госкомстата Российской Федерации</w:t>
      </w:r>
      <w:r w:rsidR="00255383" w:rsidRPr="0021426A">
        <w:rPr>
          <w:sz w:val="28"/>
          <w:szCs w:val="28"/>
        </w:rPr>
        <w:t xml:space="preserve"> от 05.01.2004 № 1 </w:t>
      </w:r>
      <w:r w:rsidR="00871950" w:rsidRPr="0021426A">
        <w:rPr>
          <w:sz w:val="28"/>
          <w:szCs w:val="28"/>
        </w:rPr>
        <w:t>«</w:t>
      </w:r>
      <w:r w:rsidR="00255383" w:rsidRPr="0021426A">
        <w:rPr>
          <w:sz w:val="28"/>
          <w:szCs w:val="28"/>
        </w:rPr>
        <w:t>Об утверждении унифицированных форм первичной учетной документации по учету труда и его оплаты</w:t>
      </w:r>
      <w:r w:rsidR="00871950" w:rsidRPr="0021426A">
        <w:rPr>
          <w:sz w:val="28"/>
          <w:szCs w:val="28"/>
        </w:rPr>
        <w:t>»</w:t>
      </w:r>
      <w:r w:rsidR="00255383" w:rsidRPr="0021426A">
        <w:rPr>
          <w:sz w:val="28"/>
          <w:szCs w:val="28"/>
          <w:vertAlign w:val="superscript"/>
        </w:rPr>
        <w:footnoteReference w:id="96"/>
      </w:r>
    </w:p>
    <w:p w:rsidR="00255383" w:rsidRPr="0021426A" w:rsidRDefault="00255383" w:rsidP="006D6874">
      <w:pPr>
        <w:pStyle w:val="50"/>
        <w:numPr>
          <w:ilvl w:val="0"/>
          <w:numId w:val="0"/>
        </w:numPr>
        <w:spacing w:line="360" w:lineRule="auto"/>
        <w:ind w:left="2232"/>
      </w:pPr>
      <w:r w:rsidRPr="0021426A">
        <w:lastRenderedPageBreak/>
        <w:t xml:space="preserve">и других нормативных правовых актов федеральных органов </w:t>
      </w:r>
      <w:r w:rsidR="00F465BC" w:rsidRPr="0021426A">
        <w:t>власти, то в соответствии с п.2</w:t>
      </w:r>
      <w:r w:rsidRPr="0021426A">
        <w:t xml:space="preserve"> ч.1 ст.6 и ч.2 ст.9 </w:t>
      </w:r>
      <w:r w:rsidR="004C6C5F" w:rsidRPr="0021426A">
        <w:t xml:space="preserve">Федерального закона </w:t>
      </w:r>
      <w:r w:rsidR="001465CE" w:rsidRPr="0021426A">
        <w:t>от 27.07.2006 № 152-ФЗ «О персональных данных»</w:t>
      </w:r>
      <w:r w:rsidRPr="0021426A">
        <w:t xml:space="preserve"> ПДн, указанные в п. </w:t>
      </w:r>
      <w:r w:rsidR="00487046" w:rsidRPr="0021426A">
        <w:t>5.2.</w:t>
      </w:r>
      <w:r w:rsidR="00A62914" w:rsidRPr="0021426A">
        <w:t>2</w:t>
      </w:r>
      <w:r w:rsidR="00CA6D21" w:rsidRPr="0021426A">
        <w:t>.</w:t>
      </w:r>
      <w:r w:rsidRPr="0021426A">
        <w:t>1</w:t>
      </w:r>
      <w:r w:rsidR="00F465BC" w:rsidRPr="0021426A">
        <w:t>7</w:t>
      </w:r>
      <w:r w:rsidRPr="0021426A">
        <w:t xml:space="preserve"> настоящ</w:t>
      </w:r>
      <w:r w:rsidR="00EC61D5" w:rsidRPr="0021426A">
        <w:t>ей</w:t>
      </w:r>
      <w:r w:rsidRPr="0021426A">
        <w:t xml:space="preserve"> </w:t>
      </w:r>
      <w:r w:rsidR="00EC61D5" w:rsidRPr="0021426A">
        <w:t>Политики</w:t>
      </w:r>
      <w:r w:rsidRPr="0021426A">
        <w:t>, могут обрабатываться без согласия субъекта</w:t>
      </w:r>
      <w:r w:rsidR="00E855EE" w:rsidRPr="0021426A">
        <w:t>.</w:t>
      </w:r>
    </w:p>
    <w:p w:rsidR="00131234" w:rsidRPr="0021426A" w:rsidRDefault="00131234" w:rsidP="006D6874">
      <w:pPr>
        <w:pStyle w:val="50"/>
        <w:spacing w:line="360" w:lineRule="auto"/>
      </w:pPr>
      <w:r w:rsidRPr="0021426A">
        <w:t>Если работник подал заявление об отзыве согласия на обра</w:t>
      </w:r>
      <w:r w:rsidR="0021426A">
        <w:t>ботку</w:t>
      </w:r>
      <w:r w:rsidRPr="0021426A">
        <w:t xml:space="preserve"> персональн</w:t>
      </w:r>
      <w:r w:rsidR="001C37DA" w:rsidRPr="0021426A">
        <w:t>ых данных, предусмотренных п.п.</w:t>
      </w:r>
      <w:r w:rsidR="00F51F31" w:rsidRPr="0021426A">
        <w:rPr>
          <w:lang w:eastAsia="ru-RU"/>
        </w:rPr>
        <w:t xml:space="preserve"> </w:t>
      </w:r>
      <w:r w:rsidR="00487046" w:rsidRPr="0021426A">
        <w:t>5.2.2</w:t>
      </w:r>
      <w:r w:rsidR="00CA6D21" w:rsidRPr="0021426A">
        <w:t>.</w:t>
      </w:r>
      <w:r w:rsidRPr="0021426A">
        <w:t>1</w:t>
      </w:r>
      <w:r w:rsidR="008E0734">
        <w:t>9</w:t>
      </w:r>
      <w:r w:rsidR="001C37DA" w:rsidRPr="0021426A">
        <w:t xml:space="preserve"> </w:t>
      </w:r>
      <w:r w:rsidRPr="0021426A">
        <w:t xml:space="preserve">- </w:t>
      </w:r>
      <w:r w:rsidR="00487046" w:rsidRPr="0021426A">
        <w:t>5.2.</w:t>
      </w:r>
      <w:r w:rsidR="00813DE8" w:rsidRPr="0021426A">
        <w:t>2</w:t>
      </w:r>
      <w:r w:rsidR="00CA6D21" w:rsidRPr="0021426A">
        <w:t>.</w:t>
      </w:r>
      <w:r w:rsidRPr="0021426A">
        <w:t>2</w:t>
      </w:r>
      <w:r w:rsidR="008E0734">
        <w:t>1</w:t>
      </w:r>
      <w:r w:rsidR="00AC569B" w:rsidRPr="0021426A">
        <w:rPr>
          <w:rStyle w:val="aff3"/>
        </w:rPr>
        <w:footnoteReference w:id="97"/>
      </w:r>
      <w:r w:rsidR="00487046" w:rsidRPr="0021426A">
        <w:t>;</w:t>
      </w:r>
      <w:r w:rsidRPr="0021426A">
        <w:t xml:space="preserve"> </w:t>
      </w:r>
      <w:r w:rsidR="00487046" w:rsidRPr="0021426A">
        <w:t>5.2.2.</w:t>
      </w:r>
      <w:r w:rsidRPr="0021426A">
        <w:t>3</w:t>
      </w:r>
      <w:r w:rsidR="008E0734">
        <w:t>2</w:t>
      </w:r>
      <w:r w:rsidR="00AC569B" w:rsidRPr="0021426A">
        <w:rPr>
          <w:rStyle w:val="aff3"/>
        </w:rPr>
        <w:footnoteReference w:id="98"/>
      </w:r>
      <w:r w:rsidRPr="0021426A">
        <w:t xml:space="preserve"> настоящ</w:t>
      </w:r>
      <w:r w:rsidR="00EC61D5" w:rsidRPr="0021426A">
        <w:t>ей</w:t>
      </w:r>
      <w:r w:rsidRPr="0021426A">
        <w:t xml:space="preserve"> </w:t>
      </w:r>
      <w:r w:rsidR="00EC61D5" w:rsidRPr="0021426A">
        <w:t>Политики</w:t>
      </w:r>
      <w:r w:rsidR="00487046" w:rsidRPr="0021426A">
        <w:t>, то руководитель Агентства</w:t>
      </w:r>
      <w:r w:rsidR="00EC0337" w:rsidRPr="0021426A">
        <w:t xml:space="preserve">, или должностное лицо по поручению </w:t>
      </w:r>
      <w:r w:rsidR="00487046" w:rsidRPr="0021426A">
        <w:t>руководителя Агентства обязан(о)</w:t>
      </w:r>
      <w:r w:rsidRPr="0021426A">
        <w:t xml:space="preserve"> разъяснить субъекту ПДН следующее:</w:t>
      </w:r>
    </w:p>
    <w:p w:rsidR="00131234" w:rsidRPr="0021426A" w:rsidRDefault="00487046" w:rsidP="00487046">
      <w:pPr>
        <w:keepNext/>
        <w:widowControl w:val="0"/>
        <w:tabs>
          <w:tab w:val="left" w:pos="1843"/>
        </w:tabs>
        <w:spacing w:line="360" w:lineRule="auto"/>
        <w:ind w:left="2127" w:firstLine="0"/>
        <w:contextualSpacing w:val="0"/>
        <w:rPr>
          <w:bCs/>
          <w:szCs w:val="28"/>
          <w:lang w:eastAsia="en-US"/>
        </w:rPr>
      </w:pPr>
      <w:r w:rsidRPr="0021426A">
        <w:rPr>
          <w:bCs/>
          <w:szCs w:val="28"/>
          <w:lang w:eastAsia="en-US"/>
        </w:rPr>
        <w:t xml:space="preserve">Т.к. </w:t>
      </w:r>
      <w:r w:rsidR="00131234" w:rsidRPr="0021426A">
        <w:rPr>
          <w:bCs/>
          <w:szCs w:val="28"/>
          <w:lang w:eastAsia="en-US"/>
        </w:rPr>
        <w:t>в соответствии с:</w:t>
      </w:r>
    </w:p>
    <w:p w:rsidR="00131234" w:rsidRPr="0021426A" w:rsidRDefault="00131234" w:rsidP="006D6874">
      <w:pPr>
        <w:pStyle w:val="6"/>
        <w:spacing w:line="360" w:lineRule="auto"/>
        <w:rPr>
          <w:sz w:val="28"/>
          <w:szCs w:val="28"/>
        </w:rPr>
      </w:pPr>
      <w:r w:rsidRPr="0021426A">
        <w:rPr>
          <w:sz w:val="28"/>
          <w:szCs w:val="28"/>
        </w:rPr>
        <w:t>ст.</w:t>
      </w:r>
      <w:r w:rsidR="00487046" w:rsidRPr="0021426A">
        <w:rPr>
          <w:sz w:val="28"/>
          <w:szCs w:val="28"/>
        </w:rPr>
        <w:t xml:space="preserve"> </w:t>
      </w:r>
      <w:r w:rsidRPr="0021426A">
        <w:rPr>
          <w:sz w:val="28"/>
          <w:szCs w:val="28"/>
        </w:rPr>
        <w:t xml:space="preserve">23 </w:t>
      </w:r>
      <w:r w:rsidR="00487046" w:rsidRPr="0021426A">
        <w:rPr>
          <w:sz w:val="28"/>
          <w:szCs w:val="28"/>
        </w:rPr>
        <w:t>ч. 1</w:t>
      </w:r>
      <w:r w:rsidRPr="0021426A">
        <w:rPr>
          <w:sz w:val="28"/>
          <w:szCs w:val="28"/>
        </w:rPr>
        <w:t xml:space="preserve"> </w:t>
      </w:r>
      <w:r w:rsidR="0045387B" w:rsidRPr="0021426A">
        <w:rPr>
          <w:sz w:val="28"/>
          <w:szCs w:val="28"/>
        </w:rPr>
        <w:t>Налогового кодекса Российской Федерации (часть первая) от 31.07.1998 №</w:t>
      </w:r>
      <w:r w:rsidR="00487046" w:rsidRPr="0021426A">
        <w:rPr>
          <w:sz w:val="28"/>
          <w:szCs w:val="28"/>
        </w:rPr>
        <w:t xml:space="preserve"> </w:t>
      </w:r>
      <w:r w:rsidR="0045387B" w:rsidRPr="0021426A">
        <w:rPr>
          <w:sz w:val="28"/>
          <w:szCs w:val="28"/>
        </w:rPr>
        <w:t>146-ФЗ</w:t>
      </w:r>
      <w:r w:rsidRPr="0021426A">
        <w:rPr>
          <w:sz w:val="28"/>
          <w:szCs w:val="28"/>
        </w:rPr>
        <w:t>;</w:t>
      </w:r>
    </w:p>
    <w:p w:rsidR="00131234" w:rsidRPr="0021426A" w:rsidRDefault="00131234" w:rsidP="006D6874">
      <w:pPr>
        <w:pStyle w:val="6"/>
        <w:spacing w:line="360" w:lineRule="auto"/>
        <w:rPr>
          <w:sz w:val="28"/>
          <w:szCs w:val="28"/>
        </w:rPr>
      </w:pPr>
      <w:r w:rsidRPr="0021426A">
        <w:rPr>
          <w:sz w:val="28"/>
          <w:szCs w:val="28"/>
        </w:rPr>
        <w:t>гл.</w:t>
      </w:r>
      <w:r w:rsidR="00487046" w:rsidRPr="0021426A">
        <w:rPr>
          <w:sz w:val="28"/>
          <w:szCs w:val="28"/>
        </w:rPr>
        <w:t xml:space="preserve"> </w:t>
      </w:r>
      <w:r w:rsidRPr="0021426A">
        <w:rPr>
          <w:sz w:val="28"/>
          <w:szCs w:val="28"/>
        </w:rPr>
        <w:t xml:space="preserve">23 </w:t>
      </w:r>
      <w:r w:rsidR="00487046" w:rsidRPr="0021426A">
        <w:rPr>
          <w:sz w:val="28"/>
          <w:szCs w:val="28"/>
        </w:rPr>
        <w:t>ч. 2</w:t>
      </w:r>
      <w:r w:rsidRPr="0021426A">
        <w:rPr>
          <w:sz w:val="28"/>
          <w:szCs w:val="28"/>
        </w:rPr>
        <w:t xml:space="preserve"> </w:t>
      </w:r>
      <w:r w:rsidR="008A7F5C" w:rsidRPr="0021426A">
        <w:rPr>
          <w:sz w:val="28"/>
          <w:szCs w:val="28"/>
        </w:rPr>
        <w:t>Налогового кодекса Российской Федерации (часть вторая) от 05.08.2000 №</w:t>
      </w:r>
      <w:r w:rsidR="00487046" w:rsidRPr="0021426A">
        <w:rPr>
          <w:sz w:val="28"/>
          <w:szCs w:val="28"/>
        </w:rPr>
        <w:t xml:space="preserve"> 117-ФЗ</w:t>
      </w:r>
      <w:r w:rsidRPr="0021426A">
        <w:rPr>
          <w:sz w:val="28"/>
          <w:szCs w:val="28"/>
        </w:rPr>
        <w:t xml:space="preserve">; </w:t>
      </w:r>
    </w:p>
    <w:p w:rsidR="00131234" w:rsidRPr="0021426A" w:rsidRDefault="00131234" w:rsidP="006D6874">
      <w:pPr>
        <w:pStyle w:val="6"/>
        <w:spacing w:line="360" w:lineRule="auto"/>
        <w:rPr>
          <w:sz w:val="28"/>
          <w:szCs w:val="28"/>
        </w:rPr>
      </w:pPr>
      <w:r w:rsidRPr="0021426A">
        <w:rPr>
          <w:sz w:val="28"/>
          <w:szCs w:val="28"/>
        </w:rPr>
        <w:t>унифицированными формами первичной учетной документации по учету тру</w:t>
      </w:r>
      <w:r w:rsidR="0021426A">
        <w:rPr>
          <w:sz w:val="28"/>
          <w:szCs w:val="28"/>
        </w:rPr>
        <w:t xml:space="preserve">да и его оплаты, утвержденными </w:t>
      </w:r>
      <w:r w:rsidRPr="0021426A">
        <w:rPr>
          <w:sz w:val="28"/>
          <w:szCs w:val="28"/>
        </w:rPr>
        <w:t>постановлением Госкомстата Р</w:t>
      </w:r>
      <w:r w:rsidR="00487046" w:rsidRPr="0021426A">
        <w:rPr>
          <w:sz w:val="28"/>
          <w:szCs w:val="28"/>
        </w:rPr>
        <w:t>оссийской Федерации</w:t>
      </w:r>
      <w:r w:rsidRPr="0021426A">
        <w:rPr>
          <w:sz w:val="28"/>
          <w:szCs w:val="28"/>
        </w:rPr>
        <w:t xml:space="preserve"> от 05.01.2004 №</w:t>
      </w:r>
      <w:r w:rsidR="00487046" w:rsidRPr="0021426A">
        <w:rPr>
          <w:sz w:val="28"/>
          <w:szCs w:val="28"/>
        </w:rPr>
        <w:t xml:space="preserve"> </w:t>
      </w:r>
      <w:r w:rsidRPr="0021426A">
        <w:rPr>
          <w:sz w:val="28"/>
          <w:szCs w:val="28"/>
        </w:rPr>
        <w:t>1, изданного во исполнение ч.</w:t>
      </w:r>
      <w:r w:rsidR="00487046" w:rsidRPr="0021426A">
        <w:rPr>
          <w:sz w:val="28"/>
          <w:szCs w:val="28"/>
        </w:rPr>
        <w:t xml:space="preserve"> </w:t>
      </w:r>
      <w:r w:rsidRPr="0021426A">
        <w:rPr>
          <w:sz w:val="28"/>
          <w:szCs w:val="28"/>
        </w:rPr>
        <w:t>1 ст.</w:t>
      </w:r>
      <w:r w:rsidR="00487046" w:rsidRPr="0021426A">
        <w:rPr>
          <w:sz w:val="28"/>
          <w:szCs w:val="28"/>
        </w:rPr>
        <w:t xml:space="preserve"> 6 </w:t>
      </w:r>
      <w:r w:rsidR="006007A5" w:rsidRPr="0021426A">
        <w:rPr>
          <w:sz w:val="28"/>
          <w:szCs w:val="28"/>
        </w:rPr>
        <w:t>Трудового кодекса Российской Фе</w:t>
      </w:r>
      <w:r w:rsidR="00487046" w:rsidRPr="0021426A">
        <w:rPr>
          <w:sz w:val="28"/>
          <w:szCs w:val="28"/>
        </w:rPr>
        <w:t>дерации от 30.12.2001 № 197-ФЗ</w:t>
      </w:r>
      <w:r w:rsidRPr="0021426A">
        <w:rPr>
          <w:sz w:val="28"/>
          <w:szCs w:val="28"/>
        </w:rPr>
        <w:t xml:space="preserve">, </w:t>
      </w:r>
    </w:p>
    <w:p w:rsidR="00131234" w:rsidRPr="0021426A" w:rsidRDefault="00131234" w:rsidP="006D6874">
      <w:pPr>
        <w:pStyle w:val="50"/>
        <w:numPr>
          <w:ilvl w:val="0"/>
          <w:numId w:val="0"/>
        </w:numPr>
        <w:spacing w:line="360" w:lineRule="auto"/>
        <w:ind w:left="2232"/>
      </w:pPr>
      <w:r w:rsidRPr="0021426A">
        <w:t xml:space="preserve">предоставление указанных ПДн субъектом является обязательным, </w:t>
      </w:r>
      <w:r w:rsidR="00487046" w:rsidRPr="0021426A">
        <w:t>то в соответствии с п. 2</w:t>
      </w:r>
      <w:r w:rsidR="00815AF1" w:rsidRPr="0021426A">
        <w:t xml:space="preserve"> ч.</w:t>
      </w:r>
      <w:r w:rsidR="00487046" w:rsidRPr="0021426A">
        <w:t xml:space="preserve"> </w:t>
      </w:r>
      <w:r w:rsidR="00815AF1" w:rsidRPr="0021426A">
        <w:t>1 ст.</w:t>
      </w:r>
      <w:r w:rsidR="00487046" w:rsidRPr="0021426A">
        <w:t xml:space="preserve"> </w:t>
      </w:r>
      <w:r w:rsidR="00815AF1" w:rsidRPr="0021426A">
        <w:t>6 и ч.</w:t>
      </w:r>
      <w:r w:rsidR="00487046" w:rsidRPr="0021426A">
        <w:t xml:space="preserve"> </w:t>
      </w:r>
      <w:r w:rsidR="00815AF1" w:rsidRPr="0021426A">
        <w:t>2 ст.</w:t>
      </w:r>
      <w:r w:rsidR="00487046" w:rsidRPr="0021426A">
        <w:t xml:space="preserve"> </w:t>
      </w:r>
      <w:r w:rsidR="00815AF1" w:rsidRPr="0021426A">
        <w:t xml:space="preserve">9 </w:t>
      </w:r>
      <w:r w:rsidR="004C6C5F" w:rsidRPr="0021426A">
        <w:t xml:space="preserve">Федерального закона </w:t>
      </w:r>
      <w:r w:rsidR="001465CE" w:rsidRPr="0021426A">
        <w:t>от 27.07.2006 № 152-ФЗ «О персональных данных»</w:t>
      </w:r>
      <w:r w:rsidR="00815AF1" w:rsidRPr="0021426A">
        <w:t xml:space="preserve"> ПДн, указанные в п. </w:t>
      </w:r>
      <w:r w:rsidR="00F51F31" w:rsidRPr="0021426A">
        <w:t>6.4.</w:t>
      </w:r>
      <w:r w:rsidR="000877CD" w:rsidRPr="0021426A">
        <w:t>2</w:t>
      </w:r>
      <w:r w:rsidR="00815AF1" w:rsidRPr="0021426A">
        <w:t>.4.5 настоящ</w:t>
      </w:r>
      <w:r w:rsidR="00EC61D5" w:rsidRPr="0021426A">
        <w:t>ей</w:t>
      </w:r>
      <w:r w:rsidR="00815AF1" w:rsidRPr="0021426A">
        <w:t xml:space="preserve"> </w:t>
      </w:r>
      <w:r w:rsidR="00EC61D5" w:rsidRPr="0021426A">
        <w:t>Политики</w:t>
      </w:r>
      <w:r w:rsidR="00815AF1" w:rsidRPr="0021426A">
        <w:t>, могут обрабатываться без согласия субъекта</w:t>
      </w:r>
      <w:r w:rsidRPr="0021426A">
        <w:t>.</w:t>
      </w:r>
    </w:p>
    <w:p w:rsidR="00131234" w:rsidRPr="0021426A" w:rsidRDefault="00487046" w:rsidP="006D6874">
      <w:pPr>
        <w:pStyle w:val="50"/>
        <w:spacing w:line="360" w:lineRule="auto"/>
      </w:pPr>
      <w:r w:rsidRPr="0021426A">
        <w:lastRenderedPageBreak/>
        <w:t>Если</w:t>
      </w:r>
      <w:r w:rsidR="00131234" w:rsidRPr="0021426A">
        <w:t xml:space="preserve"> работник подал заявление об отзыве своего согласия на обработку персональных данных, предусмотренных п.</w:t>
      </w:r>
      <w:r w:rsidR="001230AC" w:rsidRPr="0021426A">
        <w:rPr>
          <w:lang w:eastAsia="ru-RU"/>
        </w:rPr>
        <w:t xml:space="preserve"> </w:t>
      </w:r>
      <w:r w:rsidRPr="0021426A">
        <w:t>5.</w:t>
      </w:r>
      <w:r w:rsidR="00CA6D21" w:rsidRPr="0021426A">
        <w:t>2.</w:t>
      </w:r>
      <w:r w:rsidR="00D955D0" w:rsidRPr="0021426A">
        <w:t>2</w:t>
      </w:r>
      <w:r w:rsidR="00CA6D21" w:rsidRPr="0021426A">
        <w:t>.</w:t>
      </w:r>
      <w:r w:rsidRPr="0021426A">
        <w:t>7</w:t>
      </w:r>
      <w:r w:rsidR="00D34FA1" w:rsidRPr="0021426A">
        <w:rPr>
          <w:rStyle w:val="aff3"/>
        </w:rPr>
        <w:footnoteReference w:id="99"/>
      </w:r>
      <w:r w:rsidR="00131234" w:rsidRPr="0021426A">
        <w:t xml:space="preserve">. и п. </w:t>
      </w:r>
      <w:r w:rsidRPr="0021426A">
        <w:t>5.2.2</w:t>
      </w:r>
      <w:r w:rsidR="00CA6D21" w:rsidRPr="0021426A">
        <w:t>.</w:t>
      </w:r>
      <w:r w:rsidR="00131234" w:rsidRPr="0021426A">
        <w:t>3</w:t>
      </w:r>
      <w:r w:rsidR="008E0734">
        <w:t>3</w:t>
      </w:r>
      <w:r w:rsidR="00D34FA1" w:rsidRPr="0021426A">
        <w:rPr>
          <w:rStyle w:val="aff3"/>
        </w:rPr>
        <w:footnoteReference w:id="100"/>
      </w:r>
      <w:r w:rsidR="00131234" w:rsidRPr="0021426A">
        <w:t xml:space="preserve"> настоящ</w:t>
      </w:r>
      <w:r w:rsidR="00EC61D5" w:rsidRPr="0021426A">
        <w:t>ей</w:t>
      </w:r>
      <w:r w:rsidR="00131234" w:rsidRPr="0021426A">
        <w:t xml:space="preserve"> </w:t>
      </w:r>
      <w:r w:rsidR="00EC61D5" w:rsidRPr="0021426A">
        <w:t>Политики</w:t>
      </w:r>
      <w:r w:rsidR="00131234" w:rsidRPr="0021426A">
        <w:t xml:space="preserve">, </w:t>
      </w:r>
      <w:r w:rsidRPr="0021426A">
        <w:t>то руководитель Агентства</w:t>
      </w:r>
      <w:r w:rsidR="00EC0337" w:rsidRPr="0021426A">
        <w:t xml:space="preserve"> или должностное лицо по поручению </w:t>
      </w:r>
      <w:r w:rsidRPr="0021426A">
        <w:t xml:space="preserve">руководителя Агентства </w:t>
      </w:r>
      <w:r w:rsidR="00BA2DBB" w:rsidRPr="0021426A">
        <w:t xml:space="preserve">обязан(о) </w:t>
      </w:r>
      <w:r w:rsidR="00131234" w:rsidRPr="0021426A">
        <w:t>разъяснить субъекту ПДн следующее:</w:t>
      </w:r>
    </w:p>
    <w:p w:rsidR="00131234" w:rsidRPr="0021426A" w:rsidRDefault="00131234" w:rsidP="00487046">
      <w:pPr>
        <w:keepNext/>
        <w:widowControl w:val="0"/>
        <w:tabs>
          <w:tab w:val="left" w:pos="1843"/>
        </w:tabs>
        <w:spacing w:line="360" w:lineRule="auto"/>
        <w:ind w:left="2127" w:firstLine="0"/>
        <w:contextualSpacing w:val="0"/>
        <w:rPr>
          <w:bCs/>
          <w:szCs w:val="28"/>
          <w:lang w:eastAsia="en-US"/>
        </w:rPr>
      </w:pPr>
      <w:r w:rsidRPr="0021426A">
        <w:rPr>
          <w:bCs/>
          <w:szCs w:val="28"/>
          <w:lang w:eastAsia="en-US"/>
        </w:rPr>
        <w:t>В соответствии с:</w:t>
      </w:r>
    </w:p>
    <w:p w:rsidR="00131234" w:rsidRPr="0021426A" w:rsidRDefault="00131234" w:rsidP="006D6874">
      <w:pPr>
        <w:pStyle w:val="6"/>
        <w:spacing w:line="360" w:lineRule="auto"/>
        <w:rPr>
          <w:sz w:val="28"/>
          <w:szCs w:val="28"/>
        </w:rPr>
      </w:pPr>
      <w:r w:rsidRPr="0021426A">
        <w:t xml:space="preserve"> </w:t>
      </w:r>
      <w:r w:rsidRPr="0021426A">
        <w:rPr>
          <w:sz w:val="28"/>
          <w:szCs w:val="28"/>
        </w:rPr>
        <w:t>ч.</w:t>
      </w:r>
      <w:r w:rsidR="00487046" w:rsidRPr="0021426A">
        <w:rPr>
          <w:sz w:val="28"/>
          <w:szCs w:val="28"/>
        </w:rPr>
        <w:t xml:space="preserve"> </w:t>
      </w:r>
      <w:r w:rsidRPr="0021426A">
        <w:rPr>
          <w:sz w:val="28"/>
          <w:szCs w:val="28"/>
        </w:rPr>
        <w:t>2 ст.</w:t>
      </w:r>
      <w:r w:rsidR="00487046" w:rsidRPr="0021426A">
        <w:rPr>
          <w:sz w:val="28"/>
          <w:szCs w:val="28"/>
        </w:rPr>
        <w:t xml:space="preserve"> </w:t>
      </w:r>
      <w:r w:rsidRPr="0021426A">
        <w:rPr>
          <w:sz w:val="28"/>
          <w:szCs w:val="28"/>
        </w:rPr>
        <w:t xml:space="preserve">14 </w:t>
      </w:r>
      <w:r w:rsidR="00737409" w:rsidRPr="0021426A">
        <w:rPr>
          <w:sz w:val="28"/>
          <w:szCs w:val="28"/>
        </w:rPr>
        <w:t>Федерального закона от 15.12.2001 №</w:t>
      </w:r>
      <w:r w:rsidR="00487046" w:rsidRPr="0021426A">
        <w:rPr>
          <w:sz w:val="28"/>
          <w:szCs w:val="28"/>
        </w:rPr>
        <w:t xml:space="preserve"> 167-ФЗ</w:t>
      </w:r>
      <w:r w:rsidR="00487046" w:rsidRPr="0021426A">
        <w:rPr>
          <w:sz w:val="28"/>
          <w:szCs w:val="28"/>
        </w:rPr>
        <w:br/>
      </w:r>
      <w:r w:rsidR="00871950" w:rsidRPr="0021426A">
        <w:rPr>
          <w:sz w:val="28"/>
          <w:szCs w:val="28"/>
        </w:rPr>
        <w:t>«</w:t>
      </w:r>
      <w:r w:rsidR="00737409" w:rsidRPr="0021426A">
        <w:rPr>
          <w:sz w:val="28"/>
          <w:szCs w:val="28"/>
        </w:rPr>
        <w:t>Об обязательном пенсионном страховании в Российской Федерации</w:t>
      </w:r>
      <w:r w:rsidR="00871950" w:rsidRPr="0021426A">
        <w:rPr>
          <w:sz w:val="28"/>
          <w:szCs w:val="28"/>
        </w:rPr>
        <w:t>»</w:t>
      </w:r>
      <w:r w:rsidRPr="0021426A">
        <w:rPr>
          <w:sz w:val="28"/>
          <w:szCs w:val="28"/>
        </w:rPr>
        <w:t>;</w:t>
      </w:r>
    </w:p>
    <w:p w:rsidR="00131234" w:rsidRPr="0021426A" w:rsidRDefault="00131234" w:rsidP="006D6874">
      <w:pPr>
        <w:pStyle w:val="6"/>
        <w:spacing w:line="360" w:lineRule="auto"/>
        <w:rPr>
          <w:sz w:val="28"/>
          <w:szCs w:val="28"/>
        </w:rPr>
      </w:pPr>
      <w:r w:rsidRPr="0021426A">
        <w:rPr>
          <w:sz w:val="28"/>
          <w:szCs w:val="28"/>
        </w:rPr>
        <w:t>ст.</w:t>
      </w:r>
      <w:r w:rsidR="00487046" w:rsidRPr="0021426A">
        <w:rPr>
          <w:sz w:val="28"/>
          <w:szCs w:val="28"/>
        </w:rPr>
        <w:t xml:space="preserve"> </w:t>
      </w:r>
      <w:r w:rsidRPr="0021426A">
        <w:rPr>
          <w:sz w:val="28"/>
          <w:szCs w:val="28"/>
        </w:rPr>
        <w:t>9</w:t>
      </w:r>
      <w:r w:rsidR="00487046" w:rsidRPr="0021426A">
        <w:rPr>
          <w:sz w:val="28"/>
          <w:szCs w:val="28"/>
        </w:rPr>
        <w:t>,</w:t>
      </w:r>
      <w:r w:rsidRPr="0021426A">
        <w:rPr>
          <w:sz w:val="28"/>
          <w:szCs w:val="28"/>
        </w:rPr>
        <w:t xml:space="preserve"> ст.</w:t>
      </w:r>
      <w:r w:rsidR="00487046" w:rsidRPr="0021426A">
        <w:rPr>
          <w:sz w:val="28"/>
          <w:szCs w:val="28"/>
        </w:rPr>
        <w:t xml:space="preserve"> </w:t>
      </w:r>
      <w:r w:rsidRPr="0021426A">
        <w:rPr>
          <w:sz w:val="28"/>
          <w:szCs w:val="28"/>
        </w:rPr>
        <w:t>14</w:t>
      </w:r>
      <w:r w:rsidR="00487046" w:rsidRPr="0021426A">
        <w:rPr>
          <w:sz w:val="28"/>
          <w:szCs w:val="28"/>
        </w:rPr>
        <w:t>,</w:t>
      </w:r>
      <w:r w:rsidRPr="0021426A">
        <w:rPr>
          <w:sz w:val="28"/>
          <w:szCs w:val="28"/>
        </w:rPr>
        <w:t xml:space="preserve"> ст.</w:t>
      </w:r>
      <w:r w:rsidR="00487046" w:rsidRPr="0021426A">
        <w:rPr>
          <w:sz w:val="28"/>
          <w:szCs w:val="28"/>
        </w:rPr>
        <w:t xml:space="preserve"> </w:t>
      </w:r>
      <w:r w:rsidRPr="0021426A">
        <w:rPr>
          <w:sz w:val="28"/>
          <w:szCs w:val="28"/>
        </w:rPr>
        <w:t xml:space="preserve">15 </w:t>
      </w:r>
      <w:r w:rsidR="00737409" w:rsidRPr="0021426A">
        <w:rPr>
          <w:sz w:val="28"/>
          <w:szCs w:val="28"/>
        </w:rPr>
        <w:t>Федерального закона от 01.04.1996 №</w:t>
      </w:r>
      <w:r w:rsidR="00487046" w:rsidRPr="0021426A">
        <w:rPr>
          <w:sz w:val="28"/>
          <w:szCs w:val="28"/>
        </w:rPr>
        <w:t xml:space="preserve"> </w:t>
      </w:r>
      <w:r w:rsidR="00737409" w:rsidRPr="0021426A">
        <w:rPr>
          <w:sz w:val="28"/>
          <w:szCs w:val="28"/>
        </w:rPr>
        <w:t>27-ФЗ</w:t>
      </w:r>
      <w:r w:rsidR="00487046" w:rsidRPr="0021426A">
        <w:rPr>
          <w:sz w:val="28"/>
          <w:szCs w:val="28"/>
        </w:rPr>
        <w:br/>
      </w:r>
      <w:r w:rsidR="00871950" w:rsidRPr="0021426A">
        <w:rPr>
          <w:sz w:val="28"/>
          <w:szCs w:val="28"/>
        </w:rPr>
        <w:t>«</w:t>
      </w:r>
      <w:r w:rsidR="00737409" w:rsidRPr="0021426A">
        <w:rPr>
          <w:sz w:val="28"/>
          <w:szCs w:val="28"/>
        </w:rPr>
        <w:t>Об индивидуальном (персонифицированном) учете в системе обязательного пенсионного страхования</w:t>
      </w:r>
      <w:r w:rsidR="00871950" w:rsidRPr="0021426A">
        <w:rPr>
          <w:sz w:val="28"/>
          <w:szCs w:val="28"/>
        </w:rPr>
        <w:t>»</w:t>
      </w:r>
      <w:r w:rsidRPr="0021426A">
        <w:rPr>
          <w:sz w:val="28"/>
          <w:szCs w:val="28"/>
        </w:rPr>
        <w:t>;</w:t>
      </w:r>
    </w:p>
    <w:p w:rsidR="00131234" w:rsidRPr="0021426A" w:rsidRDefault="00131234" w:rsidP="006D6874">
      <w:pPr>
        <w:pStyle w:val="6"/>
        <w:spacing w:line="360" w:lineRule="auto"/>
        <w:rPr>
          <w:sz w:val="28"/>
          <w:szCs w:val="28"/>
        </w:rPr>
      </w:pPr>
      <w:r w:rsidRPr="0021426A">
        <w:rPr>
          <w:sz w:val="28"/>
          <w:szCs w:val="28"/>
        </w:rPr>
        <w:t>ст.</w:t>
      </w:r>
      <w:r w:rsidR="00487046" w:rsidRPr="0021426A">
        <w:rPr>
          <w:sz w:val="28"/>
          <w:szCs w:val="28"/>
        </w:rPr>
        <w:t xml:space="preserve"> </w:t>
      </w:r>
      <w:r w:rsidRPr="0021426A">
        <w:rPr>
          <w:sz w:val="28"/>
          <w:szCs w:val="28"/>
        </w:rPr>
        <w:t xml:space="preserve">9 </w:t>
      </w:r>
      <w:r w:rsidR="007C3751" w:rsidRPr="0021426A">
        <w:rPr>
          <w:sz w:val="28"/>
          <w:szCs w:val="28"/>
        </w:rPr>
        <w:t>Федерального закона от 30.04.2008 №</w:t>
      </w:r>
      <w:r w:rsidR="00487046" w:rsidRPr="0021426A">
        <w:rPr>
          <w:sz w:val="28"/>
          <w:szCs w:val="28"/>
        </w:rPr>
        <w:t xml:space="preserve"> </w:t>
      </w:r>
      <w:r w:rsidR="007C3751" w:rsidRPr="0021426A">
        <w:rPr>
          <w:sz w:val="28"/>
          <w:szCs w:val="28"/>
        </w:rPr>
        <w:t>56-</w:t>
      </w:r>
      <w:r w:rsidR="00487046" w:rsidRPr="0021426A">
        <w:rPr>
          <w:sz w:val="28"/>
          <w:szCs w:val="28"/>
        </w:rPr>
        <w:t>ФЗ</w:t>
      </w:r>
      <w:r w:rsidR="00487046" w:rsidRPr="0021426A">
        <w:rPr>
          <w:sz w:val="28"/>
          <w:szCs w:val="28"/>
        </w:rPr>
        <w:br/>
      </w:r>
      <w:r w:rsidR="00871950" w:rsidRPr="0021426A">
        <w:rPr>
          <w:sz w:val="28"/>
          <w:szCs w:val="28"/>
        </w:rPr>
        <w:t>«</w:t>
      </w:r>
      <w:r w:rsidR="007C3751" w:rsidRPr="0021426A">
        <w:rPr>
          <w:sz w:val="28"/>
          <w:szCs w:val="28"/>
        </w:rPr>
        <w:t>О дополнительных страховых взносах на накопительную пенсию и государственной поддержке формирования пенсионных накоплений</w:t>
      </w:r>
      <w:r w:rsidR="00871950" w:rsidRPr="0021426A">
        <w:rPr>
          <w:sz w:val="28"/>
          <w:szCs w:val="28"/>
        </w:rPr>
        <w:t>»</w:t>
      </w:r>
      <w:r w:rsidRPr="0021426A">
        <w:rPr>
          <w:sz w:val="28"/>
          <w:szCs w:val="28"/>
        </w:rPr>
        <w:t>;</w:t>
      </w:r>
    </w:p>
    <w:p w:rsidR="00C76CE4" w:rsidRPr="0021426A" w:rsidRDefault="00C76CE4" w:rsidP="006D6874">
      <w:pPr>
        <w:pStyle w:val="6"/>
        <w:spacing w:line="360" w:lineRule="auto"/>
        <w:rPr>
          <w:sz w:val="28"/>
          <w:szCs w:val="28"/>
        </w:rPr>
      </w:pPr>
      <w:r w:rsidRPr="0021426A">
        <w:rPr>
          <w:sz w:val="28"/>
          <w:szCs w:val="28"/>
        </w:rPr>
        <w:t>ст.</w:t>
      </w:r>
      <w:r w:rsidR="00487046" w:rsidRPr="0021426A">
        <w:rPr>
          <w:sz w:val="28"/>
          <w:szCs w:val="28"/>
        </w:rPr>
        <w:t xml:space="preserve"> </w:t>
      </w:r>
      <w:r w:rsidRPr="0021426A">
        <w:rPr>
          <w:sz w:val="28"/>
          <w:szCs w:val="28"/>
        </w:rPr>
        <w:t>8- ст.</w:t>
      </w:r>
      <w:r w:rsidR="00487046" w:rsidRPr="0021426A">
        <w:rPr>
          <w:sz w:val="28"/>
          <w:szCs w:val="28"/>
        </w:rPr>
        <w:t xml:space="preserve"> </w:t>
      </w:r>
      <w:r w:rsidRPr="0021426A">
        <w:rPr>
          <w:sz w:val="28"/>
          <w:szCs w:val="28"/>
        </w:rPr>
        <w:t>14 Федерального закона от 28.12.2013 №</w:t>
      </w:r>
      <w:r w:rsidR="00487046" w:rsidRPr="0021426A">
        <w:rPr>
          <w:sz w:val="28"/>
          <w:szCs w:val="28"/>
        </w:rPr>
        <w:t xml:space="preserve"> 400-ФЗ</w:t>
      </w:r>
      <w:r w:rsidR="00487046" w:rsidRPr="0021426A">
        <w:rPr>
          <w:sz w:val="28"/>
          <w:szCs w:val="28"/>
        </w:rPr>
        <w:br/>
      </w:r>
      <w:r w:rsidR="00871950" w:rsidRPr="0021426A">
        <w:rPr>
          <w:sz w:val="28"/>
          <w:szCs w:val="28"/>
        </w:rPr>
        <w:t>«</w:t>
      </w:r>
      <w:r w:rsidRPr="0021426A">
        <w:rPr>
          <w:sz w:val="28"/>
          <w:szCs w:val="28"/>
        </w:rPr>
        <w:t>О страховых пенсиях</w:t>
      </w:r>
      <w:r w:rsidR="00871950" w:rsidRPr="0021426A">
        <w:rPr>
          <w:sz w:val="28"/>
          <w:szCs w:val="28"/>
        </w:rPr>
        <w:t>»</w:t>
      </w:r>
      <w:r w:rsidRPr="0021426A">
        <w:rPr>
          <w:sz w:val="28"/>
          <w:szCs w:val="28"/>
        </w:rPr>
        <w:t>;</w:t>
      </w:r>
    </w:p>
    <w:p w:rsidR="00131234" w:rsidRPr="0021426A" w:rsidRDefault="00131234" w:rsidP="006D6874">
      <w:pPr>
        <w:pStyle w:val="6"/>
        <w:spacing w:line="360" w:lineRule="auto"/>
        <w:rPr>
          <w:sz w:val="28"/>
          <w:szCs w:val="28"/>
        </w:rPr>
      </w:pPr>
      <w:r w:rsidRPr="0021426A">
        <w:rPr>
          <w:sz w:val="28"/>
          <w:szCs w:val="28"/>
        </w:rPr>
        <w:t>Формы СЗВ-3, утвержденной постановлением</w:t>
      </w:r>
      <w:r w:rsidR="00487046" w:rsidRPr="0021426A">
        <w:rPr>
          <w:sz w:val="28"/>
          <w:szCs w:val="28"/>
        </w:rPr>
        <w:t xml:space="preserve"> Правления Пенсионного Фонда Российской Федерации от 01.06.2016 № 473п</w:t>
      </w:r>
      <w:r w:rsidR="00CF265A" w:rsidRPr="0021426A">
        <w:rPr>
          <w:sz w:val="28"/>
          <w:szCs w:val="28"/>
        </w:rPr>
        <w:t xml:space="preserve"> </w:t>
      </w:r>
      <w:r w:rsidR="00871950" w:rsidRPr="0021426A">
        <w:rPr>
          <w:sz w:val="28"/>
          <w:szCs w:val="28"/>
        </w:rPr>
        <w:t>«</w:t>
      </w:r>
      <w:r w:rsidR="00CF265A" w:rsidRPr="0021426A">
        <w:rPr>
          <w:sz w:val="28"/>
          <w:szCs w:val="28"/>
        </w:rPr>
        <w:t>О формах документов индивидуального (персонифицированного) учета в системе обязательного пенсионного страхования и инструкции по их заполнению</w:t>
      </w:r>
      <w:r w:rsidR="00871950" w:rsidRPr="0021426A">
        <w:rPr>
          <w:sz w:val="28"/>
          <w:szCs w:val="28"/>
        </w:rPr>
        <w:t>»</w:t>
      </w:r>
      <w:r w:rsidRPr="0021426A">
        <w:rPr>
          <w:sz w:val="28"/>
          <w:szCs w:val="28"/>
        </w:rPr>
        <w:t>, принятым во исполнение ч.</w:t>
      </w:r>
      <w:r w:rsidR="00487046" w:rsidRPr="0021426A">
        <w:rPr>
          <w:sz w:val="28"/>
          <w:szCs w:val="28"/>
        </w:rPr>
        <w:t xml:space="preserve"> </w:t>
      </w:r>
      <w:r w:rsidRPr="0021426A">
        <w:rPr>
          <w:sz w:val="28"/>
          <w:szCs w:val="28"/>
        </w:rPr>
        <w:t>2 ст.</w:t>
      </w:r>
      <w:r w:rsidR="00487046" w:rsidRPr="0021426A">
        <w:rPr>
          <w:sz w:val="28"/>
          <w:szCs w:val="28"/>
        </w:rPr>
        <w:t xml:space="preserve"> </w:t>
      </w:r>
      <w:r w:rsidRPr="0021426A">
        <w:rPr>
          <w:sz w:val="28"/>
          <w:szCs w:val="28"/>
        </w:rPr>
        <w:t xml:space="preserve">8 </w:t>
      </w:r>
      <w:r w:rsidR="00737409" w:rsidRPr="0021426A">
        <w:rPr>
          <w:sz w:val="28"/>
          <w:szCs w:val="28"/>
        </w:rPr>
        <w:t>Федерального закона от 01.04.1996 №</w:t>
      </w:r>
      <w:r w:rsidR="00487046" w:rsidRPr="0021426A">
        <w:rPr>
          <w:sz w:val="28"/>
          <w:szCs w:val="28"/>
        </w:rPr>
        <w:t xml:space="preserve"> </w:t>
      </w:r>
      <w:r w:rsidR="00737409" w:rsidRPr="0021426A">
        <w:rPr>
          <w:sz w:val="28"/>
          <w:szCs w:val="28"/>
        </w:rPr>
        <w:t>27-ФЗ</w:t>
      </w:r>
      <w:r w:rsidR="00417C00" w:rsidRPr="0021426A">
        <w:rPr>
          <w:sz w:val="28"/>
          <w:szCs w:val="28"/>
        </w:rPr>
        <w:t xml:space="preserve"> </w:t>
      </w:r>
      <w:r w:rsidR="00871950" w:rsidRPr="0021426A">
        <w:rPr>
          <w:sz w:val="28"/>
          <w:szCs w:val="28"/>
        </w:rPr>
        <w:t>«</w:t>
      </w:r>
      <w:r w:rsidR="00737409" w:rsidRPr="0021426A">
        <w:rPr>
          <w:sz w:val="28"/>
          <w:szCs w:val="28"/>
        </w:rPr>
        <w:t>Об индивидуальном (персонифицированном) учете в системе обязательного пенсионного страхования</w:t>
      </w:r>
      <w:r w:rsidR="00871950" w:rsidRPr="0021426A">
        <w:rPr>
          <w:sz w:val="28"/>
          <w:szCs w:val="28"/>
        </w:rPr>
        <w:t>»</w:t>
      </w:r>
      <w:r w:rsidRPr="0021426A">
        <w:rPr>
          <w:sz w:val="28"/>
          <w:szCs w:val="28"/>
        </w:rPr>
        <w:t>,</w:t>
      </w:r>
    </w:p>
    <w:p w:rsidR="00131234" w:rsidRPr="0021426A" w:rsidRDefault="00131234" w:rsidP="006D6874">
      <w:pPr>
        <w:pStyle w:val="50"/>
        <w:numPr>
          <w:ilvl w:val="0"/>
          <w:numId w:val="0"/>
        </w:numPr>
        <w:spacing w:line="360" w:lineRule="auto"/>
        <w:ind w:left="2232"/>
      </w:pPr>
      <w:r w:rsidRPr="0021426A">
        <w:lastRenderedPageBreak/>
        <w:t>предоставление указанных персональных данных является обяза</w:t>
      </w:r>
      <w:r w:rsidR="00487046" w:rsidRPr="0021426A">
        <w:t>тельным.</w:t>
      </w:r>
      <w:r w:rsidRPr="0021426A">
        <w:t xml:space="preserve"> В связи с этим, </w:t>
      </w:r>
      <w:r w:rsidR="00CF2651" w:rsidRPr="0021426A">
        <w:t>в соответствии с п.</w:t>
      </w:r>
      <w:r w:rsidR="00487046" w:rsidRPr="0021426A">
        <w:t xml:space="preserve"> </w:t>
      </w:r>
      <w:r w:rsidR="00CF2651" w:rsidRPr="0021426A">
        <w:t>2 ч.</w:t>
      </w:r>
      <w:r w:rsidR="00487046" w:rsidRPr="0021426A">
        <w:t xml:space="preserve"> </w:t>
      </w:r>
      <w:r w:rsidR="00CF2651" w:rsidRPr="0021426A">
        <w:t>1 ст.</w:t>
      </w:r>
      <w:r w:rsidR="00487046" w:rsidRPr="0021426A">
        <w:t xml:space="preserve"> </w:t>
      </w:r>
      <w:r w:rsidR="00CF2651" w:rsidRPr="0021426A">
        <w:t>6 и ч.</w:t>
      </w:r>
      <w:r w:rsidR="00487046" w:rsidRPr="0021426A">
        <w:t xml:space="preserve"> </w:t>
      </w:r>
      <w:r w:rsidR="00CF2651" w:rsidRPr="0021426A">
        <w:t>2 ст.</w:t>
      </w:r>
      <w:r w:rsidR="00487046" w:rsidRPr="0021426A">
        <w:t xml:space="preserve"> </w:t>
      </w:r>
      <w:r w:rsidR="00CF2651" w:rsidRPr="0021426A">
        <w:t xml:space="preserve">9 </w:t>
      </w:r>
      <w:r w:rsidR="004C6C5F" w:rsidRPr="0021426A">
        <w:t xml:space="preserve">Федерального закона </w:t>
      </w:r>
      <w:r w:rsidR="001465CE" w:rsidRPr="0021426A">
        <w:t>от 27.07.2006 № 152</w:t>
      </w:r>
      <w:r w:rsidR="00487046" w:rsidRPr="0021426A">
        <w:t>-ФЗ</w:t>
      </w:r>
      <w:r w:rsidR="00487046" w:rsidRPr="0021426A">
        <w:br/>
      </w:r>
      <w:r w:rsidR="001465CE" w:rsidRPr="0021426A">
        <w:t>«О персональных данных»</w:t>
      </w:r>
      <w:r w:rsidR="004C6C5F" w:rsidRPr="0021426A">
        <w:t xml:space="preserve"> </w:t>
      </w:r>
      <w:r w:rsidR="00CF2651" w:rsidRPr="0021426A">
        <w:t xml:space="preserve">ПДн, указанные в п. </w:t>
      </w:r>
      <w:r w:rsidR="00AF60DB" w:rsidRPr="0021426A">
        <w:t>6.4</w:t>
      </w:r>
      <w:r w:rsidR="00CF2651" w:rsidRPr="0021426A">
        <w:t>.</w:t>
      </w:r>
      <w:r w:rsidR="00D955D0" w:rsidRPr="0021426A">
        <w:t>2</w:t>
      </w:r>
      <w:r w:rsidR="00CF2651" w:rsidRPr="0021426A">
        <w:t>.4.6 настоящ</w:t>
      </w:r>
      <w:r w:rsidR="00EC61D5" w:rsidRPr="0021426A">
        <w:t>ей</w:t>
      </w:r>
      <w:r w:rsidR="00CF2651" w:rsidRPr="0021426A">
        <w:t xml:space="preserve"> </w:t>
      </w:r>
      <w:r w:rsidR="00EC61D5" w:rsidRPr="0021426A">
        <w:t>Политики</w:t>
      </w:r>
      <w:r w:rsidR="00CF2651" w:rsidRPr="0021426A">
        <w:t>, могут обрабатываться без согласия субъекта</w:t>
      </w:r>
      <w:r w:rsidRPr="0021426A">
        <w:t>.</w:t>
      </w:r>
    </w:p>
    <w:p w:rsidR="00903487" w:rsidRPr="0021426A" w:rsidRDefault="00D571F3" w:rsidP="006D6874">
      <w:pPr>
        <w:pStyle w:val="50"/>
        <w:spacing w:line="360" w:lineRule="auto"/>
      </w:pPr>
      <w:r w:rsidRPr="0021426A">
        <w:t xml:space="preserve">Если </w:t>
      </w:r>
      <w:r w:rsidR="00903487" w:rsidRPr="0021426A">
        <w:t xml:space="preserve">работник подал заявление об отзыве своего согласия на обработку всего перечня персональных данных, обрабатываемых </w:t>
      </w:r>
      <w:r w:rsidR="00487046" w:rsidRPr="0021426A">
        <w:t>Агент</w:t>
      </w:r>
      <w:r w:rsidR="00871950" w:rsidRPr="0021426A">
        <w:t>ством</w:t>
      </w:r>
      <w:r w:rsidR="0021426A">
        <w:t xml:space="preserve">, то </w:t>
      </w:r>
      <w:r w:rsidR="00487046" w:rsidRPr="0021426A">
        <w:t xml:space="preserve">руководитель Агентства </w:t>
      </w:r>
      <w:r w:rsidR="00903487" w:rsidRPr="0021426A">
        <w:t>или должностное лицо по поручению</w:t>
      </w:r>
      <w:r w:rsidR="00487046" w:rsidRPr="0021426A">
        <w:t xml:space="preserve"> руководителя Агентства</w:t>
      </w:r>
      <w:r w:rsidR="0021426A">
        <w:t xml:space="preserve"> обязан(о) </w:t>
      </w:r>
      <w:r w:rsidR="00903487" w:rsidRPr="0021426A">
        <w:t xml:space="preserve">разъяснить субъекту ПДн следующее: </w:t>
      </w:r>
    </w:p>
    <w:p w:rsidR="00903487" w:rsidRPr="0021426A" w:rsidRDefault="00D571F3" w:rsidP="008E0734">
      <w:pPr>
        <w:pStyle w:val="5"/>
        <w:keepNext w:val="0"/>
        <w:widowControl/>
        <w:numPr>
          <w:ilvl w:val="5"/>
          <w:numId w:val="16"/>
        </w:numPr>
        <w:tabs>
          <w:tab w:val="clear" w:pos="2268"/>
          <w:tab w:val="left" w:pos="1985"/>
          <w:tab w:val="left" w:pos="2977"/>
          <w:tab w:val="left" w:pos="3119"/>
        </w:tabs>
        <w:spacing w:line="360" w:lineRule="auto"/>
        <w:ind w:right="113"/>
      </w:pPr>
      <w:r w:rsidRPr="0021426A">
        <w:t xml:space="preserve">будет прекращена обработка </w:t>
      </w:r>
      <w:r w:rsidR="00903487" w:rsidRPr="0021426A">
        <w:t>только тех персональных данны</w:t>
      </w:r>
      <w:r w:rsidRPr="0021426A">
        <w:t xml:space="preserve">х </w:t>
      </w:r>
      <w:r w:rsidR="00903487" w:rsidRPr="0021426A">
        <w:t>субъекта, которые не могут дальше обрабатываться без согласия субъекта ПДн</w:t>
      </w:r>
      <w:r w:rsidR="00903487" w:rsidRPr="0021426A">
        <w:rPr>
          <w:rStyle w:val="aff3"/>
        </w:rPr>
        <w:footnoteReference w:id="101"/>
      </w:r>
      <w:r w:rsidR="00903487" w:rsidRPr="0021426A">
        <w:t>;</w:t>
      </w:r>
    </w:p>
    <w:p w:rsidR="00903487" w:rsidRPr="0021426A" w:rsidRDefault="00903487" w:rsidP="006D6874">
      <w:pPr>
        <w:pStyle w:val="5"/>
        <w:keepNext w:val="0"/>
        <w:widowControl/>
        <w:numPr>
          <w:ilvl w:val="5"/>
          <w:numId w:val="16"/>
        </w:numPr>
        <w:tabs>
          <w:tab w:val="clear" w:pos="2268"/>
          <w:tab w:val="left" w:pos="1985"/>
          <w:tab w:val="left" w:pos="2977"/>
        </w:tabs>
        <w:spacing w:line="360" w:lineRule="auto"/>
        <w:ind w:right="113"/>
      </w:pPr>
      <w:r w:rsidRPr="0021426A">
        <w:t>обработка персональных данных, указанных в п.</w:t>
      </w:r>
      <w:r w:rsidR="002E3FD0" w:rsidRPr="0021426A">
        <w:t>6.4.</w:t>
      </w:r>
      <w:r w:rsidR="00377D29" w:rsidRPr="0021426A">
        <w:t>2</w:t>
      </w:r>
      <w:r w:rsidRPr="0021426A">
        <w:t>.4.</w:t>
      </w:r>
      <w:r w:rsidR="00377D29" w:rsidRPr="0021426A">
        <w:t>7</w:t>
      </w:r>
      <w:r w:rsidRPr="0021426A">
        <w:t xml:space="preserve"> настоящ</w:t>
      </w:r>
      <w:r w:rsidR="00377D29" w:rsidRPr="0021426A">
        <w:t>ей</w:t>
      </w:r>
      <w:r w:rsidRPr="0021426A">
        <w:t xml:space="preserve"> </w:t>
      </w:r>
      <w:r w:rsidR="00377D29" w:rsidRPr="0021426A">
        <w:t>Политики</w:t>
      </w:r>
      <w:r w:rsidR="00714DB0" w:rsidRPr="0021426A">
        <w:t xml:space="preserve">, </w:t>
      </w:r>
      <w:r w:rsidRPr="0021426A">
        <w:t>в соответствии с ч. 5 ст.</w:t>
      </w:r>
      <w:r w:rsidR="00D571F3" w:rsidRPr="0021426A">
        <w:t xml:space="preserve"> </w:t>
      </w:r>
      <w:r w:rsidRPr="0021426A">
        <w:t xml:space="preserve">21 </w:t>
      </w:r>
      <w:r w:rsidR="004C6C5F" w:rsidRPr="0021426A">
        <w:t xml:space="preserve">Федерального закона </w:t>
      </w:r>
      <w:r w:rsidR="00D571F3" w:rsidRPr="0021426A">
        <w:t>от 27.07.2006 № 152-ФЗ</w:t>
      </w:r>
      <w:r w:rsidR="00D571F3" w:rsidRPr="0021426A">
        <w:br/>
      </w:r>
      <w:r w:rsidR="001465CE" w:rsidRPr="0021426A">
        <w:t>«О персональных данных»</w:t>
      </w:r>
      <w:r w:rsidR="00D571F3" w:rsidRPr="0021426A">
        <w:t xml:space="preserve"> будет прекращена</w:t>
      </w:r>
      <w:r w:rsidR="00714DB0" w:rsidRPr="0021426A">
        <w:t xml:space="preserve"> в срок, не превышающий тридцати дней с даты поступления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w:t>
      </w:r>
      <w:r w:rsidR="00D571F3" w:rsidRPr="0021426A">
        <w:t>,</w:t>
      </w:r>
      <w:r w:rsidR="00714DB0" w:rsidRPr="0021426A">
        <w:t xml:space="preserve">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Pr="0021426A">
        <w:t>;</w:t>
      </w:r>
    </w:p>
    <w:p w:rsidR="00903487" w:rsidRPr="0021426A" w:rsidRDefault="006337C2" w:rsidP="006D6874">
      <w:pPr>
        <w:pStyle w:val="5"/>
        <w:keepNext w:val="0"/>
        <w:widowControl/>
        <w:numPr>
          <w:ilvl w:val="5"/>
          <w:numId w:val="16"/>
        </w:numPr>
        <w:tabs>
          <w:tab w:val="clear" w:pos="2268"/>
          <w:tab w:val="left" w:pos="1985"/>
          <w:tab w:val="left" w:pos="2977"/>
        </w:tabs>
        <w:spacing w:line="360" w:lineRule="auto"/>
        <w:ind w:right="113"/>
      </w:pPr>
      <w:r w:rsidRPr="0021426A">
        <w:lastRenderedPageBreak/>
        <w:t>о</w:t>
      </w:r>
      <w:r w:rsidR="00903487" w:rsidRPr="0021426A">
        <w:t>тзыв работником ранее данного согласия на обработ</w:t>
      </w:r>
      <w:r w:rsidR="0021426A">
        <w:t>ку</w:t>
      </w:r>
      <w:r w:rsidR="00903487" w:rsidRPr="0021426A">
        <w:t xml:space="preserve"> персональных данных не влечет за собой немедленного </w:t>
      </w:r>
      <w:r w:rsidR="00D571F3" w:rsidRPr="0021426A">
        <w:t xml:space="preserve">прекращения их обработки, т.к. </w:t>
      </w:r>
      <w:r w:rsidR="00903487" w:rsidRPr="0021426A">
        <w:t xml:space="preserve">в соответствии с ч.7 ст.5 </w:t>
      </w:r>
      <w:r w:rsidR="004C6C5F" w:rsidRPr="0021426A">
        <w:t xml:space="preserve">Федерального закона </w:t>
      </w:r>
      <w:r w:rsidR="00D571F3" w:rsidRPr="0021426A">
        <w:t>от 27.07.2006</w:t>
      </w:r>
      <w:r w:rsidR="00D571F3" w:rsidRPr="0021426A">
        <w:br/>
      </w:r>
      <w:r w:rsidR="001465CE" w:rsidRPr="0021426A">
        <w:t>№ 152-ФЗ «О персональных данных»</w:t>
      </w:r>
      <w:r w:rsidR="00D571F3" w:rsidRPr="0021426A">
        <w:t xml:space="preserve"> цель обработки ПДн </w:t>
      </w:r>
      <w:r w:rsidR="00903487" w:rsidRPr="0021426A">
        <w:t>работника достигается по истечении срока хранения документов- носителей ПДн, установленного ст.</w:t>
      </w:r>
      <w:r w:rsidR="00D571F3" w:rsidRPr="0021426A">
        <w:t xml:space="preserve"> </w:t>
      </w:r>
      <w:r w:rsidR="00903487" w:rsidRPr="0021426A">
        <w:t>656</w:t>
      </w:r>
      <w:r w:rsidR="00D571F3" w:rsidRPr="0021426A">
        <w:t xml:space="preserve"> </w:t>
      </w:r>
      <w:r w:rsidR="00903487" w:rsidRPr="0021426A">
        <w:t>- 660 Перечня Минкультуры</w:t>
      </w:r>
      <w:r w:rsidR="00903487" w:rsidRPr="0021426A">
        <w:rPr>
          <w:vertAlign w:val="superscript"/>
        </w:rPr>
        <w:footnoteReference w:id="102"/>
      </w:r>
      <w:r w:rsidR="00903487" w:rsidRPr="0021426A">
        <w:t>.</w:t>
      </w:r>
    </w:p>
    <w:p w:rsidR="00E30954" w:rsidRPr="0021426A" w:rsidRDefault="00127B1F" w:rsidP="006D6874">
      <w:pPr>
        <w:pStyle w:val="40"/>
        <w:spacing w:line="360" w:lineRule="auto"/>
      </w:pPr>
      <w:r w:rsidRPr="0021426A">
        <w:t>Если после разъяснения работник отказывается от своего заявления, то он в тексте заявления делает соответст</w:t>
      </w:r>
      <w:r w:rsidR="00D571F3" w:rsidRPr="0021426A">
        <w:t>вующую</w:t>
      </w:r>
      <w:r w:rsidRPr="0021426A">
        <w:t xml:space="preserve"> собственноручную запись, подтверждающую его отказ от заявления. После этого заявление передается начальнику </w:t>
      </w:r>
      <w:r w:rsidR="00D571F3" w:rsidRPr="0021426A">
        <w:t>управления контрольно-правовой и кадровой работы Агентства</w:t>
      </w:r>
      <w:r w:rsidRPr="0021426A">
        <w:t xml:space="preserve"> для приобщения в соответствующее</w:t>
      </w:r>
      <w:r w:rsidR="00D571F3" w:rsidRPr="0021426A">
        <w:t xml:space="preserve"> дело</w:t>
      </w:r>
      <w:r w:rsidR="00B50A0D" w:rsidRPr="0021426A">
        <w:t>.</w:t>
      </w:r>
    </w:p>
    <w:p w:rsidR="004D2B6D" w:rsidRPr="0021426A" w:rsidRDefault="004D2B6D" w:rsidP="006D6874">
      <w:pPr>
        <w:pStyle w:val="40"/>
        <w:spacing w:line="360" w:lineRule="auto"/>
      </w:pPr>
      <w:r w:rsidRPr="0021426A">
        <w:t xml:space="preserve">Если после разъяснения юридических последствий работник продолжает настаивать на своем заявлении об отзыве согласия на обработку всего перечня персональных данных, указанного в согласии, или в части любого из п.п. 6.4.2.4.1.- 6.4.2.4.2. настоящей Политики, то </w:t>
      </w:r>
      <w:r w:rsidR="00D571F3" w:rsidRPr="0021426A">
        <w:t>руководитель Агентства</w:t>
      </w:r>
      <w:r w:rsidRPr="0021426A">
        <w:t xml:space="preserve"> ставит на указанном заявлении резолюцию с указанием</w:t>
      </w:r>
      <w:r w:rsidR="00D571F3" w:rsidRPr="0021426A">
        <w:t xml:space="preserve"> о</w:t>
      </w:r>
      <w:r w:rsidRPr="0021426A">
        <w:t xml:space="preserve"> прекращении обработки и уничтожения персональных данных заявителя в срок, устано</w:t>
      </w:r>
      <w:r w:rsidR="00D571F3" w:rsidRPr="0021426A">
        <w:t>вленный федеральными законами Российской Федерации и</w:t>
      </w:r>
      <w:r w:rsidRPr="0021426A">
        <w:t xml:space="preserve"> выдаче </w:t>
      </w:r>
      <w:r w:rsidR="00D571F3" w:rsidRPr="0021426A">
        <w:t>(направлении) заявителю</w:t>
      </w:r>
      <w:r w:rsidRPr="0021426A">
        <w:t xml:space="preserve"> ранее данного им письменного согласия на обработку персональных данных и уведомления заявителя о сроках окончания обработки персональных данных, согласие на обработку которых им отозвано. </w:t>
      </w:r>
    </w:p>
    <w:p w:rsidR="00C92EF1" w:rsidRPr="0021426A" w:rsidRDefault="004D2B6D" w:rsidP="006D6874">
      <w:pPr>
        <w:pStyle w:val="6"/>
        <w:numPr>
          <w:ilvl w:val="0"/>
          <w:numId w:val="0"/>
        </w:numPr>
        <w:spacing w:line="360" w:lineRule="auto"/>
        <w:ind w:left="1843"/>
        <w:rPr>
          <w:sz w:val="28"/>
          <w:szCs w:val="28"/>
        </w:rPr>
      </w:pPr>
      <w:r w:rsidRPr="0021426A">
        <w:rPr>
          <w:sz w:val="28"/>
          <w:szCs w:val="28"/>
        </w:rPr>
        <w:lastRenderedPageBreak/>
        <w:t xml:space="preserve">Заявление (Приложение №3 к Политике) </w:t>
      </w:r>
      <w:r w:rsidR="00D571F3" w:rsidRPr="0021426A">
        <w:rPr>
          <w:sz w:val="28"/>
          <w:szCs w:val="28"/>
        </w:rPr>
        <w:t>передается начальнику управления контрольно-правовой и кадровой работы Агентства</w:t>
      </w:r>
      <w:r w:rsidRPr="0021426A">
        <w:rPr>
          <w:sz w:val="28"/>
          <w:szCs w:val="28"/>
        </w:rPr>
        <w:t xml:space="preserve"> для исполнения резолюции</w:t>
      </w:r>
      <w:r w:rsidR="00E525BD" w:rsidRPr="0021426A">
        <w:rPr>
          <w:sz w:val="28"/>
          <w:szCs w:val="28"/>
        </w:rPr>
        <w:t>.</w:t>
      </w:r>
    </w:p>
    <w:p w:rsidR="00333699" w:rsidRPr="0021426A" w:rsidRDefault="00C7070B" w:rsidP="006D6874">
      <w:pPr>
        <w:pStyle w:val="40"/>
        <w:spacing w:line="360" w:lineRule="auto"/>
      </w:pPr>
      <w:r w:rsidRPr="0021426A">
        <w:t xml:space="preserve">Начальник </w:t>
      </w:r>
      <w:r w:rsidR="00D571F3" w:rsidRPr="0021426A">
        <w:t>управления контрольно-правовой и кадровой работы</w:t>
      </w:r>
      <w:r w:rsidR="0021426A">
        <w:t xml:space="preserve">, </w:t>
      </w:r>
      <w:r w:rsidR="003737D8" w:rsidRPr="0021426A">
        <w:t>исполн</w:t>
      </w:r>
      <w:r w:rsidR="009E4BD2" w:rsidRPr="0021426A">
        <w:t>яя</w:t>
      </w:r>
      <w:r w:rsidR="00333699" w:rsidRPr="0021426A">
        <w:t xml:space="preserve"> резолюцию:</w:t>
      </w:r>
    </w:p>
    <w:p w:rsidR="00D571F3" w:rsidRPr="0021426A" w:rsidRDefault="003737D8" w:rsidP="006D6874">
      <w:pPr>
        <w:pStyle w:val="50"/>
        <w:spacing w:line="360" w:lineRule="auto"/>
      </w:pPr>
      <w:r w:rsidRPr="0021426A">
        <w:t xml:space="preserve"> на бланке </w:t>
      </w:r>
      <w:r w:rsidR="0021426A">
        <w:t xml:space="preserve">письменного согласия заявителя </w:t>
      </w:r>
      <w:r w:rsidRPr="0021426A">
        <w:t>на обработку его персональных данных (Приложение №1</w:t>
      </w:r>
      <w:r w:rsidR="00BD3E81" w:rsidRPr="0021426A">
        <w:t>/1</w:t>
      </w:r>
      <w:r w:rsidRPr="0021426A">
        <w:t xml:space="preserve"> к </w:t>
      </w:r>
      <w:r w:rsidR="00D04C88" w:rsidRPr="0021426A">
        <w:t>Политике</w:t>
      </w:r>
      <w:r w:rsidRPr="0021426A">
        <w:t>) ставит от</w:t>
      </w:r>
      <w:r w:rsidR="00D571F3" w:rsidRPr="0021426A">
        <w:t>метку:</w:t>
      </w:r>
    </w:p>
    <w:tbl>
      <w:tblPr>
        <w:tblStyle w:val="afc"/>
        <w:tblW w:w="0" w:type="auto"/>
        <w:tblInd w:w="1809" w:type="dxa"/>
        <w:tblLook w:val="04A0" w:firstRow="1" w:lastRow="0" w:firstColumn="1" w:lastColumn="0" w:noHBand="0" w:noVBand="1"/>
      </w:tblPr>
      <w:tblGrid>
        <w:gridCol w:w="8387"/>
      </w:tblGrid>
      <w:tr w:rsidR="00D571F3" w:rsidRPr="0021426A" w:rsidTr="006001AD">
        <w:tc>
          <w:tcPr>
            <w:tcW w:w="8613" w:type="dxa"/>
          </w:tcPr>
          <w:p w:rsidR="00D571F3" w:rsidRPr="0021426A" w:rsidRDefault="00D571F3" w:rsidP="009B553D">
            <w:pPr>
              <w:pStyle w:val="40"/>
              <w:numPr>
                <w:ilvl w:val="0"/>
                <w:numId w:val="0"/>
              </w:numPr>
              <w:spacing w:line="360" w:lineRule="auto"/>
            </w:pPr>
            <w:r w:rsidRPr="0021426A">
              <w:t>«Погашено на основании заявления (указывается фамилия, имя и отчество заявителя) от «___»______20___г. вх. №____.</w:t>
            </w:r>
          </w:p>
          <w:p w:rsidR="00D571F3" w:rsidRPr="0021426A" w:rsidRDefault="00D571F3" w:rsidP="009B553D">
            <w:pPr>
              <w:pStyle w:val="40"/>
              <w:numPr>
                <w:ilvl w:val="0"/>
                <w:numId w:val="0"/>
              </w:numPr>
              <w:spacing w:line="360" w:lineRule="auto"/>
            </w:pPr>
            <w:r w:rsidRPr="0021426A">
              <w:t>Обработка персональных данных прекращена с «___»______20___г.</w:t>
            </w:r>
          </w:p>
          <w:p w:rsidR="00D571F3" w:rsidRPr="0021426A" w:rsidRDefault="00D571F3" w:rsidP="009B553D">
            <w:pPr>
              <w:pStyle w:val="40"/>
              <w:numPr>
                <w:ilvl w:val="0"/>
                <w:numId w:val="0"/>
              </w:numPr>
              <w:spacing w:line="360" w:lineRule="auto"/>
            </w:pPr>
            <w:r w:rsidRPr="0021426A">
              <w:t xml:space="preserve">Персональные данные заявителя уничтожены «___»______20___г. </w:t>
            </w:r>
          </w:p>
          <w:p w:rsidR="00D571F3" w:rsidRPr="0021426A" w:rsidRDefault="00D571F3" w:rsidP="009B553D">
            <w:pPr>
              <w:pStyle w:val="40"/>
              <w:numPr>
                <w:ilvl w:val="0"/>
                <w:numId w:val="0"/>
              </w:numPr>
              <w:spacing w:line="360" w:lineRule="auto"/>
            </w:pPr>
            <w:r w:rsidRPr="0021426A">
              <w:t>Начальник управления контрольно-</w:t>
            </w:r>
          </w:p>
          <w:p w:rsidR="00D571F3" w:rsidRPr="0021426A" w:rsidRDefault="00D571F3" w:rsidP="009B553D">
            <w:pPr>
              <w:pStyle w:val="40"/>
              <w:numPr>
                <w:ilvl w:val="0"/>
                <w:numId w:val="0"/>
              </w:numPr>
              <w:spacing w:line="360" w:lineRule="auto"/>
            </w:pPr>
            <w:r w:rsidRPr="0021426A">
              <w:t xml:space="preserve">правовой и кадровой работы Агентства        ПОДПИСЬ         Ф.И.О. </w:t>
            </w:r>
          </w:p>
        </w:tc>
      </w:tr>
    </w:tbl>
    <w:p w:rsidR="003737D8" w:rsidRPr="0021426A" w:rsidRDefault="0021426A" w:rsidP="00D571F3">
      <w:pPr>
        <w:pStyle w:val="50"/>
        <w:numPr>
          <w:ilvl w:val="0"/>
          <w:numId w:val="0"/>
        </w:numPr>
        <w:spacing w:line="360" w:lineRule="auto"/>
        <w:ind w:left="2232"/>
      </w:pPr>
      <w:r>
        <w:t xml:space="preserve">Указанная отметка скрепляется </w:t>
      </w:r>
      <w:r w:rsidR="003737D8" w:rsidRPr="0021426A">
        <w:t xml:space="preserve">печатью </w:t>
      </w:r>
      <w:r w:rsidR="000A2539" w:rsidRPr="0021426A">
        <w:t>(штампом)</w:t>
      </w:r>
      <w:r w:rsidR="008C4A47" w:rsidRPr="0021426A">
        <w:t xml:space="preserve"> </w:t>
      </w:r>
      <w:r w:rsidR="006001AD" w:rsidRPr="0021426A">
        <w:t>Агент</w:t>
      </w:r>
      <w:r w:rsidR="00C20F6D" w:rsidRPr="0021426A">
        <w:t>ства</w:t>
      </w:r>
      <w:r w:rsidR="00333699" w:rsidRPr="0021426A">
        <w:t>;</w:t>
      </w:r>
    </w:p>
    <w:p w:rsidR="00D571F3" w:rsidRPr="0021426A" w:rsidRDefault="003737D8" w:rsidP="006D6874">
      <w:pPr>
        <w:pStyle w:val="50"/>
        <w:spacing w:line="360" w:lineRule="auto"/>
      </w:pPr>
      <w:r w:rsidRPr="0021426A">
        <w:t xml:space="preserve"> на заявлении (Приложение №3 к </w:t>
      </w:r>
      <w:r w:rsidR="00D04C88" w:rsidRPr="0021426A">
        <w:t>Политике</w:t>
      </w:r>
      <w:r w:rsidR="00D571F3" w:rsidRPr="0021426A">
        <w:t>) ставит отметку:</w:t>
      </w:r>
    </w:p>
    <w:tbl>
      <w:tblPr>
        <w:tblStyle w:val="afc"/>
        <w:tblW w:w="0" w:type="auto"/>
        <w:tblInd w:w="1728" w:type="dxa"/>
        <w:tblLook w:val="04A0" w:firstRow="1" w:lastRow="0" w:firstColumn="1" w:lastColumn="0" w:noHBand="0" w:noVBand="1"/>
      </w:tblPr>
      <w:tblGrid>
        <w:gridCol w:w="8468"/>
      </w:tblGrid>
      <w:tr w:rsidR="00D571F3" w:rsidRPr="0021426A" w:rsidTr="00D571F3">
        <w:tc>
          <w:tcPr>
            <w:tcW w:w="8694" w:type="dxa"/>
          </w:tcPr>
          <w:p w:rsidR="00D571F3" w:rsidRPr="0021426A" w:rsidRDefault="00D571F3" w:rsidP="009B553D">
            <w:pPr>
              <w:pStyle w:val="40"/>
              <w:numPr>
                <w:ilvl w:val="0"/>
                <w:numId w:val="0"/>
              </w:numPr>
              <w:spacing w:line="360" w:lineRule="auto"/>
            </w:pPr>
            <w:r w:rsidRPr="0021426A">
              <w:t xml:space="preserve">«Согласие на обработку персональных данных (указывается фамилия имя и отчество заявителя) погашено. </w:t>
            </w:r>
          </w:p>
          <w:p w:rsidR="00D571F3" w:rsidRPr="0021426A" w:rsidRDefault="00D571F3" w:rsidP="009B553D">
            <w:pPr>
              <w:pStyle w:val="40"/>
              <w:numPr>
                <w:ilvl w:val="0"/>
                <w:numId w:val="0"/>
              </w:numPr>
              <w:spacing w:line="360" w:lineRule="auto"/>
            </w:pPr>
            <w:r w:rsidRPr="0021426A">
              <w:t>Обработка персональных данных прекращена с «___»______20___г.</w:t>
            </w:r>
          </w:p>
          <w:p w:rsidR="00D571F3" w:rsidRPr="0021426A" w:rsidRDefault="00D571F3" w:rsidP="009B553D">
            <w:pPr>
              <w:pStyle w:val="40"/>
              <w:numPr>
                <w:ilvl w:val="0"/>
                <w:numId w:val="0"/>
              </w:numPr>
              <w:spacing w:line="360" w:lineRule="auto"/>
            </w:pPr>
            <w:r w:rsidRPr="0021426A">
              <w:t>Персональные данные заявителя уничтожены «___»______20___г. Начальник управления контрольно-</w:t>
            </w:r>
          </w:p>
          <w:p w:rsidR="00D571F3" w:rsidRPr="0021426A" w:rsidRDefault="00D571F3" w:rsidP="009B553D">
            <w:pPr>
              <w:pStyle w:val="40"/>
              <w:numPr>
                <w:ilvl w:val="0"/>
                <w:numId w:val="0"/>
              </w:numPr>
              <w:spacing w:line="360" w:lineRule="auto"/>
            </w:pPr>
            <w:r w:rsidRPr="0021426A">
              <w:t>правовой и кадровой работы Агентства        ПОДПИСЬ         Ф.И.О.</w:t>
            </w:r>
          </w:p>
        </w:tc>
      </w:tr>
    </w:tbl>
    <w:p w:rsidR="009E4BD2" w:rsidRPr="0021426A" w:rsidRDefault="009E4BD2" w:rsidP="006D6874">
      <w:pPr>
        <w:pStyle w:val="50"/>
        <w:spacing w:line="360" w:lineRule="auto"/>
      </w:pPr>
      <w:r w:rsidRPr="0021426A">
        <w:t>готовит документы об увольнении работника в соответствии с п</w:t>
      </w:r>
      <w:r w:rsidR="00D571F3" w:rsidRPr="0021426A">
        <w:t>.</w:t>
      </w:r>
      <w:r w:rsidRPr="0021426A">
        <w:t xml:space="preserve"> 11 </w:t>
      </w:r>
      <w:r w:rsidR="00D571F3" w:rsidRPr="0021426A">
        <w:t>ч. 1</w:t>
      </w:r>
      <w:r w:rsidRPr="0021426A">
        <w:t xml:space="preserve"> ст</w:t>
      </w:r>
      <w:r w:rsidR="00D571F3" w:rsidRPr="0021426A">
        <w:t>.</w:t>
      </w:r>
      <w:r w:rsidRPr="0021426A">
        <w:t xml:space="preserve"> 77 Трудового кодекса Россий</w:t>
      </w:r>
      <w:r w:rsidR="00D571F3" w:rsidRPr="0021426A">
        <w:t>ской Федерации</w:t>
      </w:r>
      <w:r w:rsidR="00D571F3" w:rsidRPr="0021426A">
        <w:br/>
      </w:r>
      <w:r w:rsidRPr="0021426A">
        <w:t>от 30.12.2001 №197-ФЗ.</w:t>
      </w:r>
    </w:p>
    <w:p w:rsidR="00333699" w:rsidRPr="0021426A" w:rsidRDefault="00E1006B" w:rsidP="006D6874">
      <w:pPr>
        <w:pStyle w:val="40"/>
        <w:spacing w:line="360" w:lineRule="auto"/>
      </w:pPr>
      <w:r>
        <w:t>Специалист</w:t>
      </w:r>
      <w:r w:rsidR="00726D2C" w:rsidRPr="0021426A">
        <w:t xml:space="preserve"> </w:t>
      </w:r>
      <w:r w:rsidR="006001AD" w:rsidRPr="0021426A">
        <w:t>управления документационного и материально-технического обеспечения Агентства</w:t>
      </w:r>
      <w:r w:rsidR="00333699" w:rsidRPr="0021426A">
        <w:t>, исполняя резолюцию:</w:t>
      </w:r>
    </w:p>
    <w:p w:rsidR="002A0559" w:rsidRPr="0021426A" w:rsidRDefault="009D742C" w:rsidP="006D6874">
      <w:pPr>
        <w:pStyle w:val="50"/>
        <w:spacing w:line="360" w:lineRule="auto"/>
      </w:pPr>
      <w:r w:rsidRPr="0021426A">
        <w:lastRenderedPageBreak/>
        <w:t>готовит заявителю извещение о прекращении</w:t>
      </w:r>
      <w:r w:rsidR="00A3649D" w:rsidRPr="0021426A">
        <w:t xml:space="preserve"> обработки персональных данных (</w:t>
      </w:r>
      <w:r w:rsidRPr="0021426A">
        <w:t>Приложение</w:t>
      </w:r>
      <w:r w:rsidR="006001AD" w:rsidRPr="0021426A">
        <w:t xml:space="preserve"> </w:t>
      </w:r>
      <w:r w:rsidRPr="0021426A">
        <w:t>№</w:t>
      </w:r>
      <w:r w:rsidR="00A53099" w:rsidRPr="0021426A">
        <w:t>4</w:t>
      </w:r>
      <w:r w:rsidRPr="0021426A">
        <w:t>/1 к настоящ</w:t>
      </w:r>
      <w:r w:rsidR="00D04C88" w:rsidRPr="0021426A">
        <w:t>ей</w:t>
      </w:r>
      <w:r w:rsidRPr="0021426A">
        <w:t xml:space="preserve"> </w:t>
      </w:r>
      <w:r w:rsidR="00D04C88" w:rsidRPr="0021426A">
        <w:t>Политике</w:t>
      </w:r>
      <w:r w:rsidRPr="0021426A">
        <w:t>)</w:t>
      </w:r>
      <w:r w:rsidR="002A0559" w:rsidRPr="0021426A">
        <w:t>;</w:t>
      </w:r>
    </w:p>
    <w:p w:rsidR="003737D8" w:rsidRPr="0021426A" w:rsidRDefault="002A0559" w:rsidP="006D6874">
      <w:pPr>
        <w:pStyle w:val="50"/>
        <w:spacing w:line="360" w:lineRule="auto"/>
      </w:pPr>
      <w:r w:rsidRPr="0021426A">
        <w:t>извещение, указанное в п.</w:t>
      </w:r>
      <w:r w:rsidR="00CA1143" w:rsidRPr="0021426A">
        <w:t>6.4</w:t>
      </w:r>
      <w:r w:rsidR="00CE3AB2" w:rsidRPr="0021426A">
        <w:t>.2</w:t>
      </w:r>
      <w:r w:rsidRPr="0021426A">
        <w:t>.8.</w:t>
      </w:r>
      <w:r w:rsidR="006001AD" w:rsidRPr="0021426A">
        <w:t>1</w:t>
      </w:r>
      <w:r w:rsidRPr="0021426A">
        <w:t>, и</w:t>
      </w:r>
      <w:r w:rsidR="009D742C" w:rsidRPr="0021426A">
        <w:t xml:space="preserve"> </w:t>
      </w:r>
      <w:r w:rsidR="00BC789B" w:rsidRPr="0021426A">
        <w:t>б</w:t>
      </w:r>
      <w:r w:rsidR="003737D8" w:rsidRPr="0021426A">
        <w:t xml:space="preserve">ланк письменного согласия заявителя на обработку его персональных данных (Приложение №1 к </w:t>
      </w:r>
      <w:r w:rsidR="00D04C88" w:rsidRPr="0021426A">
        <w:t>Политике</w:t>
      </w:r>
      <w:r w:rsidR="003737D8" w:rsidRPr="0021426A">
        <w:t xml:space="preserve">) направляет заявителю по почте заказным письмом с уведомлением </w:t>
      </w:r>
      <w:r w:rsidR="006001AD" w:rsidRPr="0021426A">
        <w:t>о вручении или вручает лично.</w:t>
      </w:r>
    </w:p>
    <w:p w:rsidR="00432654" w:rsidRPr="0021426A" w:rsidRDefault="0089222A" w:rsidP="006D6874">
      <w:pPr>
        <w:pStyle w:val="40"/>
        <w:spacing w:line="360" w:lineRule="auto"/>
      </w:pPr>
      <w:r w:rsidRPr="0021426A">
        <w:t xml:space="preserve">Если после разъяснения юридических последствий работник продолжает настаивать на своем заявлении об отзыве согласия на обработку любых персональных данных, указанных в п.п. </w:t>
      </w:r>
      <w:r w:rsidR="006001AD" w:rsidRPr="0021426A">
        <w:t>5.2.2</w:t>
      </w:r>
      <w:r w:rsidR="00CA6D21" w:rsidRPr="0021426A">
        <w:t>.</w:t>
      </w:r>
      <w:r w:rsidRPr="0021426A">
        <w:t xml:space="preserve">2- </w:t>
      </w:r>
      <w:r w:rsidR="006001AD" w:rsidRPr="0021426A">
        <w:t>5.2.2</w:t>
      </w:r>
      <w:r w:rsidRPr="0021426A">
        <w:t>.5</w:t>
      </w:r>
      <w:r w:rsidRPr="0021426A">
        <w:rPr>
          <w:vertAlign w:val="superscript"/>
        </w:rPr>
        <w:footnoteReference w:id="103"/>
      </w:r>
      <w:r w:rsidRPr="0021426A">
        <w:t>;</w:t>
      </w:r>
      <w:r w:rsidR="006001AD" w:rsidRPr="0021426A">
        <w:t xml:space="preserve"> 5.2.2</w:t>
      </w:r>
      <w:r w:rsidR="00CA6D21" w:rsidRPr="0021426A">
        <w:t>.</w:t>
      </w:r>
      <w:r w:rsidRPr="0021426A">
        <w:t>1</w:t>
      </w:r>
      <w:r w:rsidR="00142165">
        <w:t>2</w:t>
      </w:r>
      <w:r w:rsidRPr="0021426A">
        <w:t xml:space="preserve"> - </w:t>
      </w:r>
      <w:r w:rsidR="006001AD" w:rsidRPr="0021426A">
        <w:t>5.2.</w:t>
      </w:r>
      <w:r w:rsidR="00CF6A38" w:rsidRPr="0021426A">
        <w:t>2</w:t>
      </w:r>
      <w:r w:rsidR="00CA6D21" w:rsidRPr="0021426A">
        <w:t>.</w:t>
      </w:r>
      <w:r w:rsidRPr="0021426A">
        <w:t>1</w:t>
      </w:r>
      <w:r w:rsidR="00142165">
        <w:t>3</w:t>
      </w:r>
      <w:r w:rsidRPr="0021426A">
        <w:rPr>
          <w:vertAlign w:val="superscript"/>
        </w:rPr>
        <w:footnoteReference w:id="104"/>
      </w:r>
      <w:r w:rsidRPr="0021426A">
        <w:t xml:space="preserve">; </w:t>
      </w:r>
      <w:r w:rsidR="006001AD" w:rsidRPr="0021426A">
        <w:t>5.2.</w:t>
      </w:r>
      <w:r w:rsidR="00CF6A38" w:rsidRPr="0021426A">
        <w:t>2</w:t>
      </w:r>
      <w:r w:rsidR="00CA6D21" w:rsidRPr="0021426A">
        <w:t>.</w:t>
      </w:r>
      <w:r w:rsidRPr="0021426A">
        <w:t>1</w:t>
      </w:r>
      <w:r w:rsidR="00142165">
        <w:t>7</w:t>
      </w:r>
      <w:r w:rsidRPr="0021426A">
        <w:rPr>
          <w:vertAlign w:val="superscript"/>
        </w:rPr>
        <w:footnoteReference w:id="105"/>
      </w:r>
      <w:r w:rsidRPr="0021426A">
        <w:t xml:space="preserve">; </w:t>
      </w:r>
      <w:r w:rsidR="006001AD" w:rsidRPr="0021426A">
        <w:t>5.2.</w:t>
      </w:r>
      <w:r w:rsidR="00107B49">
        <w:t>2</w:t>
      </w:r>
      <w:r w:rsidR="00CA6D21" w:rsidRPr="0021426A">
        <w:t>.</w:t>
      </w:r>
      <w:r w:rsidRPr="0021426A">
        <w:t>2</w:t>
      </w:r>
      <w:r w:rsidR="00142165">
        <w:t>3</w:t>
      </w:r>
      <w:r w:rsidRPr="0021426A">
        <w:rPr>
          <w:vertAlign w:val="superscript"/>
        </w:rPr>
        <w:footnoteReference w:id="106"/>
      </w:r>
      <w:r w:rsidRPr="0021426A">
        <w:t xml:space="preserve">; </w:t>
      </w:r>
      <w:r w:rsidR="006001AD" w:rsidRPr="0021426A">
        <w:t>5.2</w:t>
      </w:r>
      <w:r w:rsidR="00AA5EC1" w:rsidRPr="0021426A">
        <w:t>.</w:t>
      </w:r>
      <w:r w:rsidR="00107B49">
        <w:t>2</w:t>
      </w:r>
      <w:r w:rsidR="00AA5EC1" w:rsidRPr="0021426A">
        <w:t>.</w:t>
      </w:r>
      <w:r w:rsidRPr="0021426A">
        <w:t>2</w:t>
      </w:r>
      <w:r w:rsidR="00142165">
        <w:t>4</w:t>
      </w:r>
      <w:r w:rsidRPr="0021426A">
        <w:t xml:space="preserve"> - </w:t>
      </w:r>
      <w:r w:rsidR="006001AD" w:rsidRPr="0021426A">
        <w:t>5.2.</w:t>
      </w:r>
      <w:r w:rsidR="00107B49">
        <w:t>2</w:t>
      </w:r>
      <w:r w:rsidR="00CA6D21" w:rsidRPr="0021426A">
        <w:t>.</w:t>
      </w:r>
      <w:r w:rsidRPr="0021426A">
        <w:t>2</w:t>
      </w:r>
      <w:r w:rsidR="00142165">
        <w:t>5</w:t>
      </w:r>
      <w:r w:rsidRPr="0021426A">
        <w:rPr>
          <w:vertAlign w:val="superscript"/>
        </w:rPr>
        <w:footnoteReference w:id="107"/>
      </w:r>
      <w:r w:rsidRPr="0021426A">
        <w:t xml:space="preserve"> настоящ</w:t>
      </w:r>
      <w:r w:rsidR="00EC61D5" w:rsidRPr="0021426A">
        <w:t>ей</w:t>
      </w:r>
      <w:r w:rsidRPr="0021426A">
        <w:t xml:space="preserve"> </w:t>
      </w:r>
      <w:r w:rsidR="00EC61D5" w:rsidRPr="0021426A">
        <w:t>Политики</w:t>
      </w:r>
      <w:r w:rsidRPr="0021426A">
        <w:t xml:space="preserve">, то </w:t>
      </w:r>
      <w:r w:rsidR="006001AD" w:rsidRPr="0021426A">
        <w:t>руководитель Агентства</w:t>
      </w:r>
      <w:r w:rsidRPr="0021426A">
        <w:t xml:space="preserve"> ставит на указанном заявлении резолюцию с указанием</w:t>
      </w:r>
      <w:r w:rsidR="00432654" w:rsidRPr="0021426A">
        <w:t>:</w:t>
      </w:r>
    </w:p>
    <w:p w:rsidR="00432654" w:rsidRPr="0021426A" w:rsidRDefault="005928F4" w:rsidP="006D6874">
      <w:pPr>
        <w:pStyle w:val="6"/>
        <w:spacing w:line="360" w:lineRule="auto"/>
        <w:rPr>
          <w:sz w:val="28"/>
          <w:szCs w:val="28"/>
        </w:rPr>
      </w:pPr>
      <w:r w:rsidRPr="0021426A">
        <w:rPr>
          <w:sz w:val="28"/>
          <w:szCs w:val="28"/>
        </w:rPr>
        <w:t xml:space="preserve">начальнику </w:t>
      </w:r>
      <w:r w:rsidR="006001AD" w:rsidRPr="0021426A">
        <w:rPr>
          <w:sz w:val="28"/>
          <w:szCs w:val="28"/>
        </w:rPr>
        <w:t>управления контрольно-правовой и кадровой работы Агентства -</w:t>
      </w:r>
      <w:r w:rsidR="00774647" w:rsidRPr="0021426A">
        <w:rPr>
          <w:sz w:val="28"/>
          <w:szCs w:val="28"/>
        </w:rPr>
        <w:t xml:space="preserve"> о </w:t>
      </w:r>
      <w:r w:rsidR="00E525BD" w:rsidRPr="0021426A">
        <w:rPr>
          <w:sz w:val="28"/>
          <w:szCs w:val="28"/>
        </w:rPr>
        <w:t>прекращении обработки и уничтожения персональных данных заявителя в срок, установ</w:t>
      </w:r>
      <w:r w:rsidR="00432654" w:rsidRPr="0021426A">
        <w:rPr>
          <w:sz w:val="28"/>
          <w:szCs w:val="28"/>
        </w:rPr>
        <w:t>ленный федеральными законами Р</w:t>
      </w:r>
      <w:r w:rsidR="0021426A">
        <w:rPr>
          <w:sz w:val="28"/>
          <w:szCs w:val="28"/>
        </w:rPr>
        <w:t>оссийской Федерации</w:t>
      </w:r>
      <w:r w:rsidR="00432654" w:rsidRPr="0021426A">
        <w:rPr>
          <w:sz w:val="28"/>
          <w:szCs w:val="28"/>
        </w:rPr>
        <w:t>;</w:t>
      </w:r>
      <w:r w:rsidR="00E525BD" w:rsidRPr="0021426A">
        <w:rPr>
          <w:sz w:val="28"/>
          <w:szCs w:val="28"/>
        </w:rPr>
        <w:t xml:space="preserve"> </w:t>
      </w:r>
    </w:p>
    <w:p w:rsidR="00432654" w:rsidRPr="0021426A" w:rsidRDefault="00BA2528" w:rsidP="006D6874">
      <w:pPr>
        <w:pStyle w:val="6"/>
        <w:spacing w:line="360" w:lineRule="auto"/>
        <w:rPr>
          <w:sz w:val="28"/>
          <w:szCs w:val="28"/>
        </w:rPr>
      </w:pPr>
      <w:r w:rsidRPr="0021426A">
        <w:rPr>
          <w:sz w:val="28"/>
          <w:szCs w:val="28"/>
        </w:rPr>
        <w:t xml:space="preserve">начальнику </w:t>
      </w:r>
      <w:r w:rsidR="006001AD" w:rsidRPr="0021426A">
        <w:rPr>
          <w:sz w:val="28"/>
          <w:szCs w:val="28"/>
        </w:rPr>
        <w:t>управления документационного и материально-технического обеспечения Агентства -</w:t>
      </w:r>
      <w:r w:rsidR="00432654" w:rsidRPr="0021426A">
        <w:rPr>
          <w:sz w:val="28"/>
          <w:szCs w:val="28"/>
        </w:rPr>
        <w:t xml:space="preserve"> об уведомлении заявителя о сроках окончания обработки персональных данных, согласие на обработку которых им отозвано.</w:t>
      </w:r>
    </w:p>
    <w:p w:rsidR="00432654" w:rsidRPr="0021426A" w:rsidRDefault="00B73479" w:rsidP="006D6874">
      <w:pPr>
        <w:pStyle w:val="40"/>
        <w:spacing w:line="360" w:lineRule="auto"/>
      </w:pPr>
      <w:r w:rsidRPr="0021426A">
        <w:t xml:space="preserve">Начальник </w:t>
      </w:r>
      <w:r w:rsidR="006001AD" w:rsidRPr="0021426A">
        <w:t>управления контрольно-правовой и кадровой работы Агентства,</w:t>
      </w:r>
      <w:r w:rsidRPr="0021426A">
        <w:t xml:space="preserve"> исполн</w:t>
      </w:r>
      <w:r w:rsidR="00432654" w:rsidRPr="0021426A">
        <w:t>яя</w:t>
      </w:r>
      <w:r w:rsidRPr="0021426A">
        <w:t xml:space="preserve"> резолюцию</w:t>
      </w:r>
      <w:r w:rsidR="00432654" w:rsidRPr="0021426A">
        <w:t>:</w:t>
      </w:r>
    </w:p>
    <w:p w:rsidR="006001AD" w:rsidRPr="0021426A" w:rsidRDefault="00B73479" w:rsidP="006001AD">
      <w:pPr>
        <w:pStyle w:val="50"/>
        <w:spacing w:line="360" w:lineRule="auto"/>
      </w:pPr>
      <w:r w:rsidRPr="0021426A">
        <w:lastRenderedPageBreak/>
        <w:t xml:space="preserve"> на бланке </w:t>
      </w:r>
      <w:r w:rsidR="009B0E9A" w:rsidRPr="0021426A">
        <w:t xml:space="preserve">письменного согласия заявителя </w:t>
      </w:r>
      <w:r w:rsidRPr="0021426A">
        <w:t>на обработку его персональных данных (Приложение №1</w:t>
      </w:r>
      <w:r w:rsidR="00BD3E81" w:rsidRPr="0021426A">
        <w:t>/1</w:t>
      </w:r>
      <w:r w:rsidRPr="0021426A">
        <w:t xml:space="preserve"> к </w:t>
      </w:r>
      <w:r w:rsidR="00D04C88" w:rsidRPr="0021426A">
        <w:t>Политике</w:t>
      </w:r>
      <w:r w:rsidRPr="0021426A">
        <w:t xml:space="preserve">) ставит отметку: </w:t>
      </w:r>
    </w:p>
    <w:tbl>
      <w:tblPr>
        <w:tblStyle w:val="afc"/>
        <w:tblW w:w="0" w:type="auto"/>
        <w:tblInd w:w="1526" w:type="dxa"/>
        <w:tblLook w:val="04A0" w:firstRow="1" w:lastRow="0" w:firstColumn="1" w:lastColumn="0" w:noHBand="0" w:noVBand="1"/>
      </w:tblPr>
      <w:tblGrid>
        <w:gridCol w:w="8670"/>
      </w:tblGrid>
      <w:tr w:rsidR="006001AD" w:rsidRPr="0021426A" w:rsidTr="006001AD">
        <w:tc>
          <w:tcPr>
            <w:tcW w:w="8896" w:type="dxa"/>
          </w:tcPr>
          <w:p w:rsidR="006001AD" w:rsidRPr="0021426A" w:rsidRDefault="006001AD" w:rsidP="006001AD">
            <w:pPr>
              <w:pStyle w:val="40"/>
              <w:numPr>
                <w:ilvl w:val="0"/>
                <w:numId w:val="0"/>
              </w:numPr>
              <w:spacing w:line="360" w:lineRule="auto"/>
            </w:pPr>
            <w:r w:rsidRPr="0021426A">
              <w:t xml:space="preserve">Обработка персональных данных </w:t>
            </w:r>
            <w:r w:rsidR="009B0E9A" w:rsidRPr="0021426A">
              <w:t xml:space="preserve">(перечисление ПДн, указанных в заявлении об отзыве согласия на обработку любых персональных данных), </w:t>
            </w:r>
            <w:r w:rsidRPr="0021426A">
              <w:t>прекращена с «___»______20___г.</w:t>
            </w:r>
          </w:p>
          <w:p w:rsidR="006001AD" w:rsidRPr="0021426A" w:rsidRDefault="006001AD" w:rsidP="006001AD">
            <w:pPr>
              <w:pStyle w:val="40"/>
              <w:numPr>
                <w:ilvl w:val="0"/>
                <w:numId w:val="0"/>
              </w:numPr>
              <w:spacing w:line="360" w:lineRule="auto"/>
            </w:pPr>
            <w:r w:rsidRPr="0021426A">
              <w:t xml:space="preserve">Персональные данные заявителя уничтожены «___»______20___г. </w:t>
            </w:r>
          </w:p>
          <w:p w:rsidR="006001AD" w:rsidRPr="0021426A" w:rsidRDefault="006001AD" w:rsidP="006001AD">
            <w:pPr>
              <w:pStyle w:val="40"/>
              <w:numPr>
                <w:ilvl w:val="0"/>
                <w:numId w:val="0"/>
              </w:numPr>
              <w:spacing w:line="360" w:lineRule="auto"/>
            </w:pPr>
            <w:r w:rsidRPr="0021426A">
              <w:t>Начальник управления контрольно-</w:t>
            </w:r>
          </w:p>
          <w:p w:rsidR="006001AD" w:rsidRPr="0021426A" w:rsidRDefault="006001AD" w:rsidP="006001AD">
            <w:pPr>
              <w:pStyle w:val="50"/>
              <w:numPr>
                <w:ilvl w:val="0"/>
                <w:numId w:val="0"/>
              </w:numPr>
              <w:spacing w:line="360" w:lineRule="auto"/>
            </w:pPr>
            <w:r w:rsidRPr="0021426A">
              <w:t xml:space="preserve">правовой и кадровой работы Агентства        ПОДПИСЬ         Ф.И.О. </w:t>
            </w:r>
          </w:p>
        </w:tc>
      </w:tr>
    </w:tbl>
    <w:p w:rsidR="00B73479" w:rsidRPr="0021426A" w:rsidRDefault="0021426A" w:rsidP="006001AD">
      <w:pPr>
        <w:pStyle w:val="50"/>
        <w:numPr>
          <w:ilvl w:val="0"/>
          <w:numId w:val="0"/>
        </w:numPr>
        <w:spacing w:line="360" w:lineRule="auto"/>
        <w:ind w:left="2232"/>
      </w:pPr>
      <w:r>
        <w:t xml:space="preserve">Указанная отметка скрепляется </w:t>
      </w:r>
      <w:r w:rsidR="00B73479" w:rsidRPr="0021426A">
        <w:t xml:space="preserve">печатью (штампом) </w:t>
      </w:r>
      <w:r w:rsidR="006001AD" w:rsidRPr="0021426A">
        <w:t>Агент</w:t>
      </w:r>
      <w:r w:rsidR="000751A3" w:rsidRPr="0021426A">
        <w:t>ства</w:t>
      </w:r>
      <w:r w:rsidR="00432654" w:rsidRPr="0021426A">
        <w:t>;</w:t>
      </w:r>
    </w:p>
    <w:p w:rsidR="006001AD" w:rsidRPr="0021426A" w:rsidRDefault="00B73479" w:rsidP="006D6874">
      <w:pPr>
        <w:pStyle w:val="50"/>
        <w:spacing w:line="360" w:lineRule="auto"/>
      </w:pPr>
      <w:r w:rsidRPr="0021426A">
        <w:t xml:space="preserve">на заявлении (Приложение №3 к </w:t>
      </w:r>
      <w:r w:rsidR="00D04C88" w:rsidRPr="0021426A">
        <w:t>Политике</w:t>
      </w:r>
      <w:r w:rsidRPr="0021426A">
        <w:t xml:space="preserve">) ставит отметку: </w:t>
      </w:r>
    </w:p>
    <w:tbl>
      <w:tblPr>
        <w:tblStyle w:val="afc"/>
        <w:tblW w:w="0" w:type="auto"/>
        <w:tblInd w:w="1526" w:type="dxa"/>
        <w:tblLook w:val="04A0" w:firstRow="1" w:lastRow="0" w:firstColumn="1" w:lastColumn="0" w:noHBand="0" w:noVBand="1"/>
      </w:tblPr>
      <w:tblGrid>
        <w:gridCol w:w="8670"/>
      </w:tblGrid>
      <w:tr w:rsidR="006001AD" w:rsidRPr="0021426A" w:rsidTr="006001AD">
        <w:tc>
          <w:tcPr>
            <w:tcW w:w="8896" w:type="dxa"/>
          </w:tcPr>
          <w:p w:rsidR="006001AD" w:rsidRPr="0021426A" w:rsidRDefault="006001AD" w:rsidP="006001AD">
            <w:pPr>
              <w:pStyle w:val="40"/>
              <w:numPr>
                <w:ilvl w:val="0"/>
                <w:numId w:val="0"/>
              </w:numPr>
              <w:spacing w:line="360" w:lineRule="auto"/>
            </w:pPr>
            <w:r w:rsidRPr="0021426A">
              <w:t>Обработка персональных данных</w:t>
            </w:r>
            <w:r w:rsidR="009B0E9A" w:rsidRPr="0021426A">
              <w:t xml:space="preserve"> (перечисление ПДн, указанных в заявлении об отзыве согласия на обработку любых персональных данных)</w:t>
            </w:r>
            <w:r w:rsidRPr="0021426A">
              <w:t xml:space="preserve"> прекращена с «___»______20___г.</w:t>
            </w:r>
          </w:p>
          <w:p w:rsidR="006001AD" w:rsidRPr="0021426A" w:rsidRDefault="006001AD" w:rsidP="006001AD">
            <w:pPr>
              <w:pStyle w:val="40"/>
              <w:numPr>
                <w:ilvl w:val="0"/>
                <w:numId w:val="0"/>
              </w:numPr>
              <w:spacing w:line="360" w:lineRule="auto"/>
            </w:pPr>
            <w:r w:rsidRPr="0021426A">
              <w:t>Персональные данные заявителя уничтожены «___»______20___г. Начальник управления контрольно-</w:t>
            </w:r>
          </w:p>
          <w:p w:rsidR="006001AD" w:rsidRPr="0021426A" w:rsidRDefault="006001AD" w:rsidP="006001AD">
            <w:pPr>
              <w:pStyle w:val="50"/>
              <w:numPr>
                <w:ilvl w:val="0"/>
                <w:numId w:val="0"/>
              </w:numPr>
              <w:spacing w:line="360" w:lineRule="auto"/>
            </w:pPr>
            <w:r w:rsidRPr="0021426A">
              <w:t>правовой и кадровой работы Агентства        ПОДПИСЬ         Ф.И.О.</w:t>
            </w:r>
          </w:p>
        </w:tc>
      </w:tr>
    </w:tbl>
    <w:p w:rsidR="00432654" w:rsidRPr="0021426A" w:rsidRDefault="00E1006B" w:rsidP="006D6874">
      <w:pPr>
        <w:pStyle w:val="40"/>
        <w:spacing w:line="360" w:lineRule="auto"/>
      </w:pPr>
      <w:r>
        <w:t>Специалист</w:t>
      </w:r>
      <w:r w:rsidR="00CC21CA" w:rsidRPr="0021426A">
        <w:t xml:space="preserve"> </w:t>
      </w:r>
      <w:r w:rsidR="009B0E9A" w:rsidRPr="0021426A">
        <w:t>управления документационного и материально-технического обеспечения Агентства извещает заявителя об окончании обработки персональных данных (Приложение №4/1 к настоящей Политике).</w:t>
      </w:r>
    </w:p>
    <w:p w:rsidR="00742B8A" w:rsidRPr="0021426A" w:rsidRDefault="00742B8A" w:rsidP="006D6874">
      <w:pPr>
        <w:pStyle w:val="33"/>
        <w:numPr>
          <w:ilvl w:val="0"/>
          <w:numId w:val="0"/>
        </w:numPr>
        <w:spacing w:line="360" w:lineRule="auto"/>
        <w:ind w:left="851"/>
      </w:pPr>
    </w:p>
    <w:p w:rsidR="00E525BD" w:rsidRPr="0021426A" w:rsidRDefault="00E525BD" w:rsidP="006D6874">
      <w:pPr>
        <w:pStyle w:val="3c"/>
        <w:spacing w:line="360" w:lineRule="auto"/>
      </w:pPr>
      <w:r w:rsidRPr="0021426A">
        <w:t xml:space="preserve">Получение согласия </w:t>
      </w:r>
      <w:r w:rsidR="00F45D84" w:rsidRPr="0021426A">
        <w:t xml:space="preserve">должностных лиц </w:t>
      </w:r>
      <w:r w:rsidR="009B0E9A" w:rsidRPr="0021426A">
        <w:t>Агент</w:t>
      </w:r>
      <w:r w:rsidR="002B4377" w:rsidRPr="0021426A">
        <w:t>ства</w:t>
      </w:r>
      <w:r w:rsidR="00CD0734" w:rsidRPr="0021426A">
        <w:t xml:space="preserve"> на размещение их персональных данных </w:t>
      </w:r>
      <w:r w:rsidR="00F45D84" w:rsidRPr="0021426A">
        <w:t>в общедоступных источниках</w:t>
      </w:r>
      <w:r w:rsidR="009B0E9A" w:rsidRPr="0021426A">
        <w:t xml:space="preserve"> и порядок отзыва согласия </w:t>
      </w:r>
      <w:r w:rsidRPr="0021426A">
        <w:t>на размещение ПДн в общедоступных источниках</w:t>
      </w:r>
    </w:p>
    <w:p w:rsidR="00770AC7" w:rsidRPr="0021426A" w:rsidRDefault="00770AC7" w:rsidP="006D6874">
      <w:pPr>
        <w:pStyle w:val="33"/>
        <w:numPr>
          <w:ilvl w:val="0"/>
          <w:numId w:val="0"/>
        </w:numPr>
        <w:spacing w:line="360" w:lineRule="auto"/>
        <w:ind w:left="1224"/>
      </w:pPr>
    </w:p>
    <w:p w:rsidR="00E525BD" w:rsidRPr="0021426A" w:rsidRDefault="00E525BD" w:rsidP="006D6874">
      <w:pPr>
        <w:pStyle w:val="40"/>
        <w:spacing w:line="360" w:lineRule="auto"/>
      </w:pPr>
      <w:r w:rsidRPr="0021426A">
        <w:t>В соответствии с ч.</w:t>
      </w:r>
      <w:r w:rsidR="009B0E9A" w:rsidRPr="0021426A">
        <w:t xml:space="preserve"> </w:t>
      </w:r>
      <w:r w:rsidRPr="0021426A">
        <w:t>1 ст.</w:t>
      </w:r>
      <w:r w:rsidR="009B0E9A" w:rsidRPr="0021426A">
        <w:t xml:space="preserve"> </w:t>
      </w:r>
      <w:r w:rsidRPr="0021426A">
        <w:t xml:space="preserve">8 </w:t>
      </w:r>
      <w:r w:rsidR="004C6C5F" w:rsidRPr="0021426A">
        <w:t xml:space="preserve">Федерального закона </w:t>
      </w:r>
      <w:r w:rsidR="009B0E9A" w:rsidRPr="0021426A">
        <w:t>от 27.07.2006</w:t>
      </w:r>
      <w:r w:rsidR="009B0E9A" w:rsidRPr="0021426A">
        <w:br/>
      </w:r>
      <w:r w:rsidR="001465CE" w:rsidRPr="0021426A">
        <w:t>№ 152-ФЗ «О персональных данных»</w:t>
      </w:r>
      <w:r w:rsidRPr="0021426A">
        <w:t xml:space="preserve"> могут создаваться </w:t>
      </w:r>
      <w:r w:rsidRPr="0021426A">
        <w:lastRenderedPageBreak/>
        <w:t>общедоступные источники персональ</w:t>
      </w:r>
      <w:r w:rsidR="009B0E9A" w:rsidRPr="0021426A">
        <w:t>ных данных</w:t>
      </w:r>
      <w:r w:rsidRPr="0021426A">
        <w:t xml:space="preserve"> (телефонные справочники служебных телефонов, размещение информации на официальном сайте </w:t>
      </w:r>
      <w:r w:rsidR="009B0E9A" w:rsidRPr="0021426A">
        <w:t>Агент</w:t>
      </w:r>
      <w:r w:rsidR="00E62110" w:rsidRPr="0021426A">
        <w:t>ства</w:t>
      </w:r>
      <w:r w:rsidR="00B6214C" w:rsidRPr="0021426A">
        <w:t xml:space="preserve"> </w:t>
      </w:r>
      <w:r w:rsidR="00B239BA" w:rsidRPr="0021426A">
        <w:t>и</w:t>
      </w:r>
      <w:r w:rsidRPr="0021426A">
        <w:t xml:space="preserve"> рекламн</w:t>
      </w:r>
      <w:r w:rsidR="009B0E9A" w:rsidRPr="0021426A">
        <w:t>ых плакатах, печатных изданиях</w:t>
      </w:r>
      <w:r w:rsidRPr="0021426A">
        <w:t xml:space="preserve"> и др.).</w:t>
      </w:r>
    </w:p>
    <w:p w:rsidR="00E525BD" w:rsidRPr="0021426A" w:rsidRDefault="009B0E9A" w:rsidP="006D6874">
      <w:pPr>
        <w:pStyle w:val="40"/>
        <w:spacing w:line="360" w:lineRule="auto"/>
      </w:pPr>
      <w:r w:rsidRPr="0021426A">
        <w:t xml:space="preserve">В соответствии с требованиями </w:t>
      </w:r>
      <w:r w:rsidR="00E525BD" w:rsidRPr="0021426A">
        <w:t xml:space="preserve">ч.1 ст.8 </w:t>
      </w:r>
      <w:r w:rsidRPr="0021426A">
        <w:t>Федерального закона</w:t>
      </w:r>
      <w:r w:rsidRPr="0021426A">
        <w:br/>
      </w:r>
      <w:r w:rsidR="001465CE" w:rsidRPr="0021426A">
        <w:t>от 27.07.2006 № 152-ФЗ «О персональных данных»</w:t>
      </w:r>
      <w:r w:rsidR="004C6C5F" w:rsidRPr="0021426A">
        <w:t xml:space="preserve"> </w:t>
      </w:r>
      <w:r w:rsidRPr="0021426A">
        <w:t>Агент</w:t>
      </w:r>
      <w:r w:rsidR="00E62110" w:rsidRPr="0021426A">
        <w:t>ство</w:t>
      </w:r>
      <w:r w:rsidRPr="0021426A">
        <w:t xml:space="preserve"> </w:t>
      </w:r>
      <w:r w:rsidR="00E525BD" w:rsidRPr="0021426A">
        <w:t>вправе размес</w:t>
      </w:r>
      <w:r w:rsidR="0021426A">
        <w:t>тить в общедоступных источниках</w:t>
      </w:r>
      <w:r w:rsidR="00E525BD" w:rsidRPr="0021426A">
        <w:t xml:space="preserve"> персональные данные </w:t>
      </w:r>
      <w:r w:rsidR="00331A3C" w:rsidRPr="0021426A">
        <w:t xml:space="preserve">должностных лиц </w:t>
      </w:r>
      <w:r w:rsidRPr="0021426A">
        <w:t>Агент</w:t>
      </w:r>
      <w:r w:rsidR="00A44266" w:rsidRPr="0021426A">
        <w:t>ства</w:t>
      </w:r>
      <w:r w:rsidR="001C7B32" w:rsidRPr="0021426A">
        <w:t xml:space="preserve"> </w:t>
      </w:r>
      <w:r w:rsidR="00E525BD" w:rsidRPr="0021426A">
        <w:t>только с их письменного согласия (Приложение №</w:t>
      </w:r>
      <w:r w:rsidR="00DC6B7B" w:rsidRPr="0021426A">
        <w:t>1</w:t>
      </w:r>
      <w:r w:rsidR="00E525BD" w:rsidRPr="0021426A">
        <w:t xml:space="preserve"> к настоя</w:t>
      </w:r>
      <w:r w:rsidR="00D04C88" w:rsidRPr="0021426A">
        <w:t>щей</w:t>
      </w:r>
      <w:r w:rsidR="00E525BD" w:rsidRPr="0021426A">
        <w:t xml:space="preserve"> </w:t>
      </w:r>
      <w:r w:rsidR="00D04C88" w:rsidRPr="0021426A">
        <w:t>Политике</w:t>
      </w:r>
      <w:r w:rsidR="00E525BD" w:rsidRPr="0021426A">
        <w:t>).</w:t>
      </w:r>
    </w:p>
    <w:p w:rsidR="00E525BD" w:rsidRPr="0021426A" w:rsidRDefault="00F53BB6" w:rsidP="006D6874">
      <w:pPr>
        <w:pStyle w:val="40"/>
        <w:spacing w:line="360" w:lineRule="auto"/>
      </w:pPr>
      <w:r w:rsidRPr="0021426A">
        <w:t>Гражданский служащий (или работник)</w:t>
      </w:r>
      <w:r w:rsidR="00E525BD" w:rsidRPr="0021426A">
        <w:t xml:space="preserve"> вправе</w:t>
      </w:r>
      <w:r w:rsidR="00E525BD" w:rsidRPr="0021426A">
        <w:rPr>
          <w:rStyle w:val="aff3"/>
        </w:rPr>
        <w:footnoteReference w:id="108"/>
      </w:r>
      <w:r w:rsidR="00E525BD" w:rsidRPr="0021426A">
        <w:t xml:space="preserve"> отозвать свое</w:t>
      </w:r>
      <w:r w:rsidR="009B0E9A" w:rsidRPr="0021426A">
        <w:t xml:space="preserve"> согласие на размещение</w:t>
      </w:r>
      <w:r w:rsidR="00E525BD" w:rsidRPr="0021426A">
        <w:t xml:space="preserve"> в общедоступных источниках его персональных данных. С этой целью он заполняет заявление (Приложение №</w:t>
      </w:r>
      <w:r w:rsidR="005D7178" w:rsidRPr="0021426A">
        <w:t>4</w:t>
      </w:r>
      <w:r w:rsidR="009B0E9A" w:rsidRPr="0021426A">
        <w:t xml:space="preserve"> к </w:t>
      </w:r>
      <w:r w:rsidR="00E525BD" w:rsidRPr="0021426A">
        <w:t>настоящ</w:t>
      </w:r>
      <w:r w:rsidR="007C2BAF" w:rsidRPr="0021426A">
        <w:t>ей</w:t>
      </w:r>
      <w:r w:rsidR="00E525BD" w:rsidRPr="0021426A">
        <w:t xml:space="preserve"> </w:t>
      </w:r>
      <w:r w:rsidR="007C2BAF" w:rsidRPr="0021426A">
        <w:t>Политике</w:t>
      </w:r>
      <w:r w:rsidR="00E525BD" w:rsidRPr="0021426A">
        <w:t xml:space="preserve">). </w:t>
      </w:r>
    </w:p>
    <w:p w:rsidR="00E525BD" w:rsidRPr="0021426A" w:rsidRDefault="009B0E9A" w:rsidP="006D6874">
      <w:pPr>
        <w:pStyle w:val="40"/>
        <w:spacing w:line="360" w:lineRule="auto"/>
      </w:pPr>
      <w:r w:rsidRPr="0021426A">
        <w:t>Данное заявление гражданский служащий (или работник) направляет в управления контрольно-правовой и кадровой работы Агентства, которое</w:t>
      </w:r>
      <w:r w:rsidR="00E525BD" w:rsidRPr="0021426A">
        <w:t xml:space="preserve"> переда</w:t>
      </w:r>
      <w:r w:rsidRPr="0021426A">
        <w:t>ет</w:t>
      </w:r>
      <w:r w:rsidR="00E525BD" w:rsidRPr="0021426A">
        <w:t xml:space="preserve"> указанное заявление </w:t>
      </w:r>
      <w:r w:rsidRPr="0021426A">
        <w:t xml:space="preserve">руководителю Агентства </w:t>
      </w:r>
      <w:r w:rsidR="00E525BD" w:rsidRPr="0021426A">
        <w:t>для рассмотрения.</w:t>
      </w:r>
    </w:p>
    <w:p w:rsidR="00031A0F" w:rsidRPr="0021426A" w:rsidRDefault="009B0E9A" w:rsidP="006D6874">
      <w:pPr>
        <w:pStyle w:val="40"/>
        <w:spacing w:line="360" w:lineRule="auto"/>
      </w:pPr>
      <w:r w:rsidRPr="0021426A">
        <w:t>Руководитель Агентства</w:t>
      </w:r>
      <w:r w:rsidR="00B833B9" w:rsidRPr="0021426A">
        <w:t xml:space="preserve"> </w:t>
      </w:r>
      <w:r w:rsidR="00E525BD" w:rsidRPr="0021426A">
        <w:t>на заявлении (Приложение №</w:t>
      </w:r>
      <w:r w:rsidRPr="0021426A">
        <w:t xml:space="preserve"> </w:t>
      </w:r>
      <w:r w:rsidR="005D7178" w:rsidRPr="0021426A">
        <w:t>4</w:t>
      </w:r>
      <w:r w:rsidRPr="0021426A">
        <w:t xml:space="preserve"> к </w:t>
      </w:r>
      <w:r w:rsidR="00E525BD" w:rsidRPr="0021426A">
        <w:t>настоящ</w:t>
      </w:r>
      <w:r w:rsidR="007C2BAF" w:rsidRPr="0021426A">
        <w:t>ей</w:t>
      </w:r>
      <w:r w:rsidR="00E525BD" w:rsidRPr="0021426A">
        <w:t xml:space="preserve"> </w:t>
      </w:r>
      <w:r w:rsidR="007C2BAF" w:rsidRPr="0021426A">
        <w:t>Политике</w:t>
      </w:r>
      <w:r w:rsidRPr="0021426A">
        <w:t xml:space="preserve">) обязан </w:t>
      </w:r>
      <w:r w:rsidR="00E525BD" w:rsidRPr="0021426A">
        <w:t>поставить резолюцию с указанием</w:t>
      </w:r>
      <w:r w:rsidR="00031A0F" w:rsidRPr="0021426A">
        <w:t>:</w:t>
      </w:r>
    </w:p>
    <w:p w:rsidR="00031A0F" w:rsidRPr="0021426A" w:rsidRDefault="00FD6860" w:rsidP="006D6874">
      <w:pPr>
        <w:pStyle w:val="6"/>
        <w:spacing w:line="360" w:lineRule="auto"/>
        <w:rPr>
          <w:sz w:val="28"/>
          <w:szCs w:val="28"/>
        </w:rPr>
      </w:pPr>
      <w:r w:rsidRPr="0021426A">
        <w:rPr>
          <w:sz w:val="28"/>
          <w:szCs w:val="28"/>
        </w:rPr>
        <w:t xml:space="preserve">должностному лицу </w:t>
      </w:r>
      <w:r w:rsidR="009B0E9A" w:rsidRPr="0021426A">
        <w:rPr>
          <w:sz w:val="28"/>
          <w:szCs w:val="28"/>
        </w:rPr>
        <w:t>Агент</w:t>
      </w:r>
      <w:r w:rsidR="00E62110" w:rsidRPr="0021426A">
        <w:rPr>
          <w:sz w:val="28"/>
          <w:szCs w:val="28"/>
        </w:rPr>
        <w:t>ства</w:t>
      </w:r>
      <w:r w:rsidR="00E83EC8" w:rsidRPr="0021426A">
        <w:rPr>
          <w:sz w:val="28"/>
          <w:szCs w:val="28"/>
        </w:rPr>
        <w:t xml:space="preserve">, ответственному за </w:t>
      </w:r>
      <w:r w:rsidRPr="0021426A">
        <w:rPr>
          <w:sz w:val="28"/>
          <w:szCs w:val="28"/>
        </w:rPr>
        <w:t>размещение персональных данных заяв</w:t>
      </w:r>
      <w:r w:rsidR="009B0E9A" w:rsidRPr="0021426A">
        <w:rPr>
          <w:sz w:val="28"/>
          <w:szCs w:val="28"/>
        </w:rPr>
        <w:t>ителя в общедоступном источнике -</w:t>
      </w:r>
      <w:r w:rsidR="00951934" w:rsidRPr="0021426A">
        <w:rPr>
          <w:sz w:val="28"/>
          <w:szCs w:val="28"/>
        </w:rPr>
        <w:t xml:space="preserve"> об удалении </w:t>
      </w:r>
      <w:r w:rsidRPr="0021426A">
        <w:rPr>
          <w:sz w:val="28"/>
          <w:szCs w:val="28"/>
        </w:rPr>
        <w:t xml:space="preserve">указанных </w:t>
      </w:r>
      <w:r w:rsidR="00951934" w:rsidRPr="0021426A">
        <w:rPr>
          <w:sz w:val="28"/>
          <w:szCs w:val="28"/>
        </w:rPr>
        <w:t>персональных данных из общедоступного источника</w:t>
      </w:r>
      <w:r w:rsidR="00031A0F" w:rsidRPr="0021426A">
        <w:rPr>
          <w:sz w:val="28"/>
          <w:szCs w:val="28"/>
        </w:rPr>
        <w:t>;</w:t>
      </w:r>
    </w:p>
    <w:p w:rsidR="00E525BD" w:rsidRPr="0021426A" w:rsidRDefault="0066394C" w:rsidP="006D6874">
      <w:pPr>
        <w:pStyle w:val="6"/>
        <w:spacing w:line="360" w:lineRule="auto"/>
        <w:rPr>
          <w:sz w:val="28"/>
          <w:szCs w:val="28"/>
        </w:rPr>
      </w:pPr>
      <w:r w:rsidRPr="0021426A">
        <w:rPr>
          <w:sz w:val="28"/>
          <w:szCs w:val="28"/>
        </w:rPr>
        <w:t xml:space="preserve">начальнику </w:t>
      </w:r>
      <w:r w:rsidR="009B0E9A" w:rsidRPr="0021426A">
        <w:rPr>
          <w:sz w:val="28"/>
          <w:szCs w:val="28"/>
        </w:rPr>
        <w:t>управления документационного и материально-технического обеспечения Агентства -</w:t>
      </w:r>
      <w:r w:rsidR="00031A0F" w:rsidRPr="0021426A">
        <w:rPr>
          <w:sz w:val="28"/>
          <w:szCs w:val="28"/>
        </w:rPr>
        <w:t xml:space="preserve"> </w:t>
      </w:r>
      <w:r w:rsidRPr="0021426A">
        <w:rPr>
          <w:sz w:val="28"/>
          <w:szCs w:val="28"/>
        </w:rPr>
        <w:t>о</w:t>
      </w:r>
      <w:r w:rsidR="008018F0" w:rsidRPr="0021426A">
        <w:rPr>
          <w:sz w:val="28"/>
          <w:szCs w:val="28"/>
        </w:rPr>
        <w:t xml:space="preserve">б уведомлении заявителя об удалении </w:t>
      </w:r>
      <w:r w:rsidR="009B0E9A" w:rsidRPr="0021426A">
        <w:rPr>
          <w:sz w:val="28"/>
          <w:szCs w:val="28"/>
        </w:rPr>
        <w:t>его персональных данных из</w:t>
      </w:r>
      <w:r w:rsidR="00B04AA3" w:rsidRPr="0021426A">
        <w:rPr>
          <w:sz w:val="28"/>
          <w:szCs w:val="28"/>
        </w:rPr>
        <w:t xml:space="preserve"> </w:t>
      </w:r>
      <w:r w:rsidR="008018F0" w:rsidRPr="0021426A">
        <w:rPr>
          <w:sz w:val="28"/>
          <w:szCs w:val="28"/>
        </w:rPr>
        <w:t xml:space="preserve">общедоступных </w:t>
      </w:r>
      <w:r w:rsidR="00B04AA3" w:rsidRPr="0021426A">
        <w:rPr>
          <w:sz w:val="28"/>
          <w:szCs w:val="28"/>
        </w:rPr>
        <w:t>источник</w:t>
      </w:r>
      <w:r w:rsidR="009B0E9A" w:rsidRPr="0021426A">
        <w:rPr>
          <w:sz w:val="28"/>
          <w:szCs w:val="28"/>
        </w:rPr>
        <w:t>ов</w:t>
      </w:r>
      <w:r w:rsidR="008018F0" w:rsidRPr="0021426A">
        <w:rPr>
          <w:sz w:val="28"/>
          <w:szCs w:val="28"/>
        </w:rPr>
        <w:t>, согласие на размещение которых им отозвано</w:t>
      </w:r>
      <w:r w:rsidR="00B04AA3" w:rsidRPr="0021426A">
        <w:rPr>
          <w:sz w:val="28"/>
          <w:szCs w:val="28"/>
        </w:rPr>
        <w:t>.</w:t>
      </w:r>
    </w:p>
    <w:p w:rsidR="008A6919" w:rsidRPr="0021426A" w:rsidRDefault="008A6919" w:rsidP="006D6874">
      <w:pPr>
        <w:pStyle w:val="40"/>
        <w:spacing w:line="360" w:lineRule="auto"/>
      </w:pPr>
      <w:r w:rsidRPr="0021426A">
        <w:lastRenderedPageBreak/>
        <w:t xml:space="preserve">Должностное лицо </w:t>
      </w:r>
      <w:r w:rsidR="009B0E9A" w:rsidRPr="0021426A">
        <w:t>Агент</w:t>
      </w:r>
      <w:r w:rsidR="008018F0" w:rsidRPr="0021426A">
        <w:t>ства</w:t>
      </w:r>
      <w:r w:rsidRPr="0021426A">
        <w:t>, ответственное за размещение персональных данных заявителя в общедосту</w:t>
      </w:r>
      <w:r w:rsidR="009B0E9A" w:rsidRPr="0021426A">
        <w:t>пном источнике, обязано удалить</w:t>
      </w:r>
      <w:r w:rsidRPr="0021426A">
        <w:t xml:space="preserve"> указанные персональные данные заявителя из общедоступного источника.</w:t>
      </w:r>
    </w:p>
    <w:p w:rsidR="00E525BD" w:rsidRPr="0021426A" w:rsidRDefault="000C0778" w:rsidP="006D6874">
      <w:pPr>
        <w:pStyle w:val="40"/>
        <w:spacing w:line="360" w:lineRule="auto"/>
      </w:pPr>
      <w:r w:rsidRPr="0021426A">
        <w:t xml:space="preserve">Начальник </w:t>
      </w:r>
      <w:r w:rsidR="009B0E9A" w:rsidRPr="0021426A">
        <w:t>управления контрольно-правовой и кадровой работы Агентства</w:t>
      </w:r>
      <w:r w:rsidR="004F5B4D" w:rsidRPr="0021426A">
        <w:t xml:space="preserve">, </w:t>
      </w:r>
      <w:r w:rsidR="00E525BD" w:rsidRPr="0021426A">
        <w:t>обязан:</w:t>
      </w:r>
    </w:p>
    <w:p w:rsidR="00E525BD" w:rsidRPr="0021426A" w:rsidRDefault="00E525BD" w:rsidP="006D6874">
      <w:pPr>
        <w:pStyle w:val="6"/>
        <w:spacing w:line="360" w:lineRule="auto"/>
        <w:rPr>
          <w:sz w:val="28"/>
          <w:szCs w:val="28"/>
        </w:rPr>
      </w:pPr>
      <w:r w:rsidRPr="0021426A">
        <w:rPr>
          <w:sz w:val="28"/>
          <w:szCs w:val="28"/>
        </w:rPr>
        <w:t>на заявлении (Приложение №</w:t>
      </w:r>
      <w:r w:rsidR="009B0E9A" w:rsidRPr="0021426A">
        <w:rPr>
          <w:sz w:val="28"/>
          <w:szCs w:val="28"/>
        </w:rPr>
        <w:t xml:space="preserve"> </w:t>
      </w:r>
      <w:r w:rsidR="005D7178" w:rsidRPr="0021426A">
        <w:rPr>
          <w:sz w:val="28"/>
          <w:szCs w:val="28"/>
        </w:rPr>
        <w:t>4</w:t>
      </w:r>
      <w:r w:rsidR="009B0E9A" w:rsidRPr="0021426A">
        <w:rPr>
          <w:sz w:val="28"/>
          <w:szCs w:val="28"/>
        </w:rPr>
        <w:t xml:space="preserve"> к </w:t>
      </w:r>
      <w:r w:rsidRPr="0021426A">
        <w:rPr>
          <w:sz w:val="28"/>
          <w:szCs w:val="28"/>
        </w:rPr>
        <w:t>настоящ</w:t>
      </w:r>
      <w:r w:rsidR="00FE3811" w:rsidRPr="0021426A">
        <w:rPr>
          <w:sz w:val="28"/>
          <w:szCs w:val="28"/>
        </w:rPr>
        <w:t>ей</w:t>
      </w:r>
      <w:r w:rsidRPr="0021426A">
        <w:rPr>
          <w:sz w:val="28"/>
          <w:szCs w:val="28"/>
        </w:rPr>
        <w:t xml:space="preserve"> </w:t>
      </w:r>
      <w:r w:rsidR="00FE3811" w:rsidRPr="0021426A">
        <w:rPr>
          <w:sz w:val="28"/>
          <w:szCs w:val="28"/>
        </w:rPr>
        <w:t>Политике</w:t>
      </w:r>
      <w:r w:rsidRPr="0021426A">
        <w:rPr>
          <w:sz w:val="28"/>
          <w:szCs w:val="28"/>
        </w:rPr>
        <w:t>) сделать отметку: «Согласие на размещение персональных данных заявителя в общедоступных источниках погашено</w:t>
      </w:r>
      <w:r w:rsidR="009B0E9A" w:rsidRPr="0021426A">
        <w:rPr>
          <w:sz w:val="28"/>
          <w:szCs w:val="28"/>
        </w:rPr>
        <w:br/>
      </w:r>
      <w:r w:rsidRPr="0021426A">
        <w:rPr>
          <w:sz w:val="28"/>
          <w:szCs w:val="28"/>
        </w:rPr>
        <w:t>«___»</w:t>
      </w:r>
      <w:r w:rsidR="009B0E9A" w:rsidRPr="0021426A">
        <w:rPr>
          <w:sz w:val="28"/>
          <w:szCs w:val="28"/>
        </w:rPr>
        <w:t xml:space="preserve"> </w:t>
      </w:r>
      <w:r w:rsidRPr="0021426A">
        <w:rPr>
          <w:sz w:val="28"/>
          <w:szCs w:val="28"/>
        </w:rPr>
        <w:t>______</w:t>
      </w:r>
      <w:r w:rsidR="009B0E9A" w:rsidRPr="0021426A">
        <w:rPr>
          <w:sz w:val="28"/>
          <w:szCs w:val="28"/>
        </w:rPr>
        <w:t xml:space="preserve">___ </w:t>
      </w:r>
      <w:r w:rsidRPr="0021426A">
        <w:rPr>
          <w:sz w:val="28"/>
          <w:szCs w:val="28"/>
        </w:rPr>
        <w:t>20__г»;</w:t>
      </w:r>
    </w:p>
    <w:p w:rsidR="00911751" w:rsidRPr="0021426A" w:rsidRDefault="00911751" w:rsidP="006D6874">
      <w:pPr>
        <w:pStyle w:val="6"/>
        <w:spacing w:line="360" w:lineRule="auto"/>
        <w:rPr>
          <w:sz w:val="28"/>
          <w:szCs w:val="28"/>
        </w:rPr>
      </w:pPr>
      <w:r w:rsidRPr="0021426A">
        <w:rPr>
          <w:sz w:val="28"/>
          <w:szCs w:val="28"/>
        </w:rPr>
        <w:t xml:space="preserve">передать </w:t>
      </w:r>
      <w:r w:rsidR="00F412C3" w:rsidRPr="0021426A">
        <w:rPr>
          <w:sz w:val="28"/>
          <w:szCs w:val="28"/>
        </w:rPr>
        <w:t xml:space="preserve">начальнику </w:t>
      </w:r>
      <w:r w:rsidR="009B0E9A" w:rsidRPr="0021426A">
        <w:rPr>
          <w:sz w:val="28"/>
          <w:szCs w:val="28"/>
        </w:rPr>
        <w:t>управления документационного и материально-технического обеспечения Агентства</w:t>
      </w:r>
      <w:r w:rsidRPr="0021426A">
        <w:rPr>
          <w:sz w:val="28"/>
          <w:szCs w:val="28"/>
        </w:rPr>
        <w:t xml:space="preserve"> заявление (Приложение №</w:t>
      </w:r>
      <w:r w:rsidR="005D7178" w:rsidRPr="0021426A">
        <w:rPr>
          <w:sz w:val="28"/>
          <w:szCs w:val="28"/>
        </w:rPr>
        <w:t>4</w:t>
      </w:r>
      <w:r w:rsidR="0021426A">
        <w:rPr>
          <w:sz w:val="28"/>
          <w:szCs w:val="28"/>
        </w:rPr>
        <w:t xml:space="preserve"> к </w:t>
      </w:r>
      <w:r w:rsidRPr="0021426A">
        <w:rPr>
          <w:sz w:val="28"/>
          <w:szCs w:val="28"/>
        </w:rPr>
        <w:t>настоящ</w:t>
      </w:r>
      <w:r w:rsidR="00FE3811" w:rsidRPr="0021426A">
        <w:rPr>
          <w:sz w:val="28"/>
          <w:szCs w:val="28"/>
        </w:rPr>
        <w:t>ей</w:t>
      </w:r>
      <w:r w:rsidRPr="0021426A">
        <w:rPr>
          <w:sz w:val="28"/>
          <w:szCs w:val="28"/>
        </w:rPr>
        <w:t xml:space="preserve"> </w:t>
      </w:r>
      <w:r w:rsidR="00FE3811" w:rsidRPr="0021426A">
        <w:rPr>
          <w:sz w:val="28"/>
          <w:szCs w:val="28"/>
        </w:rPr>
        <w:t>Политике</w:t>
      </w:r>
      <w:r w:rsidRPr="0021426A">
        <w:rPr>
          <w:sz w:val="28"/>
          <w:szCs w:val="28"/>
        </w:rPr>
        <w:t>).</w:t>
      </w:r>
    </w:p>
    <w:p w:rsidR="00E525BD" w:rsidRPr="0021426A" w:rsidRDefault="00F412C3" w:rsidP="00F05C45">
      <w:pPr>
        <w:pStyle w:val="40"/>
        <w:spacing w:line="360" w:lineRule="auto"/>
      </w:pPr>
      <w:r w:rsidRPr="0021426A">
        <w:t xml:space="preserve">Начальник </w:t>
      </w:r>
      <w:r w:rsidR="00F05C45" w:rsidRPr="0021426A">
        <w:t>управления документационного и материально-технического обеспечения Агентства</w:t>
      </w:r>
      <w:r w:rsidR="00911751" w:rsidRPr="0021426A">
        <w:t>, обязан</w:t>
      </w:r>
      <w:r w:rsidR="00F05C45" w:rsidRPr="0021426A">
        <w:t xml:space="preserve"> вручить извещение о прекращении обработки персональных данных (Приложение №4/1 к настоящей Политике) заявителю в порядке, аналогичном установленному п.6.4.2.11 настоящей Политики.</w:t>
      </w:r>
    </w:p>
    <w:p w:rsidR="00DC6B7B" w:rsidRPr="0021426A" w:rsidRDefault="00DC6B7B" w:rsidP="006D6874">
      <w:pPr>
        <w:pStyle w:val="75"/>
        <w:numPr>
          <w:ilvl w:val="0"/>
          <w:numId w:val="0"/>
        </w:numPr>
        <w:spacing w:line="360" w:lineRule="auto"/>
        <w:ind w:left="1985"/>
      </w:pPr>
    </w:p>
    <w:p w:rsidR="006F3CFA" w:rsidRPr="0021426A" w:rsidRDefault="006F3CFA" w:rsidP="006D6874">
      <w:pPr>
        <w:pStyle w:val="3c"/>
        <w:spacing w:line="360" w:lineRule="auto"/>
      </w:pPr>
      <w:bookmarkStart w:id="19" w:name="_Toc293510855"/>
      <w:bookmarkStart w:id="20" w:name="_Toc315197113"/>
      <w:r w:rsidRPr="0021426A">
        <w:t xml:space="preserve">Получение согласия </w:t>
      </w:r>
      <w:r w:rsidR="00563667" w:rsidRPr="0021426A">
        <w:t>лиц, внесенных в кадровый резерв государственной гражданской служб</w:t>
      </w:r>
      <w:r w:rsidR="00F05C45" w:rsidRPr="0021426A">
        <w:t>ы</w:t>
      </w:r>
      <w:r w:rsidR="00563667" w:rsidRPr="0021426A">
        <w:t xml:space="preserve"> </w:t>
      </w:r>
      <w:r w:rsidR="00F05C45" w:rsidRPr="0021426A">
        <w:t>Агент</w:t>
      </w:r>
      <w:r w:rsidR="00E322C5" w:rsidRPr="0021426A">
        <w:t>ства</w:t>
      </w:r>
      <w:r w:rsidR="000F4118" w:rsidRPr="0021426A">
        <w:t>,</w:t>
      </w:r>
      <w:r w:rsidRPr="0021426A">
        <w:t xml:space="preserve"> и порядок их отзыва согласия на обработку ПДн</w:t>
      </w:r>
      <w:bookmarkEnd w:id="19"/>
      <w:bookmarkEnd w:id="20"/>
    </w:p>
    <w:p w:rsidR="006F3CFA" w:rsidRPr="0021426A" w:rsidRDefault="006F3CFA" w:rsidP="006D6874">
      <w:pPr>
        <w:tabs>
          <w:tab w:val="left" w:pos="709"/>
          <w:tab w:val="left" w:pos="1418"/>
          <w:tab w:val="left" w:pos="2127"/>
        </w:tabs>
        <w:spacing w:line="360" w:lineRule="auto"/>
        <w:ind w:left="720" w:firstLine="0"/>
        <w:rPr>
          <w:color w:val="943634"/>
          <w:szCs w:val="28"/>
        </w:rPr>
      </w:pPr>
    </w:p>
    <w:p w:rsidR="00563667" w:rsidRPr="0021426A" w:rsidRDefault="00563667" w:rsidP="006D6874">
      <w:pPr>
        <w:pStyle w:val="40"/>
        <w:spacing w:line="360" w:lineRule="auto"/>
      </w:pPr>
      <w:r w:rsidRPr="0021426A">
        <w:t>В соответствии с:</w:t>
      </w:r>
    </w:p>
    <w:p w:rsidR="00563667" w:rsidRPr="0021426A" w:rsidRDefault="00563667" w:rsidP="006D6874">
      <w:pPr>
        <w:pStyle w:val="6"/>
        <w:spacing w:line="360" w:lineRule="auto"/>
        <w:rPr>
          <w:sz w:val="28"/>
          <w:szCs w:val="28"/>
        </w:rPr>
      </w:pPr>
      <w:r w:rsidRPr="0021426A">
        <w:rPr>
          <w:sz w:val="28"/>
          <w:szCs w:val="28"/>
        </w:rPr>
        <w:t>ст.</w:t>
      </w:r>
      <w:r w:rsidR="00F05C45" w:rsidRPr="0021426A">
        <w:rPr>
          <w:sz w:val="28"/>
          <w:szCs w:val="28"/>
        </w:rPr>
        <w:t xml:space="preserve"> </w:t>
      </w:r>
      <w:r w:rsidRPr="0021426A">
        <w:rPr>
          <w:sz w:val="28"/>
          <w:szCs w:val="28"/>
        </w:rPr>
        <w:t>23 и ст.</w:t>
      </w:r>
      <w:r w:rsidR="00F05C45" w:rsidRPr="0021426A">
        <w:rPr>
          <w:sz w:val="28"/>
          <w:szCs w:val="28"/>
        </w:rPr>
        <w:t xml:space="preserve"> </w:t>
      </w:r>
      <w:r w:rsidRPr="0021426A">
        <w:rPr>
          <w:sz w:val="28"/>
          <w:szCs w:val="28"/>
        </w:rPr>
        <w:t>24 Конституции Российской Федерации;</w:t>
      </w:r>
    </w:p>
    <w:p w:rsidR="00563667" w:rsidRPr="0021426A" w:rsidRDefault="00563667" w:rsidP="006D6874">
      <w:pPr>
        <w:pStyle w:val="6"/>
        <w:spacing w:line="360" w:lineRule="auto"/>
        <w:rPr>
          <w:sz w:val="28"/>
          <w:szCs w:val="28"/>
        </w:rPr>
      </w:pPr>
      <w:r w:rsidRPr="0021426A">
        <w:rPr>
          <w:sz w:val="28"/>
          <w:szCs w:val="28"/>
        </w:rPr>
        <w:t>ст.</w:t>
      </w:r>
      <w:r w:rsidR="006B46F0" w:rsidRPr="0021426A">
        <w:rPr>
          <w:sz w:val="28"/>
          <w:szCs w:val="28"/>
        </w:rPr>
        <w:t xml:space="preserve"> 64 Федерального закона </w:t>
      </w:r>
      <w:r w:rsidRPr="0021426A">
        <w:rPr>
          <w:sz w:val="28"/>
          <w:szCs w:val="28"/>
        </w:rPr>
        <w:t>от 27.07.2004 №</w:t>
      </w:r>
      <w:r w:rsidR="006B46F0" w:rsidRPr="0021426A">
        <w:rPr>
          <w:sz w:val="28"/>
          <w:szCs w:val="28"/>
        </w:rPr>
        <w:t xml:space="preserve"> 79-ФЗ</w:t>
      </w:r>
      <w:r w:rsidR="006B46F0" w:rsidRPr="0021426A">
        <w:rPr>
          <w:sz w:val="28"/>
          <w:szCs w:val="28"/>
        </w:rPr>
        <w:br/>
      </w:r>
      <w:r w:rsidR="005F4BD7" w:rsidRPr="0021426A">
        <w:rPr>
          <w:sz w:val="28"/>
          <w:szCs w:val="28"/>
        </w:rPr>
        <w:t>«</w:t>
      </w:r>
      <w:r w:rsidRPr="0021426A">
        <w:rPr>
          <w:sz w:val="28"/>
          <w:szCs w:val="28"/>
        </w:rPr>
        <w:t>О государственной гражданской службе Российской Федера</w:t>
      </w:r>
      <w:r w:rsidR="005F4BD7" w:rsidRPr="0021426A">
        <w:rPr>
          <w:sz w:val="28"/>
          <w:szCs w:val="28"/>
        </w:rPr>
        <w:t>ции»</w:t>
      </w:r>
      <w:r w:rsidRPr="0021426A">
        <w:rPr>
          <w:sz w:val="28"/>
          <w:szCs w:val="28"/>
        </w:rPr>
        <w:t>;</w:t>
      </w:r>
    </w:p>
    <w:p w:rsidR="00563667" w:rsidRPr="0021426A" w:rsidRDefault="00563667" w:rsidP="006D6874">
      <w:pPr>
        <w:pStyle w:val="6"/>
        <w:spacing w:line="360" w:lineRule="auto"/>
        <w:rPr>
          <w:sz w:val="28"/>
          <w:szCs w:val="28"/>
        </w:rPr>
      </w:pPr>
      <w:r w:rsidRPr="0021426A">
        <w:rPr>
          <w:sz w:val="28"/>
          <w:szCs w:val="28"/>
        </w:rPr>
        <w:lastRenderedPageBreak/>
        <w:t xml:space="preserve"> п.</w:t>
      </w:r>
      <w:r w:rsidR="0081251D" w:rsidRPr="0021426A">
        <w:rPr>
          <w:sz w:val="28"/>
          <w:szCs w:val="28"/>
        </w:rPr>
        <w:t xml:space="preserve"> </w:t>
      </w:r>
      <w:r w:rsidRPr="0021426A">
        <w:rPr>
          <w:sz w:val="28"/>
          <w:szCs w:val="28"/>
        </w:rPr>
        <w:t>1</w:t>
      </w:r>
      <w:r w:rsidR="0081251D" w:rsidRPr="0021426A">
        <w:rPr>
          <w:sz w:val="28"/>
          <w:szCs w:val="28"/>
        </w:rPr>
        <w:t xml:space="preserve"> </w:t>
      </w:r>
      <w:r w:rsidRPr="0021426A">
        <w:rPr>
          <w:sz w:val="28"/>
          <w:szCs w:val="28"/>
        </w:rPr>
        <w:t>.ч.</w:t>
      </w:r>
      <w:r w:rsidR="0081251D" w:rsidRPr="0021426A">
        <w:rPr>
          <w:sz w:val="28"/>
          <w:szCs w:val="28"/>
        </w:rPr>
        <w:t xml:space="preserve"> </w:t>
      </w:r>
      <w:r w:rsidRPr="0021426A">
        <w:rPr>
          <w:sz w:val="28"/>
          <w:szCs w:val="28"/>
        </w:rPr>
        <w:t>1 ст.</w:t>
      </w:r>
      <w:r w:rsidR="0081251D" w:rsidRPr="0021426A">
        <w:rPr>
          <w:sz w:val="28"/>
          <w:szCs w:val="28"/>
        </w:rPr>
        <w:t xml:space="preserve"> </w:t>
      </w:r>
      <w:r w:rsidRPr="0021426A">
        <w:rPr>
          <w:sz w:val="28"/>
          <w:szCs w:val="28"/>
        </w:rPr>
        <w:t>6 и ч.</w:t>
      </w:r>
      <w:r w:rsidR="0081251D" w:rsidRPr="0021426A">
        <w:rPr>
          <w:sz w:val="28"/>
          <w:szCs w:val="28"/>
        </w:rPr>
        <w:t xml:space="preserve"> </w:t>
      </w:r>
      <w:r w:rsidRPr="0021426A">
        <w:rPr>
          <w:sz w:val="28"/>
          <w:szCs w:val="28"/>
        </w:rPr>
        <w:t>4 ст.</w:t>
      </w:r>
      <w:r w:rsidR="0081251D" w:rsidRPr="0021426A">
        <w:rPr>
          <w:sz w:val="28"/>
          <w:szCs w:val="28"/>
        </w:rPr>
        <w:t xml:space="preserve"> </w:t>
      </w:r>
      <w:r w:rsidRPr="0021426A">
        <w:rPr>
          <w:sz w:val="28"/>
          <w:szCs w:val="28"/>
        </w:rPr>
        <w:t xml:space="preserve">9 Федерального закона от 27.07.2006 №152-ФЗ </w:t>
      </w:r>
      <w:r w:rsidR="005F4BD7" w:rsidRPr="0021426A">
        <w:rPr>
          <w:sz w:val="28"/>
          <w:szCs w:val="28"/>
        </w:rPr>
        <w:t>«</w:t>
      </w:r>
      <w:r w:rsidRPr="0021426A">
        <w:rPr>
          <w:sz w:val="28"/>
          <w:szCs w:val="28"/>
        </w:rPr>
        <w:t>О персональных данных</w:t>
      </w:r>
      <w:r w:rsidR="005F4BD7" w:rsidRPr="0021426A">
        <w:rPr>
          <w:sz w:val="28"/>
          <w:szCs w:val="28"/>
        </w:rPr>
        <w:t>»</w:t>
      </w:r>
    </w:p>
    <w:p w:rsidR="00563667" w:rsidRPr="0021426A" w:rsidRDefault="00563667" w:rsidP="006D6874">
      <w:pPr>
        <w:pStyle w:val="40"/>
        <w:numPr>
          <w:ilvl w:val="0"/>
          <w:numId w:val="0"/>
        </w:numPr>
        <w:spacing w:line="360" w:lineRule="auto"/>
        <w:ind w:left="1728"/>
      </w:pPr>
      <w:r w:rsidRPr="0021426A">
        <w:t>в случаях, непосредственно связанных с вопросами включения субъекта ПДн в кадровый резерв государственной гражданской служб</w:t>
      </w:r>
      <w:r w:rsidR="0023146C" w:rsidRPr="0021426A">
        <w:t>ы</w:t>
      </w:r>
      <w:r w:rsidRPr="0021426A">
        <w:t xml:space="preserve">, должностные лица </w:t>
      </w:r>
      <w:r w:rsidR="006B46F0" w:rsidRPr="0021426A">
        <w:t>Агент</w:t>
      </w:r>
      <w:r w:rsidRPr="0021426A">
        <w:t>ства вправе получать и обрабатывать данные о част</w:t>
      </w:r>
      <w:r w:rsidR="006B46F0" w:rsidRPr="0021426A">
        <w:t>ной жизни субъекта ПДн только с</w:t>
      </w:r>
      <w:r w:rsidRPr="0021426A">
        <w:t xml:space="preserve"> его письменного согласия. </w:t>
      </w:r>
    </w:p>
    <w:p w:rsidR="00563667" w:rsidRPr="0021426A" w:rsidRDefault="00563667" w:rsidP="006D6874">
      <w:pPr>
        <w:pStyle w:val="40"/>
        <w:spacing w:line="360" w:lineRule="auto"/>
      </w:pPr>
      <w:r w:rsidRPr="0021426A">
        <w:t>Письменное согласие лица, указанного в п.</w:t>
      </w:r>
      <w:r w:rsidR="006B46F0" w:rsidRPr="0021426A">
        <w:t xml:space="preserve"> </w:t>
      </w:r>
      <w:r w:rsidR="004109AE" w:rsidRPr="0021426A">
        <w:t>6.4.4.1 настоящей</w:t>
      </w:r>
      <w:r w:rsidRPr="0021426A">
        <w:t xml:space="preserve"> </w:t>
      </w:r>
      <w:r w:rsidR="004109AE" w:rsidRPr="0021426A">
        <w:t>Политики</w:t>
      </w:r>
      <w:r w:rsidRPr="0021426A">
        <w:t xml:space="preserve">, на обработку его </w:t>
      </w:r>
      <w:r w:rsidR="006B46F0" w:rsidRPr="0021426A">
        <w:t>персональных данных оформляется</w:t>
      </w:r>
      <w:r w:rsidRPr="0021426A">
        <w:t xml:space="preserve"> по указанно</w:t>
      </w:r>
      <w:r w:rsidR="00345285" w:rsidRPr="0021426A">
        <w:t>му ниже образцу (Приложение №1/2</w:t>
      </w:r>
      <w:r w:rsidRPr="0021426A">
        <w:t xml:space="preserve"> к настоящ</w:t>
      </w:r>
      <w:r w:rsidR="004109AE" w:rsidRPr="0021426A">
        <w:t>ей</w:t>
      </w:r>
      <w:r w:rsidRPr="0021426A">
        <w:t xml:space="preserve"> </w:t>
      </w:r>
      <w:r w:rsidR="004109AE" w:rsidRPr="0021426A">
        <w:t>Политик</w:t>
      </w:r>
      <w:r w:rsidR="006B46F0" w:rsidRPr="0021426A">
        <w:t>е</w:t>
      </w:r>
      <w:r w:rsidRPr="0021426A">
        <w:t>) и хранится постоянно</w:t>
      </w:r>
      <w:r w:rsidRPr="0021426A">
        <w:rPr>
          <w:vertAlign w:val="superscript"/>
        </w:rPr>
        <w:footnoteReference w:id="109"/>
      </w:r>
      <w:r w:rsidRPr="0021426A">
        <w:t xml:space="preserve">, если субъектом персональных данных данное согласие не будет в законном порядке отозвано. </w:t>
      </w:r>
    </w:p>
    <w:p w:rsidR="00563667" w:rsidRPr="0021426A" w:rsidRDefault="00563667" w:rsidP="006D6874">
      <w:pPr>
        <w:pStyle w:val="40"/>
        <w:spacing w:line="360" w:lineRule="auto"/>
      </w:pPr>
      <w:r w:rsidRPr="0021426A">
        <w:t>В соответствии с ч.</w:t>
      </w:r>
      <w:r w:rsidR="006B46F0" w:rsidRPr="0021426A">
        <w:t xml:space="preserve"> </w:t>
      </w:r>
      <w:r w:rsidRPr="0021426A">
        <w:t>2 ст.</w:t>
      </w:r>
      <w:r w:rsidR="006B46F0" w:rsidRPr="0021426A">
        <w:t xml:space="preserve"> </w:t>
      </w:r>
      <w:r w:rsidRPr="0021426A">
        <w:t xml:space="preserve">9 </w:t>
      </w:r>
      <w:r w:rsidR="00836614" w:rsidRPr="0021426A">
        <w:t>Федеральног</w:t>
      </w:r>
      <w:r w:rsidR="006B46F0" w:rsidRPr="0021426A">
        <w:t>о закона от 27.07.2006 №152-ФЗ</w:t>
      </w:r>
      <w:r w:rsidR="00836614" w:rsidRPr="0021426A">
        <w:t xml:space="preserve"> </w:t>
      </w:r>
      <w:r w:rsidR="00FD721C" w:rsidRPr="0021426A">
        <w:t>«</w:t>
      </w:r>
      <w:r w:rsidR="00836614" w:rsidRPr="0021426A">
        <w:t>О персональных данных</w:t>
      </w:r>
      <w:r w:rsidR="00FD721C" w:rsidRPr="0021426A">
        <w:t>»</w:t>
      </w:r>
      <w:r w:rsidRPr="0021426A">
        <w:t xml:space="preserve"> лицо, указанное в п.</w:t>
      </w:r>
      <w:r w:rsidR="006B46F0" w:rsidRPr="0021426A">
        <w:t xml:space="preserve"> </w:t>
      </w:r>
      <w:r w:rsidR="00836614" w:rsidRPr="0021426A">
        <w:t>6.4.4.1</w:t>
      </w:r>
      <w:r w:rsidRPr="0021426A">
        <w:t xml:space="preserve"> настоящ</w:t>
      </w:r>
      <w:r w:rsidR="00836614" w:rsidRPr="0021426A">
        <w:t>ей</w:t>
      </w:r>
      <w:r w:rsidRPr="0021426A">
        <w:t xml:space="preserve"> </w:t>
      </w:r>
      <w:r w:rsidR="00836614" w:rsidRPr="0021426A">
        <w:t>Политики</w:t>
      </w:r>
      <w:r w:rsidR="006B46F0" w:rsidRPr="0021426A">
        <w:t>,</w:t>
      </w:r>
      <w:r w:rsidRPr="0021426A">
        <w:t xml:space="preserve"> вправе отозвать свое согласие на обработку своих персональных данных. С этой целью указанный субъект ПДн заполняет заявление (Приложение №3</w:t>
      </w:r>
      <w:r w:rsidR="006B46F0" w:rsidRPr="0021426A">
        <w:t xml:space="preserve"> к</w:t>
      </w:r>
      <w:r w:rsidRPr="0021426A">
        <w:t xml:space="preserve"> настоящ</w:t>
      </w:r>
      <w:r w:rsidR="00836614" w:rsidRPr="0021426A">
        <w:t>ей</w:t>
      </w:r>
      <w:r w:rsidRPr="0021426A">
        <w:t xml:space="preserve"> </w:t>
      </w:r>
      <w:r w:rsidR="00836614" w:rsidRPr="0021426A">
        <w:t>Политике</w:t>
      </w:r>
      <w:r w:rsidRPr="0021426A">
        <w:t>). Данное за</w:t>
      </w:r>
      <w:r w:rsidR="006B46F0" w:rsidRPr="0021426A">
        <w:t>явление подается в управление контрольно-правовой и кадровой работы Агентства, которым передается на рассмотрение</w:t>
      </w:r>
      <w:r w:rsidR="00FD721C" w:rsidRPr="0021426A">
        <w:t xml:space="preserve"> </w:t>
      </w:r>
      <w:r w:rsidR="006B46F0" w:rsidRPr="0021426A">
        <w:t>руководителю Агентства</w:t>
      </w:r>
      <w:r w:rsidRPr="0021426A">
        <w:t xml:space="preserve">. </w:t>
      </w:r>
      <w:r w:rsidR="006B46F0" w:rsidRPr="0021426A">
        <w:t xml:space="preserve">Руководитель Агентства </w:t>
      </w:r>
      <w:r w:rsidRPr="0021426A">
        <w:t>или должностное лицо по поручению</w:t>
      </w:r>
      <w:r w:rsidR="006B46F0" w:rsidRPr="0021426A">
        <w:t xml:space="preserve"> Руководителя Агентства</w:t>
      </w:r>
      <w:r w:rsidRPr="0021426A">
        <w:t xml:space="preserve"> перед рассмотрением заявления по существу обязан(о) разъяснить заявителю юридические последствия отзыва согласия на обработку ПДн.</w:t>
      </w:r>
    </w:p>
    <w:p w:rsidR="00563667" w:rsidRPr="0021426A" w:rsidRDefault="00563667" w:rsidP="006D6874">
      <w:pPr>
        <w:pStyle w:val="40"/>
        <w:spacing w:line="360" w:lineRule="auto"/>
      </w:pPr>
      <w:r w:rsidRPr="0021426A">
        <w:t>Юридиче</w:t>
      </w:r>
      <w:r w:rsidR="0023146C" w:rsidRPr="0021426A">
        <w:t xml:space="preserve">ские последствия отзыва лицом, </w:t>
      </w:r>
      <w:r w:rsidRPr="0021426A">
        <w:t xml:space="preserve">внесенным в кадровый резерв на государственной гражданской службе </w:t>
      </w:r>
      <w:r w:rsidR="0023146C" w:rsidRPr="0021426A">
        <w:t>Агент</w:t>
      </w:r>
      <w:r w:rsidR="00DA1C2D" w:rsidRPr="0021426A">
        <w:t>ства</w:t>
      </w:r>
      <w:r w:rsidRPr="0021426A">
        <w:t>, ранее данного согласия на обработку персональных данных:</w:t>
      </w:r>
    </w:p>
    <w:p w:rsidR="00563667" w:rsidRPr="0021426A" w:rsidRDefault="00563667" w:rsidP="006D6874">
      <w:pPr>
        <w:pStyle w:val="50"/>
        <w:spacing w:line="360" w:lineRule="auto"/>
      </w:pPr>
      <w:r w:rsidRPr="0021426A">
        <w:lastRenderedPageBreak/>
        <w:t>В связи с тем, что пер</w:t>
      </w:r>
      <w:r w:rsidR="0023146C" w:rsidRPr="0021426A">
        <w:t xml:space="preserve">ечень персональных данных лиц, </w:t>
      </w:r>
      <w:r w:rsidRPr="0021426A">
        <w:t>внесенных в кадровый резерв государственной гражданской служб</w:t>
      </w:r>
      <w:r w:rsidR="0023146C" w:rsidRPr="0021426A">
        <w:t>ы</w:t>
      </w:r>
      <w:r w:rsidRPr="0021426A">
        <w:t>, установлен федеральными законами и является обязательным в предоставлении всего перечня ПДн, то отзыв ранее данного согласия на обработку ПДн (как всего перечня, так и в части отдельных ПДн) означает фактический отказ заявителя от нахождения в кадровом резерве государственной гражданской служб</w:t>
      </w:r>
      <w:r w:rsidR="0023146C" w:rsidRPr="0021426A">
        <w:t>ы</w:t>
      </w:r>
      <w:r w:rsidRPr="0021426A">
        <w:t xml:space="preserve">, потому что целью кадрового резерва как раз и является обработка персональных данных кандидата на должности государственной службы. Поэтому </w:t>
      </w:r>
      <w:r w:rsidR="008F448E" w:rsidRPr="0021426A">
        <w:t xml:space="preserve">вместе с отзывом ранее данного </w:t>
      </w:r>
      <w:r w:rsidRPr="0021426A">
        <w:t>согласия на обработку персональных данных должно быть подано заявление об и</w:t>
      </w:r>
      <w:r w:rsidR="0023146C" w:rsidRPr="0021426A">
        <w:t>сключении заявителя из кадрового резерва</w:t>
      </w:r>
      <w:r w:rsidRPr="0021426A">
        <w:t xml:space="preserve"> государственной гражданской служб</w:t>
      </w:r>
      <w:r w:rsidR="0023146C" w:rsidRPr="0021426A">
        <w:t>ы</w:t>
      </w:r>
      <w:r w:rsidRPr="0021426A">
        <w:rPr>
          <w:vertAlign w:val="superscript"/>
        </w:rPr>
        <w:footnoteReference w:id="110"/>
      </w:r>
      <w:r w:rsidRPr="0021426A">
        <w:t>.</w:t>
      </w:r>
    </w:p>
    <w:p w:rsidR="00563667" w:rsidRPr="0021426A" w:rsidRDefault="00563667" w:rsidP="006D6874">
      <w:pPr>
        <w:pStyle w:val="50"/>
        <w:spacing w:line="360" w:lineRule="auto"/>
      </w:pPr>
      <w:r w:rsidRPr="0021426A">
        <w:t>В связи с тем, что в соответствии со ст.</w:t>
      </w:r>
      <w:r w:rsidR="0023146C" w:rsidRPr="0021426A">
        <w:t xml:space="preserve"> </w:t>
      </w:r>
      <w:r w:rsidRPr="0021426A">
        <w:t>670 Перечня Минкультуры срок хра</w:t>
      </w:r>
      <w:r w:rsidR="008F448E" w:rsidRPr="0021426A">
        <w:t xml:space="preserve">нения персональных данных лиц, </w:t>
      </w:r>
      <w:r w:rsidRPr="0021426A">
        <w:t>внесенных в кадровый резерв на государственной гражданской службе, определен как «постоянн</w:t>
      </w:r>
      <w:r w:rsidR="008F448E" w:rsidRPr="0021426A">
        <w:t xml:space="preserve">о», то исключение заявителя из </w:t>
      </w:r>
      <w:r w:rsidRPr="0021426A">
        <w:t>кадрового резерва на государственной гражданской службе не влечет за собой прекращение обработки его персональных данных, т.к. хранение персональных данных является одним из видов их обработки</w:t>
      </w:r>
      <w:r w:rsidRPr="0021426A">
        <w:rPr>
          <w:vertAlign w:val="superscript"/>
        </w:rPr>
        <w:footnoteReference w:id="111"/>
      </w:r>
      <w:r w:rsidRPr="0021426A">
        <w:t>.</w:t>
      </w:r>
    </w:p>
    <w:p w:rsidR="00563667" w:rsidRPr="0021426A" w:rsidRDefault="00563667" w:rsidP="006D6874">
      <w:pPr>
        <w:pStyle w:val="40"/>
        <w:spacing w:line="360" w:lineRule="auto"/>
      </w:pPr>
      <w:r w:rsidRPr="0021426A">
        <w:t>Если после разъяснения заявитель отказывается от своего заявления, то он в те</w:t>
      </w:r>
      <w:r w:rsidR="008F448E" w:rsidRPr="0021426A">
        <w:t>ксте заявления делает соответствующу</w:t>
      </w:r>
      <w:r w:rsidRPr="0021426A">
        <w:t>ю собственноручную запись, подтверждающую его отказ. После этого заявление пере</w:t>
      </w:r>
      <w:r w:rsidR="009F0A41" w:rsidRPr="0021426A">
        <w:t xml:space="preserve">дается </w:t>
      </w:r>
      <w:r w:rsidR="000C1DAB" w:rsidRPr="0021426A">
        <w:t xml:space="preserve">начальнику </w:t>
      </w:r>
      <w:r w:rsidR="008F448E" w:rsidRPr="0021426A">
        <w:t>управления контрольно-правовой и кадровой работы Агентства для приобщения в соответствующее дело.</w:t>
      </w:r>
      <w:r w:rsidRPr="0021426A">
        <w:t xml:space="preserve"> </w:t>
      </w:r>
    </w:p>
    <w:p w:rsidR="00563667" w:rsidRPr="0021426A" w:rsidRDefault="00563667" w:rsidP="006D6874">
      <w:pPr>
        <w:pStyle w:val="40"/>
        <w:spacing w:line="360" w:lineRule="auto"/>
      </w:pPr>
      <w:r w:rsidRPr="0021426A">
        <w:lastRenderedPageBreak/>
        <w:t>Если после разъяснения юридических последствий заявитель продолжает настаивать на своем заявлении об отзыве согласия на обработку всего перечня персональных данных, указанного в согласии, или в части любого из п.п. 5.</w:t>
      </w:r>
      <w:r w:rsidR="008F448E" w:rsidRPr="0021426A">
        <w:t>2.</w:t>
      </w:r>
      <w:r w:rsidR="005E0380" w:rsidRPr="0021426A">
        <w:t>4.1</w:t>
      </w:r>
      <w:r w:rsidRPr="0021426A">
        <w:t>.- 5.</w:t>
      </w:r>
      <w:r w:rsidR="008F448E" w:rsidRPr="0021426A">
        <w:t>2</w:t>
      </w:r>
      <w:r w:rsidR="005E0380" w:rsidRPr="0021426A">
        <w:t>.4</w:t>
      </w:r>
      <w:r w:rsidRPr="0021426A">
        <w:t>.27. настоящ</w:t>
      </w:r>
      <w:r w:rsidR="005E0380" w:rsidRPr="0021426A">
        <w:t>ей</w:t>
      </w:r>
      <w:r w:rsidRPr="0021426A">
        <w:t xml:space="preserve"> </w:t>
      </w:r>
      <w:r w:rsidR="005E0380" w:rsidRPr="0021426A">
        <w:t>Политики</w:t>
      </w:r>
      <w:r w:rsidRPr="0021426A">
        <w:t xml:space="preserve">, то </w:t>
      </w:r>
      <w:r w:rsidR="008F448E" w:rsidRPr="0021426A">
        <w:t xml:space="preserve">руководитель Агентства </w:t>
      </w:r>
      <w:r w:rsidRPr="0021426A">
        <w:t>ставит на указанном з</w:t>
      </w:r>
      <w:r w:rsidR="008F448E" w:rsidRPr="0021426A">
        <w:t xml:space="preserve">аявлении резолюцию с указанием </w:t>
      </w:r>
      <w:r w:rsidRPr="0021426A">
        <w:t xml:space="preserve">начальнику </w:t>
      </w:r>
      <w:r w:rsidR="008F448E" w:rsidRPr="0021426A">
        <w:t>управления контрольно-правовой и кадровой работы Агентства -</w:t>
      </w:r>
      <w:r w:rsidRPr="0021426A">
        <w:t xml:space="preserve"> выда</w:t>
      </w:r>
      <w:r w:rsidR="008F448E" w:rsidRPr="0021426A">
        <w:t>ть</w:t>
      </w:r>
      <w:r w:rsidRPr="0021426A">
        <w:t xml:space="preserve"> заявителю его письменно</w:t>
      </w:r>
      <w:r w:rsidR="008F448E" w:rsidRPr="0021426A">
        <w:t>е</w:t>
      </w:r>
      <w:r w:rsidRPr="0021426A">
        <w:t xml:space="preserve"> согласи</w:t>
      </w:r>
      <w:r w:rsidR="008F448E" w:rsidRPr="0021426A">
        <w:t>е</w:t>
      </w:r>
      <w:r w:rsidRPr="0021426A">
        <w:t xml:space="preserve"> на обраб</w:t>
      </w:r>
      <w:r w:rsidR="008F448E" w:rsidRPr="0021426A">
        <w:t xml:space="preserve">отку персональных данных, оформить </w:t>
      </w:r>
      <w:r w:rsidRPr="0021426A">
        <w:t>исключени</w:t>
      </w:r>
      <w:r w:rsidR="008F448E" w:rsidRPr="0021426A">
        <w:t>е</w:t>
      </w:r>
      <w:r w:rsidRPr="0021426A">
        <w:t xml:space="preserve"> заявителя из резерва </w:t>
      </w:r>
      <w:r w:rsidR="008F448E" w:rsidRPr="0021426A">
        <w:t>г</w:t>
      </w:r>
      <w:r w:rsidRPr="0021426A">
        <w:t>осударственной гражданской служб</w:t>
      </w:r>
      <w:r w:rsidR="008F448E" w:rsidRPr="0021426A">
        <w:t xml:space="preserve">ы в </w:t>
      </w:r>
      <w:r w:rsidRPr="0021426A">
        <w:t xml:space="preserve">установленном порядке. Заявление (Приложение №3 к </w:t>
      </w:r>
      <w:r w:rsidR="005652D7" w:rsidRPr="0021426A">
        <w:t>Политике</w:t>
      </w:r>
      <w:r w:rsidR="008F448E" w:rsidRPr="0021426A">
        <w:t xml:space="preserve">) передается </w:t>
      </w:r>
      <w:r w:rsidRPr="0021426A">
        <w:t xml:space="preserve">начальнику </w:t>
      </w:r>
      <w:r w:rsidR="008F448E" w:rsidRPr="0021426A">
        <w:t>управления контрольно-правовой и кадровой работы Агентства</w:t>
      </w:r>
      <w:r w:rsidRPr="0021426A">
        <w:t xml:space="preserve"> для исполнения резолюции.</w:t>
      </w:r>
    </w:p>
    <w:p w:rsidR="008F448E" w:rsidRPr="0021426A" w:rsidRDefault="00563667" w:rsidP="006D6874">
      <w:pPr>
        <w:pStyle w:val="40"/>
        <w:spacing w:line="360" w:lineRule="auto"/>
      </w:pPr>
      <w:r w:rsidRPr="0021426A">
        <w:t xml:space="preserve">Начальник </w:t>
      </w:r>
      <w:r w:rsidR="008F448E" w:rsidRPr="0021426A">
        <w:t xml:space="preserve">управления контрольно-правовой и кадровой работы Агентства, исполнив резолюцию, </w:t>
      </w:r>
      <w:r w:rsidRPr="0021426A">
        <w:t xml:space="preserve">на бланке </w:t>
      </w:r>
      <w:r w:rsidR="008F448E" w:rsidRPr="0021426A">
        <w:t xml:space="preserve">письменного согласия заявителя </w:t>
      </w:r>
      <w:r w:rsidRPr="0021426A">
        <w:t>на обработку его персональных данных (Приложение №1/</w:t>
      </w:r>
      <w:r w:rsidR="00596AE6" w:rsidRPr="0021426A">
        <w:t>2</w:t>
      </w:r>
      <w:r w:rsidRPr="0021426A">
        <w:t xml:space="preserve"> к </w:t>
      </w:r>
      <w:r w:rsidR="005652D7" w:rsidRPr="0021426A">
        <w:t>Политике)</w:t>
      </w:r>
      <w:r w:rsidR="008F448E" w:rsidRPr="0021426A">
        <w:t xml:space="preserve"> ставит отметку:</w:t>
      </w:r>
    </w:p>
    <w:tbl>
      <w:tblPr>
        <w:tblStyle w:val="afc"/>
        <w:tblW w:w="0" w:type="auto"/>
        <w:tblInd w:w="1384" w:type="dxa"/>
        <w:tblLook w:val="04A0" w:firstRow="1" w:lastRow="0" w:firstColumn="1" w:lastColumn="0" w:noHBand="0" w:noVBand="1"/>
      </w:tblPr>
      <w:tblGrid>
        <w:gridCol w:w="8812"/>
      </w:tblGrid>
      <w:tr w:rsidR="008F448E" w:rsidRPr="0021426A" w:rsidTr="008F448E">
        <w:tc>
          <w:tcPr>
            <w:tcW w:w="9038" w:type="dxa"/>
          </w:tcPr>
          <w:p w:rsidR="008F448E" w:rsidRPr="0021426A" w:rsidRDefault="008F448E" w:rsidP="008F448E">
            <w:pPr>
              <w:pStyle w:val="40"/>
              <w:numPr>
                <w:ilvl w:val="0"/>
                <w:numId w:val="0"/>
              </w:numPr>
              <w:spacing w:line="360" w:lineRule="auto"/>
            </w:pPr>
            <w:r w:rsidRPr="0021426A">
              <w:t>«Погашено на основании заявления (указывается фамилия, имя и отчество заявителя) от «___»______20___г. вх. №____.</w:t>
            </w:r>
          </w:p>
          <w:p w:rsidR="008F448E" w:rsidRPr="0021426A" w:rsidRDefault="008F448E" w:rsidP="008F448E">
            <w:pPr>
              <w:pStyle w:val="40"/>
              <w:numPr>
                <w:ilvl w:val="0"/>
                <w:numId w:val="0"/>
              </w:numPr>
              <w:spacing w:line="360" w:lineRule="auto"/>
            </w:pPr>
            <w:r w:rsidRPr="0021426A">
              <w:t>Обработка персональных данных прекращена с «___»______20___г.</w:t>
            </w:r>
          </w:p>
          <w:p w:rsidR="008F448E" w:rsidRPr="0021426A" w:rsidRDefault="008F448E" w:rsidP="008F448E">
            <w:pPr>
              <w:pStyle w:val="40"/>
              <w:numPr>
                <w:ilvl w:val="0"/>
                <w:numId w:val="0"/>
              </w:numPr>
              <w:spacing w:line="360" w:lineRule="auto"/>
            </w:pPr>
            <w:r w:rsidRPr="0021426A">
              <w:t>Персональные данные заявителя уничтожены «___»______20___г.</w:t>
            </w:r>
          </w:p>
          <w:p w:rsidR="008F448E" w:rsidRPr="0021426A" w:rsidRDefault="008F448E" w:rsidP="008F448E">
            <w:pPr>
              <w:pStyle w:val="40"/>
              <w:numPr>
                <w:ilvl w:val="0"/>
                <w:numId w:val="0"/>
              </w:numPr>
              <w:spacing w:line="360" w:lineRule="auto"/>
            </w:pPr>
            <w:r w:rsidRPr="0021426A">
              <w:t>Начальник управления контрольно-</w:t>
            </w:r>
          </w:p>
          <w:p w:rsidR="008F448E" w:rsidRPr="0021426A" w:rsidRDefault="008F448E" w:rsidP="008F448E">
            <w:pPr>
              <w:pStyle w:val="40"/>
              <w:numPr>
                <w:ilvl w:val="0"/>
                <w:numId w:val="0"/>
              </w:numPr>
              <w:spacing w:line="360" w:lineRule="auto"/>
            </w:pPr>
            <w:r w:rsidRPr="0021426A">
              <w:t>правовой и кадровой работы Агентства        ПОДПИСЬ         Ф.И.О.</w:t>
            </w:r>
          </w:p>
        </w:tc>
      </w:tr>
    </w:tbl>
    <w:p w:rsidR="00563667" w:rsidRPr="0021426A" w:rsidRDefault="008F448E" w:rsidP="008F448E">
      <w:pPr>
        <w:pStyle w:val="40"/>
        <w:numPr>
          <w:ilvl w:val="0"/>
          <w:numId w:val="0"/>
        </w:numPr>
        <w:spacing w:line="360" w:lineRule="auto"/>
        <w:ind w:left="1728"/>
      </w:pPr>
      <w:r w:rsidRPr="0021426A">
        <w:t xml:space="preserve">Указанная отметка скрепляется </w:t>
      </w:r>
      <w:r w:rsidR="00563667" w:rsidRPr="0021426A">
        <w:t xml:space="preserve">печатью </w:t>
      </w:r>
      <w:r w:rsidRPr="0021426A">
        <w:t>Агент</w:t>
      </w:r>
      <w:r w:rsidR="00954116" w:rsidRPr="0021426A">
        <w:t>ства</w:t>
      </w:r>
      <w:r w:rsidR="00563667" w:rsidRPr="0021426A">
        <w:t xml:space="preserve"> (штампом).</w:t>
      </w:r>
    </w:p>
    <w:p w:rsidR="00563667" w:rsidRPr="0021426A" w:rsidRDefault="00563667" w:rsidP="006D6874">
      <w:pPr>
        <w:pStyle w:val="40"/>
        <w:spacing w:line="360" w:lineRule="auto"/>
      </w:pPr>
      <w:r w:rsidRPr="0021426A">
        <w:t xml:space="preserve">Кроме того, начальник </w:t>
      </w:r>
      <w:r w:rsidR="008F448E" w:rsidRPr="0021426A">
        <w:t>управления контрольно-правовой и кадровой работы Агентства</w:t>
      </w:r>
      <w:r w:rsidR="00DE7EC0" w:rsidRPr="0021426A">
        <w:t xml:space="preserve">: </w:t>
      </w:r>
    </w:p>
    <w:p w:rsidR="008F448E" w:rsidRPr="0021426A" w:rsidRDefault="00563667" w:rsidP="006D6874">
      <w:pPr>
        <w:pStyle w:val="50"/>
        <w:spacing w:line="360" w:lineRule="auto"/>
      </w:pPr>
      <w:r w:rsidRPr="0021426A">
        <w:t xml:space="preserve"> на заявлении (Приложение №3 к </w:t>
      </w:r>
      <w:r w:rsidR="00DE7EC0" w:rsidRPr="0021426A">
        <w:t>Политике</w:t>
      </w:r>
      <w:r w:rsidRPr="0021426A">
        <w:t>) ставит о</w:t>
      </w:r>
      <w:r w:rsidR="008F448E" w:rsidRPr="0021426A">
        <w:t>тметку:</w:t>
      </w:r>
    </w:p>
    <w:tbl>
      <w:tblPr>
        <w:tblStyle w:val="afc"/>
        <w:tblW w:w="0" w:type="auto"/>
        <w:tblInd w:w="1384" w:type="dxa"/>
        <w:tblLook w:val="04A0" w:firstRow="1" w:lastRow="0" w:firstColumn="1" w:lastColumn="0" w:noHBand="0" w:noVBand="1"/>
      </w:tblPr>
      <w:tblGrid>
        <w:gridCol w:w="8812"/>
      </w:tblGrid>
      <w:tr w:rsidR="008F448E" w:rsidRPr="0021426A" w:rsidTr="008F448E">
        <w:tc>
          <w:tcPr>
            <w:tcW w:w="9038" w:type="dxa"/>
          </w:tcPr>
          <w:p w:rsidR="008F448E" w:rsidRPr="0021426A" w:rsidRDefault="008F448E" w:rsidP="008F448E">
            <w:pPr>
              <w:pStyle w:val="50"/>
              <w:numPr>
                <w:ilvl w:val="0"/>
                <w:numId w:val="0"/>
              </w:numPr>
              <w:spacing w:line="360" w:lineRule="auto"/>
            </w:pPr>
            <w:r w:rsidRPr="0021426A">
              <w:t>«Согласие на обработку персональных данных (указывается фамилия имя и отчество заявителя) погашено.</w:t>
            </w:r>
          </w:p>
          <w:p w:rsidR="008F448E" w:rsidRPr="0021426A" w:rsidRDefault="008F448E" w:rsidP="008F448E">
            <w:pPr>
              <w:pStyle w:val="50"/>
              <w:numPr>
                <w:ilvl w:val="0"/>
                <w:numId w:val="0"/>
              </w:numPr>
              <w:spacing w:line="360" w:lineRule="auto"/>
            </w:pPr>
            <w:r w:rsidRPr="0021426A">
              <w:lastRenderedPageBreak/>
              <w:t>Обработка персональных данных прекращена с «___»______20___г.</w:t>
            </w:r>
          </w:p>
          <w:p w:rsidR="008F448E" w:rsidRPr="0021426A" w:rsidRDefault="008F448E" w:rsidP="008F448E">
            <w:pPr>
              <w:pStyle w:val="50"/>
              <w:numPr>
                <w:ilvl w:val="0"/>
                <w:numId w:val="0"/>
              </w:numPr>
              <w:spacing w:line="360" w:lineRule="auto"/>
            </w:pPr>
            <w:r w:rsidRPr="0021426A">
              <w:t>Персональные данные заявителя будут уничтожены «___»______20___г.</w:t>
            </w:r>
          </w:p>
          <w:p w:rsidR="008F448E" w:rsidRPr="0021426A" w:rsidRDefault="008F448E" w:rsidP="008F448E">
            <w:pPr>
              <w:pStyle w:val="40"/>
              <w:numPr>
                <w:ilvl w:val="0"/>
                <w:numId w:val="0"/>
              </w:numPr>
              <w:spacing w:line="360" w:lineRule="auto"/>
            </w:pPr>
            <w:r w:rsidRPr="0021426A">
              <w:t>Начальник управления контрольно-</w:t>
            </w:r>
          </w:p>
          <w:p w:rsidR="008F448E" w:rsidRPr="0021426A" w:rsidRDefault="008F448E" w:rsidP="008F448E">
            <w:pPr>
              <w:pStyle w:val="50"/>
              <w:numPr>
                <w:ilvl w:val="0"/>
                <w:numId w:val="0"/>
              </w:numPr>
              <w:spacing w:line="360" w:lineRule="auto"/>
            </w:pPr>
            <w:r w:rsidRPr="0021426A">
              <w:t>правовой и кадровой работы Агентства        ПОДПИСЬ         Ф.И.О.</w:t>
            </w:r>
          </w:p>
        </w:tc>
      </w:tr>
    </w:tbl>
    <w:p w:rsidR="000B173E" w:rsidRPr="0021426A" w:rsidRDefault="00DE7EC0" w:rsidP="006D6874">
      <w:pPr>
        <w:pStyle w:val="50"/>
        <w:spacing w:line="360" w:lineRule="auto"/>
      </w:pPr>
      <w:r w:rsidRPr="0021426A">
        <w:lastRenderedPageBreak/>
        <w:t>передает заявление</w:t>
      </w:r>
      <w:r w:rsidR="00563667" w:rsidRPr="0021426A">
        <w:t xml:space="preserve"> (Приложение №3 к </w:t>
      </w:r>
      <w:r w:rsidRPr="0021426A">
        <w:t>Политике</w:t>
      </w:r>
      <w:r w:rsidR="00563667" w:rsidRPr="0021426A">
        <w:t>)</w:t>
      </w:r>
      <w:r w:rsidRPr="0021426A">
        <w:t xml:space="preserve"> и бланк письменного согласия заявителя на обработку его персональных данных (Приложение №1/2 к Политике) </w:t>
      </w:r>
      <w:r w:rsidR="00383B1B" w:rsidRPr="0021426A">
        <w:t xml:space="preserve">начальнику </w:t>
      </w:r>
      <w:r w:rsidR="008F448E" w:rsidRPr="0021426A">
        <w:t>управления документационного и материально-технического обеспечения Агентства</w:t>
      </w:r>
      <w:r w:rsidR="000B173E" w:rsidRPr="0021426A">
        <w:t>;</w:t>
      </w:r>
    </w:p>
    <w:p w:rsidR="00DE7EC0" w:rsidRPr="0021426A" w:rsidRDefault="000B173E" w:rsidP="006D6874">
      <w:pPr>
        <w:pStyle w:val="50"/>
        <w:spacing w:line="360" w:lineRule="auto"/>
      </w:pPr>
      <w:r w:rsidRPr="0021426A">
        <w:t>организует установленную процедуру исключения заявителя из кадрового резерва государственной гражданской служб</w:t>
      </w:r>
      <w:r w:rsidR="008F448E" w:rsidRPr="0021426A">
        <w:t>ы</w:t>
      </w:r>
      <w:r w:rsidRPr="0021426A">
        <w:t>.</w:t>
      </w:r>
    </w:p>
    <w:p w:rsidR="00EB53AC" w:rsidRPr="0021426A" w:rsidRDefault="00383B1B" w:rsidP="006D6874">
      <w:pPr>
        <w:pStyle w:val="40"/>
        <w:spacing w:line="360" w:lineRule="auto"/>
      </w:pPr>
      <w:r w:rsidRPr="0021426A">
        <w:t xml:space="preserve">Начальник </w:t>
      </w:r>
      <w:r w:rsidR="008F448E" w:rsidRPr="0021426A">
        <w:t>управления документационного и материально-технического обеспечения Агентства</w:t>
      </w:r>
      <w:r w:rsidR="003B3315" w:rsidRPr="0021426A">
        <w:t xml:space="preserve"> направляет бланк письменного согласия заявителя на обработку его персональных данных (Приложение №1/2 к Политике) заявителю по почте заказным письмом с уведомлением о вручении или вручает лично.</w:t>
      </w:r>
    </w:p>
    <w:p w:rsidR="000F4118" w:rsidRPr="0021426A" w:rsidRDefault="000F4118" w:rsidP="003B3315">
      <w:pPr>
        <w:pStyle w:val="50"/>
        <w:numPr>
          <w:ilvl w:val="0"/>
          <w:numId w:val="0"/>
        </w:numPr>
        <w:spacing w:line="360" w:lineRule="auto"/>
        <w:ind w:left="1440"/>
      </w:pPr>
    </w:p>
    <w:p w:rsidR="000F4118" w:rsidRPr="0021426A" w:rsidRDefault="000F4118" w:rsidP="006D6874">
      <w:pPr>
        <w:pStyle w:val="3c"/>
        <w:spacing w:line="360" w:lineRule="auto"/>
      </w:pPr>
      <w:r w:rsidRPr="0021426A">
        <w:t xml:space="preserve">Получение согласия </w:t>
      </w:r>
      <w:r w:rsidR="00AA4952" w:rsidRPr="0021426A">
        <w:t>претендентов на замещение вакантной должности гражданской службы на обработку их персональных данных</w:t>
      </w:r>
      <w:r w:rsidRPr="0021426A">
        <w:t xml:space="preserve"> и по</w:t>
      </w:r>
      <w:r w:rsidR="00E377C2" w:rsidRPr="0021426A">
        <w:t>рядок</w:t>
      </w:r>
      <w:r w:rsidRPr="0021426A">
        <w:t xml:space="preserve"> отзыва согласия на обработку ПДн</w:t>
      </w:r>
      <w:r w:rsidR="00AA4952" w:rsidRPr="0021426A">
        <w:rPr>
          <w:rFonts w:eastAsia="Times New Roman"/>
          <w:szCs w:val="20"/>
          <w:lang w:eastAsia="ru-RU"/>
        </w:rPr>
        <w:t xml:space="preserve"> </w:t>
      </w:r>
      <w:r w:rsidR="00AA4952" w:rsidRPr="0021426A">
        <w:t>претендентов на замещение вакантной должности гражданской службы, не допущенных к участию в конкурсе, и кандидатов, участвовавших в конкурсе</w:t>
      </w:r>
    </w:p>
    <w:p w:rsidR="000F4118" w:rsidRPr="0021426A" w:rsidRDefault="000F4118" w:rsidP="006D6874">
      <w:pPr>
        <w:pStyle w:val="33"/>
        <w:numPr>
          <w:ilvl w:val="0"/>
          <w:numId w:val="0"/>
        </w:numPr>
        <w:spacing w:line="360" w:lineRule="auto"/>
        <w:ind w:left="1224"/>
      </w:pPr>
    </w:p>
    <w:p w:rsidR="00BC7DCF" w:rsidRPr="0021426A" w:rsidRDefault="00BC7DCF" w:rsidP="006D6874">
      <w:pPr>
        <w:pStyle w:val="40"/>
        <w:spacing w:line="360" w:lineRule="auto"/>
      </w:pPr>
      <w:r w:rsidRPr="0021426A">
        <w:t>В соответствии с:</w:t>
      </w:r>
    </w:p>
    <w:p w:rsidR="00BC7DCF" w:rsidRPr="0021426A" w:rsidRDefault="00BC7DCF" w:rsidP="006D6874">
      <w:pPr>
        <w:pStyle w:val="6"/>
        <w:spacing w:line="360" w:lineRule="auto"/>
        <w:rPr>
          <w:sz w:val="28"/>
          <w:szCs w:val="28"/>
        </w:rPr>
      </w:pPr>
      <w:r w:rsidRPr="0021426A">
        <w:rPr>
          <w:sz w:val="28"/>
          <w:szCs w:val="28"/>
        </w:rPr>
        <w:t>ст.</w:t>
      </w:r>
      <w:r w:rsidR="00E377C2" w:rsidRPr="0021426A">
        <w:rPr>
          <w:sz w:val="28"/>
          <w:szCs w:val="28"/>
        </w:rPr>
        <w:t xml:space="preserve"> </w:t>
      </w:r>
      <w:r w:rsidRPr="0021426A">
        <w:rPr>
          <w:sz w:val="28"/>
          <w:szCs w:val="28"/>
        </w:rPr>
        <w:t>23 и ст.</w:t>
      </w:r>
      <w:r w:rsidR="00E377C2" w:rsidRPr="0021426A">
        <w:rPr>
          <w:sz w:val="28"/>
          <w:szCs w:val="28"/>
        </w:rPr>
        <w:t xml:space="preserve"> </w:t>
      </w:r>
      <w:r w:rsidRPr="0021426A">
        <w:rPr>
          <w:sz w:val="28"/>
          <w:szCs w:val="28"/>
        </w:rPr>
        <w:t xml:space="preserve">24 </w:t>
      </w:r>
      <w:r w:rsidR="008A5CE3" w:rsidRPr="0021426A">
        <w:rPr>
          <w:sz w:val="28"/>
          <w:szCs w:val="28"/>
        </w:rPr>
        <w:t>Конституции Российской Федерации</w:t>
      </w:r>
      <w:r w:rsidR="00E377C2" w:rsidRPr="0021426A">
        <w:rPr>
          <w:sz w:val="28"/>
          <w:szCs w:val="28"/>
        </w:rPr>
        <w:t>;</w:t>
      </w:r>
    </w:p>
    <w:p w:rsidR="00BC7DCF" w:rsidRPr="0021426A" w:rsidRDefault="00BC7DCF" w:rsidP="006D6874">
      <w:pPr>
        <w:pStyle w:val="6"/>
        <w:spacing w:line="360" w:lineRule="auto"/>
        <w:rPr>
          <w:sz w:val="28"/>
          <w:szCs w:val="28"/>
        </w:rPr>
      </w:pPr>
      <w:r w:rsidRPr="0021426A">
        <w:rPr>
          <w:sz w:val="28"/>
          <w:szCs w:val="28"/>
        </w:rPr>
        <w:t>п.</w:t>
      </w:r>
      <w:r w:rsidR="00E377C2" w:rsidRPr="0021426A">
        <w:rPr>
          <w:sz w:val="28"/>
          <w:szCs w:val="28"/>
        </w:rPr>
        <w:t xml:space="preserve"> </w:t>
      </w:r>
      <w:r w:rsidRPr="0021426A">
        <w:rPr>
          <w:sz w:val="28"/>
          <w:szCs w:val="28"/>
        </w:rPr>
        <w:t>2 ч.</w:t>
      </w:r>
      <w:r w:rsidR="00E377C2" w:rsidRPr="0021426A">
        <w:rPr>
          <w:sz w:val="28"/>
          <w:szCs w:val="28"/>
        </w:rPr>
        <w:t xml:space="preserve"> </w:t>
      </w:r>
      <w:r w:rsidRPr="0021426A">
        <w:rPr>
          <w:sz w:val="28"/>
          <w:szCs w:val="28"/>
        </w:rPr>
        <w:t>1 ст.</w:t>
      </w:r>
      <w:r w:rsidR="00E377C2" w:rsidRPr="0021426A">
        <w:rPr>
          <w:sz w:val="28"/>
          <w:szCs w:val="28"/>
        </w:rPr>
        <w:t xml:space="preserve"> </w:t>
      </w:r>
      <w:r w:rsidRPr="0021426A">
        <w:rPr>
          <w:sz w:val="28"/>
          <w:szCs w:val="28"/>
        </w:rPr>
        <w:t xml:space="preserve">42 </w:t>
      </w:r>
      <w:r w:rsidR="00E377C2" w:rsidRPr="0021426A">
        <w:rPr>
          <w:sz w:val="28"/>
          <w:szCs w:val="28"/>
        </w:rPr>
        <w:t>Федерального закона от 27.07.2004 №79-ФЗ</w:t>
      </w:r>
      <w:r w:rsidR="00E377C2" w:rsidRPr="0021426A">
        <w:rPr>
          <w:sz w:val="28"/>
          <w:szCs w:val="28"/>
        </w:rPr>
        <w:br/>
      </w:r>
      <w:r w:rsidR="001A7997" w:rsidRPr="0021426A">
        <w:rPr>
          <w:sz w:val="28"/>
          <w:szCs w:val="28"/>
        </w:rPr>
        <w:t>«</w:t>
      </w:r>
      <w:r w:rsidR="008A5CE3" w:rsidRPr="0021426A">
        <w:rPr>
          <w:sz w:val="28"/>
          <w:szCs w:val="28"/>
        </w:rPr>
        <w:t>О государственной гражданской службе Российской Федерации</w:t>
      </w:r>
      <w:r w:rsidR="001A7997" w:rsidRPr="0021426A">
        <w:rPr>
          <w:sz w:val="28"/>
          <w:szCs w:val="28"/>
        </w:rPr>
        <w:t>»</w:t>
      </w:r>
      <w:r w:rsidRPr="0021426A">
        <w:rPr>
          <w:sz w:val="28"/>
          <w:szCs w:val="28"/>
        </w:rPr>
        <w:t>;</w:t>
      </w:r>
    </w:p>
    <w:p w:rsidR="00BC7DCF" w:rsidRPr="0021426A" w:rsidRDefault="00BC7DCF" w:rsidP="006D6874">
      <w:pPr>
        <w:pStyle w:val="6"/>
        <w:spacing w:line="360" w:lineRule="auto"/>
        <w:rPr>
          <w:sz w:val="28"/>
          <w:szCs w:val="28"/>
        </w:rPr>
      </w:pPr>
      <w:r w:rsidRPr="0021426A">
        <w:rPr>
          <w:sz w:val="28"/>
          <w:szCs w:val="28"/>
        </w:rPr>
        <w:lastRenderedPageBreak/>
        <w:t>п.</w:t>
      </w:r>
      <w:r w:rsidR="00E377C2" w:rsidRPr="0021426A">
        <w:rPr>
          <w:sz w:val="28"/>
          <w:szCs w:val="28"/>
        </w:rPr>
        <w:t xml:space="preserve"> </w:t>
      </w:r>
      <w:r w:rsidRPr="0021426A">
        <w:rPr>
          <w:sz w:val="28"/>
          <w:szCs w:val="28"/>
        </w:rPr>
        <w:t>1 ч.</w:t>
      </w:r>
      <w:r w:rsidR="00E377C2" w:rsidRPr="0021426A">
        <w:rPr>
          <w:sz w:val="28"/>
          <w:szCs w:val="28"/>
        </w:rPr>
        <w:t xml:space="preserve"> </w:t>
      </w:r>
      <w:r w:rsidRPr="0021426A">
        <w:rPr>
          <w:sz w:val="28"/>
          <w:szCs w:val="28"/>
        </w:rPr>
        <w:t>1 ст.</w:t>
      </w:r>
      <w:r w:rsidR="00E377C2" w:rsidRPr="0021426A">
        <w:rPr>
          <w:sz w:val="28"/>
          <w:szCs w:val="28"/>
        </w:rPr>
        <w:t xml:space="preserve"> </w:t>
      </w:r>
      <w:r w:rsidRPr="0021426A">
        <w:rPr>
          <w:sz w:val="28"/>
          <w:szCs w:val="28"/>
        </w:rPr>
        <w:t xml:space="preserve">6 </w:t>
      </w:r>
      <w:r w:rsidR="008A5CE3" w:rsidRPr="0021426A">
        <w:rPr>
          <w:sz w:val="28"/>
          <w:szCs w:val="28"/>
        </w:rPr>
        <w:t>Федерально</w:t>
      </w:r>
      <w:r w:rsidR="00E377C2" w:rsidRPr="0021426A">
        <w:rPr>
          <w:sz w:val="28"/>
          <w:szCs w:val="28"/>
        </w:rPr>
        <w:t>го закона от 27.07.2006 №152-ФЗ</w:t>
      </w:r>
      <w:r w:rsidR="00E377C2" w:rsidRPr="0021426A">
        <w:rPr>
          <w:sz w:val="28"/>
          <w:szCs w:val="28"/>
        </w:rPr>
        <w:br/>
      </w:r>
      <w:r w:rsidR="001A7997" w:rsidRPr="0021426A">
        <w:rPr>
          <w:sz w:val="28"/>
          <w:szCs w:val="28"/>
        </w:rPr>
        <w:t>«</w:t>
      </w:r>
      <w:r w:rsidR="008A5CE3" w:rsidRPr="0021426A">
        <w:rPr>
          <w:sz w:val="28"/>
          <w:szCs w:val="28"/>
        </w:rPr>
        <w:t>О персональных данных</w:t>
      </w:r>
      <w:r w:rsidR="001A7997" w:rsidRPr="0021426A">
        <w:rPr>
          <w:sz w:val="28"/>
          <w:szCs w:val="28"/>
        </w:rPr>
        <w:t>»</w:t>
      </w:r>
    </w:p>
    <w:p w:rsidR="00BC7DCF" w:rsidRPr="0021426A" w:rsidRDefault="00BC7DCF" w:rsidP="006D6874">
      <w:pPr>
        <w:pStyle w:val="40"/>
        <w:numPr>
          <w:ilvl w:val="0"/>
          <w:numId w:val="0"/>
        </w:numPr>
        <w:spacing w:line="360" w:lineRule="auto"/>
        <w:ind w:left="1728"/>
      </w:pPr>
      <w:r w:rsidRPr="0021426A">
        <w:t xml:space="preserve">в случаях, непосредственно связанных с вопросами трудовых отношений, должностные лица </w:t>
      </w:r>
      <w:r w:rsidR="00E377C2" w:rsidRPr="0021426A">
        <w:t>Агент</w:t>
      </w:r>
      <w:r w:rsidR="00905275" w:rsidRPr="0021426A">
        <w:t>ства</w:t>
      </w:r>
      <w:r w:rsidRPr="0021426A">
        <w:t xml:space="preserve"> вправе получать и обрабатывать данные о частной жизни претендентов </w:t>
      </w:r>
      <w:r w:rsidR="001E4ED6" w:rsidRPr="0021426A">
        <w:t xml:space="preserve">и кандидатов </w:t>
      </w:r>
      <w:r w:rsidRPr="0021426A">
        <w:t>на замещение вакантной должно</w:t>
      </w:r>
      <w:r w:rsidR="00E377C2" w:rsidRPr="0021426A">
        <w:t>сти гражданской службы только с</w:t>
      </w:r>
      <w:r w:rsidRPr="0021426A">
        <w:t xml:space="preserve"> их письменного согласия. </w:t>
      </w:r>
    </w:p>
    <w:p w:rsidR="00BC7DCF" w:rsidRPr="0021426A" w:rsidRDefault="00BC7DCF" w:rsidP="006D6874">
      <w:pPr>
        <w:pStyle w:val="40"/>
        <w:spacing w:line="360" w:lineRule="auto"/>
      </w:pPr>
      <w:r w:rsidRPr="0021426A">
        <w:t>Письменное согласие претендента на обработку его п</w:t>
      </w:r>
      <w:r w:rsidR="0021426A">
        <w:t xml:space="preserve">ерсональных данных оформляется </w:t>
      </w:r>
      <w:r w:rsidRPr="0021426A">
        <w:t>по указанному ниже образцу (Приложение №1/</w:t>
      </w:r>
      <w:r w:rsidR="001E4ED6" w:rsidRPr="0021426A">
        <w:t>3</w:t>
      </w:r>
      <w:r w:rsidR="00E377C2" w:rsidRPr="0021426A">
        <w:t xml:space="preserve"> к </w:t>
      </w:r>
      <w:r w:rsidRPr="0021426A">
        <w:t>настоящ</w:t>
      </w:r>
      <w:r w:rsidR="001E4ED6" w:rsidRPr="0021426A">
        <w:t>ей</w:t>
      </w:r>
      <w:r w:rsidRPr="0021426A">
        <w:t xml:space="preserve"> </w:t>
      </w:r>
      <w:r w:rsidR="001E4ED6" w:rsidRPr="0021426A">
        <w:t>Политике</w:t>
      </w:r>
      <w:r w:rsidRPr="0021426A">
        <w:rPr>
          <w:vertAlign w:val="superscript"/>
        </w:rPr>
        <w:footnoteReference w:id="112"/>
      </w:r>
      <w:r w:rsidRPr="0021426A">
        <w:t>) и хранится в личном деле до 3 лет</w:t>
      </w:r>
      <w:r w:rsidRPr="0021426A">
        <w:rPr>
          <w:vertAlign w:val="superscript"/>
        </w:rPr>
        <w:footnoteReference w:id="113"/>
      </w:r>
      <w:r w:rsidRPr="0021426A">
        <w:t>, если субъектом персональных данных данное согласие не будет в законном порядке отозвано</w:t>
      </w:r>
      <w:r w:rsidRPr="0021426A">
        <w:rPr>
          <w:vertAlign w:val="superscript"/>
        </w:rPr>
        <w:footnoteReference w:id="114"/>
      </w:r>
      <w:r w:rsidR="0021426A">
        <w:t>.</w:t>
      </w:r>
    </w:p>
    <w:p w:rsidR="00BC7DCF" w:rsidRPr="0021426A" w:rsidRDefault="00BC7DCF" w:rsidP="006D6874">
      <w:pPr>
        <w:pStyle w:val="40"/>
        <w:spacing w:line="360" w:lineRule="auto"/>
      </w:pPr>
      <w:r w:rsidRPr="0021426A">
        <w:t>В соответствии с ч.</w:t>
      </w:r>
      <w:r w:rsidR="00E377C2" w:rsidRPr="0021426A">
        <w:t xml:space="preserve"> </w:t>
      </w:r>
      <w:r w:rsidRPr="0021426A">
        <w:t>2 ст.</w:t>
      </w:r>
      <w:r w:rsidR="00E377C2" w:rsidRPr="0021426A">
        <w:t xml:space="preserve"> </w:t>
      </w:r>
      <w:r w:rsidRPr="0021426A">
        <w:t xml:space="preserve">9 </w:t>
      </w:r>
      <w:r w:rsidR="00E3518D" w:rsidRPr="0021426A">
        <w:t xml:space="preserve">Федерального закона от 27.07.2006 №152-ФЗ </w:t>
      </w:r>
      <w:r w:rsidR="001A7997" w:rsidRPr="0021426A">
        <w:t>«</w:t>
      </w:r>
      <w:r w:rsidR="00E3518D" w:rsidRPr="0021426A">
        <w:t>О персональных данных</w:t>
      </w:r>
      <w:r w:rsidR="001A7997" w:rsidRPr="0021426A">
        <w:t>»</w:t>
      </w:r>
      <w:r w:rsidR="00E377C2" w:rsidRPr="0021426A">
        <w:t xml:space="preserve"> </w:t>
      </w:r>
      <w:r w:rsidR="00E3518D" w:rsidRPr="0021426A">
        <w:t xml:space="preserve">претендент на замещение вакантной должности гражданской службы, не допущенный к участию в конкурсе, и кандидат, участвовавший в конкурсе, </w:t>
      </w:r>
      <w:r w:rsidRPr="0021426A">
        <w:t>вправе отозвать свое согласие на обработку его персональных данных. С этой целью претендент или кандидат заполняет заявление (Приложение №3</w:t>
      </w:r>
      <w:r w:rsidR="00E377C2" w:rsidRPr="0021426A">
        <w:t xml:space="preserve"> к</w:t>
      </w:r>
      <w:r w:rsidRPr="0021426A">
        <w:t xml:space="preserve"> настоящ</w:t>
      </w:r>
      <w:r w:rsidR="007F6E18" w:rsidRPr="0021426A">
        <w:t>ей Политике</w:t>
      </w:r>
      <w:r w:rsidRPr="0021426A">
        <w:t>) и передает</w:t>
      </w:r>
      <w:r w:rsidR="00A40A7B" w:rsidRPr="0021426A">
        <w:t xml:space="preserve"> в управление контрольно-правовой и кадровой работы Агентства, которое передает его руководителю Агентства</w:t>
      </w:r>
      <w:r w:rsidR="00B0251F" w:rsidRPr="0021426A">
        <w:t xml:space="preserve"> </w:t>
      </w:r>
      <w:r w:rsidRPr="0021426A">
        <w:t xml:space="preserve">для рассмотрения. </w:t>
      </w:r>
      <w:r w:rsidR="00A40A7B" w:rsidRPr="0021426A">
        <w:t>Руководитель Агентства</w:t>
      </w:r>
      <w:r w:rsidR="00B0251F" w:rsidRPr="0021426A">
        <w:t xml:space="preserve"> </w:t>
      </w:r>
      <w:r w:rsidR="001A7997" w:rsidRPr="0021426A">
        <w:t>или</w:t>
      </w:r>
      <w:r w:rsidRPr="0021426A">
        <w:t xml:space="preserve"> должностное лицо по его поручению перед рассмотрением заявления по существу обязан(о) разъяснить заявителю юридические </w:t>
      </w:r>
      <w:r w:rsidRPr="0021426A">
        <w:lastRenderedPageBreak/>
        <w:t>последствия отзыва согласия на обработку ПДн, а именно: в связи с тем, что в соответствии с:</w:t>
      </w:r>
    </w:p>
    <w:p w:rsidR="00BC7DCF" w:rsidRPr="0021426A" w:rsidRDefault="00BC7DCF" w:rsidP="006D6874">
      <w:pPr>
        <w:pStyle w:val="6"/>
        <w:spacing w:line="360" w:lineRule="auto"/>
        <w:rPr>
          <w:sz w:val="28"/>
          <w:szCs w:val="28"/>
        </w:rPr>
      </w:pPr>
      <w:r w:rsidRPr="0021426A">
        <w:rPr>
          <w:sz w:val="28"/>
          <w:szCs w:val="28"/>
        </w:rPr>
        <w:t>ст.</w:t>
      </w:r>
      <w:r w:rsidR="00A40A7B" w:rsidRPr="0021426A">
        <w:rPr>
          <w:sz w:val="28"/>
          <w:szCs w:val="28"/>
        </w:rPr>
        <w:t xml:space="preserve"> </w:t>
      </w:r>
      <w:r w:rsidRPr="0021426A">
        <w:rPr>
          <w:sz w:val="28"/>
          <w:szCs w:val="28"/>
        </w:rPr>
        <w:t xml:space="preserve">22 </w:t>
      </w:r>
      <w:r w:rsidR="00A40A7B" w:rsidRPr="0021426A">
        <w:rPr>
          <w:sz w:val="28"/>
          <w:szCs w:val="28"/>
        </w:rPr>
        <w:t>Федерального закона от 27.07.2004 № 79-ФЗ</w:t>
      </w:r>
      <w:r w:rsidR="00A40A7B" w:rsidRPr="0021426A">
        <w:rPr>
          <w:sz w:val="28"/>
          <w:szCs w:val="28"/>
        </w:rPr>
        <w:br/>
      </w:r>
      <w:r w:rsidR="001A7997" w:rsidRPr="0021426A">
        <w:rPr>
          <w:sz w:val="28"/>
          <w:szCs w:val="28"/>
        </w:rPr>
        <w:t>«</w:t>
      </w:r>
      <w:r w:rsidR="00161DE5" w:rsidRPr="0021426A">
        <w:rPr>
          <w:sz w:val="28"/>
          <w:szCs w:val="28"/>
        </w:rPr>
        <w:t>О государственной гражданской службе Российской Федерации</w:t>
      </w:r>
      <w:r w:rsidR="001A7997" w:rsidRPr="0021426A">
        <w:rPr>
          <w:sz w:val="28"/>
          <w:szCs w:val="28"/>
        </w:rPr>
        <w:t>»</w:t>
      </w:r>
      <w:r w:rsidRPr="0021426A">
        <w:rPr>
          <w:sz w:val="28"/>
          <w:szCs w:val="28"/>
        </w:rPr>
        <w:t>;</w:t>
      </w:r>
    </w:p>
    <w:p w:rsidR="00BC7DCF" w:rsidRPr="0021426A" w:rsidRDefault="00BC7DCF" w:rsidP="006D6874">
      <w:pPr>
        <w:pStyle w:val="6"/>
        <w:spacing w:line="360" w:lineRule="auto"/>
        <w:rPr>
          <w:sz w:val="28"/>
          <w:szCs w:val="28"/>
        </w:rPr>
      </w:pPr>
      <w:r w:rsidRPr="0021426A">
        <w:rPr>
          <w:sz w:val="28"/>
          <w:szCs w:val="28"/>
        </w:rPr>
        <w:t>ст.</w:t>
      </w:r>
      <w:r w:rsidR="00A40A7B" w:rsidRPr="0021426A">
        <w:rPr>
          <w:sz w:val="28"/>
          <w:szCs w:val="28"/>
        </w:rPr>
        <w:t xml:space="preserve"> </w:t>
      </w:r>
      <w:r w:rsidRPr="0021426A">
        <w:rPr>
          <w:sz w:val="28"/>
          <w:szCs w:val="28"/>
        </w:rPr>
        <w:t>7 и ст.</w:t>
      </w:r>
      <w:r w:rsidR="00A40A7B" w:rsidRPr="0021426A">
        <w:rPr>
          <w:sz w:val="28"/>
          <w:szCs w:val="28"/>
        </w:rPr>
        <w:t xml:space="preserve"> </w:t>
      </w:r>
      <w:r w:rsidRPr="0021426A">
        <w:rPr>
          <w:sz w:val="28"/>
          <w:szCs w:val="28"/>
        </w:rPr>
        <w:t xml:space="preserve">8 </w:t>
      </w:r>
      <w:r w:rsidR="00161DE5" w:rsidRPr="0021426A">
        <w:rPr>
          <w:sz w:val="28"/>
          <w:szCs w:val="28"/>
        </w:rPr>
        <w:t>Положения о конкурсе на замещение вакантной должности государственной гражданской службы Российской Федерации, ут</w:t>
      </w:r>
      <w:r w:rsidR="0021426A">
        <w:rPr>
          <w:sz w:val="28"/>
          <w:szCs w:val="28"/>
        </w:rPr>
        <w:t>вержденного Указом Президента Российской Федерации</w:t>
      </w:r>
      <w:r w:rsidR="00161DE5" w:rsidRPr="0021426A">
        <w:rPr>
          <w:sz w:val="28"/>
          <w:szCs w:val="28"/>
        </w:rPr>
        <w:t xml:space="preserve"> от 01.02.2005 №</w:t>
      </w:r>
      <w:r w:rsidR="0021426A">
        <w:rPr>
          <w:sz w:val="28"/>
          <w:szCs w:val="28"/>
        </w:rPr>
        <w:t xml:space="preserve"> </w:t>
      </w:r>
      <w:r w:rsidR="00161DE5" w:rsidRPr="0021426A">
        <w:rPr>
          <w:sz w:val="28"/>
          <w:szCs w:val="28"/>
        </w:rPr>
        <w:t>112</w:t>
      </w:r>
      <w:r w:rsidRPr="0021426A">
        <w:rPr>
          <w:sz w:val="28"/>
          <w:szCs w:val="28"/>
        </w:rPr>
        <w:t>;</w:t>
      </w:r>
    </w:p>
    <w:p w:rsidR="00BC7DCF" w:rsidRPr="0021426A" w:rsidRDefault="00BC7DCF" w:rsidP="006D6874">
      <w:pPr>
        <w:pStyle w:val="6"/>
        <w:spacing w:line="360" w:lineRule="auto"/>
        <w:rPr>
          <w:sz w:val="28"/>
          <w:szCs w:val="28"/>
        </w:rPr>
      </w:pPr>
      <w:r w:rsidRPr="0021426A">
        <w:rPr>
          <w:sz w:val="28"/>
          <w:szCs w:val="28"/>
        </w:rPr>
        <w:t>формой анкеты, подлежащей представлению в государственный орган, орган местного самоуправления, аппарат избирательной комиссии муниципального образования гражданином Российской Федерации, изъявившим желание участвовать в конкурсе на замещение вакантной должности государственной гражданской службы Российской Федерации, поступающим на государственную гражданскую службу Российской Федерации или на муниципальную службу в Российской Федерации, утвержденной распоряжением Правительства Российской Федерации от 26.05.2005 №</w:t>
      </w:r>
      <w:r w:rsidR="00A40A7B" w:rsidRPr="0021426A">
        <w:rPr>
          <w:sz w:val="28"/>
          <w:szCs w:val="28"/>
        </w:rPr>
        <w:t xml:space="preserve"> </w:t>
      </w:r>
      <w:r w:rsidRPr="0021426A">
        <w:rPr>
          <w:sz w:val="28"/>
          <w:szCs w:val="28"/>
        </w:rPr>
        <w:t>667-р</w:t>
      </w:r>
    </w:p>
    <w:p w:rsidR="00BC7DCF" w:rsidRPr="0021426A" w:rsidRDefault="00BC7DCF" w:rsidP="006D6874">
      <w:pPr>
        <w:pStyle w:val="40"/>
        <w:numPr>
          <w:ilvl w:val="0"/>
          <w:numId w:val="0"/>
        </w:numPr>
        <w:spacing w:line="360" w:lineRule="auto"/>
        <w:ind w:left="1728"/>
      </w:pPr>
      <w:r w:rsidRPr="0021426A">
        <w:t xml:space="preserve">и другими </w:t>
      </w:r>
      <w:r w:rsidR="00A40A7B" w:rsidRPr="0021426A">
        <w:t>нормативными правовыми актами,</w:t>
      </w:r>
      <w:r w:rsidRPr="0021426A">
        <w:t xml:space="preserve"> установлен перечень персональных данных претендентов и кандидатов, необходимых для их участия в конкурсе. Отзыв любого из персональных данных из утвержденного перечня делает невозможным участие претендента или кандидата в конкурсе.</w:t>
      </w:r>
    </w:p>
    <w:p w:rsidR="00BC7DCF" w:rsidRPr="0021426A" w:rsidRDefault="00BC7DCF" w:rsidP="0021426A">
      <w:pPr>
        <w:pStyle w:val="40"/>
        <w:spacing w:line="348" w:lineRule="auto"/>
        <w:ind w:left="1723" w:hanging="646"/>
      </w:pPr>
      <w:r w:rsidRPr="0021426A">
        <w:t>Если после разъяснения претендент или кандидат отказывается от своего заявления, то он в тек</w:t>
      </w:r>
      <w:r w:rsidR="009B553D" w:rsidRPr="0021426A">
        <w:t xml:space="preserve">сте заявления делает соответствующую </w:t>
      </w:r>
      <w:r w:rsidRPr="0021426A">
        <w:t xml:space="preserve">собственноручную запись, подтверждающую его отказ от заявления. После этого заявление передается в </w:t>
      </w:r>
      <w:r w:rsidR="009B553D" w:rsidRPr="0021426A">
        <w:t xml:space="preserve">управление контрольно-правовой </w:t>
      </w:r>
      <w:r w:rsidR="009B553D" w:rsidRPr="0021426A">
        <w:lastRenderedPageBreak/>
        <w:t>и кадровой работы Агентства</w:t>
      </w:r>
      <w:r w:rsidRPr="0021426A">
        <w:t xml:space="preserve"> дл</w:t>
      </w:r>
      <w:r w:rsidR="009B553D" w:rsidRPr="0021426A">
        <w:t>я приобщения в соответствующее дело.</w:t>
      </w:r>
    </w:p>
    <w:p w:rsidR="00BC7DCF" w:rsidRPr="0021426A" w:rsidRDefault="00BC7DCF" w:rsidP="0021426A">
      <w:pPr>
        <w:pStyle w:val="40"/>
        <w:spacing w:line="348" w:lineRule="auto"/>
        <w:ind w:left="1723" w:hanging="646"/>
      </w:pPr>
      <w:r w:rsidRPr="0021426A">
        <w:t xml:space="preserve">Если после разъяснения юридических последствий претендент или кандидат продолжает настаивать на своем заявлении об отзыве согласия на обработку всего перечня персональных данных, указанного в согласии, или в части любого из п.п. </w:t>
      </w:r>
      <w:r w:rsidR="009B553D" w:rsidRPr="0021426A">
        <w:t>5.2</w:t>
      </w:r>
      <w:r w:rsidR="00C56420" w:rsidRPr="0021426A">
        <w:t>.5</w:t>
      </w:r>
      <w:r w:rsidRPr="0021426A">
        <w:t xml:space="preserve">.1.- </w:t>
      </w:r>
      <w:r w:rsidR="009B553D" w:rsidRPr="0021426A">
        <w:t>5.2.</w:t>
      </w:r>
      <w:r w:rsidR="00C56420" w:rsidRPr="0021426A">
        <w:t>5</w:t>
      </w:r>
      <w:r w:rsidRPr="0021426A">
        <w:t>.20. настоящ</w:t>
      </w:r>
      <w:r w:rsidR="00C56420" w:rsidRPr="0021426A">
        <w:t>ей</w:t>
      </w:r>
      <w:r w:rsidRPr="0021426A">
        <w:t xml:space="preserve"> </w:t>
      </w:r>
      <w:r w:rsidR="00C56420" w:rsidRPr="0021426A">
        <w:t>Политики</w:t>
      </w:r>
      <w:r w:rsidRPr="0021426A">
        <w:t xml:space="preserve">, то </w:t>
      </w:r>
      <w:r w:rsidR="009B553D" w:rsidRPr="0021426A">
        <w:t>руководитель Агентства</w:t>
      </w:r>
      <w:r w:rsidRPr="0021426A">
        <w:t xml:space="preserve"> ставит на указанном заявлении ре</w:t>
      </w:r>
      <w:r w:rsidR="009B553D" w:rsidRPr="0021426A">
        <w:t>золюцию с указанием начальнику управления контрольно-правовой и кадровой работы Агентства</w:t>
      </w:r>
      <w:r w:rsidRPr="0021426A">
        <w:t xml:space="preserve"> о выдаче заявителю его письменного согласия на обработку персональных данных, прекращении обработки и уничтожения персональных данных заявителя в срок, установленный федеральными законами Р</w:t>
      </w:r>
      <w:r w:rsidR="0021426A">
        <w:t>оссийской Федерации</w:t>
      </w:r>
      <w:r w:rsidRPr="0021426A">
        <w:rPr>
          <w:vertAlign w:val="superscript"/>
        </w:rPr>
        <w:footnoteReference w:id="115"/>
      </w:r>
      <w:r w:rsidRPr="0021426A">
        <w:t xml:space="preserve">. Заявление (Приложение №3 к </w:t>
      </w:r>
      <w:r w:rsidR="00776D7E" w:rsidRPr="0021426A">
        <w:t>Политике</w:t>
      </w:r>
      <w:r w:rsidR="009B553D" w:rsidRPr="0021426A">
        <w:t xml:space="preserve">) передается </w:t>
      </w:r>
      <w:r w:rsidR="00C56420" w:rsidRPr="0021426A">
        <w:t xml:space="preserve">начальнику </w:t>
      </w:r>
      <w:r w:rsidR="009B553D" w:rsidRPr="0021426A">
        <w:t>управления контрольно-правовой и кадровой работы Агентства</w:t>
      </w:r>
      <w:r w:rsidRPr="0021426A">
        <w:t xml:space="preserve"> для исполнения резолюции.</w:t>
      </w:r>
    </w:p>
    <w:p w:rsidR="009B553D" w:rsidRPr="0021426A" w:rsidRDefault="00F036BE" w:rsidP="0021426A">
      <w:pPr>
        <w:pStyle w:val="40"/>
        <w:spacing w:line="348" w:lineRule="auto"/>
        <w:ind w:left="1723" w:hanging="646"/>
      </w:pPr>
      <w:r w:rsidRPr="0021426A">
        <w:t xml:space="preserve">Начальник </w:t>
      </w:r>
      <w:r w:rsidR="009B553D" w:rsidRPr="0021426A">
        <w:t>управления контрольно-правовой и кадровой работы Агентства</w:t>
      </w:r>
      <w:r w:rsidR="00BC7DCF" w:rsidRPr="0021426A">
        <w:t>, и</w:t>
      </w:r>
      <w:r w:rsidR="009B553D" w:rsidRPr="0021426A">
        <w:t xml:space="preserve">сполнив резолюцию, </w:t>
      </w:r>
      <w:r w:rsidR="00BC7DCF" w:rsidRPr="0021426A">
        <w:t xml:space="preserve">на бланке </w:t>
      </w:r>
      <w:r w:rsidR="009B553D" w:rsidRPr="0021426A">
        <w:t xml:space="preserve">письменного согласия заявителя </w:t>
      </w:r>
      <w:r w:rsidR="00BC7DCF" w:rsidRPr="0021426A">
        <w:t xml:space="preserve">на обработку его персональных данных (Приложение №1 к </w:t>
      </w:r>
      <w:r w:rsidR="00776D7E" w:rsidRPr="0021426A">
        <w:t>Политике</w:t>
      </w:r>
      <w:r w:rsidR="009B553D" w:rsidRPr="0021426A">
        <w:t>) ставит отметку:</w:t>
      </w:r>
    </w:p>
    <w:tbl>
      <w:tblPr>
        <w:tblStyle w:val="afc"/>
        <w:tblW w:w="0" w:type="auto"/>
        <w:tblInd w:w="1728" w:type="dxa"/>
        <w:tblLook w:val="04A0" w:firstRow="1" w:lastRow="0" w:firstColumn="1" w:lastColumn="0" w:noHBand="0" w:noVBand="1"/>
      </w:tblPr>
      <w:tblGrid>
        <w:gridCol w:w="8468"/>
      </w:tblGrid>
      <w:tr w:rsidR="009B553D" w:rsidRPr="0021426A" w:rsidTr="009B553D">
        <w:tc>
          <w:tcPr>
            <w:tcW w:w="10422" w:type="dxa"/>
          </w:tcPr>
          <w:p w:rsidR="009B553D" w:rsidRPr="0021426A" w:rsidRDefault="009B553D" w:rsidP="0021426A">
            <w:pPr>
              <w:pStyle w:val="10"/>
              <w:numPr>
                <w:ilvl w:val="0"/>
                <w:numId w:val="0"/>
              </w:numPr>
              <w:spacing w:line="348" w:lineRule="auto"/>
              <w:jc w:val="both"/>
              <w:rPr>
                <w:b w:val="0"/>
              </w:rPr>
            </w:pPr>
            <w:r w:rsidRPr="0021426A">
              <w:rPr>
                <w:b w:val="0"/>
              </w:rPr>
              <w:t>«Погашено на основании заявления (указывается фамилия, имя и отчество заявителя) от «___»______20___г. вх. №____.</w:t>
            </w:r>
          </w:p>
          <w:p w:rsidR="009B553D" w:rsidRPr="0021426A" w:rsidRDefault="009B553D" w:rsidP="0021426A">
            <w:pPr>
              <w:pStyle w:val="10"/>
              <w:numPr>
                <w:ilvl w:val="0"/>
                <w:numId w:val="0"/>
              </w:numPr>
              <w:spacing w:line="348" w:lineRule="auto"/>
              <w:jc w:val="both"/>
              <w:rPr>
                <w:b w:val="0"/>
              </w:rPr>
            </w:pPr>
            <w:r w:rsidRPr="0021426A">
              <w:rPr>
                <w:b w:val="0"/>
              </w:rPr>
              <w:t>Обработка персональных данных прекращена с «___»______20___г.</w:t>
            </w:r>
          </w:p>
          <w:p w:rsidR="009B553D" w:rsidRPr="0021426A" w:rsidRDefault="009B553D" w:rsidP="0021426A">
            <w:pPr>
              <w:pStyle w:val="10"/>
              <w:numPr>
                <w:ilvl w:val="0"/>
                <w:numId w:val="0"/>
              </w:numPr>
              <w:spacing w:line="348" w:lineRule="auto"/>
              <w:jc w:val="both"/>
              <w:rPr>
                <w:b w:val="0"/>
              </w:rPr>
            </w:pPr>
            <w:r w:rsidRPr="0021426A">
              <w:rPr>
                <w:b w:val="0"/>
              </w:rPr>
              <w:t>Материальные носители персональных данных переданы заявителю «___»______20___г.</w:t>
            </w:r>
          </w:p>
          <w:p w:rsidR="009B553D" w:rsidRPr="0021426A" w:rsidRDefault="009B553D" w:rsidP="0021426A">
            <w:pPr>
              <w:pStyle w:val="10"/>
              <w:numPr>
                <w:ilvl w:val="0"/>
                <w:numId w:val="0"/>
              </w:numPr>
              <w:spacing w:line="348" w:lineRule="auto"/>
              <w:jc w:val="both"/>
              <w:rPr>
                <w:b w:val="0"/>
              </w:rPr>
            </w:pPr>
            <w:r w:rsidRPr="0021426A">
              <w:rPr>
                <w:b w:val="0"/>
              </w:rPr>
              <w:t>Начальник управления контрольно-</w:t>
            </w:r>
          </w:p>
          <w:p w:rsidR="009B553D" w:rsidRPr="0021426A" w:rsidRDefault="009B553D" w:rsidP="009B553D">
            <w:pPr>
              <w:pStyle w:val="10"/>
              <w:numPr>
                <w:ilvl w:val="0"/>
                <w:numId w:val="0"/>
              </w:numPr>
              <w:spacing w:line="360" w:lineRule="auto"/>
              <w:jc w:val="both"/>
              <w:rPr>
                <w:b w:val="0"/>
              </w:rPr>
            </w:pPr>
            <w:r w:rsidRPr="0021426A">
              <w:rPr>
                <w:b w:val="0"/>
              </w:rPr>
              <w:t>правовой и кадровой работы Агентства        ПОДПИСЬ         Ф.И.О.</w:t>
            </w:r>
          </w:p>
        </w:tc>
      </w:tr>
    </w:tbl>
    <w:p w:rsidR="00BC7DCF" w:rsidRPr="0021426A" w:rsidRDefault="00BC7DCF" w:rsidP="009B553D">
      <w:pPr>
        <w:pStyle w:val="40"/>
        <w:numPr>
          <w:ilvl w:val="0"/>
          <w:numId w:val="0"/>
        </w:numPr>
        <w:spacing w:line="360" w:lineRule="auto"/>
        <w:ind w:left="1728"/>
      </w:pPr>
      <w:r w:rsidRPr="0021426A">
        <w:t>Ука</w:t>
      </w:r>
      <w:r w:rsidR="009B553D" w:rsidRPr="0021426A">
        <w:t xml:space="preserve">занная отметка скрепляется </w:t>
      </w:r>
      <w:r w:rsidRPr="0021426A">
        <w:t xml:space="preserve">печатью </w:t>
      </w:r>
      <w:r w:rsidR="009B553D" w:rsidRPr="0021426A">
        <w:t>Агент</w:t>
      </w:r>
      <w:r w:rsidR="00F036BE" w:rsidRPr="0021426A">
        <w:t>ства</w:t>
      </w:r>
      <w:r w:rsidRPr="0021426A">
        <w:t>.</w:t>
      </w:r>
    </w:p>
    <w:p w:rsidR="00205512" w:rsidRPr="0021426A" w:rsidRDefault="00BC7DCF" w:rsidP="006D6874">
      <w:pPr>
        <w:pStyle w:val="40"/>
        <w:spacing w:line="360" w:lineRule="auto"/>
      </w:pPr>
      <w:r w:rsidRPr="0021426A">
        <w:lastRenderedPageBreak/>
        <w:t xml:space="preserve">Кроме того, </w:t>
      </w:r>
      <w:r w:rsidR="00776D7E" w:rsidRPr="0021426A">
        <w:t xml:space="preserve">начальник </w:t>
      </w:r>
      <w:r w:rsidR="009B553D" w:rsidRPr="0021426A">
        <w:t>управления контрольно-правовой и кадровой работы Агентства</w:t>
      </w:r>
      <w:r w:rsidR="00776D7E" w:rsidRPr="0021426A">
        <w:t xml:space="preserve"> </w:t>
      </w:r>
      <w:r w:rsidRPr="0021426A">
        <w:t xml:space="preserve">на заявлении (Приложение №3 к </w:t>
      </w:r>
      <w:r w:rsidR="00776D7E" w:rsidRPr="0021426A">
        <w:t>Политике</w:t>
      </w:r>
      <w:r w:rsidRPr="0021426A">
        <w:t>) ставит отметку:</w:t>
      </w:r>
    </w:p>
    <w:tbl>
      <w:tblPr>
        <w:tblStyle w:val="afc"/>
        <w:tblW w:w="0" w:type="auto"/>
        <w:tblInd w:w="1728" w:type="dxa"/>
        <w:tblLook w:val="04A0" w:firstRow="1" w:lastRow="0" w:firstColumn="1" w:lastColumn="0" w:noHBand="0" w:noVBand="1"/>
      </w:tblPr>
      <w:tblGrid>
        <w:gridCol w:w="8468"/>
      </w:tblGrid>
      <w:tr w:rsidR="00205512" w:rsidRPr="0021426A" w:rsidTr="00205512">
        <w:tc>
          <w:tcPr>
            <w:tcW w:w="10422" w:type="dxa"/>
          </w:tcPr>
          <w:p w:rsidR="00205512" w:rsidRPr="0021426A" w:rsidRDefault="00205512" w:rsidP="00205512">
            <w:pPr>
              <w:pStyle w:val="10"/>
              <w:numPr>
                <w:ilvl w:val="0"/>
                <w:numId w:val="0"/>
              </w:numPr>
              <w:spacing w:line="360" w:lineRule="auto"/>
              <w:jc w:val="both"/>
              <w:rPr>
                <w:b w:val="0"/>
              </w:rPr>
            </w:pPr>
            <w:r w:rsidRPr="0021426A">
              <w:rPr>
                <w:b w:val="0"/>
              </w:rPr>
              <w:t>«Согласие на обработку персональных данных (указывается фамилия имя и отчество заявителя) погашено.</w:t>
            </w:r>
          </w:p>
          <w:p w:rsidR="00205512" w:rsidRPr="0021426A" w:rsidRDefault="00205512" w:rsidP="00205512">
            <w:pPr>
              <w:pStyle w:val="10"/>
              <w:numPr>
                <w:ilvl w:val="0"/>
                <w:numId w:val="0"/>
              </w:numPr>
              <w:spacing w:line="360" w:lineRule="auto"/>
              <w:jc w:val="both"/>
              <w:rPr>
                <w:b w:val="0"/>
              </w:rPr>
            </w:pPr>
            <w:r w:rsidRPr="0021426A">
              <w:rPr>
                <w:b w:val="0"/>
              </w:rPr>
              <w:t>Обработка персональных данных прекращена с «___»______20___г.</w:t>
            </w:r>
          </w:p>
          <w:p w:rsidR="00205512" w:rsidRPr="0021426A" w:rsidRDefault="00205512" w:rsidP="00205512">
            <w:pPr>
              <w:pStyle w:val="10"/>
              <w:numPr>
                <w:ilvl w:val="0"/>
                <w:numId w:val="0"/>
              </w:numPr>
              <w:spacing w:line="360" w:lineRule="auto"/>
              <w:jc w:val="both"/>
              <w:rPr>
                <w:b w:val="0"/>
              </w:rPr>
            </w:pPr>
            <w:r w:rsidRPr="0021426A">
              <w:rPr>
                <w:b w:val="0"/>
              </w:rPr>
              <w:t>Материальные носители персональных данных переданы заявителю «___»______20___г.</w:t>
            </w:r>
          </w:p>
          <w:p w:rsidR="00205512" w:rsidRPr="0021426A" w:rsidRDefault="00205512" w:rsidP="00205512">
            <w:pPr>
              <w:pStyle w:val="10"/>
              <w:numPr>
                <w:ilvl w:val="0"/>
                <w:numId w:val="0"/>
              </w:numPr>
              <w:spacing w:line="360" w:lineRule="auto"/>
              <w:jc w:val="both"/>
              <w:rPr>
                <w:b w:val="0"/>
              </w:rPr>
            </w:pPr>
            <w:r w:rsidRPr="0021426A">
              <w:rPr>
                <w:b w:val="0"/>
              </w:rPr>
              <w:t>Начальник управления контрольно-</w:t>
            </w:r>
          </w:p>
          <w:p w:rsidR="00205512" w:rsidRPr="0021426A" w:rsidRDefault="00205512" w:rsidP="00205512">
            <w:pPr>
              <w:pStyle w:val="40"/>
              <w:numPr>
                <w:ilvl w:val="0"/>
                <w:numId w:val="0"/>
              </w:numPr>
              <w:spacing w:line="360" w:lineRule="auto"/>
            </w:pPr>
            <w:r w:rsidRPr="0021426A">
              <w:t>правовой и кадровой работы Агентства        ПОДПИСЬ         Ф.И.О.</w:t>
            </w:r>
          </w:p>
        </w:tc>
      </w:tr>
    </w:tbl>
    <w:p w:rsidR="00BC7DCF" w:rsidRPr="0021426A" w:rsidRDefault="00205512" w:rsidP="00205512">
      <w:pPr>
        <w:pStyle w:val="40"/>
        <w:numPr>
          <w:ilvl w:val="0"/>
          <w:numId w:val="0"/>
        </w:numPr>
        <w:spacing w:line="360" w:lineRule="auto"/>
        <w:ind w:left="1728"/>
      </w:pPr>
      <w:r w:rsidRPr="0021426A">
        <w:t>и</w:t>
      </w:r>
      <w:r w:rsidR="00BC7DCF" w:rsidRPr="0021426A">
        <w:t xml:space="preserve"> передает </w:t>
      </w:r>
      <w:r w:rsidR="0037427F" w:rsidRPr="0021426A">
        <w:t xml:space="preserve">начальнику </w:t>
      </w:r>
      <w:r w:rsidRPr="0021426A">
        <w:t xml:space="preserve">управления документационного и материально-технического обеспечения Агентства </w:t>
      </w:r>
      <w:r w:rsidR="00BC7DCF" w:rsidRPr="0021426A">
        <w:t>бланк письменного согласия заявителя на обработку его персональных данных (Приложение №1/</w:t>
      </w:r>
      <w:r w:rsidR="00CA7CB4" w:rsidRPr="0021426A">
        <w:t>3</w:t>
      </w:r>
      <w:r w:rsidR="00BC7DCF" w:rsidRPr="0021426A">
        <w:t xml:space="preserve"> к </w:t>
      </w:r>
      <w:r w:rsidR="00CA7CB4" w:rsidRPr="0021426A">
        <w:t>Политике</w:t>
      </w:r>
      <w:r w:rsidR="00BC7DCF" w:rsidRPr="0021426A">
        <w:t>) для его направления и</w:t>
      </w:r>
      <w:r w:rsidRPr="0021426A">
        <w:t>ли личного вручения заявителю.</w:t>
      </w:r>
    </w:p>
    <w:p w:rsidR="00BC7DCF" w:rsidRPr="0021426A" w:rsidRDefault="00BC7DCF" w:rsidP="006D6874">
      <w:pPr>
        <w:pStyle w:val="40"/>
        <w:spacing w:line="360" w:lineRule="auto"/>
      </w:pPr>
      <w:r w:rsidRPr="0021426A">
        <w:t>Бланк письменного согласия заявителя на обработку его персональных данных (Приложение №1/</w:t>
      </w:r>
      <w:r w:rsidR="00291FF0" w:rsidRPr="0021426A">
        <w:t>3</w:t>
      </w:r>
      <w:r w:rsidRPr="0021426A">
        <w:t xml:space="preserve"> к </w:t>
      </w:r>
      <w:r w:rsidR="00291FF0" w:rsidRPr="0021426A">
        <w:t>Политике</w:t>
      </w:r>
      <w:r w:rsidRPr="0021426A">
        <w:t xml:space="preserve">) </w:t>
      </w:r>
      <w:r w:rsidR="00E1006B">
        <w:t>специалист</w:t>
      </w:r>
      <w:r w:rsidR="001A2B66" w:rsidRPr="0021426A">
        <w:t xml:space="preserve">ами </w:t>
      </w:r>
      <w:r w:rsidR="00205512" w:rsidRPr="0021426A">
        <w:t>управления документационного и материально-технического обеспечения Агентства</w:t>
      </w:r>
      <w:r w:rsidRPr="0021426A">
        <w:t xml:space="preserve"> направляется заявителю по почте заказным письмом с уведомлением </w:t>
      </w:r>
      <w:r w:rsidR="00B34874" w:rsidRPr="0021426A">
        <w:t>о вручении или вручается лично.</w:t>
      </w:r>
    </w:p>
    <w:p w:rsidR="00291FF0" w:rsidRPr="0021426A" w:rsidRDefault="003065D0" w:rsidP="006D6874">
      <w:pPr>
        <w:pStyle w:val="40"/>
        <w:spacing w:line="360" w:lineRule="auto"/>
      </w:pPr>
      <w:r w:rsidRPr="0021426A">
        <w:t>П</w:t>
      </w:r>
      <w:r w:rsidR="00291FF0" w:rsidRPr="0021426A">
        <w:t>ретендент</w:t>
      </w:r>
      <w:r w:rsidRPr="0021426A">
        <w:t>ы</w:t>
      </w:r>
      <w:r w:rsidR="00291FF0" w:rsidRPr="0021426A">
        <w:t xml:space="preserve"> на замещение вакантной должности гражданской службы, не допущенны</w:t>
      </w:r>
      <w:r w:rsidRPr="0021426A">
        <w:t>е</w:t>
      </w:r>
      <w:r w:rsidR="00291FF0" w:rsidRPr="0021426A">
        <w:t xml:space="preserve"> к участию в конкурсе, и кандидат</w:t>
      </w:r>
      <w:r w:rsidRPr="0021426A">
        <w:t>ы</w:t>
      </w:r>
      <w:r w:rsidR="00291FF0" w:rsidRPr="0021426A">
        <w:t>, участвовавши</w:t>
      </w:r>
      <w:r w:rsidRPr="0021426A">
        <w:t>е</w:t>
      </w:r>
      <w:r w:rsidR="00291FF0" w:rsidRPr="0021426A">
        <w:t xml:space="preserve"> в конкурсе</w:t>
      </w:r>
      <w:r w:rsidRPr="0021426A">
        <w:t xml:space="preserve">, также могут обратиться в </w:t>
      </w:r>
      <w:r w:rsidR="00B34874" w:rsidRPr="0021426A">
        <w:t>Агент</w:t>
      </w:r>
      <w:r w:rsidRPr="0021426A">
        <w:t xml:space="preserve">ство в порядке п.6.4.5.3 настоящей Политики. Согласие </w:t>
      </w:r>
      <w:r w:rsidR="00247490" w:rsidRPr="0021426A">
        <w:t xml:space="preserve">указанных субъектов </w:t>
      </w:r>
      <w:r w:rsidR="00BC7DCF" w:rsidRPr="0021426A">
        <w:t xml:space="preserve">на обработку </w:t>
      </w:r>
      <w:r w:rsidR="00247490" w:rsidRPr="0021426A">
        <w:t>их</w:t>
      </w:r>
      <w:r w:rsidR="00BC7DCF" w:rsidRPr="0021426A">
        <w:t xml:space="preserve"> персональных данных (Приложение №1/</w:t>
      </w:r>
      <w:r w:rsidR="00291FF0" w:rsidRPr="0021426A">
        <w:t>3</w:t>
      </w:r>
      <w:r w:rsidR="00BC7DCF" w:rsidRPr="0021426A">
        <w:t xml:space="preserve"> к </w:t>
      </w:r>
      <w:r w:rsidR="00291FF0" w:rsidRPr="0021426A">
        <w:t>Политике</w:t>
      </w:r>
      <w:r w:rsidR="00BC7DCF" w:rsidRPr="0021426A">
        <w:t>)</w:t>
      </w:r>
      <w:r w:rsidRPr="0021426A">
        <w:t xml:space="preserve"> должно быть </w:t>
      </w:r>
      <w:r w:rsidR="00247490" w:rsidRPr="0021426A">
        <w:t>им</w:t>
      </w:r>
      <w:r w:rsidRPr="0021426A">
        <w:t xml:space="preserve"> вручено в соответствии с п.6.4.5.8 настоящей Политики.</w:t>
      </w:r>
    </w:p>
    <w:p w:rsidR="009C2263" w:rsidRPr="0021426A" w:rsidRDefault="009C2263" w:rsidP="009C2263">
      <w:pPr>
        <w:pStyle w:val="3c"/>
        <w:spacing w:line="360" w:lineRule="auto"/>
      </w:pPr>
      <w:r w:rsidRPr="0021426A">
        <w:t xml:space="preserve">Получение Агентством согласия </w:t>
      </w:r>
      <w:r>
        <w:t xml:space="preserve">директоров областных казенных учреждений – центров занятости населения Сахалинской области </w:t>
      </w:r>
      <w:r>
        <w:lastRenderedPageBreak/>
        <w:t xml:space="preserve">(подведомственные учреждения) </w:t>
      </w:r>
      <w:r w:rsidRPr="0021426A">
        <w:t>на обработку их персональных данных и порядок отзыва ранее данного согласия на обработку ПДн</w:t>
      </w:r>
    </w:p>
    <w:p w:rsidR="009C2263" w:rsidRPr="0021426A" w:rsidRDefault="009C2263" w:rsidP="009C2263">
      <w:pPr>
        <w:pStyle w:val="33"/>
        <w:numPr>
          <w:ilvl w:val="0"/>
          <w:numId w:val="0"/>
        </w:numPr>
        <w:spacing w:line="360" w:lineRule="auto"/>
        <w:ind w:left="1224"/>
      </w:pPr>
    </w:p>
    <w:p w:rsidR="009C2263" w:rsidRPr="0021426A" w:rsidRDefault="009C2263" w:rsidP="009C2263">
      <w:pPr>
        <w:pStyle w:val="40"/>
        <w:spacing w:line="360" w:lineRule="auto"/>
      </w:pPr>
      <w:r w:rsidRPr="0021426A">
        <w:t>В соответствии с:</w:t>
      </w:r>
    </w:p>
    <w:p w:rsidR="009C2263" w:rsidRPr="0021426A" w:rsidRDefault="009C2263" w:rsidP="009C2263">
      <w:pPr>
        <w:pStyle w:val="6"/>
        <w:spacing w:line="360" w:lineRule="auto"/>
        <w:rPr>
          <w:sz w:val="28"/>
          <w:szCs w:val="28"/>
        </w:rPr>
      </w:pPr>
      <w:r w:rsidRPr="0021426A">
        <w:rPr>
          <w:sz w:val="28"/>
          <w:szCs w:val="28"/>
        </w:rPr>
        <w:t>ст. 23 и ст. 24 Конституции Российской Федерации;</w:t>
      </w:r>
    </w:p>
    <w:p w:rsidR="009C2263" w:rsidRPr="0021426A" w:rsidRDefault="009C2263" w:rsidP="009C2263">
      <w:pPr>
        <w:pStyle w:val="6"/>
        <w:spacing w:line="360" w:lineRule="auto"/>
        <w:rPr>
          <w:sz w:val="28"/>
          <w:szCs w:val="28"/>
        </w:rPr>
      </w:pPr>
      <w:r w:rsidRPr="0021426A">
        <w:rPr>
          <w:sz w:val="28"/>
          <w:szCs w:val="28"/>
        </w:rPr>
        <w:t>ч. 3 ст. 86 Трудового кодекса Российской Федерации от 30.12.2001 № 197-ФЗ;</w:t>
      </w:r>
    </w:p>
    <w:p w:rsidR="009C2263" w:rsidRPr="0021426A" w:rsidRDefault="009C2263" w:rsidP="009C2263">
      <w:pPr>
        <w:pStyle w:val="6"/>
        <w:spacing w:line="360" w:lineRule="auto"/>
        <w:rPr>
          <w:sz w:val="28"/>
          <w:szCs w:val="28"/>
        </w:rPr>
      </w:pPr>
      <w:r w:rsidRPr="0021426A">
        <w:rPr>
          <w:sz w:val="28"/>
          <w:szCs w:val="28"/>
        </w:rPr>
        <w:t xml:space="preserve"> п. 1.ч. 1 ст. 6 и ч. 4 ст. 9 Федерального закона от 27.07.2006</w:t>
      </w:r>
      <w:r w:rsidRPr="0021426A">
        <w:rPr>
          <w:sz w:val="28"/>
          <w:szCs w:val="28"/>
        </w:rPr>
        <w:br/>
        <w:t>№ 152-ФЗ «О персональных данных»</w:t>
      </w:r>
    </w:p>
    <w:p w:rsidR="009C2263" w:rsidRPr="0021426A" w:rsidRDefault="009C2263" w:rsidP="009C2263">
      <w:pPr>
        <w:pStyle w:val="40"/>
        <w:numPr>
          <w:ilvl w:val="0"/>
          <w:numId w:val="0"/>
        </w:numPr>
        <w:spacing w:line="360" w:lineRule="auto"/>
        <w:ind w:left="1728"/>
      </w:pPr>
      <w:r w:rsidRPr="0021426A">
        <w:t xml:space="preserve">в случаях, непосредственно связанных с вопросами трудовых отношений, должностные лица Агентства вправе получать и обрабатывать данные о частной жизни </w:t>
      </w:r>
      <w:r>
        <w:t>директора</w:t>
      </w:r>
      <w:r w:rsidRPr="0021426A">
        <w:t xml:space="preserve"> только с его письменного согласия. </w:t>
      </w:r>
    </w:p>
    <w:p w:rsidR="009C2263" w:rsidRPr="0021426A" w:rsidRDefault="009C2263" w:rsidP="009C2263">
      <w:pPr>
        <w:pStyle w:val="40"/>
        <w:spacing w:line="360" w:lineRule="auto"/>
      </w:pPr>
      <w:r w:rsidRPr="0021426A">
        <w:t xml:space="preserve">Письменное согласие </w:t>
      </w:r>
      <w:r>
        <w:t xml:space="preserve">директора </w:t>
      </w:r>
      <w:r w:rsidRPr="0021426A">
        <w:t>на обработку его пе</w:t>
      </w:r>
      <w:r>
        <w:t xml:space="preserve">рсональных данных оформляется </w:t>
      </w:r>
      <w:r w:rsidRPr="0021426A">
        <w:t xml:space="preserve">по указанному ниже образцу (Приложение №1/1 к настоящей Политике) и хранится в личном деле </w:t>
      </w:r>
      <w:r>
        <w:t>директора</w:t>
      </w:r>
      <w:r w:rsidRPr="0021426A">
        <w:rPr>
          <w:rStyle w:val="aff3"/>
        </w:rPr>
        <w:footnoteReference w:id="116"/>
      </w:r>
      <w:r w:rsidRPr="0021426A">
        <w:t xml:space="preserve"> срок, установленный законом</w:t>
      </w:r>
      <w:r w:rsidRPr="0021426A">
        <w:rPr>
          <w:vertAlign w:val="superscript"/>
        </w:rPr>
        <w:footnoteReference w:id="117"/>
      </w:r>
      <w:r w:rsidRPr="0021426A">
        <w:t>, если субъектом персональных данных данное согласие не будет в законном порядке отозвано.</w:t>
      </w:r>
    </w:p>
    <w:p w:rsidR="009C2263" w:rsidRPr="0021426A" w:rsidRDefault="009C2263" w:rsidP="009C2263">
      <w:pPr>
        <w:pStyle w:val="40"/>
        <w:spacing w:line="360" w:lineRule="auto"/>
      </w:pPr>
      <w:r w:rsidRPr="0021426A">
        <w:t xml:space="preserve">В соответствии с ч. 2 ст. 9 Федерального закона от 27.07.2006 </w:t>
      </w:r>
      <w:r w:rsidRPr="0021426A">
        <w:br/>
        <w:t xml:space="preserve">№ 152-ФЗ «О персональных данных» </w:t>
      </w:r>
      <w:r>
        <w:t>директор</w:t>
      </w:r>
      <w:r w:rsidRPr="0021426A">
        <w:t xml:space="preserve"> вправе отозвать свое согласие на обработку своих пер</w:t>
      </w:r>
      <w:r>
        <w:t xml:space="preserve">сональных данных. С этой целью директор </w:t>
      </w:r>
      <w:r w:rsidRPr="0021426A">
        <w:t xml:space="preserve">заполняет заявление (Приложение №3 к настоящей Политике). Данное заявление передается в управление контрольно-правовой и кадровой работы Агентства, которое передает указанное заявление руководителю Агентства для рассмотрения. Руководитель </w:t>
      </w:r>
      <w:r w:rsidRPr="0021426A">
        <w:lastRenderedPageBreak/>
        <w:t>Агентства, или должностное лицо по поручению руководителя Агентства перед рассмотрением заявления по существу обязан(о) разъяснить заявителю юридические последствия отзыва согласия на обработку ПДн.</w:t>
      </w:r>
    </w:p>
    <w:p w:rsidR="009C2263" w:rsidRPr="0021426A" w:rsidRDefault="009C2263" w:rsidP="009C2263">
      <w:pPr>
        <w:pStyle w:val="40"/>
        <w:spacing w:line="360" w:lineRule="auto"/>
      </w:pPr>
      <w:r w:rsidRPr="0021426A">
        <w:t xml:space="preserve">Юридические последствия отзыва </w:t>
      </w:r>
      <w:r w:rsidR="00107B49">
        <w:t>директор</w:t>
      </w:r>
      <w:r w:rsidRPr="0021426A">
        <w:t>ом ранее данного согласия на обработку персональных данных:</w:t>
      </w:r>
    </w:p>
    <w:p w:rsidR="009C2263" w:rsidRPr="0021426A" w:rsidRDefault="009C2263" w:rsidP="009C2263">
      <w:pPr>
        <w:pStyle w:val="50"/>
        <w:spacing w:line="360" w:lineRule="auto"/>
      </w:pPr>
      <w:r w:rsidRPr="0021426A">
        <w:t xml:space="preserve">Если </w:t>
      </w:r>
      <w:r>
        <w:t>директор</w:t>
      </w:r>
      <w:r w:rsidRPr="0021426A">
        <w:t xml:space="preserve"> подал заявление об отзыве согласия на обработку персональных данных, предусмотренных п.5.2.</w:t>
      </w:r>
      <w:r w:rsidR="00A80AA3">
        <w:t>6</w:t>
      </w:r>
      <w:r w:rsidRPr="0021426A">
        <w:t>.1</w:t>
      </w:r>
      <w:r w:rsidRPr="0021426A">
        <w:rPr>
          <w:rStyle w:val="aff3"/>
        </w:rPr>
        <w:footnoteReference w:id="118"/>
      </w:r>
      <w:r w:rsidRPr="0021426A">
        <w:t>, п.5.2.</w:t>
      </w:r>
      <w:r w:rsidR="00A80AA3">
        <w:t>6</w:t>
      </w:r>
      <w:r w:rsidRPr="0021426A">
        <w:t>.6</w:t>
      </w:r>
      <w:r w:rsidRPr="0021426A">
        <w:rPr>
          <w:rStyle w:val="aff3"/>
        </w:rPr>
        <w:footnoteReference w:id="119"/>
      </w:r>
      <w:r w:rsidRPr="0021426A">
        <w:t xml:space="preserve"> и п.5.2.</w:t>
      </w:r>
      <w:r w:rsidR="00A80AA3">
        <w:t>6</w:t>
      </w:r>
      <w:r w:rsidRPr="0021426A">
        <w:t>.1</w:t>
      </w:r>
      <w:r w:rsidR="00A80AA3">
        <w:t>4</w:t>
      </w:r>
      <w:r w:rsidRPr="0021426A">
        <w:rPr>
          <w:rStyle w:val="aff3"/>
        </w:rPr>
        <w:footnoteReference w:id="120"/>
      </w:r>
      <w:r w:rsidRPr="0021426A">
        <w:t xml:space="preserve"> настоящей Политики, то руководитель Агентства или должностное лицо по поручению руководителя Агентства обязан(о) разъяснить субъекту ПДн следующее:</w:t>
      </w:r>
      <w:r w:rsidRPr="0021426A">
        <w:br/>
        <w:t>т.к. персональные данные, указанные в п.</w:t>
      </w:r>
      <w:r w:rsidRPr="0021426A">
        <w:rPr>
          <w:color w:val="7030A0"/>
        </w:rPr>
        <w:t xml:space="preserve"> </w:t>
      </w:r>
      <w:r w:rsidRPr="0021426A">
        <w:t>5.2.</w:t>
      </w:r>
      <w:r w:rsidR="00A80AA3">
        <w:t>6</w:t>
      </w:r>
      <w:r w:rsidRPr="0021426A">
        <w:t>.1, п. 5.2.</w:t>
      </w:r>
      <w:r w:rsidR="00A80AA3">
        <w:t>6</w:t>
      </w:r>
      <w:r w:rsidRPr="0021426A">
        <w:t>.</w:t>
      </w:r>
      <w:r>
        <w:t xml:space="preserve">6 и </w:t>
      </w:r>
      <w:r w:rsidRPr="0021426A">
        <w:t>п.5.2.</w:t>
      </w:r>
      <w:r w:rsidR="00A80AA3">
        <w:t>6</w:t>
      </w:r>
      <w:r w:rsidRPr="0021426A">
        <w:t>.1</w:t>
      </w:r>
      <w:r w:rsidR="00A80AA3">
        <w:t>4</w:t>
      </w:r>
      <w:r w:rsidRPr="0021426A">
        <w:t xml:space="preserve"> настоящей Политики, входят в обязательный перечень персональных данных, необходимых для заключения трудового договора, установленный ст. 57 Трудового кодекса Российской Федерации от 30.12.2001 № 197-ФЗ, то отзыв субъектом согласия на обработку указанных персональных данных делает невозможным продолжение его тру</w:t>
      </w:r>
      <w:r w:rsidR="00CB6BC8">
        <w:t>довых отношений с работодателем</w:t>
      </w:r>
      <w:r w:rsidRPr="0021426A">
        <w:rPr>
          <w:rStyle w:val="aff3"/>
        </w:rPr>
        <w:footnoteReference w:id="121"/>
      </w:r>
      <w:r w:rsidRPr="0021426A">
        <w:t>.</w:t>
      </w:r>
    </w:p>
    <w:p w:rsidR="009C2263" w:rsidRPr="0021426A" w:rsidRDefault="009C2263" w:rsidP="009C2263">
      <w:pPr>
        <w:pStyle w:val="50"/>
        <w:spacing w:line="360" w:lineRule="auto"/>
      </w:pPr>
      <w:r w:rsidRPr="0021426A">
        <w:lastRenderedPageBreak/>
        <w:t xml:space="preserve">Трудовой договор не может быть расторгнут </w:t>
      </w:r>
      <w:r>
        <w:t xml:space="preserve">на основании </w:t>
      </w:r>
      <w:r w:rsidRPr="0021426A">
        <w:t xml:space="preserve">отзыва </w:t>
      </w:r>
      <w:r w:rsidR="00B51F2F">
        <w:t>директором</w:t>
      </w:r>
      <w:r w:rsidRPr="0021426A">
        <w:t xml:space="preserve"> ранее данного согласия на обработку персональных данных, в части указанных в п.п. 5.2.</w:t>
      </w:r>
      <w:r w:rsidR="00A13701">
        <w:t>6</w:t>
      </w:r>
      <w:r w:rsidRPr="0021426A">
        <w:t>.2 - 5.2.</w:t>
      </w:r>
      <w:r w:rsidR="00A13701">
        <w:t>6</w:t>
      </w:r>
      <w:r w:rsidRPr="0021426A">
        <w:t>.5</w:t>
      </w:r>
      <w:r w:rsidRPr="0021426A">
        <w:rPr>
          <w:rStyle w:val="aff3"/>
        </w:rPr>
        <w:footnoteReference w:id="122"/>
      </w:r>
      <w:r w:rsidRPr="0021426A">
        <w:t>; 5.2.</w:t>
      </w:r>
      <w:r w:rsidR="00A13701">
        <w:t>6</w:t>
      </w:r>
      <w:r w:rsidRPr="0021426A">
        <w:t>.1</w:t>
      </w:r>
      <w:r>
        <w:t>2</w:t>
      </w:r>
      <w:r w:rsidRPr="0021426A">
        <w:t xml:space="preserve"> - 5.2.</w:t>
      </w:r>
      <w:r w:rsidR="00A13701">
        <w:t>6</w:t>
      </w:r>
      <w:r w:rsidRPr="0021426A">
        <w:t>.1</w:t>
      </w:r>
      <w:r>
        <w:t>3</w:t>
      </w:r>
      <w:r w:rsidRPr="0021426A">
        <w:rPr>
          <w:rStyle w:val="aff3"/>
        </w:rPr>
        <w:footnoteReference w:id="123"/>
      </w:r>
      <w:r w:rsidRPr="0021426A">
        <w:t>; 5.2.</w:t>
      </w:r>
      <w:r w:rsidR="00A13701">
        <w:t>6</w:t>
      </w:r>
      <w:r w:rsidRPr="0021426A">
        <w:t>.1</w:t>
      </w:r>
      <w:r>
        <w:t>7</w:t>
      </w:r>
      <w:r w:rsidRPr="0021426A">
        <w:rPr>
          <w:rStyle w:val="aff3"/>
        </w:rPr>
        <w:footnoteReference w:id="124"/>
      </w:r>
      <w:r w:rsidRPr="0021426A">
        <w:t>; 5.2.</w:t>
      </w:r>
      <w:r w:rsidR="00A13701">
        <w:t>6</w:t>
      </w:r>
      <w:r w:rsidRPr="0021426A">
        <w:t>.2</w:t>
      </w:r>
      <w:r>
        <w:t>3</w:t>
      </w:r>
      <w:r w:rsidRPr="0021426A">
        <w:rPr>
          <w:rStyle w:val="aff3"/>
        </w:rPr>
        <w:footnoteReference w:id="125"/>
      </w:r>
      <w:r w:rsidRPr="0021426A">
        <w:t>; 5.2.</w:t>
      </w:r>
      <w:r w:rsidR="00A13701">
        <w:t>6</w:t>
      </w:r>
      <w:r w:rsidRPr="0021426A">
        <w:t>.2</w:t>
      </w:r>
      <w:r>
        <w:t>4</w:t>
      </w:r>
      <w:r w:rsidRPr="0021426A">
        <w:t xml:space="preserve"> - 5.2.</w:t>
      </w:r>
      <w:r w:rsidR="00A13701">
        <w:t>6</w:t>
      </w:r>
      <w:r w:rsidRPr="0021426A">
        <w:t>.2</w:t>
      </w:r>
      <w:r>
        <w:t>5</w:t>
      </w:r>
      <w:r w:rsidRPr="0021426A">
        <w:rPr>
          <w:rStyle w:val="aff3"/>
        </w:rPr>
        <w:footnoteReference w:id="126"/>
      </w:r>
      <w:r w:rsidRPr="0021426A">
        <w:t>.</w:t>
      </w:r>
    </w:p>
    <w:p w:rsidR="009C2263" w:rsidRPr="0021426A" w:rsidRDefault="009C2263" w:rsidP="009C2263">
      <w:pPr>
        <w:pStyle w:val="50"/>
        <w:spacing w:line="360" w:lineRule="auto"/>
      </w:pPr>
      <w:r w:rsidRPr="0021426A">
        <w:t xml:space="preserve">Если </w:t>
      </w:r>
      <w:r w:rsidR="00B51F2F">
        <w:t>директор</w:t>
      </w:r>
      <w:r w:rsidRPr="0021426A">
        <w:t xml:space="preserve"> подал заявление об отзыве согласия на обработку персональных данных, предусмотренных п. 5.2.</w:t>
      </w:r>
      <w:r w:rsidR="00A13701">
        <w:t>6</w:t>
      </w:r>
      <w:r w:rsidRPr="0021426A">
        <w:t>.1</w:t>
      </w:r>
      <w:r>
        <w:t>8</w:t>
      </w:r>
      <w:r w:rsidRPr="0021426A">
        <w:rPr>
          <w:rStyle w:val="aff3"/>
        </w:rPr>
        <w:footnoteReference w:id="127"/>
      </w:r>
      <w:r w:rsidRPr="0021426A">
        <w:t xml:space="preserve"> настоящей Политики, то руководитель Агентства или должностное лицо по поручению руководителя Агентства обязан(о) разъяснить субъекту ПДн следующее: т.к. персональные данные, указанные в п. 5.2.</w:t>
      </w:r>
      <w:r w:rsidR="00A13701">
        <w:t>6</w:t>
      </w:r>
      <w:r w:rsidRPr="0021426A">
        <w:t>.17 настоящей Политики, предоставляются субъектом на основании:</w:t>
      </w:r>
    </w:p>
    <w:p w:rsidR="009C2263" w:rsidRPr="0021426A" w:rsidRDefault="009C2263" w:rsidP="009C2263">
      <w:pPr>
        <w:pStyle w:val="6"/>
        <w:spacing w:line="360" w:lineRule="auto"/>
        <w:rPr>
          <w:sz w:val="28"/>
          <w:szCs w:val="28"/>
        </w:rPr>
      </w:pPr>
      <w:r w:rsidRPr="0021426A">
        <w:rPr>
          <w:sz w:val="28"/>
          <w:szCs w:val="28"/>
        </w:rPr>
        <w:t>ст. 8 Федерального закона от 28.03.1998 № 53-ФЗ «О воинской обязанности и военной службе»;</w:t>
      </w:r>
    </w:p>
    <w:p w:rsidR="009C2263" w:rsidRPr="0021426A" w:rsidRDefault="009C2263" w:rsidP="009C2263">
      <w:pPr>
        <w:pStyle w:val="6"/>
        <w:spacing w:line="360" w:lineRule="auto"/>
        <w:rPr>
          <w:sz w:val="28"/>
          <w:szCs w:val="28"/>
        </w:rPr>
      </w:pPr>
      <w:r w:rsidRPr="0021426A">
        <w:rPr>
          <w:sz w:val="28"/>
          <w:szCs w:val="28"/>
        </w:rPr>
        <w:t>ст. 9 Федерального закона от 26.02.1997 № 31-ФЗ</w:t>
      </w:r>
      <w:r w:rsidRPr="0021426A">
        <w:rPr>
          <w:sz w:val="28"/>
          <w:szCs w:val="28"/>
        </w:rPr>
        <w:br/>
        <w:t>«О мобилизационной подготовке и мобилизации в Российской Федерации»;</w:t>
      </w:r>
    </w:p>
    <w:p w:rsidR="009C2263" w:rsidRPr="0021426A" w:rsidRDefault="009C2263" w:rsidP="009C2263">
      <w:pPr>
        <w:pStyle w:val="6"/>
        <w:spacing w:line="360" w:lineRule="auto"/>
        <w:rPr>
          <w:sz w:val="28"/>
          <w:szCs w:val="28"/>
        </w:rPr>
      </w:pPr>
      <w:r>
        <w:rPr>
          <w:sz w:val="28"/>
          <w:szCs w:val="28"/>
        </w:rPr>
        <w:t xml:space="preserve">раздела III </w:t>
      </w:r>
      <w:r w:rsidRPr="0021426A">
        <w:rPr>
          <w:sz w:val="28"/>
          <w:szCs w:val="28"/>
        </w:rPr>
        <w:t>Постановления Правительства Российской Федерации от 27.11.2006 № 719 «Об утверждении Положения о воинском учете»;</w:t>
      </w:r>
    </w:p>
    <w:p w:rsidR="009C2263" w:rsidRPr="0021426A" w:rsidRDefault="009C2263" w:rsidP="009C2263">
      <w:pPr>
        <w:pStyle w:val="6"/>
        <w:spacing w:line="360" w:lineRule="auto"/>
        <w:rPr>
          <w:sz w:val="28"/>
          <w:szCs w:val="28"/>
        </w:rPr>
      </w:pPr>
      <w:r w:rsidRPr="0021426A">
        <w:rPr>
          <w:sz w:val="28"/>
          <w:szCs w:val="28"/>
        </w:rPr>
        <w:t>«Методических рекомендаций по ведению воинского учета в организациях» (утв. Генштабом Вооруженных Сил Российской Федерации);</w:t>
      </w:r>
    </w:p>
    <w:p w:rsidR="009C2263" w:rsidRPr="0021426A" w:rsidRDefault="009C2263" w:rsidP="009C2263">
      <w:pPr>
        <w:pStyle w:val="6"/>
        <w:spacing w:line="360" w:lineRule="auto"/>
        <w:rPr>
          <w:sz w:val="28"/>
          <w:szCs w:val="28"/>
        </w:rPr>
      </w:pPr>
      <w:r w:rsidRPr="0021426A">
        <w:rPr>
          <w:sz w:val="28"/>
          <w:szCs w:val="28"/>
        </w:rPr>
        <w:lastRenderedPageBreak/>
        <w:t>постановления Госкомстата Российской Федерации от 05.01.2004 № 1 «Об утверждении унифицированных форм первичной учетной документации по учету труда и его оплаты»</w:t>
      </w:r>
      <w:r w:rsidRPr="0021426A">
        <w:rPr>
          <w:sz w:val="28"/>
          <w:szCs w:val="28"/>
          <w:vertAlign w:val="superscript"/>
        </w:rPr>
        <w:footnoteReference w:id="128"/>
      </w:r>
      <w:r w:rsidR="00A13701">
        <w:rPr>
          <w:sz w:val="28"/>
          <w:szCs w:val="28"/>
        </w:rPr>
        <w:t>;</w:t>
      </w:r>
    </w:p>
    <w:p w:rsidR="009C2263" w:rsidRPr="0021426A" w:rsidRDefault="009C2263" w:rsidP="009C2263">
      <w:pPr>
        <w:pStyle w:val="50"/>
        <w:numPr>
          <w:ilvl w:val="0"/>
          <w:numId w:val="0"/>
        </w:numPr>
        <w:spacing w:line="360" w:lineRule="auto"/>
        <w:ind w:left="2232"/>
      </w:pPr>
      <w:r w:rsidRPr="0021426A">
        <w:t>и других нормативных правовых актов федеральных органов власти, то в соответствии с п.2 ч.1 ст.6 и ч.2 ст.9 Федерального закона от 27.07.2006 № 152-ФЗ «О персональных данных» ПДн, указанные в п. 5.2.</w:t>
      </w:r>
      <w:r w:rsidR="00A13701">
        <w:t>6</w:t>
      </w:r>
      <w:r w:rsidRPr="0021426A">
        <w:t>.17 настоящей Политики, могут обрабатываться без согласия субъекта.</w:t>
      </w:r>
    </w:p>
    <w:p w:rsidR="009C2263" w:rsidRPr="0021426A" w:rsidRDefault="009C2263" w:rsidP="009C2263">
      <w:pPr>
        <w:pStyle w:val="50"/>
        <w:spacing w:line="360" w:lineRule="auto"/>
      </w:pPr>
      <w:r w:rsidRPr="0021426A">
        <w:t xml:space="preserve">Если </w:t>
      </w:r>
      <w:r w:rsidR="00B51F2F">
        <w:t>директор</w:t>
      </w:r>
      <w:r w:rsidRPr="0021426A">
        <w:t xml:space="preserve"> подал заявление об отзыве согласия на обра</w:t>
      </w:r>
      <w:r>
        <w:t>ботку</w:t>
      </w:r>
      <w:r w:rsidRPr="0021426A">
        <w:t xml:space="preserve"> персональных данных, предусмотренных п.п.</w:t>
      </w:r>
      <w:r w:rsidRPr="0021426A">
        <w:rPr>
          <w:lang w:eastAsia="ru-RU"/>
        </w:rPr>
        <w:t xml:space="preserve"> </w:t>
      </w:r>
      <w:r w:rsidRPr="0021426A">
        <w:t>5.2.</w:t>
      </w:r>
      <w:r w:rsidR="00A13701">
        <w:t>6</w:t>
      </w:r>
      <w:r w:rsidRPr="0021426A">
        <w:t>.1</w:t>
      </w:r>
      <w:r>
        <w:t>9</w:t>
      </w:r>
      <w:r w:rsidRPr="0021426A">
        <w:t xml:space="preserve"> - 5.2.</w:t>
      </w:r>
      <w:r w:rsidR="00A13701">
        <w:t>6</w:t>
      </w:r>
      <w:r w:rsidRPr="0021426A">
        <w:t>.2</w:t>
      </w:r>
      <w:r>
        <w:t>1</w:t>
      </w:r>
      <w:r w:rsidRPr="0021426A">
        <w:rPr>
          <w:rStyle w:val="aff3"/>
        </w:rPr>
        <w:footnoteReference w:id="129"/>
      </w:r>
      <w:r w:rsidRPr="0021426A">
        <w:t>; 5.2.</w:t>
      </w:r>
      <w:r w:rsidR="00A13701">
        <w:t>6</w:t>
      </w:r>
      <w:r w:rsidRPr="0021426A">
        <w:t>.3</w:t>
      </w:r>
      <w:r>
        <w:t>2</w:t>
      </w:r>
      <w:r w:rsidRPr="0021426A">
        <w:rPr>
          <w:rStyle w:val="aff3"/>
        </w:rPr>
        <w:footnoteReference w:id="130"/>
      </w:r>
      <w:r w:rsidRPr="0021426A">
        <w:t xml:space="preserve"> настоящей Политики, то руководитель Агентства, или должностное лицо по поручению руководителя Агентства обязан(о) разъяснить субъекту ПДН следующее:</w:t>
      </w:r>
    </w:p>
    <w:p w:rsidR="009C2263" w:rsidRPr="0021426A" w:rsidRDefault="009C2263" w:rsidP="009C2263">
      <w:pPr>
        <w:keepNext/>
        <w:widowControl w:val="0"/>
        <w:tabs>
          <w:tab w:val="left" w:pos="1843"/>
        </w:tabs>
        <w:spacing w:line="360" w:lineRule="auto"/>
        <w:ind w:left="2127" w:firstLine="0"/>
        <w:contextualSpacing w:val="0"/>
        <w:rPr>
          <w:bCs/>
          <w:szCs w:val="28"/>
          <w:lang w:eastAsia="en-US"/>
        </w:rPr>
      </w:pPr>
      <w:r w:rsidRPr="0021426A">
        <w:rPr>
          <w:bCs/>
          <w:szCs w:val="28"/>
          <w:lang w:eastAsia="en-US"/>
        </w:rPr>
        <w:t>Т.к. в соответствии с:</w:t>
      </w:r>
    </w:p>
    <w:p w:rsidR="009C2263" w:rsidRPr="0021426A" w:rsidRDefault="009C2263" w:rsidP="009C2263">
      <w:pPr>
        <w:pStyle w:val="6"/>
        <w:spacing w:line="360" w:lineRule="auto"/>
        <w:rPr>
          <w:sz w:val="28"/>
          <w:szCs w:val="28"/>
        </w:rPr>
      </w:pPr>
      <w:r w:rsidRPr="0021426A">
        <w:rPr>
          <w:sz w:val="28"/>
          <w:szCs w:val="28"/>
        </w:rPr>
        <w:t>ст. 23 ч. 1 Налогового кодекса Российской Федерации (часть первая) от 31.07.1998 № 146-ФЗ;</w:t>
      </w:r>
    </w:p>
    <w:p w:rsidR="009C2263" w:rsidRPr="0021426A" w:rsidRDefault="009C2263" w:rsidP="009C2263">
      <w:pPr>
        <w:pStyle w:val="6"/>
        <w:spacing w:line="360" w:lineRule="auto"/>
        <w:rPr>
          <w:sz w:val="28"/>
          <w:szCs w:val="28"/>
        </w:rPr>
      </w:pPr>
      <w:r w:rsidRPr="0021426A">
        <w:rPr>
          <w:sz w:val="28"/>
          <w:szCs w:val="28"/>
        </w:rPr>
        <w:t xml:space="preserve">гл. 23 ч. 2 Налогового кодекса Российской Федерации (часть вторая) от 05.08.2000 № 117-ФЗ; </w:t>
      </w:r>
    </w:p>
    <w:p w:rsidR="009C2263" w:rsidRPr="0021426A" w:rsidRDefault="009C2263" w:rsidP="009C2263">
      <w:pPr>
        <w:pStyle w:val="6"/>
        <w:spacing w:line="360" w:lineRule="auto"/>
        <w:rPr>
          <w:sz w:val="28"/>
          <w:szCs w:val="28"/>
        </w:rPr>
      </w:pPr>
      <w:r w:rsidRPr="0021426A">
        <w:rPr>
          <w:sz w:val="28"/>
          <w:szCs w:val="28"/>
        </w:rPr>
        <w:t>унифицированными формами первичной учетной документации по учету тру</w:t>
      </w:r>
      <w:r>
        <w:rPr>
          <w:sz w:val="28"/>
          <w:szCs w:val="28"/>
        </w:rPr>
        <w:t xml:space="preserve">да и его оплаты, утвержденными </w:t>
      </w:r>
      <w:r w:rsidRPr="0021426A">
        <w:rPr>
          <w:sz w:val="28"/>
          <w:szCs w:val="28"/>
        </w:rPr>
        <w:t xml:space="preserve">постановлением Госкомстата Российской Федерации от 05.01.2004 № 1, изданного во исполнение ч. 1 ст. 6 Трудового кодекса Российской Федерации от 30.12.2001 № 197-ФЗ, </w:t>
      </w:r>
    </w:p>
    <w:p w:rsidR="009C2263" w:rsidRPr="0021426A" w:rsidRDefault="009C2263" w:rsidP="009C2263">
      <w:pPr>
        <w:pStyle w:val="50"/>
        <w:numPr>
          <w:ilvl w:val="0"/>
          <w:numId w:val="0"/>
        </w:numPr>
        <w:spacing w:line="360" w:lineRule="auto"/>
        <w:ind w:left="2232"/>
      </w:pPr>
      <w:r w:rsidRPr="0021426A">
        <w:t xml:space="preserve">предоставление указанных ПДн субъектом является обязательным, то в соответствии с п. 2 ч. 1 ст. 6 и ч. 2 ст. 9 </w:t>
      </w:r>
      <w:r w:rsidRPr="0021426A">
        <w:lastRenderedPageBreak/>
        <w:t>Федерального закона от 27.07.2006 № 152-ФЗ «О персональных данных» ПДн, указанные в п. 6.4.</w:t>
      </w:r>
      <w:r w:rsidR="00C47BD8">
        <w:t>6</w:t>
      </w:r>
      <w:r w:rsidRPr="0021426A">
        <w:t>.4.5 настоящей Политики, могут обрабатываться без согласия субъекта.</w:t>
      </w:r>
    </w:p>
    <w:p w:rsidR="009C2263" w:rsidRPr="0021426A" w:rsidRDefault="009C2263" w:rsidP="009C2263">
      <w:pPr>
        <w:pStyle w:val="50"/>
        <w:spacing w:line="360" w:lineRule="auto"/>
      </w:pPr>
      <w:r w:rsidRPr="0021426A">
        <w:t xml:space="preserve">Если </w:t>
      </w:r>
      <w:r w:rsidR="00B51F2F">
        <w:t>директор</w:t>
      </w:r>
      <w:r w:rsidRPr="0021426A">
        <w:t xml:space="preserve"> подал заявление об отзыве своего согласия на обработку персональных данных, предусмотренных п.</w:t>
      </w:r>
      <w:r w:rsidRPr="0021426A">
        <w:rPr>
          <w:lang w:eastAsia="ru-RU"/>
        </w:rPr>
        <w:t xml:space="preserve"> </w:t>
      </w:r>
      <w:r w:rsidRPr="0021426A">
        <w:t>5.2.</w:t>
      </w:r>
      <w:r w:rsidR="00A13701">
        <w:t>6</w:t>
      </w:r>
      <w:r w:rsidRPr="0021426A">
        <w:t>.7</w:t>
      </w:r>
      <w:r w:rsidRPr="0021426A">
        <w:rPr>
          <w:rStyle w:val="aff3"/>
        </w:rPr>
        <w:footnoteReference w:id="131"/>
      </w:r>
      <w:r w:rsidRPr="0021426A">
        <w:t xml:space="preserve"> и п. 5.2.</w:t>
      </w:r>
      <w:r w:rsidR="00A13701">
        <w:t>6</w:t>
      </w:r>
      <w:r w:rsidRPr="0021426A">
        <w:t>.3</w:t>
      </w:r>
      <w:r>
        <w:t>3</w:t>
      </w:r>
      <w:r w:rsidRPr="0021426A">
        <w:rPr>
          <w:rStyle w:val="aff3"/>
        </w:rPr>
        <w:footnoteReference w:id="132"/>
      </w:r>
      <w:r w:rsidRPr="0021426A">
        <w:t xml:space="preserve"> настоящей Политики, то руководитель Агентства или должностное лицо по поручению руководителя Агентства обязан(о) разъяснить субъекту ПДн следующее:</w:t>
      </w:r>
    </w:p>
    <w:p w:rsidR="009C2263" w:rsidRPr="0021426A" w:rsidRDefault="009C2263" w:rsidP="009C2263">
      <w:pPr>
        <w:keepNext/>
        <w:widowControl w:val="0"/>
        <w:tabs>
          <w:tab w:val="left" w:pos="1843"/>
        </w:tabs>
        <w:spacing w:line="360" w:lineRule="auto"/>
        <w:ind w:left="2127" w:firstLine="0"/>
        <w:contextualSpacing w:val="0"/>
        <w:rPr>
          <w:bCs/>
          <w:szCs w:val="28"/>
          <w:lang w:eastAsia="en-US"/>
        </w:rPr>
      </w:pPr>
      <w:r w:rsidRPr="0021426A">
        <w:rPr>
          <w:bCs/>
          <w:szCs w:val="28"/>
          <w:lang w:eastAsia="en-US"/>
        </w:rPr>
        <w:t>В соответствии с:</w:t>
      </w:r>
    </w:p>
    <w:p w:rsidR="009C2263" w:rsidRPr="0021426A" w:rsidRDefault="009C2263" w:rsidP="009C2263">
      <w:pPr>
        <w:pStyle w:val="6"/>
        <w:spacing w:line="360" w:lineRule="auto"/>
        <w:rPr>
          <w:sz w:val="28"/>
          <w:szCs w:val="28"/>
        </w:rPr>
      </w:pPr>
      <w:r w:rsidRPr="0021426A">
        <w:rPr>
          <w:sz w:val="28"/>
          <w:szCs w:val="28"/>
        </w:rPr>
        <w:t>ст. 8- ст. 14 Федерального закона от 28.12.2013 № 400-ФЗ</w:t>
      </w:r>
      <w:r w:rsidRPr="0021426A">
        <w:rPr>
          <w:sz w:val="28"/>
          <w:szCs w:val="28"/>
        </w:rPr>
        <w:br/>
        <w:t>«О страховых пенсиях»;</w:t>
      </w:r>
    </w:p>
    <w:p w:rsidR="009C2263" w:rsidRPr="0021426A" w:rsidRDefault="009C2263" w:rsidP="009C2263">
      <w:pPr>
        <w:pStyle w:val="6"/>
        <w:spacing w:line="360" w:lineRule="auto"/>
        <w:rPr>
          <w:sz w:val="28"/>
          <w:szCs w:val="28"/>
        </w:rPr>
      </w:pPr>
      <w:r w:rsidRPr="0021426A">
        <w:rPr>
          <w:sz w:val="28"/>
          <w:szCs w:val="28"/>
        </w:rPr>
        <w:t>Формы СЗВ-3, утвержденной постановлением Правления Пенсионного Фонда Российской Федерации от 01.06.2016 № 473п «О формах документов индивидуального (персонифицированного) учета в системе обязательного пенсионного страхования и инструкции по их заполнению», принятым во исполнение ч. 2 ст. 8 Федерального закона от 01.04.1996 № 27-ФЗ «Об индивидуальном (персонифицированном) учете в системе обязательного пенсионного страхования»,</w:t>
      </w:r>
    </w:p>
    <w:p w:rsidR="009C2263" w:rsidRPr="0021426A" w:rsidRDefault="009C2263" w:rsidP="009C2263">
      <w:pPr>
        <w:pStyle w:val="50"/>
        <w:numPr>
          <w:ilvl w:val="0"/>
          <w:numId w:val="0"/>
        </w:numPr>
        <w:spacing w:line="360" w:lineRule="auto"/>
        <w:ind w:left="2232"/>
      </w:pPr>
      <w:r w:rsidRPr="0021426A">
        <w:t>предоставление указанных персональных данных является обязательным. В связи с этим, в соответствии с п. 2 ч. 1 ст. 6 и ч. 2 ст. 9 Федерального закона от 27.07.2006 № 152-ФЗ</w:t>
      </w:r>
      <w:r w:rsidRPr="0021426A">
        <w:br/>
        <w:t>«О персональных данных» ПДн, указанные в п. 6.4.</w:t>
      </w:r>
      <w:r w:rsidR="00C47BD8">
        <w:t>6</w:t>
      </w:r>
      <w:r w:rsidRPr="0021426A">
        <w:t>.4.6 настоящей Политики, могут обрабатываться без согласия субъекта.</w:t>
      </w:r>
    </w:p>
    <w:p w:rsidR="00B51F2F" w:rsidRPr="0021426A" w:rsidRDefault="00C47BD8" w:rsidP="00B51F2F">
      <w:pPr>
        <w:pStyle w:val="50"/>
        <w:spacing w:line="360" w:lineRule="auto"/>
      </w:pPr>
      <w:r w:rsidRPr="0021426A">
        <w:lastRenderedPageBreak/>
        <w:t xml:space="preserve">Если </w:t>
      </w:r>
      <w:r w:rsidR="00B51F2F">
        <w:t>директор</w:t>
      </w:r>
      <w:r w:rsidRPr="0021426A">
        <w:t xml:space="preserve"> подал заявление об отзыве своего согласия на обработку персональных данных, предусмотренных п.</w:t>
      </w:r>
      <w:r w:rsidRPr="0021426A">
        <w:rPr>
          <w:lang w:eastAsia="ru-RU"/>
        </w:rPr>
        <w:t xml:space="preserve"> </w:t>
      </w:r>
      <w:r w:rsidRPr="0021426A">
        <w:t>5.2.</w:t>
      </w:r>
      <w:r>
        <w:t>6</w:t>
      </w:r>
      <w:r w:rsidRPr="0021426A">
        <w:t>.</w:t>
      </w:r>
      <w:r>
        <w:t>3</w:t>
      </w:r>
      <w:r w:rsidRPr="0021426A">
        <w:t>7</w:t>
      </w:r>
      <w:r w:rsidRPr="0021426A">
        <w:rPr>
          <w:rStyle w:val="aff3"/>
        </w:rPr>
        <w:footnoteReference w:id="133"/>
      </w:r>
      <w:r w:rsidR="00B51F2F">
        <w:t xml:space="preserve"> настоящей Политики, </w:t>
      </w:r>
      <w:r w:rsidR="00B51F2F" w:rsidRPr="0021426A">
        <w:t>то руководитель Агентства или должностное лицо по поручению руководителя Агентства обязан(о) разъяснить субъекту ПДн следующее:</w:t>
      </w:r>
    </w:p>
    <w:p w:rsidR="00B51F2F" w:rsidRPr="0021426A" w:rsidRDefault="00B51F2F" w:rsidP="00B51F2F">
      <w:pPr>
        <w:keepNext/>
        <w:widowControl w:val="0"/>
        <w:tabs>
          <w:tab w:val="left" w:pos="1843"/>
        </w:tabs>
        <w:spacing w:line="360" w:lineRule="auto"/>
        <w:ind w:left="2127" w:firstLine="0"/>
        <w:contextualSpacing w:val="0"/>
        <w:rPr>
          <w:bCs/>
          <w:szCs w:val="28"/>
          <w:lang w:eastAsia="en-US"/>
        </w:rPr>
      </w:pPr>
      <w:r w:rsidRPr="0021426A">
        <w:rPr>
          <w:bCs/>
          <w:szCs w:val="28"/>
          <w:lang w:eastAsia="en-US"/>
        </w:rPr>
        <w:t>В соответствии с:</w:t>
      </w:r>
    </w:p>
    <w:p w:rsidR="00B51F2F" w:rsidRDefault="00B51F2F" w:rsidP="00B51F2F">
      <w:pPr>
        <w:pStyle w:val="6"/>
        <w:spacing w:line="360" w:lineRule="auto"/>
        <w:rPr>
          <w:sz w:val="28"/>
          <w:szCs w:val="28"/>
        </w:rPr>
      </w:pPr>
      <w:r w:rsidRPr="0021426A">
        <w:rPr>
          <w:sz w:val="28"/>
          <w:szCs w:val="28"/>
        </w:rPr>
        <w:t xml:space="preserve">ст. </w:t>
      </w:r>
      <w:r>
        <w:rPr>
          <w:sz w:val="28"/>
          <w:szCs w:val="28"/>
        </w:rPr>
        <w:t>275</w:t>
      </w:r>
      <w:r w:rsidRPr="0021426A">
        <w:rPr>
          <w:sz w:val="28"/>
          <w:szCs w:val="28"/>
        </w:rPr>
        <w:t xml:space="preserve"> Трудового кодекса Рос</w:t>
      </w:r>
      <w:r>
        <w:rPr>
          <w:sz w:val="28"/>
          <w:szCs w:val="28"/>
        </w:rPr>
        <w:t>сийской Федерации от 30.12.2001</w:t>
      </w:r>
      <w:r>
        <w:rPr>
          <w:sz w:val="28"/>
          <w:szCs w:val="28"/>
        </w:rPr>
        <w:br/>
      </w:r>
      <w:r w:rsidRPr="0021426A">
        <w:rPr>
          <w:sz w:val="28"/>
          <w:szCs w:val="28"/>
        </w:rPr>
        <w:t>№ 197-ФЗ;</w:t>
      </w:r>
    </w:p>
    <w:p w:rsidR="00B51F2F" w:rsidRDefault="00B51F2F" w:rsidP="00B51F2F">
      <w:pPr>
        <w:pStyle w:val="6"/>
        <w:spacing w:line="360" w:lineRule="auto"/>
        <w:rPr>
          <w:sz w:val="28"/>
          <w:szCs w:val="28"/>
        </w:rPr>
      </w:pPr>
      <w:r>
        <w:rPr>
          <w:sz w:val="28"/>
          <w:szCs w:val="28"/>
        </w:rPr>
        <w:t xml:space="preserve">постановлением Правительства Сахалинской области от 13.02.2013 № 57 </w:t>
      </w:r>
      <w:r w:rsidRPr="00B51F2F">
        <w:rPr>
          <w:sz w:val="28"/>
          <w:szCs w:val="28"/>
        </w:rPr>
        <w:t>«</w:t>
      </w:r>
      <w:r>
        <w:rPr>
          <w:sz w:val="28"/>
          <w:szCs w:val="28"/>
        </w:rPr>
        <w:t>О</w:t>
      </w:r>
      <w:r w:rsidRPr="00B51F2F">
        <w:rPr>
          <w:sz w:val="28"/>
          <w:szCs w:val="28"/>
        </w:rPr>
        <w:t xml:space="preserve">б утверждении </w:t>
      </w:r>
      <w:r>
        <w:rPr>
          <w:sz w:val="28"/>
          <w:szCs w:val="28"/>
        </w:rPr>
        <w:t>П</w:t>
      </w:r>
      <w:r w:rsidRPr="00B51F2F">
        <w:rPr>
          <w:sz w:val="28"/>
          <w:szCs w:val="28"/>
        </w:rPr>
        <w:t>оложения о представлении лицом, поступающим на работу на должность руководителя областного государственного учреждения, а также руководителем областного государственного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w:t>
      </w:r>
      <w:r>
        <w:rPr>
          <w:sz w:val="28"/>
          <w:szCs w:val="28"/>
        </w:rPr>
        <w:t>,</w:t>
      </w:r>
    </w:p>
    <w:p w:rsidR="00B51F2F" w:rsidRPr="0021426A" w:rsidRDefault="00B51F2F" w:rsidP="00B51F2F">
      <w:pPr>
        <w:pStyle w:val="50"/>
        <w:numPr>
          <w:ilvl w:val="0"/>
          <w:numId w:val="0"/>
        </w:numPr>
        <w:spacing w:line="360" w:lineRule="auto"/>
        <w:ind w:left="2127"/>
      </w:pPr>
      <w:r w:rsidRPr="0021426A">
        <w:t>предоставление указанных персональных данных является обязательным. В связи с этим, в соответствии с п. 2 ч. 1 ст. 6 и ч. 2 ст. 9 Федерального закона от 27.07.2006 № 152-ФЗ</w:t>
      </w:r>
      <w:r w:rsidRPr="0021426A">
        <w:br/>
        <w:t>«О персональных данных» ПДн, указанные в п. 6.4.</w:t>
      </w:r>
      <w:r>
        <w:t>6</w:t>
      </w:r>
      <w:r w:rsidRPr="0021426A">
        <w:t>.4.6 настоящей Политики, могут обрабатываться без согласия субъекта.</w:t>
      </w:r>
    </w:p>
    <w:p w:rsidR="00B51F2F" w:rsidRPr="0021426A" w:rsidRDefault="00B51F2F" w:rsidP="00B51F2F">
      <w:pPr>
        <w:pStyle w:val="6"/>
        <w:numPr>
          <w:ilvl w:val="0"/>
          <w:numId w:val="0"/>
        </w:numPr>
        <w:spacing w:line="360" w:lineRule="auto"/>
        <w:ind w:left="2127"/>
        <w:rPr>
          <w:sz w:val="28"/>
          <w:szCs w:val="28"/>
        </w:rPr>
      </w:pPr>
    </w:p>
    <w:p w:rsidR="009C2263" w:rsidRPr="0021426A" w:rsidRDefault="009C2263" w:rsidP="009C2263">
      <w:pPr>
        <w:pStyle w:val="50"/>
        <w:spacing w:line="360" w:lineRule="auto"/>
      </w:pPr>
      <w:r w:rsidRPr="0021426A">
        <w:t xml:space="preserve">Если </w:t>
      </w:r>
      <w:r w:rsidR="00B51F2F">
        <w:t>директор</w:t>
      </w:r>
      <w:r w:rsidRPr="0021426A">
        <w:t xml:space="preserve"> подал заявление об отзыве своего согласия на обработку всего перечня персональных данных, обрабатываемых Агентством</w:t>
      </w:r>
      <w:r>
        <w:t xml:space="preserve">, то </w:t>
      </w:r>
      <w:r w:rsidRPr="0021426A">
        <w:t xml:space="preserve">руководитель Агентства или должностное лицо по </w:t>
      </w:r>
      <w:r w:rsidRPr="0021426A">
        <w:lastRenderedPageBreak/>
        <w:t>поручению руководителя Агентства</w:t>
      </w:r>
      <w:r>
        <w:t xml:space="preserve"> обязан(о) </w:t>
      </w:r>
      <w:r w:rsidRPr="0021426A">
        <w:t xml:space="preserve">разъяснить субъекту ПДн следующее: </w:t>
      </w:r>
    </w:p>
    <w:p w:rsidR="009C2263" w:rsidRPr="0021426A" w:rsidRDefault="009C2263" w:rsidP="009C2263">
      <w:pPr>
        <w:pStyle w:val="5"/>
        <w:keepNext w:val="0"/>
        <w:widowControl/>
        <w:numPr>
          <w:ilvl w:val="5"/>
          <w:numId w:val="16"/>
        </w:numPr>
        <w:tabs>
          <w:tab w:val="clear" w:pos="2268"/>
          <w:tab w:val="left" w:pos="1985"/>
          <w:tab w:val="left" w:pos="2977"/>
          <w:tab w:val="left" w:pos="3119"/>
        </w:tabs>
        <w:spacing w:line="360" w:lineRule="auto"/>
        <w:ind w:right="113"/>
      </w:pPr>
      <w:r w:rsidRPr="0021426A">
        <w:t>будет прекращена обработка только тех персональных данных субъекта, которые не могут дальше обрабатываться без согласия субъекта ПДн</w:t>
      </w:r>
      <w:r w:rsidRPr="0021426A">
        <w:rPr>
          <w:rStyle w:val="aff3"/>
        </w:rPr>
        <w:footnoteReference w:id="134"/>
      </w:r>
      <w:r w:rsidRPr="0021426A">
        <w:t>;</w:t>
      </w:r>
    </w:p>
    <w:p w:rsidR="009C2263" w:rsidRPr="0021426A" w:rsidRDefault="009C2263" w:rsidP="009C2263">
      <w:pPr>
        <w:pStyle w:val="5"/>
        <w:keepNext w:val="0"/>
        <w:widowControl/>
        <w:numPr>
          <w:ilvl w:val="5"/>
          <w:numId w:val="16"/>
        </w:numPr>
        <w:tabs>
          <w:tab w:val="clear" w:pos="2268"/>
          <w:tab w:val="left" w:pos="1985"/>
          <w:tab w:val="left" w:pos="2977"/>
        </w:tabs>
        <w:spacing w:line="360" w:lineRule="auto"/>
        <w:ind w:right="113"/>
      </w:pPr>
      <w:r w:rsidRPr="0021426A">
        <w:t>обработка персональных данных, указанных в п.6.4.</w:t>
      </w:r>
      <w:r w:rsidR="00B51F2F">
        <w:t>6</w:t>
      </w:r>
      <w:r w:rsidRPr="0021426A">
        <w:t>.4.</w:t>
      </w:r>
      <w:r w:rsidR="00B51F2F">
        <w:t>8</w:t>
      </w:r>
      <w:r w:rsidRPr="0021426A">
        <w:t xml:space="preserve"> настоящей Политики, в соответствии с ч. 5 ст. 21 Федерального закона от 27.07.2006 № 152-ФЗ</w:t>
      </w:r>
      <w:r w:rsidRPr="0021426A">
        <w:br/>
        <w:t>«О персональных данных» будет прекращена в срок, не превышающий тридцати дней с даты поступления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9C2263" w:rsidRPr="0021426A" w:rsidRDefault="009C2263" w:rsidP="009C2263">
      <w:pPr>
        <w:pStyle w:val="5"/>
        <w:keepNext w:val="0"/>
        <w:widowControl/>
        <w:numPr>
          <w:ilvl w:val="5"/>
          <w:numId w:val="16"/>
        </w:numPr>
        <w:tabs>
          <w:tab w:val="clear" w:pos="2268"/>
          <w:tab w:val="left" w:pos="1985"/>
          <w:tab w:val="left" w:pos="2977"/>
        </w:tabs>
        <w:spacing w:line="360" w:lineRule="auto"/>
        <w:ind w:right="113"/>
      </w:pPr>
      <w:r w:rsidRPr="0021426A">
        <w:t xml:space="preserve">отзыв </w:t>
      </w:r>
      <w:r w:rsidR="00B51F2F">
        <w:t>директором</w:t>
      </w:r>
      <w:r w:rsidRPr="0021426A">
        <w:t xml:space="preserve"> ранее данного согласия на обработ</w:t>
      </w:r>
      <w:r>
        <w:t>ку</w:t>
      </w:r>
      <w:r w:rsidRPr="0021426A">
        <w:t xml:space="preserve"> персональных данных не влечет за собой немедленного прекращения их обработки, т.к. в соответствии с ч.7 ст.5 Федерального закона от 27.07.2006</w:t>
      </w:r>
      <w:r w:rsidRPr="0021426A">
        <w:br/>
        <w:t xml:space="preserve">№ 152-ФЗ «О персональных данных» цель обработки ПДн </w:t>
      </w:r>
      <w:r w:rsidR="00107B49">
        <w:t>директора</w:t>
      </w:r>
      <w:r w:rsidRPr="0021426A">
        <w:t xml:space="preserve"> достигается по истечении срока хранения </w:t>
      </w:r>
      <w:r w:rsidRPr="0021426A">
        <w:lastRenderedPageBreak/>
        <w:t>документов- носителей ПДн, установленного ст. 656 - 660 Перечня Минкультуры</w:t>
      </w:r>
      <w:r w:rsidRPr="0021426A">
        <w:rPr>
          <w:vertAlign w:val="superscript"/>
        </w:rPr>
        <w:footnoteReference w:id="135"/>
      </w:r>
      <w:r w:rsidRPr="0021426A">
        <w:t>.</w:t>
      </w:r>
    </w:p>
    <w:p w:rsidR="009C2263" w:rsidRPr="0021426A" w:rsidRDefault="009C2263" w:rsidP="009C2263">
      <w:pPr>
        <w:pStyle w:val="40"/>
        <w:spacing w:line="360" w:lineRule="auto"/>
      </w:pPr>
      <w:r w:rsidRPr="0021426A">
        <w:t xml:space="preserve">Если после разъяснения </w:t>
      </w:r>
      <w:r w:rsidR="00B51F2F">
        <w:t>директор</w:t>
      </w:r>
      <w:r w:rsidRPr="0021426A">
        <w:t xml:space="preserve"> отказывается от своего заявления, то он в тексте заявления делает соответствующую собственноручную запись, подтверждающую его отказ от заявления. После этого заявление передается начальнику управления контрольно-правовой и кадровой работы Агентства для приобщения в соответствующее дело.</w:t>
      </w:r>
    </w:p>
    <w:p w:rsidR="009C2263" w:rsidRPr="0021426A" w:rsidRDefault="009C2263" w:rsidP="009C2263">
      <w:pPr>
        <w:pStyle w:val="40"/>
        <w:spacing w:line="360" w:lineRule="auto"/>
      </w:pPr>
      <w:r w:rsidRPr="0021426A">
        <w:t xml:space="preserve">Если после разъяснения юридических последствий </w:t>
      </w:r>
      <w:r w:rsidR="00B51F2F">
        <w:t>директор</w:t>
      </w:r>
      <w:r w:rsidRPr="0021426A">
        <w:t xml:space="preserve"> продолжает настаивать на своем заявлении об отзыве согласия на обработку всего перечня персональных данных, указанного в согласии, или в части любого из п.п. 6.4.</w:t>
      </w:r>
      <w:r w:rsidR="00107B49">
        <w:t>6</w:t>
      </w:r>
      <w:r w:rsidRPr="0021426A">
        <w:t>.4.1.- 6.4.</w:t>
      </w:r>
      <w:r w:rsidR="00107B49">
        <w:t>6</w:t>
      </w:r>
      <w:r w:rsidRPr="0021426A">
        <w:t xml:space="preserve">.4.2. настоящей Политики, то руководитель Агентства ставит на указанном заявлении резолюцию с указанием о прекращении обработки и уничтожения персональных данных заявителя в срок, установленный федеральными законами Российской Федерации и выдаче (направлении) заявителю ранее данного им письменного согласия на обработку персональных данных и уведомления заявителя о сроках окончания обработки персональных данных, согласие на обработку которых им отозвано. </w:t>
      </w:r>
    </w:p>
    <w:p w:rsidR="009C2263" w:rsidRPr="0021426A" w:rsidRDefault="009C2263" w:rsidP="009C2263">
      <w:pPr>
        <w:pStyle w:val="6"/>
        <w:numPr>
          <w:ilvl w:val="0"/>
          <w:numId w:val="0"/>
        </w:numPr>
        <w:spacing w:line="360" w:lineRule="auto"/>
        <w:ind w:left="1843"/>
        <w:rPr>
          <w:sz w:val="28"/>
          <w:szCs w:val="28"/>
        </w:rPr>
      </w:pPr>
      <w:r w:rsidRPr="0021426A">
        <w:rPr>
          <w:sz w:val="28"/>
          <w:szCs w:val="28"/>
        </w:rPr>
        <w:t>Заявление (Приложение №3 к Политике) передается начальнику управления контрольно-правовой и кадровой работы Агентства для исполнения резолюции.</w:t>
      </w:r>
    </w:p>
    <w:p w:rsidR="009C2263" w:rsidRPr="0021426A" w:rsidRDefault="009C2263" w:rsidP="009C2263">
      <w:pPr>
        <w:pStyle w:val="40"/>
        <w:spacing w:line="360" w:lineRule="auto"/>
      </w:pPr>
      <w:r w:rsidRPr="0021426A">
        <w:t>Начальник управления контрольно-правовой и кадровой работы</w:t>
      </w:r>
      <w:r>
        <w:t xml:space="preserve">, </w:t>
      </w:r>
      <w:r w:rsidRPr="0021426A">
        <w:t>исполняя резолюцию:</w:t>
      </w:r>
    </w:p>
    <w:p w:rsidR="009C2263" w:rsidRPr="0021426A" w:rsidRDefault="009C2263" w:rsidP="009C2263">
      <w:pPr>
        <w:pStyle w:val="50"/>
        <w:spacing w:line="360" w:lineRule="auto"/>
      </w:pPr>
      <w:r w:rsidRPr="0021426A">
        <w:t xml:space="preserve"> на бланке </w:t>
      </w:r>
      <w:r>
        <w:t xml:space="preserve">письменного согласия заявителя </w:t>
      </w:r>
      <w:r w:rsidRPr="0021426A">
        <w:t>на обработку его персональных данных (Приложение №1/1 к Политике) ставит отметку:</w:t>
      </w:r>
    </w:p>
    <w:tbl>
      <w:tblPr>
        <w:tblStyle w:val="afc"/>
        <w:tblW w:w="0" w:type="auto"/>
        <w:tblInd w:w="1809" w:type="dxa"/>
        <w:tblLook w:val="04A0" w:firstRow="1" w:lastRow="0" w:firstColumn="1" w:lastColumn="0" w:noHBand="0" w:noVBand="1"/>
      </w:tblPr>
      <w:tblGrid>
        <w:gridCol w:w="8387"/>
      </w:tblGrid>
      <w:tr w:rsidR="009C2263" w:rsidRPr="0021426A" w:rsidTr="00952C97">
        <w:tc>
          <w:tcPr>
            <w:tcW w:w="8613" w:type="dxa"/>
          </w:tcPr>
          <w:p w:rsidR="009C2263" w:rsidRPr="0021426A" w:rsidRDefault="009C2263" w:rsidP="00952C97">
            <w:pPr>
              <w:pStyle w:val="40"/>
              <w:numPr>
                <w:ilvl w:val="0"/>
                <w:numId w:val="0"/>
              </w:numPr>
              <w:spacing w:line="360" w:lineRule="auto"/>
            </w:pPr>
            <w:r w:rsidRPr="0021426A">
              <w:lastRenderedPageBreak/>
              <w:t>«Погашено на основании заявления (указывается фамилия, имя и отчество заявителя) от «___»______20___г. вх. №____.</w:t>
            </w:r>
          </w:p>
          <w:p w:rsidR="009C2263" w:rsidRPr="0021426A" w:rsidRDefault="009C2263" w:rsidP="00952C97">
            <w:pPr>
              <w:pStyle w:val="40"/>
              <w:numPr>
                <w:ilvl w:val="0"/>
                <w:numId w:val="0"/>
              </w:numPr>
              <w:spacing w:line="360" w:lineRule="auto"/>
            </w:pPr>
            <w:r w:rsidRPr="0021426A">
              <w:t>Обработка персональных данных прекращена с «___»______20___г.</w:t>
            </w:r>
          </w:p>
          <w:p w:rsidR="009C2263" w:rsidRPr="0021426A" w:rsidRDefault="009C2263" w:rsidP="00952C97">
            <w:pPr>
              <w:pStyle w:val="40"/>
              <w:numPr>
                <w:ilvl w:val="0"/>
                <w:numId w:val="0"/>
              </w:numPr>
              <w:spacing w:line="360" w:lineRule="auto"/>
            </w:pPr>
            <w:r w:rsidRPr="0021426A">
              <w:t xml:space="preserve">Персональные данные заявителя уничтожены «___»______20___г. </w:t>
            </w:r>
          </w:p>
          <w:p w:rsidR="009C2263" w:rsidRPr="0021426A" w:rsidRDefault="009C2263" w:rsidP="00952C97">
            <w:pPr>
              <w:pStyle w:val="40"/>
              <w:numPr>
                <w:ilvl w:val="0"/>
                <w:numId w:val="0"/>
              </w:numPr>
              <w:spacing w:line="360" w:lineRule="auto"/>
            </w:pPr>
            <w:r w:rsidRPr="0021426A">
              <w:t>Начальник управления контрольно-</w:t>
            </w:r>
          </w:p>
          <w:p w:rsidR="009C2263" w:rsidRPr="0021426A" w:rsidRDefault="009C2263" w:rsidP="00952C97">
            <w:pPr>
              <w:pStyle w:val="40"/>
              <w:numPr>
                <w:ilvl w:val="0"/>
                <w:numId w:val="0"/>
              </w:numPr>
              <w:spacing w:line="360" w:lineRule="auto"/>
            </w:pPr>
            <w:r w:rsidRPr="0021426A">
              <w:t xml:space="preserve">правовой и кадровой работы Агентства        ПОДПИСЬ         Ф.И.О. </w:t>
            </w:r>
          </w:p>
        </w:tc>
      </w:tr>
    </w:tbl>
    <w:p w:rsidR="009C2263" w:rsidRPr="0021426A" w:rsidRDefault="009C2263" w:rsidP="009C2263">
      <w:pPr>
        <w:pStyle w:val="50"/>
        <w:numPr>
          <w:ilvl w:val="0"/>
          <w:numId w:val="0"/>
        </w:numPr>
        <w:spacing w:line="360" w:lineRule="auto"/>
        <w:ind w:left="2232"/>
      </w:pPr>
      <w:r>
        <w:t xml:space="preserve">Указанная отметка скрепляется </w:t>
      </w:r>
      <w:r w:rsidRPr="0021426A">
        <w:t>печатью (штампом) Агентства;</w:t>
      </w:r>
    </w:p>
    <w:p w:rsidR="009C2263" w:rsidRPr="0021426A" w:rsidRDefault="009C2263" w:rsidP="009C2263">
      <w:pPr>
        <w:pStyle w:val="50"/>
        <w:spacing w:line="360" w:lineRule="auto"/>
      </w:pPr>
      <w:r w:rsidRPr="0021426A">
        <w:t xml:space="preserve"> на заявлении (Приложение №3 к Политике) ставит отметку:</w:t>
      </w:r>
    </w:p>
    <w:tbl>
      <w:tblPr>
        <w:tblStyle w:val="afc"/>
        <w:tblW w:w="0" w:type="auto"/>
        <w:tblInd w:w="1728" w:type="dxa"/>
        <w:tblLook w:val="04A0" w:firstRow="1" w:lastRow="0" w:firstColumn="1" w:lastColumn="0" w:noHBand="0" w:noVBand="1"/>
      </w:tblPr>
      <w:tblGrid>
        <w:gridCol w:w="8468"/>
      </w:tblGrid>
      <w:tr w:rsidR="009C2263" w:rsidRPr="0021426A" w:rsidTr="00952C97">
        <w:tc>
          <w:tcPr>
            <w:tcW w:w="8694" w:type="dxa"/>
          </w:tcPr>
          <w:p w:rsidR="009C2263" w:rsidRPr="0021426A" w:rsidRDefault="009C2263" w:rsidP="00952C97">
            <w:pPr>
              <w:pStyle w:val="40"/>
              <w:numPr>
                <w:ilvl w:val="0"/>
                <w:numId w:val="0"/>
              </w:numPr>
              <w:spacing w:line="360" w:lineRule="auto"/>
            </w:pPr>
            <w:r w:rsidRPr="0021426A">
              <w:t xml:space="preserve">«Согласие на обработку персональных данных (указывается фамилия имя и отчество заявителя) погашено. </w:t>
            </w:r>
          </w:p>
          <w:p w:rsidR="009C2263" w:rsidRPr="0021426A" w:rsidRDefault="009C2263" w:rsidP="00952C97">
            <w:pPr>
              <w:pStyle w:val="40"/>
              <w:numPr>
                <w:ilvl w:val="0"/>
                <w:numId w:val="0"/>
              </w:numPr>
              <w:spacing w:line="360" w:lineRule="auto"/>
            </w:pPr>
            <w:r w:rsidRPr="0021426A">
              <w:t>Обработка персональных данных прекращена с «___»______20___г.</w:t>
            </w:r>
          </w:p>
          <w:p w:rsidR="009C2263" w:rsidRPr="0021426A" w:rsidRDefault="009C2263" w:rsidP="00952C97">
            <w:pPr>
              <w:pStyle w:val="40"/>
              <w:numPr>
                <w:ilvl w:val="0"/>
                <w:numId w:val="0"/>
              </w:numPr>
              <w:spacing w:line="360" w:lineRule="auto"/>
            </w:pPr>
            <w:r w:rsidRPr="0021426A">
              <w:t>Персональные данные заявителя уничтожены «___»______20___г. Начальник управления контрольно-</w:t>
            </w:r>
          </w:p>
          <w:p w:rsidR="009C2263" w:rsidRPr="0021426A" w:rsidRDefault="009C2263" w:rsidP="00952C97">
            <w:pPr>
              <w:pStyle w:val="40"/>
              <w:numPr>
                <w:ilvl w:val="0"/>
                <w:numId w:val="0"/>
              </w:numPr>
              <w:spacing w:line="360" w:lineRule="auto"/>
            </w:pPr>
            <w:r w:rsidRPr="0021426A">
              <w:t>правовой и кадровой работы Агентства        ПОДПИСЬ         Ф.И.О.</w:t>
            </w:r>
          </w:p>
        </w:tc>
      </w:tr>
    </w:tbl>
    <w:p w:rsidR="009C2263" w:rsidRPr="0021426A" w:rsidRDefault="009C2263" w:rsidP="009C2263">
      <w:pPr>
        <w:pStyle w:val="50"/>
        <w:spacing w:line="360" w:lineRule="auto"/>
      </w:pPr>
      <w:r w:rsidRPr="0021426A">
        <w:t xml:space="preserve">готовит документы об увольнении </w:t>
      </w:r>
      <w:r w:rsidR="00B51F2F">
        <w:t>директора</w:t>
      </w:r>
      <w:r w:rsidRPr="0021426A">
        <w:t xml:space="preserve"> в соответствии с п. 11 ч. 1 ст. 77 Трудового кодекса Российской Федерации</w:t>
      </w:r>
      <w:r w:rsidRPr="0021426A">
        <w:br/>
        <w:t>от 30.12.2001 №197-ФЗ.</w:t>
      </w:r>
    </w:p>
    <w:p w:rsidR="009C2263" w:rsidRPr="0021426A" w:rsidRDefault="009C2263" w:rsidP="009C2263">
      <w:pPr>
        <w:pStyle w:val="40"/>
        <w:spacing w:line="360" w:lineRule="auto"/>
      </w:pPr>
      <w:r>
        <w:t>Специалист</w:t>
      </w:r>
      <w:r w:rsidRPr="0021426A">
        <w:t xml:space="preserve"> управления документационного и материально-технического обеспечения Агентства, исполняя резолюцию:</w:t>
      </w:r>
    </w:p>
    <w:p w:rsidR="009C2263" w:rsidRPr="0021426A" w:rsidRDefault="009C2263" w:rsidP="009C2263">
      <w:pPr>
        <w:pStyle w:val="50"/>
        <w:spacing w:line="360" w:lineRule="auto"/>
      </w:pPr>
      <w:r w:rsidRPr="0021426A">
        <w:t>готовит заявителю извещение о прекращении обработки персональных данных (Приложение №4/1 к настоящей Политике);</w:t>
      </w:r>
    </w:p>
    <w:p w:rsidR="009C2263" w:rsidRPr="0021426A" w:rsidRDefault="009C2263" w:rsidP="009C2263">
      <w:pPr>
        <w:pStyle w:val="50"/>
        <w:spacing w:line="360" w:lineRule="auto"/>
      </w:pPr>
      <w:r w:rsidRPr="0021426A">
        <w:t>извещение, указанное в п.6.4.2.8.1, и бланк письменного согласия заявителя на обработку его персональных данных (Приложение №1 к Политике) направляет заявителю по почте заказным письмом с уведомлением о вручении или вручает лично.</w:t>
      </w:r>
    </w:p>
    <w:p w:rsidR="009C2263" w:rsidRPr="0021426A" w:rsidRDefault="009C2263" w:rsidP="009C2263">
      <w:pPr>
        <w:pStyle w:val="40"/>
        <w:spacing w:line="360" w:lineRule="auto"/>
      </w:pPr>
      <w:r w:rsidRPr="0021426A">
        <w:t>Если после разъя</w:t>
      </w:r>
      <w:r w:rsidR="00107B49">
        <w:t>снения юридических последствий директор</w:t>
      </w:r>
      <w:r w:rsidRPr="0021426A">
        <w:t xml:space="preserve"> продолжает настаивать на своем заявлении об отзыве согласия на обработку любых персональных данных, указанных в п.п. 5.2.</w:t>
      </w:r>
      <w:r w:rsidR="00107B49">
        <w:t>6</w:t>
      </w:r>
      <w:r w:rsidRPr="0021426A">
        <w:t xml:space="preserve">.2- </w:t>
      </w:r>
      <w:r w:rsidRPr="0021426A">
        <w:lastRenderedPageBreak/>
        <w:t>5.2.</w:t>
      </w:r>
      <w:r w:rsidR="00107B49">
        <w:t>6</w:t>
      </w:r>
      <w:r w:rsidRPr="0021426A">
        <w:t>.5</w:t>
      </w:r>
      <w:r w:rsidRPr="0021426A">
        <w:rPr>
          <w:vertAlign w:val="superscript"/>
        </w:rPr>
        <w:footnoteReference w:id="136"/>
      </w:r>
      <w:r w:rsidRPr="0021426A">
        <w:t>; 5.2.</w:t>
      </w:r>
      <w:r w:rsidR="00107B49">
        <w:t>6</w:t>
      </w:r>
      <w:r w:rsidRPr="0021426A">
        <w:t>.1</w:t>
      </w:r>
      <w:r>
        <w:t>2</w:t>
      </w:r>
      <w:r w:rsidRPr="0021426A">
        <w:t xml:space="preserve"> - 5.2.</w:t>
      </w:r>
      <w:r w:rsidR="00107B49">
        <w:t>6</w:t>
      </w:r>
      <w:r w:rsidRPr="0021426A">
        <w:t>.1</w:t>
      </w:r>
      <w:r>
        <w:t>3</w:t>
      </w:r>
      <w:r w:rsidRPr="0021426A">
        <w:rPr>
          <w:vertAlign w:val="superscript"/>
        </w:rPr>
        <w:footnoteReference w:id="137"/>
      </w:r>
      <w:r w:rsidRPr="0021426A">
        <w:t>; 5.2.</w:t>
      </w:r>
      <w:r w:rsidR="00107B49">
        <w:t>6</w:t>
      </w:r>
      <w:r w:rsidRPr="0021426A">
        <w:t>.1</w:t>
      </w:r>
      <w:r>
        <w:t>7</w:t>
      </w:r>
      <w:r w:rsidRPr="0021426A">
        <w:rPr>
          <w:vertAlign w:val="superscript"/>
        </w:rPr>
        <w:footnoteReference w:id="138"/>
      </w:r>
      <w:r w:rsidRPr="0021426A">
        <w:t>; 5.2.</w:t>
      </w:r>
      <w:r w:rsidR="00107B49">
        <w:t>6</w:t>
      </w:r>
      <w:r w:rsidRPr="0021426A">
        <w:t>.2</w:t>
      </w:r>
      <w:r>
        <w:t>3</w:t>
      </w:r>
      <w:r w:rsidRPr="0021426A">
        <w:rPr>
          <w:vertAlign w:val="superscript"/>
        </w:rPr>
        <w:footnoteReference w:id="139"/>
      </w:r>
      <w:r w:rsidRPr="0021426A">
        <w:t>; 5.2.</w:t>
      </w:r>
      <w:r w:rsidR="00107B49">
        <w:t>6</w:t>
      </w:r>
      <w:r w:rsidRPr="0021426A">
        <w:t>.2</w:t>
      </w:r>
      <w:r>
        <w:t>4</w:t>
      </w:r>
      <w:r w:rsidRPr="0021426A">
        <w:t xml:space="preserve"> - 5.2.</w:t>
      </w:r>
      <w:r w:rsidR="00107B49">
        <w:t>6</w:t>
      </w:r>
      <w:r w:rsidRPr="0021426A">
        <w:t>.2</w:t>
      </w:r>
      <w:r>
        <w:t>5</w:t>
      </w:r>
      <w:r w:rsidRPr="0021426A">
        <w:rPr>
          <w:vertAlign w:val="superscript"/>
        </w:rPr>
        <w:footnoteReference w:id="140"/>
      </w:r>
      <w:r w:rsidRPr="0021426A">
        <w:t xml:space="preserve"> настоящей Политики, то руководитель Агентства ставит на указанном заявлении резолюцию с указанием:</w:t>
      </w:r>
    </w:p>
    <w:p w:rsidR="009C2263" w:rsidRPr="0021426A" w:rsidRDefault="009C2263" w:rsidP="009C2263">
      <w:pPr>
        <w:pStyle w:val="6"/>
        <w:spacing w:line="360" w:lineRule="auto"/>
        <w:rPr>
          <w:sz w:val="28"/>
          <w:szCs w:val="28"/>
        </w:rPr>
      </w:pPr>
      <w:r w:rsidRPr="0021426A">
        <w:rPr>
          <w:sz w:val="28"/>
          <w:szCs w:val="28"/>
        </w:rPr>
        <w:t>начальнику управления контрольно-правовой и кадровой работы Агентства - о прекращении обработки и уничтожения персональных данных заявителя в срок, установленный федеральными законами Р</w:t>
      </w:r>
      <w:r>
        <w:rPr>
          <w:sz w:val="28"/>
          <w:szCs w:val="28"/>
        </w:rPr>
        <w:t>оссийской Федерации</w:t>
      </w:r>
      <w:r w:rsidRPr="0021426A">
        <w:rPr>
          <w:sz w:val="28"/>
          <w:szCs w:val="28"/>
        </w:rPr>
        <w:t xml:space="preserve">; </w:t>
      </w:r>
    </w:p>
    <w:p w:rsidR="009C2263" w:rsidRPr="0021426A" w:rsidRDefault="009C2263" w:rsidP="009C2263">
      <w:pPr>
        <w:pStyle w:val="6"/>
        <w:spacing w:line="360" w:lineRule="auto"/>
        <w:rPr>
          <w:sz w:val="28"/>
          <w:szCs w:val="28"/>
        </w:rPr>
      </w:pPr>
      <w:r w:rsidRPr="0021426A">
        <w:rPr>
          <w:sz w:val="28"/>
          <w:szCs w:val="28"/>
        </w:rPr>
        <w:t>начальнику управления документационного и материально-технического обеспечения Агентства - об уведомлении заявителя о сроках окончания обработки персональных данных, согласие на обработку которых им отозвано.</w:t>
      </w:r>
    </w:p>
    <w:p w:rsidR="009C2263" w:rsidRPr="0021426A" w:rsidRDefault="009C2263" w:rsidP="009C2263">
      <w:pPr>
        <w:pStyle w:val="40"/>
        <w:spacing w:line="360" w:lineRule="auto"/>
      </w:pPr>
      <w:r w:rsidRPr="0021426A">
        <w:t>Начальник управления контрольно-правовой и кадровой работы Агентства, исполняя резолюцию:</w:t>
      </w:r>
    </w:p>
    <w:p w:rsidR="009C2263" w:rsidRPr="0021426A" w:rsidRDefault="009C2263" w:rsidP="009C2263">
      <w:pPr>
        <w:pStyle w:val="50"/>
        <w:spacing w:line="360" w:lineRule="auto"/>
      </w:pPr>
      <w:r w:rsidRPr="0021426A">
        <w:t xml:space="preserve"> на бланке письменного согласия заявителя на обработку его персональных данных (Приложение №1/1 к Политике) ставит отметку: </w:t>
      </w:r>
    </w:p>
    <w:tbl>
      <w:tblPr>
        <w:tblStyle w:val="afc"/>
        <w:tblW w:w="0" w:type="auto"/>
        <w:tblInd w:w="1526" w:type="dxa"/>
        <w:tblLook w:val="04A0" w:firstRow="1" w:lastRow="0" w:firstColumn="1" w:lastColumn="0" w:noHBand="0" w:noVBand="1"/>
      </w:tblPr>
      <w:tblGrid>
        <w:gridCol w:w="8670"/>
      </w:tblGrid>
      <w:tr w:rsidR="009C2263" w:rsidRPr="0021426A" w:rsidTr="00952C97">
        <w:tc>
          <w:tcPr>
            <w:tcW w:w="8896" w:type="dxa"/>
          </w:tcPr>
          <w:p w:rsidR="009C2263" w:rsidRPr="0021426A" w:rsidRDefault="009C2263" w:rsidP="00952C97">
            <w:pPr>
              <w:pStyle w:val="40"/>
              <w:numPr>
                <w:ilvl w:val="0"/>
                <w:numId w:val="0"/>
              </w:numPr>
              <w:spacing w:line="360" w:lineRule="auto"/>
            </w:pPr>
            <w:r w:rsidRPr="0021426A">
              <w:t>Обработка персональных данных (перечисление ПДн, указанных в заявлении об отзыве согласия на обработку любых персональных данных), прекращена с «___»______20___г.</w:t>
            </w:r>
          </w:p>
          <w:p w:rsidR="009C2263" w:rsidRPr="0021426A" w:rsidRDefault="009C2263" w:rsidP="00952C97">
            <w:pPr>
              <w:pStyle w:val="40"/>
              <w:numPr>
                <w:ilvl w:val="0"/>
                <w:numId w:val="0"/>
              </w:numPr>
              <w:spacing w:line="360" w:lineRule="auto"/>
            </w:pPr>
            <w:r w:rsidRPr="0021426A">
              <w:t xml:space="preserve">Персональные данные заявителя уничтожены «___»______20___г. </w:t>
            </w:r>
          </w:p>
          <w:p w:rsidR="009C2263" w:rsidRPr="0021426A" w:rsidRDefault="009C2263" w:rsidP="00952C97">
            <w:pPr>
              <w:pStyle w:val="40"/>
              <w:numPr>
                <w:ilvl w:val="0"/>
                <w:numId w:val="0"/>
              </w:numPr>
              <w:spacing w:line="360" w:lineRule="auto"/>
            </w:pPr>
            <w:r w:rsidRPr="0021426A">
              <w:t>Начальник управления контрольно-</w:t>
            </w:r>
          </w:p>
          <w:p w:rsidR="009C2263" w:rsidRPr="0021426A" w:rsidRDefault="009C2263" w:rsidP="00952C97">
            <w:pPr>
              <w:pStyle w:val="50"/>
              <w:numPr>
                <w:ilvl w:val="0"/>
                <w:numId w:val="0"/>
              </w:numPr>
              <w:spacing w:line="360" w:lineRule="auto"/>
            </w:pPr>
            <w:r w:rsidRPr="0021426A">
              <w:t xml:space="preserve">правовой и кадровой работы Агентства        ПОДПИСЬ         Ф.И.О. </w:t>
            </w:r>
          </w:p>
        </w:tc>
      </w:tr>
    </w:tbl>
    <w:p w:rsidR="009C2263" w:rsidRPr="0021426A" w:rsidRDefault="009C2263" w:rsidP="009C2263">
      <w:pPr>
        <w:pStyle w:val="50"/>
        <w:numPr>
          <w:ilvl w:val="0"/>
          <w:numId w:val="0"/>
        </w:numPr>
        <w:spacing w:line="360" w:lineRule="auto"/>
        <w:ind w:left="2232"/>
      </w:pPr>
      <w:r>
        <w:t xml:space="preserve">Указанная отметка скрепляется </w:t>
      </w:r>
      <w:r w:rsidRPr="0021426A">
        <w:t>печатью (штампом) Агентства;</w:t>
      </w:r>
    </w:p>
    <w:p w:rsidR="009C2263" w:rsidRPr="0021426A" w:rsidRDefault="009C2263" w:rsidP="009C2263">
      <w:pPr>
        <w:pStyle w:val="50"/>
        <w:spacing w:line="360" w:lineRule="auto"/>
      </w:pPr>
      <w:r w:rsidRPr="0021426A">
        <w:t xml:space="preserve">на заявлении (Приложение №3 к Политике) ставит отметку: </w:t>
      </w:r>
    </w:p>
    <w:tbl>
      <w:tblPr>
        <w:tblStyle w:val="afc"/>
        <w:tblW w:w="0" w:type="auto"/>
        <w:tblInd w:w="1526" w:type="dxa"/>
        <w:tblLook w:val="04A0" w:firstRow="1" w:lastRow="0" w:firstColumn="1" w:lastColumn="0" w:noHBand="0" w:noVBand="1"/>
      </w:tblPr>
      <w:tblGrid>
        <w:gridCol w:w="8670"/>
      </w:tblGrid>
      <w:tr w:rsidR="009C2263" w:rsidRPr="0021426A" w:rsidTr="00952C97">
        <w:tc>
          <w:tcPr>
            <w:tcW w:w="8896" w:type="dxa"/>
          </w:tcPr>
          <w:p w:rsidR="009C2263" w:rsidRPr="0021426A" w:rsidRDefault="009C2263" w:rsidP="00952C97">
            <w:pPr>
              <w:pStyle w:val="40"/>
              <w:numPr>
                <w:ilvl w:val="0"/>
                <w:numId w:val="0"/>
              </w:numPr>
              <w:spacing w:line="360" w:lineRule="auto"/>
            </w:pPr>
            <w:r w:rsidRPr="0021426A">
              <w:lastRenderedPageBreak/>
              <w:t>Обработка персональных данных (перечисление ПДн, указанных в заявлении об отзыве согласия на обработку любых персональных данных) прекращена с «___»______20___г.</w:t>
            </w:r>
          </w:p>
          <w:p w:rsidR="009C2263" w:rsidRPr="0021426A" w:rsidRDefault="009C2263" w:rsidP="00952C97">
            <w:pPr>
              <w:pStyle w:val="40"/>
              <w:numPr>
                <w:ilvl w:val="0"/>
                <w:numId w:val="0"/>
              </w:numPr>
              <w:spacing w:line="360" w:lineRule="auto"/>
            </w:pPr>
            <w:r w:rsidRPr="0021426A">
              <w:t>Персональные данные заявителя уничтожены «___»______20___г. Начальник управления контрольно-</w:t>
            </w:r>
          </w:p>
          <w:p w:rsidR="009C2263" w:rsidRPr="0021426A" w:rsidRDefault="009C2263" w:rsidP="00952C97">
            <w:pPr>
              <w:pStyle w:val="50"/>
              <w:numPr>
                <w:ilvl w:val="0"/>
                <w:numId w:val="0"/>
              </w:numPr>
              <w:spacing w:line="360" w:lineRule="auto"/>
            </w:pPr>
            <w:r w:rsidRPr="0021426A">
              <w:t>правовой и кадровой работы Агентства        ПОДПИСЬ         Ф.И.О.</w:t>
            </w:r>
          </w:p>
        </w:tc>
      </w:tr>
    </w:tbl>
    <w:p w:rsidR="009C2263" w:rsidRPr="0021426A" w:rsidRDefault="009C2263" w:rsidP="009C2263">
      <w:pPr>
        <w:pStyle w:val="40"/>
        <w:spacing w:line="360" w:lineRule="auto"/>
      </w:pPr>
      <w:r>
        <w:t>Специалист</w:t>
      </w:r>
      <w:r w:rsidRPr="0021426A">
        <w:t xml:space="preserve"> управления документационного и материально-технического обеспечения Агентства извещает заявителя об окончании обработки персональных данных (Приложение №4/1 к настоящей Политике).</w:t>
      </w:r>
    </w:p>
    <w:p w:rsidR="009C2263" w:rsidRDefault="009C2263" w:rsidP="00107B49">
      <w:pPr>
        <w:pStyle w:val="3c"/>
        <w:numPr>
          <w:ilvl w:val="0"/>
          <w:numId w:val="0"/>
        </w:numPr>
        <w:spacing w:line="360" w:lineRule="auto"/>
        <w:ind w:left="993"/>
      </w:pPr>
    </w:p>
    <w:p w:rsidR="00754766" w:rsidRPr="0021426A" w:rsidRDefault="00754766" w:rsidP="006D6874">
      <w:pPr>
        <w:pStyle w:val="3c"/>
        <w:spacing w:line="360" w:lineRule="auto"/>
      </w:pPr>
      <w:r w:rsidRPr="0021426A">
        <w:t>Получение согласия на</w:t>
      </w:r>
      <w:r w:rsidR="0021426A">
        <w:t xml:space="preserve"> обработку персональных данных </w:t>
      </w:r>
      <w:r w:rsidR="003F5120" w:rsidRPr="0021426A">
        <w:t xml:space="preserve">получателей </w:t>
      </w:r>
      <w:r w:rsidR="00161769" w:rsidRPr="0021426A">
        <w:t xml:space="preserve">государственных </w:t>
      </w:r>
      <w:r w:rsidR="003F5120" w:rsidRPr="0021426A">
        <w:t>услуг</w:t>
      </w:r>
      <w:r w:rsidR="00107B49">
        <w:t>, должностных лиц (работников) юридических лиц, физических лиц, в отношении которых Агентством исполняются функции</w:t>
      </w:r>
      <w:r w:rsidR="00B34874" w:rsidRPr="0021426A">
        <w:t xml:space="preserve">, </w:t>
      </w:r>
      <w:r w:rsidRPr="0021426A">
        <w:t>и порядок отзыва данного согласия</w:t>
      </w:r>
    </w:p>
    <w:p w:rsidR="00DE3279" w:rsidRPr="0021426A" w:rsidRDefault="00DE3279" w:rsidP="006D6874">
      <w:pPr>
        <w:pStyle w:val="3c"/>
        <w:numPr>
          <w:ilvl w:val="0"/>
          <w:numId w:val="0"/>
        </w:numPr>
        <w:spacing w:line="360" w:lineRule="auto"/>
        <w:ind w:left="1276"/>
      </w:pPr>
    </w:p>
    <w:p w:rsidR="003F5120" w:rsidRPr="0021426A" w:rsidRDefault="00B34874" w:rsidP="006D6874">
      <w:pPr>
        <w:pStyle w:val="40"/>
        <w:spacing w:line="360" w:lineRule="auto"/>
      </w:pPr>
      <w:r w:rsidRPr="0021426A">
        <w:t>Агент</w:t>
      </w:r>
      <w:r w:rsidR="00DF5312" w:rsidRPr="0021426A">
        <w:t>ству</w:t>
      </w:r>
      <w:r w:rsidR="00C108F7" w:rsidRPr="0021426A">
        <w:t xml:space="preserve"> не требуется по</w:t>
      </w:r>
      <w:r w:rsidRPr="0021426A">
        <w:t xml:space="preserve">лучения согласия </w:t>
      </w:r>
      <w:r w:rsidR="00C108F7" w:rsidRPr="0021426A">
        <w:t xml:space="preserve">на обработку ПДн от </w:t>
      </w:r>
      <w:r w:rsidR="003F5120" w:rsidRPr="0021426A">
        <w:t xml:space="preserve">получателей </w:t>
      </w:r>
      <w:r w:rsidR="00161769" w:rsidRPr="0021426A">
        <w:t>государственных</w:t>
      </w:r>
      <w:r w:rsidR="00107B49">
        <w:t xml:space="preserve"> услуг, должностных лиц (работников) юридических лиц, физических лиц, в отношении которых Агентством исполняются функции</w:t>
      </w:r>
      <w:r w:rsidR="00C108F7" w:rsidRPr="0021426A">
        <w:t>, т.к.</w:t>
      </w:r>
      <w:r w:rsidR="003F5120" w:rsidRPr="0021426A">
        <w:t>:</w:t>
      </w:r>
    </w:p>
    <w:p w:rsidR="00C108F7" w:rsidRPr="0021426A" w:rsidRDefault="00161769" w:rsidP="006D6874">
      <w:pPr>
        <w:pStyle w:val="50"/>
        <w:spacing w:line="360" w:lineRule="auto"/>
      </w:pPr>
      <w:r w:rsidRPr="0021426A">
        <w:t xml:space="preserve">Государственные </w:t>
      </w:r>
      <w:r w:rsidR="00107B49">
        <w:t>услуги и функции</w:t>
      </w:r>
      <w:r w:rsidRPr="0021426A">
        <w:t xml:space="preserve"> оказываются по заявлениям субъектов ПДн в</w:t>
      </w:r>
      <w:r w:rsidR="003F5120" w:rsidRPr="0021426A">
        <w:t xml:space="preserve">о исполнение требований </w:t>
      </w:r>
      <w:r w:rsidR="00192833" w:rsidRPr="0021426A">
        <w:t>федеральных законов и подзаконных</w:t>
      </w:r>
      <w:r w:rsidRPr="0021426A">
        <w:t xml:space="preserve"> актов</w:t>
      </w:r>
      <w:r w:rsidR="00C108F7" w:rsidRPr="0021426A">
        <w:t>.</w:t>
      </w:r>
      <w:r w:rsidR="00192833" w:rsidRPr="0021426A">
        <w:t xml:space="preserve"> Поэтому в соответствии</w:t>
      </w:r>
      <w:r w:rsidR="00B34874" w:rsidRPr="0021426A">
        <w:t xml:space="preserve"> с п. 5 </w:t>
      </w:r>
      <w:r w:rsidR="00192833" w:rsidRPr="0021426A">
        <w:t>ч.</w:t>
      </w:r>
      <w:r w:rsidR="00B34874" w:rsidRPr="0021426A">
        <w:t xml:space="preserve"> 1 </w:t>
      </w:r>
      <w:r w:rsidR="00192833" w:rsidRPr="0021426A">
        <w:t>ст.</w:t>
      </w:r>
      <w:r w:rsidR="00B34874" w:rsidRPr="0021426A">
        <w:t xml:space="preserve"> </w:t>
      </w:r>
      <w:r w:rsidR="00192833" w:rsidRPr="0021426A">
        <w:t xml:space="preserve">6 Федерального закона </w:t>
      </w:r>
      <w:r w:rsidR="001465CE" w:rsidRPr="0021426A">
        <w:t>от 27.07.2006 № 152-ФЗ «О персональных данных»</w:t>
      </w:r>
      <w:r w:rsidR="00192833" w:rsidRPr="0021426A">
        <w:t xml:space="preserve"> </w:t>
      </w:r>
      <w:r w:rsidR="00B34874" w:rsidRPr="0021426A">
        <w:t>Агент</w:t>
      </w:r>
      <w:r w:rsidR="00DF5312" w:rsidRPr="0021426A">
        <w:t>ству</w:t>
      </w:r>
      <w:r w:rsidR="00192833" w:rsidRPr="0021426A">
        <w:t xml:space="preserve"> н</w:t>
      </w:r>
      <w:r w:rsidR="00B34874" w:rsidRPr="0021426A">
        <w:t xml:space="preserve">е требуется получения согласия </w:t>
      </w:r>
      <w:r w:rsidR="00192833" w:rsidRPr="0021426A">
        <w:t>на обработку ПДн от указанной категории субъектов.</w:t>
      </w:r>
    </w:p>
    <w:p w:rsidR="007125A7" w:rsidRPr="0021426A" w:rsidRDefault="007125A7" w:rsidP="006D6874">
      <w:pPr>
        <w:pStyle w:val="50"/>
        <w:spacing w:line="360" w:lineRule="auto"/>
      </w:pPr>
      <w:r w:rsidRPr="0021426A">
        <w:lastRenderedPageBreak/>
        <w:t xml:space="preserve">Обработка персональных данных получателей </w:t>
      </w:r>
      <w:r w:rsidR="00161769" w:rsidRPr="0021426A">
        <w:t xml:space="preserve">государственных </w:t>
      </w:r>
      <w:r w:rsidRPr="0021426A">
        <w:t>услуг</w:t>
      </w:r>
      <w:r w:rsidR="007A456B">
        <w:t>, должностных лиц (работников) юридических лиц, физических лиц, в отношении которых Агентством исполняются функции,</w:t>
      </w:r>
      <w:r w:rsidRPr="0021426A">
        <w:t xml:space="preserve"> необходима для исполнения полномочий </w:t>
      </w:r>
      <w:r w:rsidR="00E97582" w:rsidRPr="0021426A">
        <w:t>Агент</w:t>
      </w:r>
      <w:r w:rsidR="00DF5312" w:rsidRPr="0021426A">
        <w:t>ства</w:t>
      </w:r>
      <w:r w:rsidRPr="0021426A">
        <w:t>, участвующего в предоставлении государственных</w:t>
      </w:r>
      <w:r w:rsidR="00161769" w:rsidRPr="0021426A">
        <w:t xml:space="preserve"> </w:t>
      </w:r>
      <w:r w:rsidRPr="0021426A">
        <w:t xml:space="preserve">услуг, предусмотренных Федеральным </w:t>
      </w:r>
      <w:hyperlink r:id="rId12" w:history="1">
        <w:r w:rsidRPr="0021426A">
          <w:t>законом</w:t>
        </w:r>
      </w:hyperlink>
      <w:r w:rsidRPr="0021426A">
        <w:t xml:space="preserve"> </w:t>
      </w:r>
      <w:r w:rsidR="007A456B">
        <w:t xml:space="preserve">от </w:t>
      </w:r>
      <w:r w:rsidR="00E97582" w:rsidRPr="0021426A">
        <w:t>27.07.2010</w:t>
      </w:r>
      <w:r w:rsidR="007A456B">
        <w:t xml:space="preserve"> </w:t>
      </w:r>
      <w:r w:rsidRPr="0021426A">
        <w:t>№</w:t>
      </w:r>
      <w:r w:rsidR="00E97582" w:rsidRPr="0021426A">
        <w:t xml:space="preserve"> </w:t>
      </w:r>
      <w:r w:rsidRPr="0021426A">
        <w:t>210-ФЗ</w:t>
      </w:r>
      <w:r w:rsidR="00E97582" w:rsidRPr="0021426A">
        <w:t xml:space="preserve"> </w:t>
      </w:r>
      <w:r w:rsidR="00DF5312" w:rsidRPr="0021426A">
        <w:t>«</w:t>
      </w:r>
      <w:r w:rsidRPr="0021426A">
        <w:t>Об организации предоставления государственных и муниципальных услуг</w:t>
      </w:r>
      <w:r w:rsidR="00DF5312" w:rsidRPr="0021426A">
        <w:t>»</w:t>
      </w:r>
      <w:r w:rsidRPr="0021426A">
        <w:t xml:space="preserve">, </w:t>
      </w:r>
      <w:r w:rsidR="00E97582" w:rsidRPr="0021426A">
        <w:t xml:space="preserve">Законом Российской Федерации от 19.04.1991 № 1032-1 «О занятости населения в Российской Федерации», </w:t>
      </w:r>
      <w:r w:rsidRPr="0021426A">
        <w:t>поэтому в соответствии с п.</w:t>
      </w:r>
      <w:r w:rsidR="00E97582" w:rsidRPr="0021426A">
        <w:t xml:space="preserve"> </w:t>
      </w:r>
      <w:r w:rsidRPr="0021426A">
        <w:t>4</w:t>
      </w:r>
      <w:r w:rsidR="00E97582" w:rsidRPr="0021426A">
        <w:t xml:space="preserve"> </w:t>
      </w:r>
      <w:r w:rsidRPr="0021426A">
        <w:t>ч.</w:t>
      </w:r>
      <w:r w:rsidR="00E97582" w:rsidRPr="0021426A">
        <w:t xml:space="preserve"> 1 </w:t>
      </w:r>
      <w:r w:rsidRPr="0021426A">
        <w:t>ст.</w:t>
      </w:r>
      <w:r w:rsidR="00E97582" w:rsidRPr="0021426A">
        <w:t xml:space="preserve"> </w:t>
      </w:r>
      <w:r w:rsidRPr="0021426A">
        <w:t>6 Федерального закона от 27.07.2006 №</w:t>
      </w:r>
      <w:r w:rsidR="00E97582" w:rsidRPr="0021426A">
        <w:t xml:space="preserve"> </w:t>
      </w:r>
      <w:r w:rsidRPr="0021426A">
        <w:t xml:space="preserve">152-ФЗ «О персональных данных» </w:t>
      </w:r>
      <w:r w:rsidR="00E97582" w:rsidRPr="0021426A">
        <w:t>Агент</w:t>
      </w:r>
      <w:r w:rsidR="00DF5312" w:rsidRPr="0021426A">
        <w:t>ству</w:t>
      </w:r>
      <w:r w:rsidRPr="0021426A">
        <w:t xml:space="preserve"> не требуется получени</w:t>
      </w:r>
      <w:r w:rsidR="00E97582" w:rsidRPr="0021426A">
        <w:t>е согласия</w:t>
      </w:r>
      <w:r w:rsidRPr="0021426A">
        <w:t xml:space="preserve"> на обработку ПДн от указанной категории субъектов.</w:t>
      </w:r>
    </w:p>
    <w:p w:rsidR="00C108F7" w:rsidRPr="0021426A" w:rsidRDefault="00C108F7" w:rsidP="006D6874">
      <w:pPr>
        <w:pStyle w:val="40"/>
        <w:spacing w:line="360" w:lineRule="auto"/>
      </w:pPr>
      <w:r w:rsidRPr="0021426A">
        <w:t xml:space="preserve">В связи с тем, что получение согласия </w:t>
      </w:r>
      <w:r w:rsidR="007125A7" w:rsidRPr="0021426A">
        <w:t xml:space="preserve">получателей </w:t>
      </w:r>
      <w:r w:rsidR="00161769" w:rsidRPr="0021426A">
        <w:t xml:space="preserve">государственных </w:t>
      </w:r>
      <w:r w:rsidR="007125A7" w:rsidRPr="0021426A">
        <w:t>услуг</w:t>
      </w:r>
      <w:r w:rsidR="007A456B">
        <w:t>, должностных лиц (работников) юридических лиц, физических лиц, в отношении которых Агентством исполняются функции,</w:t>
      </w:r>
      <w:r w:rsidR="00E97582" w:rsidRPr="0021426A">
        <w:t xml:space="preserve"> </w:t>
      </w:r>
      <w:r w:rsidRPr="0021426A">
        <w:t xml:space="preserve">не предусмотрено на законном </w:t>
      </w:r>
      <w:r w:rsidR="00E97582" w:rsidRPr="0021426A">
        <w:t xml:space="preserve">основании, то </w:t>
      </w:r>
      <w:r w:rsidRPr="0021426A">
        <w:t>не предусматрива</w:t>
      </w:r>
      <w:r w:rsidR="00E97582" w:rsidRPr="0021426A">
        <w:t xml:space="preserve">ется сами форма и </w:t>
      </w:r>
      <w:r w:rsidRPr="0021426A">
        <w:t>процедура отзыва указанного согласия.</w:t>
      </w:r>
    </w:p>
    <w:p w:rsidR="00E26CB4" w:rsidRPr="0021426A" w:rsidRDefault="00E26CB4" w:rsidP="006D6874">
      <w:pPr>
        <w:pStyle w:val="3c"/>
        <w:spacing w:line="360" w:lineRule="auto"/>
      </w:pPr>
      <w:r w:rsidRPr="0021426A">
        <w:t xml:space="preserve">Получение согласия на обработку персональных данных лиц, обратившихся в </w:t>
      </w:r>
      <w:r w:rsidR="00046276" w:rsidRPr="0021426A">
        <w:t>Агент</w:t>
      </w:r>
      <w:r w:rsidR="003C22D6" w:rsidRPr="0021426A">
        <w:t>ство</w:t>
      </w:r>
      <w:r w:rsidRPr="0021426A">
        <w:t xml:space="preserve"> с заявлениями по различным вопросам, и порядок отзыва данного согласия</w:t>
      </w:r>
    </w:p>
    <w:p w:rsidR="00E26CB4" w:rsidRPr="0021426A" w:rsidRDefault="00E26CB4" w:rsidP="006D6874">
      <w:pPr>
        <w:tabs>
          <w:tab w:val="left" w:pos="709"/>
          <w:tab w:val="left" w:pos="1418"/>
          <w:tab w:val="left" w:pos="2127"/>
        </w:tabs>
        <w:spacing w:line="360" w:lineRule="auto"/>
        <w:ind w:left="1224" w:firstLine="0"/>
        <w:rPr>
          <w:color w:val="943634"/>
          <w:szCs w:val="28"/>
        </w:rPr>
      </w:pPr>
    </w:p>
    <w:p w:rsidR="00E26CB4" w:rsidRPr="0021426A" w:rsidRDefault="00E26CB4" w:rsidP="006D6874">
      <w:pPr>
        <w:pStyle w:val="40"/>
        <w:spacing w:line="360" w:lineRule="auto"/>
      </w:pPr>
      <w:r w:rsidRPr="0021426A">
        <w:t xml:space="preserve">В связи с тем, что обработка персональных данных лиц, обратившихся в </w:t>
      </w:r>
      <w:r w:rsidR="00046276" w:rsidRPr="0021426A">
        <w:t>Агентство</w:t>
      </w:r>
      <w:r w:rsidRPr="0021426A">
        <w:t xml:space="preserve"> по различным вопросам, осуществляется в соответствии с требованиями:</w:t>
      </w:r>
    </w:p>
    <w:p w:rsidR="00E26CB4" w:rsidRPr="0021426A" w:rsidRDefault="00E26CB4" w:rsidP="006D6874">
      <w:pPr>
        <w:pStyle w:val="6"/>
        <w:spacing w:line="360" w:lineRule="auto"/>
        <w:rPr>
          <w:sz w:val="28"/>
          <w:szCs w:val="28"/>
        </w:rPr>
      </w:pPr>
      <w:r w:rsidRPr="0021426A">
        <w:rPr>
          <w:sz w:val="28"/>
          <w:szCs w:val="28"/>
        </w:rPr>
        <w:t xml:space="preserve">Федерального закона от 02.05.2006 № 59-ФЗ </w:t>
      </w:r>
      <w:r w:rsidR="003C22D6" w:rsidRPr="0021426A">
        <w:rPr>
          <w:sz w:val="28"/>
          <w:szCs w:val="28"/>
        </w:rPr>
        <w:t>«</w:t>
      </w:r>
      <w:r w:rsidRPr="0021426A">
        <w:rPr>
          <w:sz w:val="28"/>
          <w:szCs w:val="28"/>
        </w:rPr>
        <w:t>О порядке рассмотрения обращений граждан Российской Федерации</w:t>
      </w:r>
      <w:r w:rsidR="003C22D6" w:rsidRPr="0021426A">
        <w:rPr>
          <w:sz w:val="28"/>
          <w:szCs w:val="28"/>
        </w:rPr>
        <w:t>»</w:t>
      </w:r>
      <w:r w:rsidR="0021426A">
        <w:rPr>
          <w:sz w:val="28"/>
          <w:szCs w:val="28"/>
        </w:rPr>
        <w:t>;</w:t>
      </w:r>
    </w:p>
    <w:p w:rsidR="00E26CB4" w:rsidRPr="0021426A" w:rsidRDefault="00E26CB4" w:rsidP="006D6874">
      <w:pPr>
        <w:pStyle w:val="6"/>
        <w:spacing w:line="360" w:lineRule="auto"/>
        <w:rPr>
          <w:sz w:val="28"/>
          <w:szCs w:val="28"/>
        </w:rPr>
      </w:pPr>
      <w:r w:rsidRPr="0021426A">
        <w:rPr>
          <w:sz w:val="28"/>
          <w:szCs w:val="28"/>
        </w:rPr>
        <w:lastRenderedPageBreak/>
        <w:t xml:space="preserve">ст.14 </w:t>
      </w:r>
      <w:r w:rsidR="00331393" w:rsidRPr="0021426A">
        <w:rPr>
          <w:sz w:val="28"/>
          <w:szCs w:val="28"/>
        </w:rPr>
        <w:t xml:space="preserve">Федерального закона </w:t>
      </w:r>
      <w:r w:rsidR="00046276" w:rsidRPr="0021426A">
        <w:rPr>
          <w:sz w:val="28"/>
          <w:szCs w:val="28"/>
        </w:rPr>
        <w:t>от 27.07.2006 № 152-ФЗ</w:t>
      </w:r>
      <w:r w:rsidR="00046276" w:rsidRPr="0021426A">
        <w:rPr>
          <w:sz w:val="28"/>
          <w:szCs w:val="28"/>
        </w:rPr>
        <w:br/>
      </w:r>
      <w:r w:rsidR="001465CE" w:rsidRPr="0021426A">
        <w:rPr>
          <w:sz w:val="28"/>
          <w:szCs w:val="28"/>
        </w:rPr>
        <w:t>«О персональных данных»</w:t>
      </w:r>
      <w:r w:rsidRPr="0021426A">
        <w:rPr>
          <w:sz w:val="28"/>
          <w:szCs w:val="28"/>
        </w:rPr>
        <w:t>;</w:t>
      </w:r>
    </w:p>
    <w:p w:rsidR="00E26CB4" w:rsidRPr="0021426A" w:rsidRDefault="00E26CB4" w:rsidP="006D6874">
      <w:pPr>
        <w:pStyle w:val="40"/>
        <w:numPr>
          <w:ilvl w:val="0"/>
          <w:numId w:val="0"/>
        </w:numPr>
        <w:spacing w:line="360" w:lineRule="auto"/>
        <w:ind w:left="1728"/>
      </w:pPr>
      <w:r w:rsidRPr="0021426A">
        <w:t xml:space="preserve">то в соответствии с п.2 ч.1 ст.6 </w:t>
      </w:r>
      <w:r w:rsidR="00331393" w:rsidRPr="0021426A">
        <w:t xml:space="preserve">Федерального закона </w:t>
      </w:r>
      <w:r w:rsidR="00046276" w:rsidRPr="0021426A">
        <w:t>от 27.07.2006</w:t>
      </w:r>
      <w:r w:rsidR="00046276" w:rsidRPr="0021426A">
        <w:br/>
      </w:r>
      <w:r w:rsidR="001465CE" w:rsidRPr="0021426A">
        <w:t>№ 152-ФЗ «О персональных данных»</w:t>
      </w:r>
      <w:r w:rsidRPr="0021426A">
        <w:t xml:space="preserve"> получения согласия указанных лиц на обработку их ПДн не требуется.</w:t>
      </w:r>
    </w:p>
    <w:p w:rsidR="00E26CB4" w:rsidRPr="0021426A" w:rsidRDefault="00E26CB4" w:rsidP="006D6874">
      <w:pPr>
        <w:pStyle w:val="40"/>
        <w:spacing w:line="360" w:lineRule="auto"/>
      </w:pPr>
      <w:r w:rsidRPr="0021426A">
        <w:t xml:space="preserve">В связи с тем, что получение согласия лиц, обратившихся в </w:t>
      </w:r>
      <w:r w:rsidR="00046276" w:rsidRPr="0021426A">
        <w:t>Агентство</w:t>
      </w:r>
      <w:r w:rsidRPr="0021426A">
        <w:t xml:space="preserve"> по различ</w:t>
      </w:r>
      <w:r w:rsidR="00046276" w:rsidRPr="0021426A">
        <w:t>ным вопросам,</w:t>
      </w:r>
      <w:r w:rsidRPr="0021426A">
        <w:t xml:space="preserve"> на обработку их персональных данных не предусмотрено на законном основа</w:t>
      </w:r>
      <w:r w:rsidR="00046276" w:rsidRPr="0021426A">
        <w:t>нии, то</w:t>
      </w:r>
      <w:r w:rsidRPr="0021426A">
        <w:t xml:space="preserve"> не п</w:t>
      </w:r>
      <w:r w:rsidR="0021426A">
        <w:t xml:space="preserve">редусматриваются </w:t>
      </w:r>
      <w:r w:rsidR="00046276" w:rsidRPr="0021426A">
        <w:t xml:space="preserve">сами форма и </w:t>
      </w:r>
      <w:r w:rsidRPr="0021426A">
        <w:t>процедура отзыва указанного согласия.</w:t>
      </w:r>
    </w:p>
    <w:p w:rsidR="007F2A6A" w:rsidRPr="0021426A" w:rsidRDefault="007F2A6A" w:rsidP="006D6874">
      <w:pPr>
        <w:pStyle w:val="40"/>
        <w:numPr>
          <w:ilvl w:val="0"/>
          <w:numId w:val="0"/>
        </w:numPr>
        <w:spacing w:line="360" w:lineRule="auto"/>
        <w:ind w:left="1728"/>
      </w:pPr>
    </w:p>
    <w:p w:rsidR="007F2A6A" w:rsidRPr="0021426A" w:rsidRDefault="007F2A6A" w:rsidP="006D6874">
      <w:pPr>
        <w:pStyle w:val="3c"/>
        <w:spacing w:line="360" w:lineRule="auto"/>
      </w:pPr>
      <w:r w:rsidRPr="0021426A">
        <w:t xml:space="preserve">Получение согласий на обработку персональных данных руководителей юридических лиц, индивидуальных предпринимателей, а также физических лиц, с которыми </w:t>
      </w:r>
      <w:r w:rsidR="00046276" w:rsidRPr="0021426A">
        <w:t>Агентст</w:t>
      </w:r>
      <w:r w:rsidR="003C22D6" w:rsidRPr="0021426A">
        <w:t>вом</w:t>
      </w:r>
      <w:r w:rsidRPr="0021426A">
        <w:t xml:space="preserve"> заключены государствен</w:t>
      </w:r>
      <w:r w:rsidR="0021426A">
        <w:t xml:space="preserve">ные </w:t>
      </w:r>
      <w:r w:rsidRPr="0021426A">
        <w:t>контрак</w:t>
      </w:r>
      <w:r w:rsidR="003C22D6" w:rsidRPr="0021426A">
        <w:t>ты (гражданско-</w:t>
      </w:r>
      <w:r w:rsidRPr="0021426A">
        <w:t>правовые договоры), и порядок отзыва указанных согласий на обработку персональных данных</w:t>
      </w:r>
    </w:p>
    <w:p w:rsidR="007F2A6A" w:rsidRPr="0021426A" w:rsidRDefault="007F2A6A" w:rsidP="006D6874">
      <w:pPr>
        <w:pStyle w:val="33"/>
        <w:numPr>
          <w:ilvl w:val="0"/>
          <w:numId w:val="0"/>
        </w:numPr>
        <w:spacing w:line="360" w:lineRule="auto"/>
        <w:ind w:left="1224"/>
      </w:pPr>
    </w:p>
    <w:p w:rsidR="007F2A6A" w:rsidRPr="0021426A" w:rsidRDefault="007F2A6A" w:rsidP="006D6874">
      <w:pPr>
        <w:pStyle w:val="40"/>
        <w:spacing w:line="360" w:lineRule="auto"/>
      </w:pPr>
      <w:r w:rsidRPr="0021426A">
        <w:t>В соответствии с п.</w:t>
      </w:r>
      <w:r w:rsidR="00046276" w:rsidRPr="0021426A">
        <w:t xml:space="preserve"> </w:t>
      </w:r>
      <w:r w:rsidRPr="0021426A">
        <w:t>5 ч.</w:t>
      </w:r>
      <w:r w:rsidR="00046276" w:rsidRPr="0021426A">
        <w:t xml:space="preserve"> </w:t>
      </w:r>
      <w:r w:rsidRPr="0021426A">
        <w:t xml:space="preserve">1 ст.6 </w:t>
      </w:r>
      <w:r w:rsidR="008220DA" w:rsidRPr="0021426A">
        <w:t xml:space="preserve">Федерального закона </w:t>
      </w:r>
      <w:r w:rsidR="001465CE" w:rsidRPr="0021426A">
        <w:t>от 27.07.2006 № 152-ФЗ «О персональных данных»</w:t>
      </w:r>
      <w:r w:rsidRPr="0021426A">
        <w:t xml:space="preserve"> получение согласия на обработку персональных данных руководителей юридических лиц, индивидуальных предпринимателей, а также физических лиц, с которыми </w:t>
      </w:r>
      <w:r w:rsidR="0006135F" w:rsidRPr="0021426A">
        <w:t>Агент</w:t>
      </w:r>
      <w:r w:rsidR="005D4045" w:rsidRPr="0021426A">
        <w:t>ством</w:t>
      </w:r>
      <w:r w:rsidRPr="0021426A">
        <w:t xml:space="preserve"> заключены государс</w:t>
      </w:r>
      <w:r w:rsidR="00046276" w:rsidRPr="0021426A">
        <w:t>твенные</w:t>
      </w:r>
      <w:r w:rsidR="005D4045" w:rsidRPr="0021426A">
        <w:t xml:space="preserve"> контракты (гражданско-</w:t>
      </w:r>
      <w:r w:rsidRPr="0021426A">
        <w:t>правовые договоры), не требуется, т.к. указанные субъекты ПДн являются стороной договора.</w:t>
      </w:r>
    </w:p>
    <w:p w:rsidR="007F2A6A" w:rsidRPr="0021426A" w:rsidRDefault="007F2A6A" w:rsidP="006D6874">
      <w:pPr>
        <w:pStyle w:val="40"/>
        <w:spacing w:line="360" w:lineRule="auto"/>
      </w:pPr>
      <w:r w:rsidRPr="0021426A">
        <w:t>В связи с тем, что получение согласия субъектов указанной кате</w:t>
      </w:r>
      <w:r w:rsidR="00046276" w:rsidRPr="0021426A">
        <w:t xml:space="preserve">гории </w:t>
      </w:r>
      <w:r w:rsidRPr="0021426A">
        <w:t>на обработку их персональных данных не предусмо</w:t>
      </w:r>
      <w:r w:rsidR="00046276" w:rsidRPr="0021426A">
        <w:t xml:space="preserve">трено на </w:t>
      </w:r>
      <w:r w:rsidR="00046276" w:rsidRPr="0021426A">
        <w:lastRenderedPageBreak/>
        <w:t xml:space="preserve">законном основании, то не предусматриваются сами форма и </w:t>
      </w:r>
      <w:r w:rsidRPr="0021426A">
        <w:t>процедура отзыва указанного согласия.</w:t>
      </w:r>
    </w:p>
    <w:p w:rsidR="007F2A6A" w:rsidRPr="0021426A" w:rsidRDefault="007F2A6A" w:rsidP="006D6874">
      <w:pPr>
        <w:pStyle w:val="40"/>
        <w:numPr>
          <w:ilvl w:val="0"/>
          <w:numId w:val="0"/>
        </w:numPr>
        <w:spacing w:line="360" w:lineRule="auto"/>
        <w:ind w:left="1728"/>
      </w:pPr>
    </w:p>
    <w:p w:rsidR="00ED5102" w:rsidRPr="0021426A" w:rsidRDefault="000D79A9" w:rsidP="006D6874">
      <w:pPr>
        <w:pStyle w:val="2e"/>
        <w:spacing w:line="360" w:lineRule="auto"/>
      </w:pPr>
      <w:bookmarkStart w:id="21" w:name="_Toc293510857"/>
      <w:r w:rsidRPr="0021426A">
        <w:t xml:space="preserve"> </w:t>
      </w:r>
      <w:r w:rsidR="00572BF9" w:rsidRPr="0021426A">
        <w:t>О</w:t>
      </w:r>
      <w:r w:rsidR="00ED5102" w:rsidRPr="0021426A">
        <w:t>бработк</w:t>
      </w:r>
      <w:r w:rsidR="00572BF9" w:rsidRPr="0021426A">
        <w:t>а</w:t>
      </w:r>
      <w:r w:rsidR="00ED5102" w:rsidRPr="0021426A">
        <w:t xml:space="preserve"> персональных данных с применением средств автоматизации</w:t>
      </w:r>
    </w:p>
    <w:p w:rsidR="00CE5D71" w:rsidRPr="0021426A" w:rsidRDefault="00CE5D71" w:rsidP="006D6874">
      <w:pPr>
        <w:pStyle w:val="2e"/>
        <w:numPr>
          <w:ilvl w:val="0"/>
          <w:numId w:val="0"/>
        </w:numPr>
        <w:spacing w:line="360" w:lineRule="auto"/>
        <w:ind w:left="432"/>
      </w:pPr>
    </w:p>
    <w:p w:rsidR="00CE5D71" w:rsidRPr="0021426A" w:rsidRDefault="00CE5D71" w:rsidP="006D6874">
      <w:pPr>
        <w:pStyle w:val="40"/>
        <w:spacing w:line="360" w:lineRule="auto"/>
      </w:pPr>
      <w:r w:rsidRPr="0021426A">
        <w:t xml:space="preserve">В </w:t>
      </w:r>
      <w:r w:rsidR="00046276" w:rsidRPr="0021426A">
        <w:t>Агент</w:t>
      </w:r>
      <w:r w:rsidR="005D4045" w:rsidRPr="0021426A">
        <w:t>стве</w:t>
      </w:r>
      <w:r w:rsidRPr="0021426A">
        <w:t xml:space="preserve"> персональные данные </w:t>
      </w:r>
      <w:r w:rsidR="00E1006B">
        <w:t>специалист</w:t>
      </w:r>
      <w:r w:rsidR="000D28EE" w:rsidRPr="0021426A">
        <w:t>ов</w:t>
      </w:r>
      <w:r w:rsidRPr="0021426A">
        <w:t xml:space="preserve"> обрабатываются в ИСПДн «</w:t>
      </w:r>
      <w:r w:rsidR="004F4535">
        <w:t>Кадры</w:t>
      </w:r>
      <w:r w:rsidR="00137F2F" w:rsidRPr="0021426A">
        <w:t>»</w:t>
      </w:r>
      <w:r w:rsidRPr="0021426A">
        <w:t>.</w:t>
      </w:r>
    </w:p>
    <w:p w:rsidR="00EA0E84" w:rsidRPr="0021426A" w:rsidRDefault="00EA0E84" w:rsidP="006D6874">
      <w:pPr>
        <w:pStyle w:val="40"/>
        <w:spacing w:line="360" w:lineRule="auto"/>
      </w:pPr>
      <w:r w:rsidRPr="0021426A">
        <w:t>В государственн</w:t>
      </w:r>
      <w:r w:rsidR="00046276" w:rsidRPr="0021426A">
        <w:t>ой</w:t>
      </w:r>
      <w:r w:rsidRPr="0021426A">
        <w:t xml:space="preserve"> информационн</w:t>
      </w:r>
      <w:r w:rsidR="00046276" w:rsidRPr="0021426A">
        <w:t>ой</w:t>
      </w:r>
      <w:r w:rsidRPr="0021426A">
        <w:t xml:space="preserve"> систем</w:t>
      </w:r>
      <w:r w:rsidR="00046276" w:rsidRPr="0021426A">
        <w:t>е</w:t>
      </w:r>
      <w:r w:rsidRPr="0021426A">
        <w:rPr>
          <w:rFonts w:eastAsia="Times New Roman"/>
          <w:szCs w:val="20"/>
          <w:lang w:eastAsia="ru-RU"/>
        </w:rPr>
        <w:t xml:space="preserve"> </w:t>
      </w:r>
      <w:r w:rsidR="00046276" w:rsidRPr="0021426A">
        <w:rPr>
          <w:rFonts w:eastAsia="Times New Roman"/>
          <w:szCs w:val="20"/>
          <w:lang w:eastAsia="ru-RU"/>
        </w:rPr>
        <w:t>Агент</w:t>
      </w:r>
      <w:r w:rsidR="00C968C2" w:rsidRPr="0021426A">
        <w:t>ства</w:t>
      </w:r>
      <w:r w:rsidR="00046276" w:rsidRPr="0021426A">
        <w:br/>
        <w:t>ГИС «КАТАРСИС 8» обрабатываются персональные данные категорий граждан, которым оказываются государственные услуги</w:t>
      </w:r>
      <w:r w:rsidR="00046276" w:rsidRPr="0021426A">
        <w:rPr>
          <w:rStyle w:val="aff3"/>
        </w:rPr>
        <w:footnoteReference w:id="141"/>
      </w:r>
      <w:r w:rsidR="00046276" w:rsidRPr="0021426A">
        <w:t>.</w:t>
      </w:r>
    </w:p>
    <w:p w:rsidR="002778BC" w:rsidRPr="0021426A" w:rsidRDefault="002778BC" w:rsidP="006D6874">
      <w:pPr>
        <w:pStyle w:val="10"/>
        <w:numPr>
          <w:ilvl w:val="0"/>
          <w:numId w:val="0"/>
        </w:numPr>
        <w:spacing w:line="360" w:lineRule="auto"/>
        <w:ind w:left="360"/>
      </w:pPr>
    </w:p>
    <w:p w:rsidR="001801A5" w:rsidRPr="0021426A" w:rsidRDefault="000D79A9" w:rsidP="006D6874">
      <w:pPr>
        <w:pStyle w:val="2e"/>
        <w:spacing w:line="360" w:lineRule="auto"/>
      </w:pPr>
      <w:r w:rsidRPr="0021426A">
        <w:t xml:space="preserve"> </w:t>
      </w:r>
      <w:r w:rsidR="001801A5" w:rsidRPr="0021426A">
        <w:t>Правила обработки персональных данных без средств автоматизации</w:t>
      </w:r>
    </w:p>
    <w:p w:rsidR="002C6F70" w:rsidRPr="0021426A" w:rsidRDefault="002C6F70" w:rsidP="006D6874">
      <w:pPr>
        <w:pStyle w:val="22"/>
        <w:numPr>
          <w:ilvl w:val="0"/>
          <w:numId w:val="0"/>
        </w:numPr>
        <w:spacing w:line="360" w:lineRule="auto"/>
        <w:ind w:left="792"/>
      </w:pPr>
    </w:p>
    <w:p w:rsidR="001801A5" w:rsidRPr="0021426A" w:rsidRDefault="001801A5" w:rsidP="006D6874">
      <w:pPr>
        <w:pStyle w:val="3c"/>
        <w:spacing w:line="360" w:lineRule="auto"/>
      </w:pPr>
      <w:bookmarkStart w:id="22" w:name="_Toc309997017"/>
      <w:r w:rsidRPr="0021426A">
        <w:t>Общие положения</w:t>
      </w:r>
      <w:bookmarkEnd w:id="22"/>
    </w:p>
    <w:p w:rsidR="002C6F70" w:rsidRPr="0021426A" w:rsidRDefault="002C6F70" w:rsidP="006D6874">
      <w:pPr>
        <w:pStyle w:val="33"/>
        <w:numPr>
          <w:ilvl w:val="0"/>
          <w:numId w:val="0"/>
        </w:numPr>
        <w:spacing w:line="360" w:lineRule="auto"/>
        <w:ind w:left="1224"/>
      </w:pPr>
    </w:p>
    <w:p w:rsidR="001801A5" w:rsidRPr="0021426A" w:rsidRDefault="001801A5" w:rsidP="006D6874">
      <w:pPr>
        <w:pStyle w:val="40"/>
        <w:spacing w:line="360" w:lineRule="auto"/>
      </w:pPr>
      <w:r w:rsidRPr="0021426A">
        <w:t>Обработка персональных данных, содержащихся в информацион</w:t>
      </w:r>
      <w:r w:rsidR="00046276" w:rsidRPr="0021426A">
        <w:t xml:space="preserve">ных </w:t>
      </w:r>
      <w:r w:rsidRPr="0021426A">
        <w:t xml:space="preserve">системах </w:t>
      </w:r>
      <w:r w:rsidR="00046276" w:rsidRPr="0021426A">
        <w:t>Агент</w:t>
      </w:r>
      <w:r w:rsidR="00C968C2" w:rsidRPr="0021426A">
        <w:t>ства</w:t>
      </w:r>
      <w:r w:rsidRPr="0021426A">
        <w:t>, либо извлеченных из так</w:t>
      </w:r>
      <w:r w:rsidR="00CA5FF7" w:rsidRPr="0021426A">
        <w:t>их</w:t>
      </w:r>
      <w:r w:rsidRPr="0021426A">
        <w:t xml:space="preserve"> систем, считается осуществленной без использования средств автоматизации (неавтоматизированной), если такие действия с персональными данными, как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в отношении каждого из субъектов персональных данных, осуществляются при непосредственном участии человека (</w:t>
      </w:r>
      <w:r w:rsidR="00E1006B">
        <w:t>специалист</w:t>
      </w:r>
      <w:r w:rsidR="00C968C2" w:rsidRPr="0021426A">
        <w:t xml:space="preserve">а </w:t>
      </w:r>
      <w:r w:rsidR="00046276" w:rsidRPr="0021426A">
        <w:t>Агент</w:t>
      </w:r>
      <w:r w:rsidR="00C968C2" w:rsidRPr="0021426A">
        <w:t>ства</w:t>
      </w:r>
      <w:r w:rsidRPr="0021426A">
        <w:t>).</w:t>
      </w:r>
    </w:p>
    <w:p w:rsidR="001801A5" w:rsidRPr="0021426A" w:rsidRDefault="001801A5" w:rsidP="006D6874">
      <w:pPr>
        <w:pStyle w:val="40"/>
        <w:spacing w:line="360" w:lineRule="auto"/>
      </w:pPr>
      <w:r w:rsidRPr="0021426A">
        <w:lastRenderedPageBreak/>
        <w:t>В соответствии с ч.</w:t>
      </w:r>
      <w:r w:rsidR="00046276" w:rsidRPr="0021426A">
        <w:t xml:space="preserve"> </w:t>
      </w:r>
      <w:r w:rsidRPr="0021426A">
        <w:t>2. ст.</w:t>
      </w:r>
      <w:r w:rsidR="00046276" w:rsidRPr="0021426A">
        <w:t xml:space="preserve"> </w:t>
      </w:r>
      <w:r w:rsidRPr="0021426A">
        <w:t xml:space="preserve">1 </w:t>
      </w:r>
      <w:r w:rsidR="001510E8" w:rsidRPr="0021426A">
        <w:t>П</w:t>
      </w:r>
      <w:r w:rsidR="00046276" w:rsidRPr="0021426A">
        <w:t>остановления Правительства Российской Федерации</w:t>
      </w:r>
      <w:r w:rsidRPr="0021426A">
        <w:t xml:space="preserve"> от 15.09.2008 №</w:t>
      </w:r>
      <w:r w:rsidR="00046276" w:rsidRPr="0021426A">
        <w:t xml:space="preserve"> </w:t>
      </w:r>
      <w:r w:rsidRPr="0021426A">
        <w:t>687 «Об утверждении Положения об особенностях обработки персональных данных, осуществляемой без использования средств автоматизации» обработка персональных данных не может быть признана осуществляемой с использованием средств автоматизации только на том основании, что персональные данные содержатся в информационной системе персональных данных либо были извлечены из нее.</w:t>
      </w:r>
    </w:p>
    <w:p w:rsidR="001801A5" w:rsidRPr="0021426A" w:rsidRDefault="001801A5" w:rsidP="006D6874">
      <w:pPr>
        <w:pStyle w:val="40"/>
        <w:spacing w:line="360" w:lineRule="auto"/>
      </w:pPr>
      <w:r w:rsidRPr="0021426A">
        <w:t xml:space="preserve">Обработка персональных данных </w:t>
      </w:r>
      <w:r w:rsidR="00CC68A7" w:rsidRPr="0021426A">
        <w:t xml:space="preserve">в </w:t>
      </w:r>
      <w:r w:rsidR="00046276" w:rsidRPr="0021426A">
        <w:t>Агент</w:t>
      </w:r>
      <w:r w:rsidR="00C968C2" w:rsidRPr="0021426A">
        <w:t>стве</w:t>
      </w:r>
      <w:r w:rsidRPr="0021426A">
        <w:t>, осуществляемая без использования средств автоматизации, должна применяться с учетом требований настоящ</w:t>
      </w:r>
      <w:r w:rsidR="00EC61D5" w:rsidRPr="0021426A">
        <w:t>ей</w:t>
      </w:r>
      <w:r w:rsidRPr="0021426A">
        <w:t xml:space="preserve"> </w:t>
      </w:r>
      <w:r w:rsidR="00EC61D5" w:rsidRPr="0021426A">
        <w:t>Политики</w:t>
      </w:r>
      <w:r w:rsidRPr="0021426A">
        <w:t>.</w:t>
      </w:r>
    </w:p>
    <w:p w:rsidR="008428D2" w:rsidRPr="0021426A" w:rsidRDefault="008428D2" w:rsidP="006D6874">
      <w:pPr>
        <w:pStyle w:val="4"/>
        <w:numPr>
          <w:ilvl w:val="0"/>
          <w:numId w:val="0"/>
        </w:numPr>
        <w:spacing w:line="360" w:lineRule="auto"/>
        <w:ind w:left="1728"/>
        <w:rPr>
          <w:rFonts w:eastAsia="Calibri"/>
        </w:rPr>
      </w:pPr>
    </w:p>
    <w:p w:rsidR="001801A5" w:rsidRPr="0021426A" w:rsidRDefault="001801A5" w:rsidP="006D6874">
      <w:pPr>
        <w:pStyle w:val="3c"/>
        <w:spacing w:line="360" w:lineRule="auto"/>
      </w:pPr>
      <w:bookmarkStart w:id="23" w:name="_Toc309997018"/>
      <w:r w:rsidRPr="0021426A">
        <w:t>Особенности организации обработки персональных данных, осу</w:t>
      </w:r>
      <w:r w:rsidR="00046276" w:rsidRPr="0021426A">
        <w:t>ществляемой без средств</w:t>
      </w:r>
      <w:r w:rsidRPr="0021426A">
        <w:t xml:space="preserve"> автоматизации</w:t>
      </w:r>
      <w:bookmarkEnd w:id="23"/>
    </w:p>
    <w:p w:rsidR="000F4997" w:rsidRPr="0021426A" w:rsidRDefault="000F4997" w:rsidP="006D6874">
      <w:pPr>
        <w:pStyle w:val="33"/>
        <w:numPr>
          <w:ilvl w:val="0"/>
          <w:numId w:val="0"/>
        </w:numPr>
        <w:spacing w:line="360" w:lineRule="auto"/>
        <w:ind w:left="1224"/>
      </w:pPr>
    </w:p>
    <w:p w:rsidR="001801A5" w:rsidRPr="0021426A" w:rsidRDefault="001801A5" w:rsidP="006D6874">
      <w:pPr>
        <w:pStyle w:val="40"/>
        <w:spacing w:line="360" w:lineRule="auto"/>
      </w:pPr>
      <w:r w:rsidRPr="0021426A">
        <w:t>Персональные данные при их обработке, осуществляемой без использования средств автоматизации, должны обособляться от иной информации, в частности, путем фиксации их на отдельных материальных носителях персональных данных (далее - материальные носители), в специальных разделах или на полях форм (бланков)</w:t>
      </w:r>
      <w:r w:rsidRPr="0021426A">
        <w:rPr>
          <w:rStyle w:val="aff3"/>
        </w:rPr>
        <w:footnoteReference w:id="142"/>
      </w:r>
      <w:r w:rsidRPr="0021426A">
        <w:t>.</w:t>
      </w:r>
    </w:p>
    <w:p w:rsidR="001801A5" w:rsidRPr="0021426A" w:rsidRDefault="001801A5" w:rsidP="006D6874">
      <w:pPr>
        <w:pStyle w:val="40"/>
        <w:spacing w:line="360" w:lineRule="auto"/>
      </w:pPr>
      <w:r w:rsidRPr="0021426A">
        <w:t xml:space="preserve">При фиксации персональных данных на материальных носителях не допускается фиксация на одном материальном носителе персональных данных, цели обработки которых заведомо не совместимы. Для обработки различных категорий персональных данных, осуществляемой без использования средств автоматизации, </w:t>
      </w:r>
      <w:r w:rsidRPr="0021426A">
        <w:lastRenderedPageBreak/>
        <w:t>для каждой категории персональных данных должен использоваться отдельный материальный носитель</w:t>
      </w:r>
      <w:r w:rsidRPr="0021426A">
        <w:rPr>
          <w:rStyle w:val="aff3"/>
        </w:rPr>
        <w:footnoteReference w:id="143"/>
      </w:r>
      <w:r w:rsidRPr="0021426A">
        <w:t>.</w:t>
      </w:r>
    </w:p>
    <w:p w:rsidR="009D0AA1" w:rsidRPr="0021426A" w:rsidRDefault="001801A5" w:rsidP="006D6874">
      <w:pPr>
        <w:pStyle w:val="40"/>
        <w:spacing w:line="360" w:lineRule="auto"/>
      </w:pPr>
      <w:r w:rsidRPr="0021426A">
        <w:t xml:space="preserve">К обработке персональных данных, в том числе и без средств автоматизации, </w:t>
      </w:r>
      <w:r w:rsidR="0080312F">
        <w:t>специалисты</w:t>
      </w:r>
      <w:r w:rsidR="003F457B" w:rsidRPr="0021426A">
        <w:t xml:space="preserve"> </w:t>
      </w:r>
      <w:r w:rsidR="00B92068" w:rsidRPr="0021426A">
        <w:t>Агент</w:t>
      </w:r>
      <w:r w:rsidR="00C968C2" w:rsidRPr="0021426A">
        <w:t>ства</w:t>
      </w:r>
      <w:r w:rsidR="00EE056D" w:rsidRPr="0021426A">
        <w:t xml:space="preserve"> </w:t>
      </w:r>
      <w:r w:rsidR="00B92068" w:rsidRPr="0021426A">
        <w:t xml:space="preserve">должны допускаться </w:t>
      </w:r>
      <w:r w:rsidRPr="0021426A">
        <w:t xml:space="preserve">в </w:t>
      </w:r>
      <w:r w:rsidR="009D0AA1" w:rsidRPr="0021426A">
        <w:t xml:space="preserve">установленном </w:t>
      </w:r>
      <w:r w:rsidRPr="0021426A">
        <w:t>порядке</w:t>
      </w:r>
      <w:r w:rsidR="009D0AA1" w:rsidRPr="0021426A">
        <w:rPr>
          <w:rStyle w:val="aff3"/>
        </w:rPr>
        <w:footnoteReference w:id="144"/>
      </w:r>
      <w:r w:rsidR="009D0AA1" w:rsidRPr="0021426A">
        <w:t>.</w:t>
      </w:r>
    </w:p>
    <w:p w:rsidR="001801A5" w:rsidRPr="0021426A" w:rsidRDefault="0080312F" w:rsidP="006D6874">
      <w:pPr>
        <w:pStyle w:val="40"/>
        <w:spacing w:line="360" w:lineRule="auto"/>
      </w:pPr>
      <w:r>
        <w:t>Специалисты</w:t>
      </w:r>
      <w:r w:rsidR="001801A5" w:rsidRPr="0021426A">
        <w:t>, осуществляющие обработку персональных данных без использования средств автоматизации, должны быть проинформированы</w:t>
      </w:r>
      <w:r w:rsidR="001801A5" w:rsidRPr="0021426A">
        <w:rPr>
          <w:rStyle w:val="aff3"/>
        </w:rPr>
        <w:footnoteReference w:id="145"/>
      </w:r>
      <w:r w:rsidR="001801A5" w:rsidRPr="0021426A">
        <w:t>:</w:t>
      </w:r>
    </w:p>
    <w:p w:rsidR="001801A5" w:rsidRPr="0021426A" w:rsidRDefault="001801A5" w:rsidP="006D6874">
      <w:pPr>
        <w:pStyle w:val="6"/>
        <w:spacing w:line="360" w:lineRule="auto"/>
        <w:rPr>
          <w:sz w:val="28"/>
          <w:szCs w:val="28"/>
        </w:rPr>
      </w:pPr>
      <w:r w:rsidRPr="0021426A">
        <w:rPr>
          <w:sz w:val="28"/>
          <w:szCs w:val="28"/>
        </w:rPr>
        <w:t xml:space="preserve">о факте обработки ими персональных данных, обработка которых осуществляется </w:t>
      </w:r>
      <w:r w:rsidR="00B92068" w:rsidRPr="0021426A">
        <w:rPr>
          <w:sz w:val="28"/>
          <w:szCs w:val="28"/>
        </w:rPr>
        <w:t>Агентс</w:t>
      </w:r>
      <w:r w:rsidR="000E2CB5" w:rsidRPr="0021426A">
        <w:rPr>
          <w:sz w:val="28"/>
          <w:szCs w:val="28"/>
        </w:rPr>
        <w:t>твом</w:t>
      </w:r>
      <w:r w:rsidR="00EE056D" w:rsidRPr="0021426A">
        <w:rPr>
          <w:sz w:val="28"/>
          <w:szCs w:val="28"/>
        </w:rPr>
        <w:t xml:space="preserve"> </w:t>
      </w:r>
      <w:r w:rsidRPr="0021426A">
        <w:rPr>
          <w:sz w:val="28"/>
          <w:szCs w:val="28"/>
        </w:rPr>
        <w:t xml:space="preserve">без использования средств автоматизации; </w:t>
      </w:r>
    </w:p>
    <w:p w:rsidR="001801A5" w:rsidRPr="0021426A" w:rsidRDefault="001801A5" w:rsidP="006D6874">
      <w:pPr>
        <w:pStyle w:val="6"/>
        <w:spacing w:line="360" w:lineRule="auto"/>
        <w:rPr>
          <w:sz w:val="28"/>
          <w:szCs w:val="28"/>
        </w:rPr>
      </w:pPr>
      <w:r w:rsidRPr="0021426A">
        <w:rPr>
          <w:sz w:val="28"/>
          <w:szCs w:val="28"/>
        </w:rPr>
        <w:t xml:space="preserve">о категориях обрабатываемых персональных данных; </w:t>
      </w:r>
    </w:p>
    <w:p w:rsidR="001801A5" w:rsidRPr="0021426A" w:rsidRDefault="001801A5" w:rsidP="006D6874">
      <w:pPr>
        <w:pStyle w:val="6"/>
        <w:spacing w:line="360" w:lineRule="auto"/>
        <w:rPr>
          <w:sz w:val="28"/>
          <w:szCs w:val="28"/>
        </w:rPr>
      </w:pPr>
      <w:r w:rsidRPr="0021426A">
        <w:rPr>
          <w:sz w:val="28"/>
          <w:szCs w:val="28"/>
        </w:rPr>
        <w:t xml:space="preserve">об особенностях и правилах осуществления такой обработки, установленных нормативными правовыми актами федеральных органов исполнительной власти, органов исполнительной власти </w:t>
      </w:r>
      <w:r w:rsidR="00B92068" w:rsidRPr="0021426A">
        <w:rPr>
          <w:sz w:val="28"/>
          <w:szCs w:val="28"/>
        </w:rPr>
        <w:t>Сахалинской области</w:t>
      </w:r>
      <w:r w:rsidRPr="0021426A">
        <w:rPr>
          <w:sz w:val="28"/>
          <w:szCs w:val="28"/>
        </w:rPr>
        <w:t xml:space="preserve">, а также </w:t>
      </w:r>
      <w:r w:rsidR="00B92068" w:rsidRPr="0021426A">
        <w:rPr>
          <w:sz w:val="28"/>
          <w:szCs w:val="28"/>
        </w:rPr>
        <w:t>нормативными правовыми актами</w:t>
      </w:r>
      <w:r w:rsidR="00A62E06" w:rsidRPr="0021426A">
        <w:rPr>
          <w:sz w:val="28"/>
          <w:szCs w:val="28"/>
        </w:rPr>
        <w:t xml:space="preserve"> </w:t>
      </w:r>
      <w:r w:rsidR="00B92068" w:rsidRPr="0021426A">
        <w:rPr>
          <w:sz w:val="28"/>
          <w:szCs w:val="28"/>
        </w:rPr>
        <w:t>Агент</w:t>
      </w:r>
      <w:r w:rsidR="000E2CB5" w:rsidRPr="0021426A">
        <w:rPr>
          <w:sz w:val="28"/>
          <w:szCs w:val="28"/>
        </w:rPr>
        <w:t>ства</w:t>
      </w:r>
      <w:r w:rsidRPr="0021426A">
        <w:rPr>
          <w:sz w:val="28"/>
          <w:szCs w:val="28"/>
        </w:rPr>
        <w:t xml:space="preserve">. </w:t>
      </w:r>
    </w:p>
    <w:p w:rsidR="001801A5" w:rsidRPr="0021426A" w:rsidRDefault="0080312F" w:rsidP="006D6874">
      <w:pPr>
        <w:pStyle w:val="40"/>
        <w:spacing w:line="360" w:lineRule="auto"/>
      </w:pPr>
      <w:r>
        <w:t>Специалисты</w:t>
      </w:r>
      <w:r w:rsidR="007170AD" w:rsidRPr="0021426A">
        <w:t xml:space="preserve"> </w:t>
      </w:r>
      <w:r w:rsidR="00B92068" w:rsidRPr="0021426A">
        <w:t>Агент</w:t>
      </w:r>
      <w:r w:rsidR="00B11CCE" w:rsidRPr="0021426A">
        <w:t>ства</w:t>
      </w:r>
      <w:r w:rsidR="00EE056D" w:rsidRPr="0021426A">
        <w:t xml:space="preserve"> </w:t>
      </w:r>
      <w:r w:rsidR="00B92068" w:rsidRPr="0021426A">
        <w:t>должны быть ознакомлены под</w:t>
      </w:r>
      <w:r w:rsidR="001801A5" w:rsidRPr="0021426A">
        <w:t xml:space="preserve"> </w:t>
      </w:r>
      <w:r w:rsidR="00B92068" w:rsidRPr="0021426A">
        <w:t>под</w:t>
      </w:r>
      <w:r w:rsidR="001801A5" w:rsidRPr="0021426A">
        <w:t xml:space="preserve">пись в </w:t>
      </w:r>
      <w:r w:rsidR="00B92068" w:rsidRPr="0021426A">
        <w:t>листах</w:t>
      </w:r>
      <w:r w:rsidR="001801A5" w:rsidRPr="0021426A">
        <w:t xml:space="preserve"> ознакомления с требованиями</w:t>
      </w:r>
      <w:r w:rsidR="00B92068" w:rsidRPr="0021426A">
        <w:t xml:space="preserve"> нормативных правовых актов по защите персональных данных, в том числе настоящей Политики.</w:t>
      </w:r>
    </w:p>
    <w:p w:rsidR="001801A5" w:rsidRPr="0021426A" w:rsidRDefault="00B92068" w:rsidP="006D6874">
      <w:pPr>
        <w:pStyle w:val="40"/>
        <w:spacing w:line="360" w:lineRule="auto"/>
      </w:pPr>
      <w:r w:rsidRPr="0021426A">
        <w:lastRenderedPageBreak/>
        <w:t xml:space="preserve">Листы </w:t>
      </w:r>
      <w:r w:rsidR="001801A5" w:rsidRPr="0021426A">
        <w:t>ознакомления, указанные в п.</w:t>
      </w:r>
      <w:r w:rsidR="00B90388" w:rsidRPr="0021426A">
        <w:t>6.6</w:t>
      </w:r>
      <w:r w:rsidR="00D144E3" w:rsidRPr="0021426A">
        <w:t>.2.</w:t>
      </w:r>
      <w:r w:rsidR="001801A5" w:rsidRPr="0021426A">
        <w:t>5. настоящ</w:t>
      </w:r>
      <w:r w:rsidR="00EC61D5" w:rsidRPr="0021426A">
        <w:t>ей</w:t>
      </w:r>
      <w:r w:rsidR="001801A5" w:rsidRPr="0021426A">
        <w:t xml:space="preserve"> </w:t>
      </w:r>
      <w:r w:rsidR="00EC61D5" w:rsidRPr="0021426A">
        <w:t>Политики</w:t>
      </w:r>
      <w:r w:rsidR="001801A5" w:rsidRPr="0021426A">
        <w:t xml:space="preserve">, должны храниться совместно с соответствующими им </w:t>
      </w:r>
      <w:r w:rsidRPr="0021426A">
        <w:t>нормативными правовыми</w:t>
      </w:r>
      <w:r w:rsidR="001801A5" w:rsidRPr="0021426A">
        <w:t xml:space="preserve"> актами.</w:t>
      </w:r>
    </w:p>
    <w:p w:rsidR="001801A5" w:rsidRPr="0021426A" w:rsidRDefault="001801A5" w:rsidP="006D6874">
      <w:pPr>
        <w:pStyle w:val="40"/>
        <w:spacing w:line="360" w:lineRule="auto"/>
      </w:pPr>
      <w:r w:rsidRPr="0021426A">
        <w:t>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1801A5" w:rsidRPr="0021426A" w:rsidRDefault="001801A5" w:rsidP="006D6874">
      <w:pPr>
        <w:pStyle w:val="6"/>
        <w:spacing w:line="360" w:lineRule="auto"/>
        <w:rPr>
          <w:sz w:val="28"/>
          <w:szCs w:val="28"/>
        </w:rPr>
      </w:pPr>
      <w:r w:rsidRPr="0021426A">
        <w:rPr>
          <w:sz w:val="28"/>
          <w:szCs w:val="28"/>
        </w:rPr>
        <w:t xml:space="preserve">типовая форма или связанные с ней документы (инструкция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наименование и адрес </w:t>
      </w:r>
      <w:r w:rsidR="00B92068" w:rsidRPr="0021426A">
        <w:rPr>
          <w:sz w:val="28"/>
          <w:szCs w:val="28"/>
        </w:rPr>
        <w:t>Агент</w:t>
      </w:r>
      <w:r w:rsidR="00494088" w:rsidRPr="0021426A">
        <w:rPr>
          <w:sz w:val="28"/>
          <w:szCs w:val="28"/>
        </w:rPr>
        <w:t>ства</w:t>
      </w:r>
      <w:r w:rsidR="00B92068" w:rsidRPr="0021426A">
        <w:rPr>
          <w:sz w:val="28"/>
          <w:szCs w:val="28"/>
        </w:rPr>
        <w:t xml:space="preserve">, </w:t>
      </w:r>
      <w:r w:rsidRPr="0021426A">
        <w:rPr>
          <w:sz w:val="28"/>
          <w:szCs w:val="28"/>
        </w:rPr>
        <w:t>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 обработки, общее описание используемых оператором способов обработки персональных данных</w:t>
      </w:r>
      <w:r w:rsidRPr="0021426A">
        <w:rPr>
          <w:rStyle w:val="aff3"/>
          <w:sz w:val="28"/>
          <w:szCs w:val="28"/>
        </w:rPr>
        <w:footnoteReference w:id="146"/>
      </w:r>
      <w:r w:rsidRPr="0021426A">
        <w:rPr>
          <w:sz w:val="28"/>
          <w:szCs w:val="28"/>
        </w:rPr>
        <w:t>;</w:t>
      </w:r>
    </w:p>
    <w:p w:rsidR="001801A5" w:rsidRPr="0021426A" w:rsidRDefault="001801A5" w:rsidP="006D6874">
      <w:pPr>
        <w:pStyle w:val="6"/>
        <w:spacing w:line="360" w:lineRule="auto"/>
        <w:rPr>
          <w:sz w:val="28"/>
          <w:szCs w:val="28"/>
        </w:rPr>
      </w:pPr>
      <w:r w:rsidRPr="0021426A">
        <w:rPr>
          <w:sz w:val="28"/>
          <w:szCs w:val="28"/>
        </w:rPr>
        <w:t>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 при необходимости получения письменного согласия на обработку персональных данных</w:t>
      </w:r>
      <w:r w:rsidRPr="0021426A">
        <w:rPr>
          <w:rStyle w:val="aff3"/>
          <w:sz w:val="28"/>
          <w:szCs w:val="28"/>
        </w:rPr>
        <w:footnoteReference w:id="147"/>
      </w:r>
      <w:r w:rsidRPr="0021426A">
        <w:rPr>
          <w:sz w:val="28"/>
          <w:szCs w:val="28"/>
        </w:rPr>
        <w:t>;</w:t>
      </w:r>
    </w:p>
    <w:p w:rsidR="001801A5" w:rsidRPr="0021426A" w:rsidRDefault="001801A5" w:rsidP="006D6874">
      <w:pPr>
        <w:pStyle w:val="6"/>
        <w:spacing w:line="360" w:lineRule="auto"/>
        <w:rPr>
          <w:sz w:val="28"/>
          <w:szCs w:val="28"/>
        </w:rPr>
      </w:pPr>
      <w:r w:rsidRPr="0021426A">
        <w:rPr>
          <w:sz w:val="28"/>
          <w:szCs w:val="28"/>
        </w:rPr>
        <w:lastRenderedPageBreak/>
        <w:t>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r w:rsidRPr="0021426A">
        <w:rPr>
          <w:rStyle w:val="aff3"/>
          <w:sz w:val="28"/>
          <w:szCs w:val="28"/>
        </w:rPr>
        <w:footnoteReference w:id="148"/>
      </w:r>
      <w:r w:rsidRPr="0021426A">
        <w:rPr>
          <w:sz w:val="28"/>
          <w:szCs w:val="28"/>
        </w:rPr>
        <w:t>;</w:t>
      </w:r>
    </w:p>
    <w:p w:rsidR="001801A5" w:rsidRPr="0021426A" w:rsidRDefault="001801A5" w:rsidP="006D6874">
      <w:pPr>
        <w:pStyle w:val="6"/>
        <w:spacing w:line="360" w:lineRule="auto"/>
        <w:rPr>
          <w:sz w:val="28"/>
          <w:szCs w:val="28"/>
        </w:rPr>
      </w:pPr>
      <w:r w:rsidRPr="0021426A">
        <w:rPr>
          <w:sz w:val="28"/>
          <w:szCs w:val="28"/>
        </w:rPr>
        <w:t>типовая форма должна исключать объединение полей, предназначенных для внесения персональных данных, цели обработки которых заведомо не совместимы</w:t>
      </w:r>
      <w:r w:rsidRPr="0021426A">
        <w:rPr>
          <w:rStyle w:val="aff3"/>
          <w:sz w:val="28"/>
          <w:szCs w:val="28"/>
        </w:rPr>
        <w:footnoteReference w:id="149"/>
      </w:r>
      <w:r w:rsidRPr="0021426A">
        <w:rPr>
          <w:sz w:val="28"/>
          <w:szCs w:val="28"/>
        </w:rPr>
        <w:t>.</w:t>
      </w:r>
    </w:p>
    <w:p w:rsidR="001801A5" w:rsidRPr="0021426A" w:rsidRDefault="001801A5" w:rsidP="006D6874">
      <w:pPr>
        <w:pStyle w:val="40"/>
        <w:spacing w:line="360" w:lineRule="auto"/>
      </w:pPr>
      <w:r w:rsidRPr="0021426A">
        <w:t xml:space="preserve">Для </w:t>
      </w:r>
      <w:r w:rsidR="003B754B" w:rsidRPr="0021426A">
        <w:t>исполнения условий</w:t>
      </w:r>
      <w:r w:rsidR="00E2452E" w:rsidRPr="0021426A">
        <w:t>, указанных в п.</w:t>
      </w:r>
      <w:r w:rsidR="00B92068" w:rsidRPr="0021426A">
        <w:t xml:space="preserve"> </w:t>
      </w:r>
      <w:r w:rsidR="00B90388" w:rsidRPr="0021426A">
        <w:t>6.6</w:t>
      </w:r>
      <w:r w:rsidR="007F166C" w:rsidRPr="0021426A">
        <w:t>.2.</w:t>
      </w:r>
      <w:r w:rsidRPr="0021426A">
        <w:t>7. настоящ</w:t>
      </w:r>
      <w:r w:rsidR="00EC61D5" w:rsidRPr="0021426A">
        <w:t>ей</w:t>
      </w:r>
      <w:r w:rsidRPr="0021426A">
        <w:t xml:space="preserve"> </w:t>
      </w:r>
      <w:r w:rsidR="00EC61D5" w:rsidRPr="0021426A">
        <w:t>Политики</w:t>
      </w:r>
      <w:r w:rsidR="00B92068" w:rsidRPr="0021426A">
        <w:t>,</w:t>
      </w:r>
      <w:r w:rsidRPr="0021426A">
        <w:t xml:space="preserve"> типовые формы, используемые </w:t>
      </w:r>
      <w:r w:rsidR="00E1006B">
        <w:t>специалист</w:t>
      </w:r>
      <w:r w:rsidR="000D28EE" w:rsidRPr="0021426A">
        <w:t>ами</w:t>
      </w:r>
      <w:r w:rsidR="00B92068" w:rsidRPr="0021426A">
        <w:t xml:space="preserve"> Агент</w:t>
      </w:r>
      <w:r w:rsidR="00C134CD" w:rsidRPr="0021426A">
        <w:t>ства</w:t>
      </w:r>
      <w:r w:rsidR="00252EC3" w:rsidRPr="0021426A">
        <w:t xml:space="preserve"> </w:t>
      </w:r>
      <w:r w:rsidRPr="0021426A">
        <w:t xml:space="preserve">должны утверждаться внутренними </w:t>
      </w:r>
      <w:r w:rsidR="00A34680" w:rsidRPr="0021426A">
        <w:t>организационно-распорядительными актами</w:t>
      </w:r>
      <w:r w:rsidR="008428D2" w:rsidRPr="0021426A">
        <w:t>.</w:t>
      </w:r>
    </w:p>
    <w:p w:rsidR="001801A5" w:rsidRPr="0021426A" w:rsidRDefault="001801A5" w:rsidP="006D6874">
      <w:pPr>
        <w:pStyle w:val="40"/>
        <w:spacing w:line="360" w:lineRule="auto"/>
      </w:pPr>
      <w:r w:rsidRPr="0021426A">
        <w:t>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w:t>
      </w:r>
      <w:r w:rsidRPr="0021426A">
        <w:rPr>
          <w:rStyle w:val="aff3"/>
        </w:rPr>
        <w:footnoteReference w:id="150"/>
      </w:r>
      <w:r w:rsidRPr="0021426A">
        <w:t>, в частности:</w:t>
      </w:r>
    </w:p>
    <w:p w:rsidR="001801A5" w:rsidRPr="0021426A" w:rsidRDefault="001801A5" w:rsidP="006D6874">
      <w:pPr>
        <w:pStyle w:val="6"/>
        <w:spacing w:line="360" w:lineRule="auto"/>
        <w:rPr>
          <w:sz w:val="28"/>
          <w:szCs w:val="28"/>
        </w:rPr>
      </w:pPr>
      <w:r w:rsidRPr="0021426A">
        <w:rPr>
          <w:sz w:val="28"/>
          <w:szCs w:val="28"/>
        </w:rPr>
        <w:t xml:space="preserve">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w:t>
      </w:r>
      <w:r w:rsidRPr="0021426A">
        <w:rPr>
          <w:sz w:val="28"/>
          <w:szCs w:val="28"/>
        </w:rPr>
        <w:lastRenderedPageBreak/>
        <w:t>осуществляется копирование персональных данных, подлежащих распространению или использованию, способом, исключающим</w:t>
      </w:r>
      <w:r w:rsidRPr="0021426A">
        <w:t xml:space="preserve"> </w:t>
      </w:r>
      <w:r w:rsidRPr="0021426A">
        <w:rPr>
          <w:sz w:val="28"/>
          <w:szCs w:val="28"/>
        </w:rPr>
        <w:t>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1801A5" w:rsidRPr="0021426A" w:rsidRDefault="001801A5" w:rsidP="006D6874">
      <w:pPr>
        <w:pStyle w:val="6"/>
        <w:spacing w:line="360" w:lineRule="auto"/>
        <w:rPr>
          <w:sz w:val="28"/>
          <w:szCs w:val="28"/>
        </w:rPr>
      </w:pPr>
      <w:r w:rsidRPr="0021426A">
        <w:rPr>
          <w:sz w:val="28"/>
          <w:szCs w:val="28"/>
        </w:rPr>
        <w:t>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r w:rsidRPr="0021426A">
        <w:rPr>
          <w:rStyle w:val="aff3"/>
          <w:sz w:val="28"/>
          <w:szCs w:val="28"/>
        </w:rPr>
        <w:footnoteReference w:id="151"/>
      </w:r>
      <w:r w:rsidRPr="0021426A">
        <w:rPr>
          <w:sz w:val="28"/>
          <w:szCs w:val="28"/>
        </w:rPr>
        <w:t>.</w:t>
      </w:r>
    </w:p>
    <w:p w:rsidR="001801A5" w:rsidRPr="0021426A" w:rsidRDefault="001801A5" w:rsidP="006D6874">
      <w:pPr>
        <w:pStyle w:val="40"/>
        <w:spacing w:line="360" w:lineRule="auto"/>
      </w:pPr>
      <w:r w:rsidRPr="0021426A">
        <w:t>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rsidR="001801A5" w:rsidRPr="0021426A" w:rsidRDefault="001801A5" w:rsidP="006D6874">
      <w:pPr>
        <w:pStyle w:val="40"/>
        <w:spacing w:line="360" w:lineRule="auto"/>
      </w:pPr>
      <w:r w:rsidRPr="0021426A">
        <w:t xml:space="preserve">Требования, предусмотренные пунктами </w:t>
      </w:r>
      <w:r w:rsidR="002E5E97" w:rsidRPr="0021426A">
        <w:t>6.6</w:t>
      </w:r>
      <w:r w:rsidR="00492EAF" w:rsidRPr="0021426A">
        <w:t>.2</w:t>
      </w:r>
      <w:r w:rsidRPr="0021426A">
        <w:t xml:space="preserve">.9. и </w:t>
      </w:r>
      <w:r w:rsidR="002E5E97" w:rsidRPr="0021426A">
        <w:t>6.6</w:t>
      </w:r>
      <w:r w:rsidR="00492EAF" w:rsidRPr="0021426A">
        <w:t>.2.</w:t>
      </w:r>
      <w:r w:rsidRPr="0021426A">
        <w:t>10. настоящ</w:t>
      </w:r>
      <w:r w:rsidR="00EC61D5" w:rsidRPr="0021426A">
        <w:t>ей</w:t>
      </w:r>
      <w:r w:rsidRPr="0021426A">
        <w:t xml:space="preserve"> </w:t>
      </w:r>
      <w:r w:rsidR="00EC61D5" w:rsidRPr="0021426A">
        <w:t>Политики</w:t>
      </w:r>
      <w:r w:rsidRPr="0021426A">
        <w:t>,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p>
    <w:p w:rsidR="001801A5" w:rsidRPr="0021426A" w:rsidRDefault="001801A5" w:rsidP="006D6874">
      <w:pPr>
        <w:pStyle w:val="40"/>
        <w:spacing w:line="360" w:lineRule="auto"/>
      </w:pPr>
      <w:r w:rsidRPr="0021426A">
        <w:t xml:space="preserve">Уточнение персональных данных при осуществлении их обработки без использования средств автоматизации производится путем </w:t>
      </w:r>
      <w:r w:rsidRPr="0021426A">
        <w:lastRenderedPageBreak/>
        <w:t>обновления или изменения данных на материальном носителе, а если это не допускается техническими особенностями материального но</w:t>
      </w:r>
      <w:r w:rsidR="00B92068" w:rsidRPr="0021426A">
        <w:t>сителя, то</w:t>
      </w:r>
      <w:r w:rsidRPr="0021426A">
        <w:t xml:space="preserve"> путем фиксации на том же материальном носителе сведе</w:t>
      </w:r>
      <w:r w:rsidR="00B92068" w:rsidRPr="0021426A">
        <w:t>ний о вносимых в них изменений,</w:t>
      </w:r>
      <w:r w:rsidRPr="0021426A">
        <w:t xml:space="preserve"> либо путем изготовления нового материального носителя с уточненными персональными данными.</w:t>
      </w:r>
    </w:p>
    <w:p w:rsidR="008428D2" w:rsidRPr="0021426A" w:rsidRDefault="008428D2" w:rsidP="006D6874">
      <w:pPr>
        <w:pStyle w:val="4"/>
        <w:numPr>
          <w:ilvl w:val="0"/>
          <w:numId w:val="0"/>
        </w:numPr>
        <w:spacing w:line="360" w:lineRule="auto"/>
        <w:ind w:left="1728"/>
        <w:rPr>
          <w:rFonts w:eastAsia="Calibri"/>
        </w:rPr>
      </w:pPr>
    </w:p>
    <w:p w:rsidR="001801A5" w:rsidRPr="0021426A" w:rsidRDefault="001801A5" w:rsidP="006D6874">
      <w:pPr>
        <w:pStyle w:val="3c"/>
        <w:spacing w:line="360" w:lineRule="auto"/>
      </w:pPr>
      <w:bookmarkStart w:id="24" w:name="_Toc309997019"/>
      <w:r w:rsidRPr="0021426A">
        <w:t>Меры по обеспечению безопасности персональных данных при их обработке, осуществляемой без использования средств автоматизации</w:t>
      </w:r>
      <w:bookmarkEnd w:id="24"/>
    </w:p>
    <w:p w:rsidR="0030794B" w:rsidRPr="0021426A" w:rsidRDefault="0030794B" w:rsidP="006D6874">
      <w:pPr>
        <w:pStyle w:val="33"/>
        <w:numPr>
          <w:ilvl w:val="0"/>
          <w:numId w:val="0"/>
        </w:numPr>
        <w:spacing w:line="360" w:lineRule="auto"/>
        <w:ind w:left="1224"/>
      </w:pPr>
    </w:p>
    <w:p w:rsidR="001801A5" w:rsidRPr="0021426A" w:rsidRDefault="001801A5" w:rsidP="006D6874">
      <w:pPr>
        <w:pStyle w:val="40"/>
        <w:spacing w:line="360" w:lineRule="auto"/>
      </w:pPr>
      <w:r w:rsidRPr="0021426A">
        <w:t>Обработка перс</w:t>
      </w:r>
      <w:r w:rsidR="00B92068" w:rsidRPr="0021426A">
        <w:t>ональных данных, осуществляемая</w:t>
      </w:r>
      <w:r w:rsidRPr="0021426A">
        <w:t xml:space="preserve"> </w:t>
      </w:r>
      <w:r w:rsidR="00CC68A7" w:rsidRPr="0021426A">
        <w:t xml:space="preserve">в </w:t>
      </w:r>
      <w:r w:rsidR="00B92068" w:rsidRPr="0021426A">
        <w:t>Агент</w:t>
      </w:r>
      <w:r w:rsidR="00765482" w:rsidRPr="0021426A">
        <w:t>с</w:t>
      </w:r>
      <w:r w:rsidR="005C56A3" w:rsidRPr="0021426A">
        <w:t>т</w:t>
      </w:r>
      <w:r w:rsidR="00765482" w:rsidRPr="0021426A">
        <w:t>ве</w:t>
      </w:r>
      <w:r w:rsidR="00B46462" w:rsidRPr="0021426A">
        <w:t xml:space="preserve"> </w:t>
      </w:r>
      <w:r w:rsidRPr="0021426A">
        <w:t>без использования средств автоматизации, должна осуществляться таким образом, чтобы в отношении каждой категории персональных данных можно было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r w:rsidRPr="0021426A">
        <w:rPr>
          <w:rStyle w:val="aff3"/>
        </w:rPr>
        <w:footnoteReference w:id="152"/>
      </w:r>
      <w:r w:rsidRPr="0021426A">
        <w:t>.</w:t>
      </w:r>
    </w:p>
    <w:p w:rsidR="001801A5" w:rsidRPr="0021426A" w:rsidRDefault="001801A5" w:rsidP="006D6874">
      <w:pPr>
        <w:pStyle w:val="40"/>
        <w:spacing w:line="360" w:lineRule="auto"/>
      </w:pPr>
      <w:r w:rsidRPr="0021426A">
        <w:t>Необходимо обеспечивать раздельное хранение персональных данных (материальных носителей), обработка которых осуществляется в различных целях</w:t>
      </w:r>
      <w:r w:rsidRPr="0021426A">
        <w:rPr>
          <w:rStyle w:val="aff3"/>
        </w:rPr>
        <w:footnoteReference w:id="153"/>
      </w:r>
      <w:r w:rsidRPr="0021426A">
        <w:t>.</w:t>
      </w:r>
    </w:p>
    <w:p w:rsidR="001801A5" w:rsidRPr="0021426A" w:rsidRDefault="001801A5" w:rsidP="006D6874">
      <w:pPr>
        <w:pStyle w:val="40"/>
        <w:spacing w:line="360" w:lineRule="auto"/>
      </w:pPr>
      <w:r w:rsidRPr="0021426A">
        <w:t xml:space="preserve">При хранении материальных носителей должны соблюдаться условия, обеспечивающие сохранность персональных данных и исключающие несанкционированный к ним доступ. Перечень мер, необходимых для обеспечения таких условий, порядок их принятия, а </w:t>
      </w:r>
      <w:r w:rsidRPr="0021426A">
        <w:lastRenderedPageBreak/>
        <w:t>также перечень лиц, ответственных за реализацию указанных мер, устанавливаются оператором</w:t>
      </w:r>
      <w:r w:rsidRPr="0021426A">
        <w:rPr>
          <w:rStyle w:val="aff3"/>
        </w:rPr>
        <w:footnoteReference w:id="154"/>
      </w:r>
      <w:r w:rsidRPr="0021426A">
        <w:t>.</w:t>
      </w:r>
    </w:p>
    <w:p w:rsidR="00637F4A" w:rsidRPr="0021426A" w:rsidRDefault="00637F4A" w:rsidP="006D6874">
      <w:pPr>
        <w:pStyle w:val="40"/>
        <w:numPr>
          <w:ilvl w:val="0"/>
          <w:numId w:val="0"/>
        </w:numPr>
        <w:spacing w:line="360" w:lineRule="auto"/>
        <w:ind w:left="1728"/>
      </w:pPr>
    </w:p>
    <w:bookmarkEnd w:id="21"/>
    <w:p w:rsidR="003D45DA" w:rsidRPr="0021426A" w:rsidRDefault="00A07046" w:rsidP="006D6874">
      <w:pPr>
        <w:pStyle w:val="2e"/>
        <w:spacing w:line="360" w:lineRule="auto"/>
      </w:pPr>
      <w:r w:rsidRPr="0021426A">
        <w:t xml:space="preserve"> </w:t>
      </w:r>
      <w:r w:rsidR="004E3180" w:rsidRPr="0021426A">
        <w:t>Правила работы с обезличенными</w:t>
      </w:r>
      <w:r w:rsidR="003D45DA" w:rsidRPr="0021426A">
        <w:t xml:space="preserve"> данными</w:t>
      </w:r>
      <w:r w:rsidR="003D45DA" w:rsidRPr="0021426A">
        <w:rPr>
          <w:vertAlign w:val="superscript"/>
        </w:rPr>
        <w:footnoteReference w:id="155"/>
      </w:r>
      <w:r w:rsidR="003D45DA" w:rsidRPr="0021426A">
        <w:t xml:space="preserve"> </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3c"/>
        <w:spacing w:line="360" w:lineRule="auto"/>
      </w:pPr>
      <w:r w:rsidRPr="0021426A">
        <w:t>Общие положения</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40"/>
        <w:spacing w:line="360" w:lineRule="auto"/>
      </w:pPr>
      <w:r w:rsidRPr="0021426A">
        <w:t>Обезличивание персональных данных является одним из видов их обработки</w:t>
      </w:r>
      <w:r w:rsidRPr="0021426A">
        <w:rPr>
          <w:vertAlign w:val="superscript"/>
        </w:rPr>
        <w:footnoteReference w:id="156"/>
      </w:r>
      <w:r w:rsidRPr="0021426A">
        <w:t>.</w:t>
      </w:r>
    </w:p>
    <w:p w:rsidR="003D45DA" w:rsidRPr="0021426A" w:rsidRDefault="003D45DA" w:rsidP="006D6874">
      <w:pPr>
        <w:pStyle w:val="40"/>
        <w:spacing w:line="360" w:lineRule="auto"/>
      </w:pPr>
      <w:r w:rsidRPr="0021426A">
        <w:t xml:space="preserve">Обезличенные персональные данные не подлежат разглашению и нарушению конфиденциальности. Принцип конфиденциальности персональных данных </w:t>
      </w:r>
      <w:r w:rsidR="009C7E8B" w:rsidRPr="0021426A">
        <w:t xml:space="preserve">не подлежит умалению в связи с </w:t>
      </w:r>
      <w:r w:rsidRPr="0021426A">
        <w:t>их обезличиванием</w:t>
      </w:r>
      <w:r w:rsidRPr="0021426A">
        <w:rPr>
          <w:vertAlign w:val="superscript"/>
        </w:rPr>
        <w:footnoteReference w:id="157"/>
      </w:r>
      <w:r w:rsidRPr="0021426A">
        <w:t>.</w:t>
      </w:r>
    </w:p>
    <w:p w:rsidR="003D45DA" w:rsidRPr="0021426A" w:rsidRDefault="003D45DA" w:rsidP="006D6874">
      <w:pPr>
        <w:pStyle w:val="40"/>
        <w:spacing w:line="360" w:lineRule="auto"/>
      </w:pPr>
      <w:r w:rsidRPr="0021426A">
        <w:lastRenderedPageBreak/>
        <w:t>Обезличивание персональных данных производится по достиже</w:t>
      </w:r>
      <w:r w:rsidR="009C7E8B" w:rsidRPr="0021426A">
        <w:t xml:space="preserve">нии целей </w:t>
      </w:r>
      <w:r w:rsidRPr="0021426A">
        <w:t>их обработки или в случае утраты необходимости в достижении этих целей, если иное не предусмотрено федеральным законом</w:t>
      </w:r>
      <w:r w:rsidRPr="0021426A">
        <w:rPr>
          <w:vertAlign w:val="superscript"/>
        </w:rPr>
        <w:footnoteReference w:id="158"/>
      </w:r>
      <w:r w:rsidRPr="0021426A">
        <w:t>.</w:t>
      </w:r>
    </w:p>
    <w:p w:rsidR="003D45DA" w:rsidRPr="0021426A" w:rsidRDefault="003D45DA" w:rsidP="006D6874">
      <w:pPr>
        <w:pStyle w:val="40"/>
        <w:spacing w:line="360" w:lineRule="auto"/>
      </w:pPr>
      <w:r w:rsidRPr="0021426A">
        <w:t>Обработка персональных данных осуществляется в статистических или иных исследовательских целях</w:t>
      </w:r>
      <w:r w:rsidRPr="0021426A">
        <w:rPr>
          <w:vertAlign w:val="superscript"/>
        </w:rPr>
        <w:footnoteReference w:id="159"/>
      </w:r>
      <w:r w:rsidRPr="0021426A">
        <w:t xml:space="preserve"> при условии обязательного обезличивания персональных данных</w:t>
      </w:r>
      <w:r w:rsidRPr="0021426A">
        <w:rPr>
          <w:vertAlign w:val="superscript"/>
        </w:rPr>
        <w:footnoteReference w:id="160"/>
      </w:r>
      <w:r w:rsidRPr="0021426A">
        <w:t>.</w:t>
      </w:r>
    </w:p>
    <w:p w:rsidR="003D45DA" w:rsidRPr="0021426A" w:rsidRDefault="003D45DA" w:rsidP="006D6874">
      <w:pPr>
        <w:pStyle w:val="40"/>
        <w:numPr>
          <w:ilvl w:val="0"/>
          <w:numId w:val="0"/>
        </w:numPr>
        <w:spacing w:line="360" w:lineRule="auto"/>
        <w:ind w:left="1728"/>
      </w:pPr>
    </w:p>
    <w:p w:rsidR="003D45DA" w:rsidRPr="0021426A" w:rsidRDefault="003D45DA" w:rsidP="006D6874">
      <w:pPr>
        <w:pStyle w:val="3c"/>
        <w:spacing w:line="360" w:lineRule="auto"/>
      </w:pPr>
      <w:r w:rsidRPr="0021426A">
        <w:t>Цели обезличивания персональных данных</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40"/>
        <w:spacing w:line="360" w:lineRule="auto"/>
      </w:pPr>
      <w:r w:rsidRPr="0021426A">
        <w:t>Обезличивание персональных данных производится для:</w:t>
      </w:r>
    </w:p>
    <w:p w:rsidR="003D45DA" w:rsidRPr="0021426A" w:rsidRDefault="003D45DA" w:rsidP="006D6874">
      <w:pPr>
        <w:pStyle w:val="6"/>
        <w:spacing w:line="360" w:lineRule="auto"/>
        <w:rPr>
          <w:sz w:val="28"/>
          <w:szCs w:val="28"/>
        </w:rPr>
      </w:pPr>
      <w:r w:rsidRPr="0021426A">
        <w:rPr>
          <w:sz w:val="28"/>
          <w:szCs w:val="28"/>
        </w:rPr>
        <w:t>ведение статистических или иных исследовательских целей;</w:t>
      </w:r>
    </w:p>
    <w:p w:rsidR="003D45DA" w:rsidRPr="0021426A" w:rsidRDefault="003D45DA" w:rsidP="006D6874">
      <w:pPr>
        <w:pStyle w:val="6"/>
        <w:spacing w:line="360" w:lineRule="auto"/>
        <w:rPr>
          <w:sz w:val="28"/>
          <w:szCs w:val="28"/>
        </w:rPr>
      </w:pPr>
      <w:r w:rsidRPr="0021426A">
        <w:rPr>
          <w:sz w:val="28"/>
          <w:szCs w:val="28"/>
        </w:rPr>
        <w:t>снижение возможного ущерба от разглашения защищаемых персональных данных;</w:t>
      </w:r>
    </w:p>
    <w:p w:rsidR="003D45DA" w:rsidRPr="0021426A" w:rsidRDefault="003D45DA" w:rsidP="006D6874">
      <w:pPr>
        <w:pStyle w:val="6"/>
        <w:spacing w:line="360" w:lineRule="auto"/>
        <w:rPr>
          <w:sz w:val="28"/>
          <w:szCs w:val="28"/>
        </w:rPr>
      </w:pPr>
      <w:r w:rsidRPr="0021426A">
        <w:rPr>
          <w:sz w:val="28"/>
          <w:szCs w:val="28"/>
        </w:rPr>
        <w:t>снижение класса информационных систем персональных данных.</w:t>
      </w:r>
    </w:p>
    <w:p w:rsidR="00B840F7" w:rsidRPr="0021426A" w:rsidRDefault="00B840F7" w:rsidP="006D6874">
      <w:pPr>
        <w:pStyle w:val="6"/>
        <w:numPr>
          <w:ilvl w:val="0"/>
          <w:numId w:val="0"/>
        </w:numPr>
        <w:spacing w:line="360" w:lineRule="auto"/>
        <w:ind w:left="2127"/>
      </w:pPr>
    </w:p>
    <w:p w:rsidR="003D45DA" w:rsidRPr="0021426A" w:rsidRDefault="009C7E8B" w:rsidP="006D6874">
      <w:pPr>
        <w:pStyle w:val="3c"/>
        <w:spacing w:line="360" w:lineRule="auto"/>
      </w:pPr>
      <w:r w:rsidRPr="0021426A">
        <w:t xml:space="preserve">Требования, предъявляемые к </w:t>
      </w:r>
      <w:r w:rsidR="003D45DA" w:rsidRPr="0021426A">
        <w:t>обезличенным персональным данным</w:t>
      </w:r>
    </w:p>
    <w:p w:rsidR="003D45DA" w:rsidRPr="0021426A" w:rsidRDefault="003D45DA" w:rsidP="006D6874">
      <w:pPr>
        <w:pStyle w:val="3"/>
        <w:numPr>
          <w:ilvl w:val="0"/>
          <w:numId w:val="0"/>
        </w:numPr>
        <w:spacing w:line="360" w:lineRule="auto"/>
        <w:ind w:left="1072"/>
        <w:rPr>
          <w:b/>
        </w:rPr>
      </w:pPr>
    </w:p>
    <w:p w:rsidR="003D45DA" w:rsidRPr="0021426A" w:rsidRDefault="003D45DA" w:rsidP="006D6874">
      <w:pPr>
        <w:pStyle w:val="40"/>
        <w:spacing w:line="360" w:lineRule="auto"/>
      </w:pPr>
      <w:r w:rsidRPr="0021426A">
        <w:t>Обезличенные персональные данные должны обладать следующими основными характеристиками (свойствами)</w:t>
      </w:r>
      <w:r w:rsidRPr="0021426A">
        <w:rPr>
          <w:vertAlign w:val="superscript"/>
        </w:rPr>
        <w:footnoteReference w:id="161"/>
      </w:r>
      <w:r w:rsidRPr="0021426A">
        <w:t>:</w:t>
      </w:r>
    </w:p>
    <w:p w:rsidR="003D45DA" w:rsidRPr="0021426A" w:rsidRDefault="003D45DA" w:rsidP="006D6874">
      <w:pPr>
        <w:pStyle w:val="6"/>
        <w:spacing w:line="360" w:lineRule="auto"/>
        <w:rPr>
          <w:sz w:val="28"/>
          <w:szCs w:val="28"/>
        </w:rPr>
      </w:pPr>
      <w:r w:rsidRPr="0021426A">
        <w:rPr>
          <w:sz w:val="28"/>
          <w:szCs w:val="28"/>
        </w:rPr>
        <w:lastRenderedPageBreak/>
        <w:t>полнота (сохранение всей информации о конкретных субъектах или группах субъектов, которая имелась до обезличивания);</w:t>
      </w:r>
    </w:p>
    <w:p w:rsidR="003D45DA" w:rsidRPr="0021426A" w:rsidRDefault="003D45DA" w:rsidP="006D6874">
      <w:pPr>
        <w:pStyle w:val="6"/>
        <w:spacing w:line="360" w:lineRule="auto"/>
        <w:rPr>
          <w:sz w:val="28"/>
          <w:szCs w:val="28"/>
        </w:rPr>
      </w:pPr>
      <w:r w:rsidRPr="0021426A">
        <w:rPr>
          <w:sz w:val="28"/>
          <w:szCs w:val="28"/>
        </w:rPr>
        <w:t>структурированность (сохранение структурных связей между обезличенными данными конкретного субъекта или группы субъектов, соответствующих связям, имеющимся до обезличивания);</w:t>
      </w:r>
    </w:p>
    <w:p w:rsidR="003D45DA" w:rsidRPr="0021426A" w:rsidRDefault="003D45DA" w:rsidP="006D6874">
      <w:pPr>
        <w:pStyle w:val="6"/>
        <w:spacing w:line="360" w:lineRule="auto"/>
        <w:rPr>
          <w:sz w:val="28"/>
          <w:szCs w:val="28"/>
        </w:rPr>
      </w:pPr>
      <w:r w:rsidRPr="0021426A">
        <w:rPr>
          <w:sz w:val="28"/>
          <w:szCs w:val="28"/>
        </w:rPr>
        <w:t>релевантность (возможность обработки запросов по обработке персональных данных и получения ответов в одинаковой семантической форме);</w:t>
      </w:r>
    </w:p>
    <w:p w:rsidR="003D45DA" w:rsidRPr="0021426A" w:rsidRDefault="003D45DA" w:rsidP="006D6874">
      <w:pPr>
        <w:pStyle w:val="6"/>
        <w:spacing w:line="360" w:lineRule="auto"/>
        <w:rPr>
          <w:sz w:val="28"/>
          <w:szCs w:val="28"/>
        </w:rPr>
      </w:pPr>
      <w:r w:rsidRPr="0021426A">
        <w:rPr>
          <w:sz w:val="28"/>
          <w:szCs w:val="28"/>
        </w:rPr>
        <w:t>семантическая целостность (сохранение семантики персональных данных при их обезличивании);</w:t>
      </w:r>
    </w:p>
    <w:p w:rsidR="003D45DA" w:rsidRPr="0021426A" w:rsidRDefault="003D45DA" w:rsidP="006D6874">
      <w:pPr>
        <w:pStyle w:val="6"/>
        <w:spacing w:line="360" w:lineRule="auto"/>
        <w:rPr>
          <w:sz w:val="28"/>
          <w:szCs w:val="28"/>
        </w:rPr>
      </w:pPr>
      <w:r w:rsidRPr="0021426A">
        <w:rPr>
          <w:sz w:val="28"/>
          <w:szCs w:val="28"/>
        </w:rPr>
        <w:t>применимость (возможность решения задач обработки персональных данных, стоящих перед оператором, осуществляющим обезличивание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федеральных целевых программ (далее - оператор, операторы), без предварительного деобезличивания всего объема записей о субъектах);</w:t>
      </w:r>
    </w:p>
    <w:p w:rsidR="003D45DA" w:rsidRPr="0021426A" w:rsidRDefault="003D45DA" w:rsidP="006D6874">
      <w:pPr>
        <w:pStyle w:val="6"/>
        <w:spacing w:line="360" w:lineRule="auto"/>
        <w:rPr>
          <w:sz w:val="28"/>
          <w:szCs w:val="28"/>
        </w:rPr>
      </w:pPr>
      <w:r w:rsidRPr="0021426A">
        <w:rPr>
          <w:sz w:val="28"/>
          <w:szCs w:val="28"/>
        </w:rPr>
        <w:t>анонимность (невозможность однозначной идентификации субъектов данных, полученных в результате обезличивания, без применения дополнительной информации).</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3c"/>
        <w:spacing w:line="360" w:lineRule="auto"/>
      </w:pPr>
      <w:r w:rsidRPr="0021426A">
        <w:t>Требования, предъявляемые к методам обезличивания персональных данных</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40"/>
        <w:spacing w:line="360" w:lineRule="auto"/>
      </w:pPr>
      <w:r w:rsidRPr="0021426A">
        <w:t xml:space="preserve">К характеристикам (свойствам) методов обезличивания персональных данных (далее - методы обезличивания), определяющим </w:t>
      </w:r>
      <w:r w:rsidRPr="0021426A">
        <w:lastRenderedPageBreak/>
        <w:t>возможность обеспечения заданных свойств обезличенных данных, относятся</w:t>
      </w:r>
      <w:r w:rsidRPr="0021426A">
        <w:rPr>
          <w:vertAlign w:val="superscript"/>
        </w:rPr>
        <w:footnoteReference w:id="162"/>
      </w:r>
      <w:r w:rsidRPr="0021426A">
        <w:t>:</w:t>
      </w:r>
    </w:p>
    <w:p w:rsidR="003D45DA" w:rsidRPr="0021426A" w:rsidRDefault="003D45DA" w:rsidP="006D6874">
      <w:pPr>
        <w:pStyle w:val="6"/>
        <w:spacing w:line="360" w:lineRule="auto"/>
        <w:rPr>
          <w:sz w:val="28"/>
          <w:szCs w:val="28"/>
        </w:rPr>
      </w:pPr>
      <w:r w:rsidRPr="0021426A">
        <w:rPr>
          <w:sz w:val="28"/>
          <w:szCs w:val="28"/>
        </w:rPr>
        <w:t>обратимость (возможность преобразования, обратного обезличиванию (деобезличивание), которое позволит привести обезличенные данные к исходному виду, позволяющему определить принадлежность персональных данных конкретному субъекту, устранить анонимность);</w:t>
      </w:r>
    </w:p>
    <w:p w:rsidR="003D45DA" w:rsidRPr="0021426A" w:rsidRDefault="003D45DA" w:rsidP="006D6874">
      <w:pPr>
        <w:pStyle w:val="6"/>
        <w:spacing w:line="360" w:lineRule="auto"/>
        <w:rPr>
          <w:sz w:val="28"/>
          <w:szCs w:val="28"/>
        </w:rPr>
      </w:pPr>
      <w:r w:rsidRPr="0021426A">
        <w:rPr>
          <w:sz w:val="28"/>
          <w:szCs w:val="28"/>
        </w:rPr>
        <w:t>вариативность (возможность внесения изменений в параметры метода и его дальнейшего применения без предварительного деобезличивания массива данных);</w:t>
      </w:r>
    </w:p>
    <w:p w:rsidR="003D45DA" w:rsidRPr="0021426A" w:rsidRDefault="003D45DA" w:rsidP="006D6874">
      <w:pPr>
        <w:pStyle w:val="6"/>
        <w:spacing w:line="360" w:lineRule="auto"/>
        <w:rPr>
          <w:sz w:val="28"/>
          <w:szCs w:val="28"/>
        </w:rPr>
      </w:pPr>
      <w:r w:rsidRPr="0021426A">
        <w:rPr>
          <w:sz w:val="28"/>
          <w:szCs w:val="28"/>
        </w:rPr>
        <w:t>изменяемость (возможность внесения изменений (дополнений) в массив обезличенных данных без предварительного деобезличивания);</w:t>
      </w:r>
    </w:p>
    <w:p w:rsidR="003D45DA" w:rsidRPr="0021426A" w:rsidRDefault="003D45DA" w:rsidP="006D6874">
      <w:pPr>
        <w:pStyle w:val="6"/>
        <w:spacing w:line="360" w:lineRule="auto"/>
        <w:rPr>
          <w:sz w:val="28"/>
          <w:szCs w:val="28"/>
        </w:rPr>
      </w:pPr>
      <w:r w:rsidRPr="0021426A">
        <w:rPr>
          <w:sz w:val="28"/>
          <w:szCs w:val="28"/>
        </w:rPr>
        <w:t>стойкость (стойкость метода к атакам на идентификацию субъекта персональных данных);</w:t>
      </w:r>
    </w:p>
    <w:p w:rsidR="003D45DA" w:rsidRPr="0021426A" w:rsidRDefault="003D45DA" w:rsidP="006D6874">
      <w:pPr>
        <w:pStyle w:val="6"/>
        <w:spacing w:line="360" w:lineRule="auto"/>
        <w:rPr>
          <w:sz w:val="28"/>
          <w:szCs w:val="28"/>
        </w:rPr>
      </w:pPr>
      <w:r w:rsidRPr="0021426A">
        <w:rPr>
          <w:sz w:val="28"/>
          <w:szCs w:val="28"/>
        </w:rPr>
        <w:t>возможность косвенного деобезличивания (возможность проведения деобезличивания с использованием информации других операторов);</w:t>
      </w:r>
    </w:p>
    <w:p w:rsidR="003D45DA" w:rsidRPr="0021426A" w:rsidRDefault="003D45DA" w:rsidP="006D6874">
      <w:pPr>
        <w:pStyle w:val="6"/>
        <w:spacing w:line="360" w:lineRule="auto"/>
        <w:rPr>
          <w:sz w:val="28"/>
          <w:szCs w:val="28"/>
        </w:rPr>
      </w:pPr>
      <w:r w:rsidRPr="0021426A">
        <w:rPr>
          <w:sz w:val="28"/>
          <w:szCs w:val="28"/>
        </w:rPr>
        <w:t>совместимость (возможность интеграции персональных данных, обезличенных различными методами);</w:t>
      </w:r>
    </w:p>
    <w:p w:rsidR="003D45DA" w:rsidRPr="0021426A" w:rsidRDefault="003D45DA" w:rsidP="006D6874">
      <w:pPr>
        <w:pStyle w:val="6"/>
        <w:spacing w:line="360" w:lineRule="auto"/>
        <w:rPr>
          <w:sz w:val="28"/>
          <w:szCs w:val="28"/>
        </w:rPr>
      </w:pPr>
      <w:r w:rsidRPr="0021426A">
        <w:rPr>
          <w:sz w:val="28"/>
          <w:szCs w:val="28"/>
        </w:rPr>
        <w:t>параметрический объем (объем дополнительной (служебной) информации, необходимой для реализации метода обезличивания и деобезличивания);</w:t>
      </w:r>
    </w:p>
    <w:p w:rsidR="003D45DA" w:rsidRPr="0021426A" w:rsidRDefault="003D45DA" w:rsidP="006D6874">
      <w:pPr>
        <w:pStyle w:val="6"/>
        <w:spacing w:line="360" w:lineRule="auto"/>
        <w:rPr>
          <w:sz w:val="28"/>
          <w:szCs w:val="28"/>
        </w:rPr>
      </w:pPr>
      <w:r w:rsidRPr="0021426A">
        <w:rPr>
          <w:sz w:val="28"/>
          <w:szCs w:val="28"/>
        </w:rPr>
        <w:t xml:space="preserve">возможность оценки качества данных (возможность проведения контроля качества обезличенных данных и соответствия </w:t>
      </w:r>
      <w:r w:rsidRPr="0021426A">
        <w:rPr>
          <w:sz w:val="28"/>
          <w:szCs w:val="28"/>
        </w:rPr>
        <w:lastRenderedPageBreak/>
        <w:t>применяемых процедур обезличивания установленным для них требованиям).</w:t>
      </w:r>
    </w:p>
    <w:p w:rsidR="003D45DA" w:rsidRPr="0021426A" w:rsidRDefault="003D45DA" w:rsidP="006D6874">
      <w:pPr>
        <w:pStyle w:val="40"/>
        <w:spacing w:line="360" w:lineRule="auto"/>
      </w:pPr>
      <w:r w:rsidRPr="0021426A">
        <w:t>Требования к методам обезличивания подразделяются на</w:t>
      </w:r>
      <w:r w:rsidRPr="0021426A">
        <w:rPr>
          <w:vertAlign w:val="superscript"/>
        </w:rPr>
        <w:footnoteReference w:id="163"/>
      </w:r>
      <w:r w:rsidRPr="0021426A">
        <w:t>:</w:t>
      </w:r>
    </w:p>
    <w:p w:rsidR="003D45DA" w:rsidRPr="0021426A" w:rsidRDefault="003D45DA" w:rsidP="006D6874">
      <w:pPr>
        <w:pStyle w:val="6"/>
        <w:spacing w:line="360" w:lineRule="auto"/>
        <w:rPr>
          <w:sz w:val="28"/>
          <w:szCs w:val="28"/>
        </w:rPr>
      </w:pPr>
      <w:r w:rsidRPr="0021426A">
        <w:rPr>
          <w:sz w:val="28"/>
          <w:szCs w:val="28"/>
        </w:rPr>
        <w:t>требования к свойствам обезличенных данных, получаемых при применении метода обезличивания;</w:t>
      </w:r>
    </w:p>
    <w:p w:rsidR="003D45DA" w:rsidRPr="00E95FBA" w:rsidRDefault="003D45DA" w:rsidP="006D6874">
      <w:pPr>
        <w:pStyle w:val="6"/>
        <w:spacing w:line="360" w:lineRule="auto"/>
        <w:rPr>
          <w:sz w:val="28"/>
        </w:rPr>
      </w:pPr>
      <w:r w:rsidRPr="00E95FBA">
        <w:rPr>
          <w:sz w:val="28"/>
        </w:rPr>
        <w:t>требования к свойствам, которыми должен обладать метод обезличивания.</w:t>
      </w:r>
    </w:p>
    <w:p w:rsidR="003D45DA" w:rsidRPr="0021426A" w:rsidRDefault="003D45DA" w:rsidP="006D6874">
      <w:pPr>
        <w:pStyle w:val="40"/>
        <w:spacing w:line="360" w:lineRule="auto"/>
      </w:pPr>
      <w:r w:rsidRPr="0021426A">
        <w:t>Требованиям к свойствам получаемых обезличенных данных включают в себя</w:t>
      </w:r>
      <w:r w:rsidRPr="0021426A">
        <w:rPr>
          <w:vertAlign w:val="superscript"/>
        </w:rPr>
        <w:footnoteReference w:id="164"/>
      </w:r>
      <w:r w:rsidRPr="0021426A">
        <w:t>:</w:t>
      </w:r>
    </w:p>
    <w:p w:rsidR="003D45DA" w:rsidRPr="0021426A" w:rsidRDefault="003D45DA" w:rsidP="006D6874">
      <w:pPr>
        <w:pStyle w:val="6"/>
        <w:spacing w:line="360" w:lineRule="auto"/>
        <w:rPr>
          <w:sz w:val="28"/>
          <w:szCs w:val="28"/>
        </w:rPr>
      </w:pPr>
      <w:r w:rsidRPr="0021426A">
        <w:rPr>
          <w:sz w:val="28"/>
          <w:szCs w:val="28"/>
        </w:rPr>
        <w:t>сохранение полноты (состав обезличенных данных должен полностью соответствовать составу обезличиваемых персональных данных);</w:t>
      </w:r>
    </w:p>
    <w:p w:rsidR="003D45DA" w:rsidRPr="0021426A" w:rsidRDefault="003D45DA" w:rsidP="006D6874">
      <w:pPr>
        <w:pStyle w:val="6"/>
        <w:spacing w:line="360" w:lineRule="auto"/>
        <w:rPr>
          <w:sz w:val="28"/>
          <w:szCs w:val="28"/>
        </w:rPr>
      </w:pPr>
      <w:r w:rsidRPr="0021426A">
        <w:rPr>
          <w:sz w:val="28"/>
          <w:szCs w:val="28"/>
        </w:rPr>
        <w:t>сохранение структурированности обезличиваемых персональных данных;</w:t>
      </w:r>
    </w:p>
    <w:p w:rsidR="003D45DA" w:rsidRPr="0021426A" w:rsidRDefault="003D45DA" w:rsidP="006D6874">
      <w:pPr>
        <w:pStyle w:val="6"/>
        <w:spacing w:line="360" w:lineRule="auto"/>
        <w:rPr>
          <w:sz w:val="28"/>
          <w:szCs w:val="28"/>
        </w:rPr>
      </w:pPr>
      <w:r w:rsidRPr="0021426A">
        <w:rPr>
          <w:sz w:val="28"/>
          <w:szCs w:val="28"/>
        </w:rPr>
        <w:t>сохранение семантической целостности обезличиваемых персональных данных;</w:t>
      </w:r>
    </w:p>
    <w:p w:rsidR="003D45DA" w:rsidRPr="0021426A" w:rsidRDefault="003D45DA" w:rsidP="006D6874">
      <w:pPr>
        <w:pStyle w:val="6"/>
        <w:spacing w:line="360" w:lineRule="auto"/>
        <w:rPr>
          <w:sz w:val="28"/>
          <w:szCs w:val="28"/>
        </w:rPr>
      </w:pPr>
      <w:r w:rsidRPr="0021426A">
        <w:rPr>
          <w:sz w:val="28"/>
          <w:szCs w:val="28"/>
        </w:rPr>
        <w:t>анонимность отдельных данных не ниже заданного уровня.</w:t>
      </w:r>
    </w:p>
    <w:p w:rsidR="003D45DA" w:rsidRPr="0021426A" w:rsidRDefault="003D45DA" w:rsidP="006D6874">
      <w:pPr>
        <w:pStyle w:val="40"/>
        <w:spacing w:line="360" w:lineRule="auto"/>
      </w:pPr>
      <w:r w:rsidRPr="0021426A">
        <w:t>К требованиям к свойствам метода обезличивания относятся</w:t>
      </w:r>
      <w:r w:rsidRPr="0021426A">
        <w:rPr>
          <w:vertAlign w:val="superscript"/>
        </w:rPr>
        <w:footnoteReference w:id="165"/>
      </w:r>
      <w:r w:rsidRPr="0021426A">
        <w:t>:</w:t>
      </w:r>
    </w:p>
    <w:p w:rsidR="003D45DA" w:rsidRPr="0021426A" w:rsidRDefault="003D45DA" w:rsidP="006D6874">
      <w:pPr>
        <w:pStyle w:val="6"/>
        <w:spacing w:line="360" w:lineRule="auto"/>
        <w:rPr>
          <w:sz w:val="28"/>
          <w:szCs w:val="28"/>
        </w:rPr>
      </w:pPr>
      <w:r w:rsidRPr="0021426A">
        <w:rPr>
          <w:sz w:val="28"/>
          <w:szCs w:val="28"/>
        </w:rPr>
        <w:t>обратимость (возможность проведения деобезличивания);</w:t>
      </w:r>
    </w:p>
    <w:p w:rsidR="003D45DA" w:rsidRPr="0021426A" w:rsidRDefault="003D45DA" w:rsidP="006D6874">
      <w:pPr>
        <w:pStyle w:val="6"/>
        <w:spacing w:line="360" w:lineRule="auto"/>
        <w:rPr>
          <w:sz w:val="28"/>
          <w:szCs w:val="28"/>
        </w:rPr>
      </w:pPr>
      <w:r w:rsidRPr="0021426A">
        <w:rPr>
          <w:sz w:val="28"/>
          <w:szCs w:val="28"/>
        </w:rPr>
        <w:t>возможность обеспечения заданного уровня анонимности;</w:t>
      </w:r>
    </w:p>
    <w:p w:rsidR="003D45DA" w:rsidRPr="0021426A" w:rsidRDefault="003D45DA" w:rsidP="006D6874">
      <w:pPr>
        <w:pStyle w:val="6"/>
        <w:spacing w:line="360" w:lineRule="auto"/>
        <w:rPr>
          <w:sz w:val="28"/>
          <w:szCs w:val="28"/>
        </w:rPr>
      </w:pPr>
      <w:r w:rsidRPr="0021426A">
        <w:rPr>
          <w:sz w:val="28"/>
          <w:szCs w:val="28"/>
        </w:rPr>
        <w:t>увеличение стойкости при увеличении объема обезличиваемых персональных данных.</w:t>
      </w:r>
    </w:p>
    <w:p w:rsidR="003D45DA" w:rsidRPr="0021426A" w:rsidRDefault="003D45DA" w:rsidP="006D6874">
      <w:pPr>
        <w:pStyle w:val="40"/>
        <w:spacing w:line="360" w:lineRule="auto"/>
      </w:pPr>
      <w:r w:rsidRPr="0021426A">
        <w:lastRenderedPageBreak/>
        <w:t>Вы</w:t>
      </w:r>
      <w:r w:rsidR="003435FF" w:rsidRPr="0021426A">
        <w:t xml:space="preserve">полнение </w:t>
      </w:r>
      <w:r w:rsidR="00E95FBA">
        <w:t xml:space="preserve">требований, </w:t>
      </w:r>
      <w:r w:rsidR="003435FF" w:rsidRPr="0021426A">
        <w:t xml:space="preserve">приведенных в пунктах </w:t>
      </w:r>
      <w:r w:rsidR="00D12548" w:rsidRPr="0021426A">
        <w:t>6.7</w:t>
      </w:r>
      <w:r w:rsidR="003435FF" w:rsidRPr="0021426A">
        <w:t xml:space="preserve">.4.3 и </w:t>
      </w:r>
      <w:r w:rsidR="00D12548" w:rsidRPr="0021426A">
        <w:t>6.7</w:t>
      </w:r>
      <w:r w:rsidR="004F5A84" w:rsidRPr="0021426A">
        <w:t xml:space="preserve">.4.4 </w:t>
      </w:r>
      <w:r w:rsidRPr="0021426A">
        <w:t>настоящ</w:t>
      </w:r>
      <w:r w:rsidR="0049383D" w:rsidRPr="0021426A">
        <w:t>ей</w:t>
      </w:r>
      <w:r w:rsidRPr="0021426A">
        <w:t xml:space="preserve"> </w:t>
      </w:r>
      <w:r w:rsidR="0049383D" w:rsidRPr="0021426A">
        <w:t>Политики</w:t>
      </w:r>
      <w:r w:rsidR="00E95FBA">
        <w:t>,</w:t>
      </w:r>
      <w:r w:rsidRPr="0021426A">
        <w:t xml:space="preserve"> обязательно для обезличенных данных и применяемых методов обезличивания</w:t>
      </w:r>
      <w:r w:rsidRPr="0021426A">
        <w:rPr>
          <w:vertAlign w:val="superscript"/>
        </w:rPr>
        <w:footnoteReference w:id="166"/>
      </w:r>
      <w:r w:rsidRPr="0021426A">
        <w:t>.</w:t>
      </w:r>
    </w:p>
    <w:p w:rsidR="00184670" w:rsidRPr="0021426A" w:rsidRDefault="00184670" w:rsidP="006D6874">
      <w:pPr>
        <w:pStyle w:val="40"/>
        <w:numPr>
          <w:ilvl w:val="0"/>
          <w:numId w:val="0"/>
        </w:numPr>
        <w:spacing w:line="360" w:lineRule="auto"/>
        <w:ind w:left="1728"/>
      </w:pPr>
    </w:p>
    <w:p w:rsidR="003D45DA" w:rsidRPr="0021426A" w:rsidRDefault="003D45DA" w:rsidP="006D6874">
      <w:pPr>
        <w:pStyle w:val="3c"/>
        <w:spacing w:line="360" w:lineRule="auto"/>
      </w:pPr>
      <w:r w:rsidRPr="0021426A">
        <w:t>Методы обезличивания персональных данных</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33"/>
        <w:numPr>
          <w:ilvl w:val="0"/>
          <w:numId w:val="0"/>
        </w:numPr>
        <w:spacing w:line="360" w:lineRule="auto"/>
        <w:ind w:left="1224"/>
      </w:pPr>
      <w:r w:rsidRPr="0021426A">
        <w:t>Методы обезличивания должны обеспечивать требуемые свойства обезличенных данных, соответствовать предъявляемым требованиям к их характеристикам (свойствам), быть практически реализуемыми в различных программных средах и позволять решать поставленные задачи обработки персональных данных</w:t>
      </w:r>
      <w:r w:rsidRPr="0021426A">
        <w:rPr>
          <w:vertAlign w:val="superscript"/>
        </w:rPr>
        <w:footnoteReference w:id="167"/>
      </w:r>
      <w:r w:rsidR="0071033C" w:rsidRPr="0021426A">
        <w:t xml:space="preserve">. </w:t>
      </w:r>
      <w:r w:rsidRPr="0021426A">
        <w:t>К наиболее перспективным и удобным для практического применения относятся следующие методы обезличивания:</w:t>
      </w:r>
    </w:p>
    <w:p w:rsidR="003D45DA" w:rsidRPr="0021426A" w:rsidRDefault="003D45DA" w:rsidP="006D6874">
      <w:pPr>
        <w:pStyle w:val="6"/>
        <w:spacing w:line="360" w:lineRule="auto"/>
        <w:rPr>
          <w:sz w:val="28"/>
          <w:szCs w:val="28"/>
        </w:rPr>
      </w:pPr>
      <w:r w:rsidRPr="0021426A">
        <w:rPr>
          <w:sz w:val="28"/>
          <w:szCs w:val="28"/>
        </w:rPr>
        <w:t>метод введения идентификаторов (замена части сведений (значений персональных данных) идентификаторами с созданием таблицы (справочника) соответствия идентификаторов исходным данным)</w:t>
      </w:r>
      <w:r w:rsidRPr="0021426A">
        <w:rPr>
          <w:sz w:val="28"/>
          <w:szCs w:val="28"/>
          <w:vertAlign w:val="superscript"/>
        </w:rPr>
        <w:footnoteReference w:id="168"/>
      </w:r>
      <w:r w:rsidRPr="0021426A">
        <w:rPr>
          <w:sz w:val="28"/>
          <w:szCs w:val="28"/>
        </w:rPr>
        <w:t>;</w:t>
      </w:r>
    </w:p>
    <w:p w:rsidR="003D45DA" w:rsidRPr="0021426A" w:rsidRDefault="003D45DA" w:rsidP="006D6874">
      <w:pPr>
        <w:pStyle w:val="6"/>
        <w:spacing w:line="360" w:lineRule="auto"/>
        <w:rPr>
          <w:sz w:val="28"/>
          <w:szCs w:val="28"/>
        </w:rPr>
      </w:pPr>
      <w:r w:rsidRPr="0021426A">
        <w:rPr>
          <w:sz w:val="28"/>
          <w:szCs w:val="28"/>
        </w:rPr>
        <w:t>метод изменения состава или семантики (изменение состава или семантики персональных данных путем замены результатами статистической обработки, обобщения или удаления части сведений)</w:t>
      </w:r>
      <w:r w:rsidRPr="0021426A">
        <w:rPr>
          <w:sz w:val="28"/>
          <w:szCs w:val="28"/>
          <w:vertAlign w:val="superscript"/>
        </w:rPr>
        <w:footnoteReference w:id="169"/>
      </w:r>
      <w:r w:rsidRPr="0021426A">
        <w:rPr>
          <w:sz w:val="28"/>
          <w:szCs w:val="28"/>
        </w:rPr>
        <w:t>;</w:t>
      </w:r>
    </w:p>
    <w:p w:rsidR="003D45DA" w:rsidRPr="0021426A" w:rsidRDefault="003D45DA" w:rsidP="006D6874">
      <w:pPr>
        <w:pStyle w:val="6"/>
        <w:spacing w:line="360" w:lineRule="auto"/>
        <w:rPr>
          <w:sz w:val="28"/>
          <w:szCs w:val="28"/>
        </w:rPr>
      </w:pPr>
      <w:r w:rsidRPr="0021426A">
        <w:rPr>
          <w:sz w:val="28"/>
          <w:szCs w:val="28"/>
        </w:rPr>
        <w:lastRenderedPageBreak/>
        <w:t>метод декомпозиции (разбиение множества (массива) персональных данных на несколько подмножеств (частей) с последующим раздельным хранением подмножеств)</w:t>
      </w:r>
      <w:r w:rsidRPr="0021426A">
        <w:rPr>
          <w:sz w:val="28"/>
          <w:szCs w:val="28"/>
          <w:vertAlign w:val="superscript"/>
        </w:rPr>
        <w:footnoteReference w:id="170"/>
      </w:r>
      <w:r w:rsidRPr="0021426A">
        <w:rPr>
          <w:sz w:val="28"/>
          <w:szCs w:val="28"/>
        </w:rPr>
        <w:t>;</w:t>
      </w:r>
    </w:p>
    <w:p w:rsidR="003D45DA" w:rsidRPr="0021426A" w:rsidRDefault="003D45DA" w:rsidP="006D6874">
      <w:pPr>
        <w:pStyle w:val="6"/>
        <w:spacing w:line="360" w:lineRule="auto"/>
        <w:rPr>
          <w:sz w:val="28"/>
          <w:szCs w:val="28"/>
        </w:rPr>
      </w:pPr>
      <w:r w:rsidRPr="0021426A">
        <w:rPr>
          <w:sz w:val="28"/>
          <w:szCs w:val="28"/>
        </w:rPr>
        <w:t>метод перемешивания (перестановка отдельных записей, а так же групп записей в массиве персональных данных)</w:t>
      </w:r>
      <w:r w:rsidRPr="0021426A">
        <w:rPr>
          <w:sz w:val="28"/>
          <w:szCs w:val="28"/>
          <w:vertAlign w:val="superscript"/>
        </w:rPr>
        <w:footnoteReference w:id="171"/>
      </w:r>
      <w:r w:rsidRPr="0021426A">
        <w:rPr>
          <w:sz w:val="28"/>
          <w:szCs w:val="28"/>
        </w:rPr>
        <w:t>.</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48"/>
        <w:spacing w:line="360" w:lineRule="auto"/>
        <w:rPr>
          <w:sz w:val="28"/>
          <w:szCs w:val="28"/>
        </w:rPr>
      </w:pPr>
      <w:r w:rsidRPr="0021426A">
        <w:rPr>
          <w:sz w:val="28"/>
          <w:szCs w:val="28"/>
        </w:rPr>
        <w:t>Метод введения идентификаторов</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50"/>
        <w:spacing w:line="360" w:lineRule="auto"/>
      </w:pPr>
      <w:r w:rsidRPr="0021426A">
        <w:t>Метод введения идентификаторов реализуется путем замены части персональных данных, позволяющих идентифицировать субъекта, их идентификаторами и созданием таблицы соответствия</w:t>
      </w:r>
      <w:r w:rsidRPr="0021426A">
        <w:rPr>
          <w:vertAlign w:val="superscript"/>
        </w:rPr>
        <w:footnoteReference w:id="172"/>
      </w:r>
      <w:r w:rsidRPr="0021426A">
        <w:t>.</w:t>
      </w:r>
    </w:p>
    <w:p w:rsidR="003D45DA" w:rsidRPr="0021426A" w:rsidRDefault="003D45DA" w:rsidP="006D6874">
      <w:pPr>
        <w:pStyle w:val="50"/>
        <w:spacing w:line="360" w:lineRule="auto"/>
      </w:pPr>
      <w:r w:rsidRPr="0021426A">
        <w:t>Метод обеспечивает следующие свойства обезличенных данных:</w:t>
      </w:r>
    </w:p>
    <w:p w:rsidR="003D45DA" w:rsidRPr="0021426A" w:rsidRDefault="003D45DA" w:rsidP="006D6874">
      <w:pPr>
        <w:pStyle w:val="6"/>
        <w:spacing w:line="360" w:lineRule="auto"/>
        <w:rPr>
          <w:sz w:val="28"/>
          <w:szCs w:val="28"/>
        </w:rPr>
      </w:pPr>
      <w:r w:rsidRPr="0021426A">
        <w:rPr>
          <w:sz w:val="28"/>
          <w:szCs w:val="28"/>
        </w:rPr>
        <w:t>полнота;</w:t>
      </w:r>
    </w:p>
    <w:p w:rsidR="003D45DA" w:rsidRPr="0021426A" w:rsidRDefault="003D45DA" w:rsidP="006D6874">
      <w:pPr>
        <w:pStyle w:val="6"/>
        <w:spacing w:line="360" w:lineRule="auto"/>
        <w:rPr>
          <w:sz w:val="28"/>
          <w:szCs w:val="28"/>
        </w:rPr>
      </w:pPr>
      <w:r w:rsidRPr="0021426A">
        <w:rPr>
          <w:sz w:val="28"/>
          <w:szCs w:val="28"/>
        </w:rPr>
        <w:t>структурированность;</w:t>
      </w:r>
    </w:p>
    <w:p w:rsidR="003D45DA" w:rsidRPr="0021426A" w:rsidRDefault="003D45DA" w:rsidP="006D6874">
      <w:pPr>
        <w:pStyle w:val="6"/>
        <w:spacing w:line="360" w:lineRule="auto"/>
        <w:rPr>
          <w:sz w:val="28"/>
          <w:szCs w:val="28"/>
        </w:rPr>
      </w:pPr>
      <w:r w:rsidRPr="0021426A">
        <w:rPr>
          <w:sz w:val="28"/>
          <w:szCs w:val="28"/>
        </w:rPr>
        <w:t>семантическая целостность;</w:t>
      </w:r>
    </w:p>
    <w:p w:rsidR="003D45DA" w:rsidRPr="0021426A" w:rsidRDefault="003D45DA" w:rsidP="006D6874">
      <w:pPr>
        <w:pStyle w:val="6"/>
        <w:spacing w:line="360" w:lineRule="auto"/>
        <w:rPr>
          <w:sz w:val="28"/>
          <w:szCs w:val="28"/>
        </w:rPr>
      </w:pPr>
      <w:r w:rsidRPr="0021426A">
        <w:rPr>
          <w:sz w:val="28"/>
          <w:szCs w:val="28"/>
        </w:rPr>
        <w:t>применимость.</w:t>
      </w:r>
    </w:p>
    <w:p w:rsidR="003D45DA" w:rsidRPr="0021426A" w:rsidRDefault="003D45DA" w:rsidP="006D6874">
      <w:pPr>
        <w:pStyle w:val="50"/>
        <w:spacing w:line="360" w:lineRule="auto"/>
      </w:pPr>
      <w:r w:rsidRPr="0021426A">
        <w:t>Оценка свойств метода</w:t>
      </w:r>
      <w:r w:rsidRPr="0021426A">
        <w:rPr>
          <w:vertAlign w:val="superscript"/>
        </w:rPr>
        <w:footnoteReference w:id="173"/>
      </w:r>
      <w:r w:rsidRPr="0021426A">
        <w:t>:</w:t>
      </w:r>
    </w:p>
    <w:p w:rsidR="003D45DA" w:rsidRPr="0021426A" w:rsidRDefault="003D45DA" w:rsidP="006D6874">
      <w:pPr>
        <w:pStyle w:val="6"/>
        <w:spacing w:line="360" w:lineRule="auto"/>
        <w:rPr>
          <w:sz w:val="28"/>
          <w:szCs w:val="28"/>
        </w:rPr>
      </w:pPr>
      <w:r w:rsidRPr="0021426A">
        <w:rPr>
          <w:sz w:val="28"/>
          <w:szCs w:val="28"/>
        </w:rPr>
        <w:t>обратимость (метод позволяет провести процедуру деобезличивания);</w:t>
      </w:r>
    </w:p>
    <w:p w:rsidR="003D45DA" w:rsidRPr="0021426A" w:rsidRDefault="003D45DA" w:rsidP="006D6874">
      <w:pPr>
        <w:pStyle w:val="6"/>
        <w:spacing w:line="360" w:lineRule="auto"/>
        <w:rPr>
          <w:sz w:val="28"/>
          <w:szCs w:val="28"/>
        </w:rPr>
      </w:pPr>
      <w:r w:rsidRPr="0021426A">
        <w:rPr>
          <w:sz w:val="28"/>
          <w:szCs w:val="28"/>
        </w:rPr>
        <w:lastRenderedPageBreak/>
        <w:t>вариативность (метод позволяет перейти от одной таблицы соответствия к другой без проведения процедуры деобезличивания);</w:t>
      </w:r>
    </w:p>
    <w:p w:rsidR="003D45DA" w:rsidRPr="0021426A" w:rsidRDefault="003D45DA" w:rsidP="006D6874">
      <w:pPr>
        <w:pStyle w:val="6"/>
        <w:spacing w:line="360" w:lineRule="auto"/>
        <w:rPr>
          <w:sz w:val="28"/>
          <w:szCs w:val="28"/>
        </w:rPr>
      </w:pPr>
      <w:r w:rsidRPr="0021426A">
        <w:rPr>
          <w:sz w:val="28"/>
          <w:szCs w:val="28"/>
        </w:rPr>
        <w:t>изменяемость (метод не позволяет вносить изменения в массив обезличенных данных без предварительного деобезличивания);</w:t>
      </w:r>
    </w:p>
    <w:p w:rsidR="003D45DA" w:rsidRPr="0021426A" w:rsidRDefault="003D45DA" w:rsidP="006D6874">
      <w:pPr>
        <w:pStyle w:val="6"/>
        <w:spacing w:line="360" w:lineRule="auto"/>
        <w:rPr>
          <w:sz w:val="28"/>
          <w:szCs w:val="28"/>
        </w:rPr>
      </w:pPr>
      <w:r w:rsidRPr="0021426A">
        <w:rPr>
          <w:sz w:val="28"/>
          <w:szCs w:val="28"/>
        </w:rPr>
        <w:t>стойкость (метод не устойчив к атакам, подразумевающим наличие у лица, осуществляющего несанкционированный доступ, частичного или полного доступа к справочнику идентификаторов, стойкость метода не повышается с увеличением объема обезличиваемых персональных данных);</w:t>
      </w:r>
    </w:p>
    <w:p w:rsidR="003D45DA" w:rsidRPr="0021426A" w:rsidRDefault="003D45DA" w:rsidP="006D6874">
      <w:pPr>
        <w:pStyle w:val="6"/>
        <w:spacing w:line="360" w:lineRule="auto"/>
        <w:rPr>
          <w:sz w:val="28"/>
          <w:szCs w:val="28"/>
        </w:rPr>
      </w:pPr>
      <w:r w:rsidRPr="0021426A">
        <w:rPr>
          <w:sz w:val="28"/>
          <w:szCs w:val="28"/>
        </w:rPr>
        <w:t>возможность косвенного деобезличивания (метод не исключает возможность деобезличивания с использованием персональных данных, имеющихся у других операторов);</w:t>
      </w:r>
    </w:p>
    <w:p w:rsidR="003D45DA" w:rsidRPr="0021426A" w:rsidRDefault="003D45DA" w:rsidP="006D6874">
      <w:pPr>
        <w:pStyle w:val="6"/>
        <w:spacing w:line="360" w:lineRule="auto"/>
        <w:rPr>
          <w:sz w:val="28"/>
          <w:szCs w:val="28"/>
        </w:rPr>
      </w:pPr>
      <w:r w:rsidRPr="0021426A">
        <w:rPr>
          <w:sz w:val="28"/>
          <w:szCs w:val="28"/>
        </w:rPr>
        <w:t>совместимость (метод позволяет интегрировать записи, соответствующие отдельным атрибутам);</w:t>
      </w:r>
    </w:p>
    <w:p w:rsidR="003D45DA" w:rsidRPr="0021426A" w:rsidRDefault="003D45DA" w:rsidP="006D6874">
      <w:pPr>
        <w:pStyle w:val="6"/>
        <w:spacing w:line="360" w:lineRule="auto"/>
        <w:rPr>
          <w:sz w:val="28"/>
          <w:szCs w:val="28"/>
        </w:rPr>
      </w:pPr>
      <w:r w:rsidRPr="0021426A">
        <w:rPr>
          <w:sz w:val="28"/>
          <w:szCs w:val="28"/>
        </w:rPr>
        <w:t>параметрический объем (объем таблицы (таблиц) соответствия определяется числом записей о субъектах персональных данных, подлежащих обезличиванию);</w:t>
      </w:r>
    </w:p>
    <w:p w:rsidR="003D45DA" w:rsidRPr="0021426A" w:rsidRDefault="003D45DA" w:rsidP="006D6874">
      <w:pPr>
        <w:pStyle w:val="6"/>
        <w:spacing w:line="360" w:lineRule="auto"/>
        <w:rPr>
          <w:sz w:val="28"/>
          <w:szCs w:val="28"/>
        </w:rPr>
      </w:pPr>
      <w:r w:rsidRPr="0021426A">
        <w:rPr>
          <w:sz w:val="28"/>
          <w:szCs w:val="28"/>
        </w:rPr>
        <w:t>возможность оценки качества данных (метод позволяет проводить анализ качества обезличенных данных).</w:t>
      </w:r>
    </w:p>
    <w:p w:rsidR="003D45DA" w:rsidRPr="0021426A" w:rsidRDefault="003D45DA" w:rsidP="006D6874">
      <w:pPr>
        <w:pStyle w:val="50"/>
        <w:spacing w:line="360" w:lineRule="auto"/>
      </w:pPr>
      <w:r w:rsidRPr="0021426A">
        <w:t>Для реализации метода требуется установить атрибуты персональных данных, записи которых подлежат замене идентификаторами, разработать систему идентификации, обеспечить ведение и хранение таблиц соответствия</w:t>
      </w:r>
      <w:r w:rsidRPr="0021426A">
        <w:rPr>
          <w:vertAlign w:val="superscript"/>
        </w:rPr>
        <w:footnoteReference w:id="174"/>
      </w:r>
      <w:r w:rsidRPr="0021426A">
        <w:t>.</w:t>
      </w:r>
    </w:p>
    <w:p w:rsidR="002D0199" w:rsidRPr="0021426A" w:rsidRDefault="002D0199" w:rsidP="006D6874">
      <w:pPr>
        <w:pStyle w:val="6"/>
        <w:numPr>
          <w:ilvl w:val="0"/>
          <w:numId w:val="0"/>
        </w:numPr>
        <w:spacing w:line="360" w:lineRule="auto"/>
        <w:ind w:left="2127"/>
      </w:pPr>
    </w:p>
    <w:p w:rsidR="003D45DA" w:rsidRPr="0021426A" w:rsidRDefault="003D45DA" w:rsidP="006D6874">
      <w:pPr>
        <w:pStyle w:val="48"/>
        <w:spacing w:line="360" w:lineRule="auto"/>
        <w:rPr>
          <w:sz w:val="28"/>
          <w:szCs w:val="28"/>
        </w:rPr>
      </w:pPr>
      <w:r w:rsidRPr="0021426A">
        <w:rPr>
          <w:sz w:val="28"/>
          <w:szCs w:val="28"/>
        </w:rPr>
        <w:t>Метод изменения состава или семантики</w:t>
      </w:r>
    </w:p>
    <w:p w:rsidR="00CC1FBA" w:rsidRPr="0021426A" w:rsidRDefault="00CC1FBA" w:rsidP="006D6874">
      <w:pPr>
        <w:pStyle w:val="40"/>
        <w:numPr>
          <w:ilvl w:val="0"/>
          <w:numId w:val="0"/>
        </w:numPr>
        <w:spacing w:line="360" w:lineRule="auto"/>
        <w:ind w:left="1728"/>
      </w:pPr>
    </w:p>
    <w:p w:rsidR="003D45DA" w:rsidRPr="0021426A" w:rsidRDefault="003D45DA" w:rsidP="004F5A84">
      <w:pPr>
        <w:pStyle w:val="50"/>
        <w:spacing w:line="348" w:lineRule="auto"/>
      </w:pPr>
      <w:r w:rsidRPr="0021426A">
        <w:t>Метод изменения состава или семантики реализуется путем обобщения, изменения или удаления части сведений, позволяющих идентифицировать субъекта</w:t>
      </w:r>
      <w:r w:rsidRPr="0021426A">
        <w:rPr>
          <w:vertAlign w:val="superscript"/>
        </w:rPr>
        <w:footnoteReference w:id="175"/>
      </w:r>
      <w:r w:rsidRPr="0021426A">
        <w:t>.</w:t>
      </w:r>
    </w:p>
    <w:p w:rsidR="003D45DA" w:rsidRPr="0021426A" w:rsidRDefault="003D45DA" w:rsidP="004F5A84">
      <w:pPr>
        <w:pStyle w:val="50"/>
        <w:spacing w:line="348" w:lineRule="auto"/>
      </w:pPr>
      <w:r w:rsidRPr="0021426A">
        <w:t>Метод обеспечивает следующие свойства обезличенных данных:</w:t>
      </w:r>
    </w:p>
    <w:p w:rsidR="003D45DA" w:rsidRPr="0021426A" w:rsidRDefault="003D45DA" w:rsidP="004F5A84">
      <w:pPr>
        <w:pStyle w:val="6"/>
        <w:spacing w:line="348" w:lineRule="auto"/>
        <w:rPr>
          <w:sz w:val="28"/>
          <w:szCs w:val="28"/>
        </w:rPr>
      </w:pPr>
      <w:r w:rsidRPr="0021426A">
        <w:rPr>
          <w:sz w:val="28"/>
          <w:szCs w:val="28"/>
        </w:rPr>
        <w:t>структурированность;</w:t>
      </w:r>
    </w:p>
    <w:p w:rsidR="003D45DA" w:rsidRPr="0021426A" w:rsidRDefault="003D45DA" w:rsidP="004F5A84">
      <w:pPr>
        <w:pStyle w:val="6"/>
        <w:spacing w:line="348" w:lineRule="auto"/>
        <w:rPr>
          <w:sz w:val="28"/>
          <w:szCs w:val="28"/>
        </w:rPr>
      </w:pPr>
      <w:r w:rsidRPr="0021426A">
        <w:rPr>
          <w:sz w:val="28"/>
          <w:szCs w:val="28"/>
        </w:rPr>
        <w:t>релевантность;</w:t>
      </w:r>
    </w:p>
    <w:p w:rsidR="003D45DA" w:rsidRPr="0021426A" w:rsidRDefault="003D45DA" w:rsidP="004F5A84">
      <w:pPr>
        <w:pStyle w:val="6"/>
        <w:spacing w:line="348" w:lineRule="auto"/>
        <w:rPr>
          <w:sz w:val="28"/>
          <w:szCs w:val="28"/>
        </w:rPr>
      </w:pPr>
      <w:r w:rsidRPr="0021426A">
        <w:rPr>
          <w:sz w:val="28"/>
          <w:szCs w:val="28"/>
        </w:rPr>
        <w:t>применимость;</w:t>
      </w:r>
    </w:p>
    <w:p w:rsidR="003D45DA" w:rsidRPr="0021426A" w:rsidRDefault="003D45DA" w:rsidP="004F5A84">
      <w:pPr>
        <w:pStyle w:val="6"/>
        <w:spacing w:line="348" w:lineRule="auto"/>
        <w:rPr>
          <w:sz w:val="28"/>
          <w:szCs w:val="28"/>
        </w:rPr>
      </w:pPr>
      <w:r w:rsidRPr="0021426A">
        <w:rPr>
          <w:sz w:val="28"/>
          <w:szCs w:val="28"/>
        </w:rPr>
        <w:t>анонимность.</w:t>
      </w:r>
    </w:p>
    <w:p w:rsidR="003D45DA" w:rsidRPr="0021426A" w:rsidRDefault="003D45DA" w:rsidP="006D6874">
      <w:pPr>
        <w:pStyle w:val="50"/>
        <w:spacing w:line="360" w:lineRule="auto"/>
      </w:pPr>
      <w:r w:rsidRPr="0021426A">
        <w:t>Оценка свойств метода</w:t>
      </w:r>
      <w:r w:rsidRPr="0021426A">
        <w:rPr>
          <w:vertAlign w:val="superscript"/>
        </w:rPr>
        <w:footnoteReference w:id="176"/>
      </w:r>
      <w:r w:rsidRPr="0021426A">
        <w:t>:</w:t>
      </w:r>
    </w:p>
    <w:p w:rsidR="003D45DA" w:rsidRPr="0021426A" w:rsidRDefault="003D45DA" w:rsidP="006D6874">
      <w:pPr>
        <w:pStyle w:val="6"/>
        <w:spacing w:line="360" w:lineRule="auto"/>
        <w:rPr>
          <w:sz w:val="28"/>
          <w:szCs w:val="28"/>
        </w:rPr>
      </w:pPr>
      <w:r w:rsidRPr="0021426A">
        <w:rPr>
          <w:sz w:val="28"/>
          <w:szCs w:val="28"/>
        </w:rPr>
        <w:t>обратимость (метод не позволяет провести процедуру деобезличивания в полном объеме и применяется при статистической обработке персональных данных);</w:t>
      </w:r>
    </w:p>
    <w:p w:rsidR="003D45DA" w:rsidRPr="0021426A" w:rsidRDefault="003D45DA" w:rsidP="006D6874">
      <w:pPr>
        <w:pStyle w:val="6"/>
        <w:spacing w:line="360" w:lineRule="auto"/>
        <w:rPr>
          <w:sz w:val="28"/>
          <w:szCs w:val="28"/>
        </w:rPr>
      </w:pPr>
      <w:r w:rsidRPr="0021426A">
        <w:rPr>
          <w:sz w:val="28"/>
          <w:szCs w:val="28"/>
        </w:rPr>
        <w:t>вариативность (метод не позволяет изменять параметры метода без проведения предварительного деобезличивания);</w:t>
      </w:r>
    </w:p>
    <w:p w:rsidR="003D45DA" w:rsidRPr="0021426A" w:rsidRDefault="003D45DA" w:rsidP="006D6874">
      <w:pPr>
        <w:pStyle w:val="6"/>
        <w:spacing w:line="360" w:lineRule="auto"/>
        <w:rPr>
          <w:sz w:val="28"/>
          <w:szCs w:val="28"/>
        </w:rPr>
      </w:pPr>
      <w:r w:rsidRPr="0021426A">
        <w:rPr>
          <w:sz w:val="28"/>
          <w:szCs w:val="28"/>
        </w:rPr>
        <w:t>изменяемость (метод позволяет вносить изменения в набор обезличенных данных без предварительного деобезличивания);</w:t>
      </w:r>
    </w:p>
    <w:p w:rsidR="003D45DA" w:rsidRPr="0021426A" w:rsidRDefault="003D45DA" w:rsidP="006D6874">
      <w:pPr>
        <w:pStyle w:val="6"/>
        <w:spacing w:line="360" w:lineRule="auto"/>
        <w:rPr>
          <w:sz w:val="28"/>
          <w:szCs w:val="28"/>
        </w:rPr>
      </w:pPr>
      <w:r w:rsidRPr="0021426A">
        <w:rPr>
          <w:sz w:val="28"/>
          <w:szCs w:val="28"/>
        </w:rPr>
        <w:t>стойкость (стойкость метода к атакам на идентификацию определяется набором правил реализации, стойкость метода не повышается с увеличением объема обезличиваемых персональных данных);</w:t>
      </w:r>
    </w:p>
    <w:p w:rsidR="003D45DA" w:rsidRPr="0021426A" w:rsidRDefault="003D45DA" w:rsidP="006D6874">
      <w:pPr>
        <w:pStyle w:val="6"/>
        <w:spacing w:line="360" w:lineRule="auto"/>
        <w:rPr>
          <w:sz w:val="28"/>
          <w:szCs w:val="28"/>
        </w:rPr>
      </w:pPr>
      <w:r w:rsidRPr="0021426A">
        <w:rPr>
          <w:sz w:val="28"/>
          <w:szCs w:val="28"/>
        </w:rPr>
        <w:t>возможность косвенного деобезличивания (метод исключает возможность деобезличивания с использованием персональных данных, имеющихся у других операторов);</w:t>
      </w:r>
    </w:p>
    <w:p w:rsidR="003D45DA" w:rsidRPr="0021426A" w:rsidRDefault="003D45DA" w:rsidP="006D6874">
      <w:pPr>
        <w:pStyle w:val="6"/>
        <w:spacing w:line="360" w:lineRule="auto"/>
        <w:rPr>
          <w:sz w:val="28"/>
          <w:szCs w:val="28"/>
        </w:rPr>
      </w:pPr>
      <w:r w:rsidRPr="0021426A">
        <w:rPr>
          <w:sz w:val="28"/>
          <w:szCs w:val="28"/>
        </w:rPr>
        <w:lastRenderedPageBreak/>
        <w:t>совместимость (метод не обеспечивает интеграции с данными, обезличенными другими методами);</w:t>
      </w:r>
    </w:p>
    <w:p w:rsidR="003D45DA" w:rsidRPr="0021426A" w:rsidRDefault="003D45DA" w:rsidP="006D6874">
      <w:pPr>
        <w:pStyle w:val="6"/>
        <w:spacing w:line="360" w:lineRule="auto"/>
        <w:rPr>
          <w:sz w:val="28"/>
          <w:szCs w:val="28"/>
        </w:rPr>
      </w:pPr>
      <w:r w:rsidRPr="0021426A">
        <w:rPr>
          <w:sz w:val="28"/>
          <w:szCs w:val="28"/>
        </w:rPr>
        <w:t>параметрический объем (параметры метода определяются набором правил изменения состава или семантики персональных данных);</w:t>
      </w:r>
    </w:p>
    <w:p w:rsidR="003D45DA" w:rsidRPr="0021426A" w:rsidRDefault="003D45DA" w:rsidP="006D6874">
      <w:pPr>
        <w:pStyle w:val="6"/>
        <w:spacing w:line="360" w:lineRule="auto"/>
        <w:rPr>
          <w:sz w:val="28"/>
          <w:szCs w:val="28"/>
        </w:rPr>
      </w:pPr>
      <w:r w:rsidRPr="0021426A">
        <w:rPr>
          <w:sz w:val="28"/>
          <w:szCs w:val="28"/>
        </w:rPr>
        <w:t>возможность оценки качества данных (метод не позволяет проводить анализ, использующий конкретные значения персональных данных).</w:t>
      </w:r>
    </w:p>
    <w:p w:rsidR="003D45DA" w:rsidRPr="0021426A" w:rsidRDefault="003D45DA" w:rsidP="006D6874">
      <w:pPr>
        <w:pStyle w:val="50"/>
        <w:spacing w:line="360" w:lineRule="auto"/>
      </w:pPr>
      <w:r w:rsidRPr="0021426A">
        <w:t>Для реализации метода требуется выделить атрибуты персональных данных, записи которых подвергаются изменению, определить набор правил внесения изменений и иметь возможность независимого внесения изменений для данных каждого субъекта. При этом возможно использование статистической обработки отдельных записей данных и замена конкретных значений записей результатами статистической обработки (средние значения, например).</w:t>
      </w:r>
    </w:p>
    <w:p w:rsidR="00CC1FBA" w:rsidRPr="0021426A" w:rsidRDefault="00CC1FBA" w:rsidP="006D6874">
      <w:pPr>
        <w:pStyle w:val="50"/>
        <w:numPr>
          <w:ilvl w:val="0"/>
          <w:numId w:val="0"/>
        </w:numPr>
        <w:spacing w:line="360" w:lineRule="auto"/>
        <w:ind w:left="2232"/>
      </w:pPr>
    </w:p>
    <w:p w:rsidR="003D45DA" w:rsidRPr="0021426A" w:rsidRDefault="003D45DA" w:rsidP="006D6874">
      <w:pPr>
        <w:pStyle w:val="48"/>
        <w:spacing w:line="360" w:lineRule="auto"/>
        <w:rPr>
          <w:sz w:val="28"/>
          <w:szCs w:val="28"/>
        </w:rPr>
      </w:pPr>
      <w:r w:rsidRPr="0021426A">
        <w:rPr>
          <w:sz w:val="28"/>
          <w:szCs w:val="28"/>
        </w:rPr>
        <w:t>Метод декомпозиции</w:t>
      </w:r>
    </w:p>
    <w:p w:rsidR="00CC1FBA" w:rsidRPr="0021426A" w:rsidRDefault="00CC1FBA" w:rsidP="006D6874">
      <w:pPr>
        <w:pStyle w:val="40"/>
        <w:numPr>
          <w:ilvl w:val="0"/>
          <w:numId w:val="0"/>
        </w:numPr>
        <w:spacing w:line="360" w:lineRule="auto"/>
        <w:ind w:left="1728"/>
      </w:pPr>
    </w:p>
    <w:p w:rsidR="003D45DA" w:rsidRPr="0021426A" w:rsidRDefault="003D45DA" w:rsidP="006D6874">
      <w:pPr>
        <w:pStyle w:val="50"/>
        <w:spacing w:line="360" w:lineRule="auto"/>
      </w:pPr>
      <w:r w:rsidRPr="0021426A">
        <w:t>Метод декомпозиции реализуется путем разбиения множества записей персональных данных на несколько подмножеств и создание таблиц, устанавливающих связи между подмножествами, с последующим раздельным хранением записей, соответствующих этим подмножествам.</w:t>
      </w:r>
    </w:p>
    <w:p w:rsidR="003D45DA" w:rsidRPr="0021426A" w:rsidRDefault="003D45DA" w:rsidP="006D6874">
      <w:pPr>
        <w:pStyle w:val="50"/>
        <w:spacing w:line="360" w:lineRule="auto"/>
      </w:pPr>
      <w:r w:rsidRPr="0021426A">
        <w:t>Метод обеспечивает следующие свойства обезличенных данных:</w:t>
      </w:r>
    </w:p>
    <w:p w:rsidR="003D45DA" w:rsidRPr="0021426A" w:rsidRDefault="003D45DA" w:rsidP="006D6874">
      <w:pPr>
        <w:pStyle w:val="6"/>
        <w:spacing w:line="360" w:lineRule="auto"/>
        <w:rPr>
          <w:sz w:val="28"/>
          <w:szCs w:val="28"/>
        </w:rPr>
      </w:pPr>
      <w:r w:rsidRPr="0021426A">
        <w:rPr>
          <w:sz w:val="28"/>
          <w:szCs w:val="28"/>
        </w:rPr>
        <w:t>полнота;</w:t>
      </w:r>
    </w:p>
    <w:p w:rsidR="003D45DA" w:rsidRPr="0021426A" w:rsidRDefault="003D45DA" w:rsidP="006D6874">
      <w:pPr>
        <w:pStyle w:val="6"/>
        <w:spacing w:line="360" w:lineRule="auto"/>
        <w:rPr>
          <w:sz w:val="28"/>
          <w:szCs w:val="28"/>
        </w:rPr>
      </w:pPr>
      <w:r w:rsidRPr="0021426A">
        <w:rPr>
          <w:sz w:val="28"/>
          <w:szCs w:val="28"/>
        </w:rPr>
        <w:t>структурированность;</w:t>
      </w:r>
    </w:p>
    <w:p w:rsidR="003D45DA" w:rsidRPr="0021426A" w:rsidRDefault="003D45DA" w:rsidP="006D6874">
      <w:pPr>
        <w:pStyle w:val="6"/>
        <w:spacing w:line="360" w:lineRule="auto"/>
        <w:rPr>
          <w:sz w:val="28"/>
          <w:szCs w:val="28"/>
        </w:rPr>
      </w:pPr>
      <w:r w:rsidRPr="0021426A">
        <w:rPr>
          <w:sz w:val="28"/>
          <w:szCs w:val="28"/>
        </w:rPr>
        <w:t>релевантность;</w:t>
      </w:r>
    </w:p>
    <w:p w:rsidR="003D45DA" w:rsidRPr="0021426A" w:rsidRDefault="003D45DA" w:rsidP="006D6874">
      <w:pPr>
        <w:pStyle w:val="6"/>
        <w:spacing w:line="360" w:lineRule="auto"/>
        <w:rPr>
          <w:sz w:val="28"/>
          <w:szCs w:val="28"/>
        </w:rPr>
      </w:pPr>
      <w:r w:rsidRPr="0021426A">
        <w:rPr>
          <w:sz w:val="28"/>
          <w:szCs w:val="28"/>
        </w:rPr>
        <w:lastRenderedPageBreak/>
        <w:t>семантическая целостность;</w:t>
      </w:r>
    </w:p>
    <w:p w:rsidR="003D45DA" w:rsidRPr="0021426A" w:rsidRDefault="003D45DA" w:rsidP="006D6874">
      <w:pPr>
        <w:pStyle w:val="6"/>
        <w:spacing w:line="360" w:lineRule="auto"/>
        <w:rPr>
          <w:sz w:val="28"/>
          <w:szCs w:val="28"/>
        </w:rPr>
      </w:pPr>
      <w:r w:rsidRPr="0021426A">
        <w:rPr>
          <w:sz w:val="28"/>
          <w:szCs w:val="28"/>
        </w:rPr>
        <w:t>применимость.</w:t>
      </w:r>
    </w:p>
    <w:p w:rsidR="003D45DA" w:rsidRPr="0021426A" w:rsidRDefault="003D45DA" w:rsidP="006D6874">
      <w:pPr>
        <w:pStyle w:val="50"/>
        <w:spacing w:line="360" w:lineRule="auto"/>
      </w:pPr>
      <w:r w:rsidRPr="0021426A">
        <w:t>Оценка свойств метода</w:t>
      </w:r>
      <w:r w:rsidRPr="0021426A">
        <w:rPr>
          <w:vertAlign w:val="superscript"/>
        </w:rPr>
        <w:footnoteReference w:id="177"/>
      </w:r>
      <w:r w:rsidRPr="0021426A">
        <w:t>:</w:t>
      </w:r>
    </w:p>
    <w:p w:rsidR="003D45DA" w:rsidRPr="0021426A" w:rsidRDefault="003D45DA" w:rsidP="006D6874">
      <w:pPr>
        <w:pStyle w:val="6"/>
        <w:spacing w:line="360" w:lineRule="auto"/>
        <w:rPr>
          <w:sz w:val="28"/>
          <w:szCs w:val="28"/>
        </w:rPr>
      </w:pPr>
      <w:r w:rsidRPr="0021426A">
        <w:rPr>
          <w:sz w:val="28"/>
          <w:szCs w:val="28"/>
        </w:rPr>
        <w:t>обратимость (метод позволяет провести процедуру деобезличивания);</w:t>
      </w:r>
    </w:p>
    <w:p w:rsidR="003D45DA" w:rsidRPr="0021426A" w:rsidRDefault="003D45DA" w:rsidP="006D6874">
      <w:pPr>
        <w:pStyle w:val="6"/>
        <w:spacing w:line="360" w:lineRule="auto"/>
        <w:rPr>
          <w:sz w:val="28"/>
          <w:szCs w:val="28"/>
        </w:rPr>
      </w:pPr>
      <w:r w:rsidRPr="0021426A">
        <w:rPr>
          <w:sz w:val="28"/>
          <w:szCs w:val="28"/>
        </w:rPr>
        <w:t>вариативность (метод позволяет изменить параметры декомпозиции без предварительного деобезличивания);</w:t>
      </w:r>
    </w:p>
    <w:p w:rsidR="003D45DA" w:rsidRPr="0021426A" w:rsidRDefault="003D45DA" w:rsidP="006D6874">
      <w:pPr>
        <w:pStyle w:val="6"/>
        <w:spacing w:line="360" w:lineRule="auto"/>
        <w:rPr>
          <w:sz w:val="28"/>
          <w:szCs w:val="28"/>
        </w:rPr>
      </w:pPr>
      <w:r w:rsidRPr="0021426A">
        <w:rPr>
          <w:sz w:val="28"/>
          <w:szCs w:val="28"/>
        </w:rPr>
        <w:t>изменяемость (метод позволяет вносить изменения в набор обезличенных данных без предварительного деобезличивания);</w:t>
      </w:r>
    </w:p>
    <w:p w:rsidR="003D45DA" w:rsidRPr="0021426A" w:rsidRDefault="003D45DA" w:rsidP="006D6874">
      <w:pPr>
        <w:pStyle w:val="6"/>
        <w:spacing w:line="360" w:lineRule="auto"/>
        <w:rPr>
          <w:sz w:val="28"/>
          <w:szCs w:val="28"/>
        </w:rPr>
      </w:pPr>
      <w:r w:rsidRPr="0021426A">
        <w:rPr>
          <w:sz w:val="28"/>
          <w:szCs w:val="28"/>
        </w:rPr>
        <w:t>стойкость (метод не устойчив к атакам, подразумевающим наличие у злоумышленника информации о множестве субъектов или доступа к нескольким частям раздельно хранимых сведений);</w:t>
      </w:r>
    </w:p>
    <w:p w:rsidR="003D45DA" w:rsidRPr="0021426A" w:rsidRDefault="003D45DA" w:rsidP="006D6874">
      <w:pPr>
        <w:pStyle w:val="6"/>
        <w:spacing w:line="360" w:lineRule="auto"/>
        <w:rPr>
          <w:sz w:val="28"/>
          <w:szCs w:val="28"/>
        </w:rPr>
      </w:pPr>
      <w:r w:rsidRPr="0021426A">
        <w:rPr>
          <w:sz w:val="28"/>
          <w:szCs w:val="28"/>
        </w:rPr>
        <w:t>возможность косвенного деобезличивания (метод не исключает возможность деобезличивания с использованием персональных данных, имеющихся у других операторов);</w:t>
      </w:r>
    </w:p>
    <w:p w:rsidR="003D45DA" w:rsidRPr="0021426A" w:rsidRDefault="003D45DA" w:rsidP="006D6874">
      <w:pPr>
        <w:pStyle w:val="6"/>
        <w:spacing w:line="360" w:lineRule="auto"/>
        <w:rPr>
          <w:sz w:val="28"/>
          <w:szCs w:val="28"/>
        </w:rPr>
      </w:pPr>
      <w:r w:rsidRPr="0021426A">
        <w:rPr>
          <w:sz w:val="28"/>
          <w:szCs w:val="28"/>
        </w:rPr>
        <w:t>совместимость (метод обеспечивает интеграцию с данными, обезличенными другими методами);</w:t>
      </w:r>
    </w:p>
    <w:p w:rsidR="003D45DA" w:rsidRPr="0021426A" w:rsidRDefault="003D45DA" w:rsidP="006D6874">
      <w:pPr>
        <w:pStyle w:val="6"/>
        <w:spacing w:line="360" w:lineRule="auto"/>
        <w:rPr>
          <w:sz w:val="28"/>
          <w:szCs w:val="28"/>
        </w:rPr>
      </w:pPr>
      <w:r w:rsidRPr="0021426A">
        <w:rPr>
          <w:sz w:val="28"/>
          <w:szCs w:val="28"/>
        </w:rPr>
        <w:t>параметрический объем (определяется числом подмножеств и числом субъектов персональных данных, массив которых обезличивается, а также правилами разделения персональных данных на части и объемом таблиц связывания записей, находящихся в различных хранилищах);</w:t>
      </w:r>
    </w:p>
    <w:p w:rsidR="003D45DA" w:rsidRPr="0021426A" w:rsidRDefault="003D45DA" w:rsidP="006D6874">
      <w:pPr>
        <w:pStyle w:val="6"/>
        <w:spacing w:line="360" w:lineRule="auto"/>
        <w:rPr>
          <w:sz w:val="28"/>
          <w:szCs w:val="28"/>
        </w:rPr>
      </w:pPr>
      <w:r w:rsidRPr="0021426A">
        <w:rPr>
          <w:sz w:val="28"/>
          <w:szCs w:val="28"/>
        </w:rPr>
        <w:t>возможность оценки качества данных (метод позволяет проводить анализ качества обезличенных данных).</w:t>
      </w:r>
    </w:p>
    <w:p w:rsidR="003D45DA" w:rsidRPr="0021426A" w:rsidRDefault="003D45DA" w:rsidP="006D6874">
      <w:pPr>
        <w:pStyle w:val="50"/>
        <w:spacing w:line="360" w:lineRule="auto"/>
      </w:pPr>
      <w:r w:rsidRPr="0021426A">
        <w:lastRenderedPageBreak/>
        <w:t>Для реализации метода требуется предварительно разработать правила декомпозиции, правила установления соответствия между записями в различных хранилищах, правила внесения изменений и дополнений в записи и хранилища.</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48"/>
        <w:spacing w:line="360" w:lineRule="auto"/>
        <w:rPr>
          <w:sz w:val="28"/>
          <w:szCs w:val="28"/>
        </w:rPr>
      </w:pPr>
      <w:r w:rsidRPr="0021426A">
        <w:rPr>
          <w:sz w:val="28"/>
          <w:szCs w:val="28"/>
        </w:rPr>
        <w:t>Метод перемешивания</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50"/>
        <w:spacing w:line="360" w:lineRule="auto"/>
      </w:pPr>
      <w:r w:rsidRPr="0021426A">
        <w:t>Метод перемешивания реализуется путем перемешивания отдельных записей, а так же групп записей между собой.</w:t>
      </w:r>
    </w:p>
    <w:p w:rsidR="003D45DA" w:rsidRPr="0021426A" w:rsidRDefault="003D45DA" w:rsidP="006D6874">
      <w:pPr>
        <w:pStyle w:val="50"/>
        <w:spacing w:line="360" w:lineRule="auto"/>
      </w:pPr>
      <w:r w:rsidRPr="0021426A">
        <w:t>Метод обеспечивает следующие свойства обезличенных данных:</w:t>
      </w:r>
    </w:p>
    <w:p w:rsidR="003D45DA" w:rsidRPr="0021426A" w:rsidRDefault="003D45DA" w:rsidP="006D6874">
      <w:pPr>
        <w:pStyle w:val="6"/>
        <w:spacing w:line="360" w:lineRule="auto"/>
        <w:rPr>
          <w:sz w:val="28"/>
          <w:szCs w:val="28"/>
        </w:rPr>
      </w:pPr>
      <w:r w:rsidRPr="0021426A">
        <w:rPr>
          <w:sz w:val="28"/>
          <w:szCs w:val="28"/>
        </w:rPr>
        <w:t>полнота;</w:t>
      </w:r>
    </w:p>
    <w:p w:rsidR="003D45DA" w:rsidRPr="0021426A" w:rsidRDefault="003D45DA" w:rsidP="006D6874">
      <w:pPr>
        <w:pStyle w:val="6"/>
        <w:spacing w:line="360" w:lineRule="auto"/>
        <w:rPr>
          <w:sz w:val="28"/>
          <w:szCs w:val="28"/>
        </w:rPr>
      </w:pPr>
      <w:r w:rsidRPr="0021426A">
        <w:rPr>
          <w:sz w:val="28"/>
          <w:szCs w:val="28"/>
        </w:rPr>
        <w:t>структурированность;</w:t>
      </w:r>
    </w:p>
    <w:p w:rsidR="003D45DA" w:rsidRPr="0021426A" w:rsidRDefault="003D45DA" w:rsidP="006D6874">
      <w:pPr>
        <w:pStyle w:val="6"/>
        <w:spacing w:line="360" w:lineRule="auto"/>
        <w:rPr>
          <w:sz w:val="28"/>
          <w:szCs w:val="28"/>
        </w:rPr>
      </w:pPr>
      <w:r w:rsidRPr="0021426A">
        <w:rPr>
          <w:sz w:val="28"/>
          <w:szCs w:val="28"/>
        </w:rPr>
        <w:t>релевантность;</w:t>
      </w:r>
    </w:p>
    <w:p w:rsidR="003D45DA" w:rsidRPr="0021426A" w:rsidRDefault="003D45DA" w:rsidP="006D6874">
      <w:pPr>
        <w:pStyle w:val="6"/>
        <w:spacing w:line="360" w:lineRule="auto"/>
        <w:rPr>
          <w:sz w:val="28"/>
          <w:szCs w:val="28"/>
        </w:rPr>
      </w:pPr>
      <w:r w:rsidRPr="0021426A">
        <w:rPr>
          <w:sz w:val="28"/>
          <w:szCs w:val="28"/>
        </w:rPr>
        <w:t>семантическая целостность;</w:t>
      </w:r>
    </w:p>
    <w:p w:rsidR="003D45DA" w:rsidRPr="0021426A" w:rsidRDefault="003D45DA" w:rsidP="006D6874">
      <w:pPr>
        <w:pStyle w:val="6"/>
        <w:spacing w:line="360" w:lineRule="auto"/>
        <w:rPr>
          <w:sz w:val="28"/>
          <w:szCs w:val="28"/>
        </w:rPr>
      </w:pPr>
      <w:r w:rsidRPr="0021426A">
        <w:rPr>
          <w:sz w:val="28"/>
          <w:szCs w:val="28"/>
        </w:rPr>
        <w:t>применимость;</w:t>
      </w:r>
    </w:p>
    <w:p w:rsidR="003D45DA" w:rsidRPr="0021426A" w:rsidRDefault="003D45DA" w:rsidP="006D6874">
      <w:pPr>
        <w:pStyle w:val="6"/>
        <w:spacing w:line="360" w:lineRule="auto"/>
        <w:rPr>
          <w:sz w:val="28"/>
          <w:szCs w:val="28"/>
        </w:rPr>
      </w:pPr>
      <w:r w:rsidRPr="0021426A">
        <w:rPr>
          <w:sz w:val="28"/>
          <w:szCs w:val="28"/>
        </w:rPr>
        <w:t>анонимность.</w:t>
      </w:r>
    </w:p>
    <w:p w:rsidR="003D45DA" w:rsidRPr="0021426A" w:rsidRDefault="003D45DA" w:rsidP="006D6874">
      <w:pPr>
        <w:pStyle w:val="50"/>
        <w:spacing w:line="360" w:lineRule="auto"/>
      </w:pPr>
      <w:r w:rsidRPr="0021426A">
        <w:t>Оценка свойств метода</w:t>
      </w:r>
      <w:r w:rsidRPr="0021426A">
        <w:rPr>
          <w:vertAlign w:val="superscript"/>
        </w:rPr>
        <w:footnoteReference w:id="178"/>
      </w:r>
      <w:r w:rsidRPr="0021426A">
        <w:t>:</w:t>
      </w:r>
    </w:p>
    <w:p w:rsidR="003D45DA" w:rsidRPr="0021426A" w:rsidRDefault="003D45DA" w:rsidP="006D6874">
      <w:pPr>
        <w:pStyle w:val="6"/>
        <w:spacing w:line="360" w:lineRule="auto"/>
        <w:rPr>
          <w:sz w:val="28"/>
          <w:szCs w:val="28"/>
        </w:rPr>
      </w:pPr>
      <w:r w:rsidRPr="0021426A">
        <w:rPr>
          <w:sz w:val="28"/>
          <w:szCs w:val="28"/>
        </w:rPr>
        <w:t>обратимость (метод позволяет провести процедуру деобезличивания);</w:t>
      </w:r>
    </w:p>
    <w:p w:rsidR="003D45DA" w:rsidRPr="0021426A" w:rsidRDefault="003D45DA" w:rsidP="006D6874">
      <w:pPr>
        <w:pStyle w:val="6"/>
        <w:spacing w:line="360" w:lineRule="auto"/>
        <w:rPr>
          <w:sz w:val="28"/>
          <w:szCs w:val="28"/>
        </w:rPr>
      </w:pPr>
      <w:r w:rsidRPr="0021426A">
        <w:rPr>
          <w:sz w:val="28"/>
          <w:szCs w:val="28"/>
        </w:rPr>
        <w:t>вариативность (метод позволяет изменять параметры перемешивания без проведения процедуры деобезличивания);</w:t>
      </w:r>
    </w:p>
    <w:p w:rsidR="003D45DA" w:rsidRPr="0021426A" w:rsidRDefault="003D45DA" w:rsidP="006D6874">
      <w:pPr>
        <w:pStyle w:val="6"/>
        <w:spacing w:line="360" w:lineRule="auto"/>
        <w:rPr>
          <w:sz w:val="28"/>
          <w:szCs w:val="28"/>
        </w:rPr>
      </w:pPr>
      <w:r w:rsidRPr="0021426A">
        <w:rPr>
          <w:sz w:val="28"/>
          <w:szCs w:val="28"/>
        </w:rPr>
        <w:t>изменяемость (метод позволяет вносить изменения в набор обезличенных данных без предварительного деобезличивания);</w:t>
      </w:r>
    </w:p>
    <w:p w:rsidR="003D45DA" w:rsidRPr="0021426A" w:rsidRDefault="003D45DA" w:rsidP="006D6874">
      <w:pPr>
        <w:pStyle w:val="6"/>
        <w:spacing w:line="360" w:lineRule="auto"/>
        <w:rPr>
          <w:sz w:val="28"/>
          <w:szCs w:val="28"/>
        </w:rPr>
      </w:pPr>
      <w:r w:rsidRPr="0021426A">
        <w:rPr>
          <w:sz w:val="28"/>
          <w:szCs w:val="28"/>
        </w:rPr>
        <w:lastRenderedPageBreak/>
        <w:t>стойкость (длина перестановки и их совокупности определяет стойкость метода к атакам на идентификацию);</w:t>
      </w:r>
    </w:p>
    <w:p w:rsidR="003D45DA" w:rsidRPr="0021426A" w:rsidRDefault="003D45DA" w:rsidP="006D6874">
      <w:pPr>
        <w:pStyle w:val="6"/>
        <w:spacing w:line="360" w:lineRule="auto"/>
        <w:rPr>
          <w:sz w:val="28"/>
          <w:szCs w:val="28"/>
        </w:rPr>
      </w:pPr>
      <w:r w:rsidRPr="0021426A">
        <w:rPr>
          <w:sz w:val="28"/>
          <w:szCs w:val="28"/>
        </w:rPr>
        <w:t>возможность косвенного деобезличивания (метод исключает возможность проведения деобезличивания с использованием персональных данных, имеющихся у других операторов);</w:t>
      </w:r>
    </w:p>
    <w:p w:rsidR="003D45DA" w:rsidRPr="0021426A" w:rsidRDefault="003D45DA" w:rsidP="006D6874">
      <w:pPr>
        <w:pStyle w:val="6"/>
        <w:spacing w:line="360" w:lineRule="auto"/>
        <w:rPr>
          <w:sz w:val="28"/>
          <w:szCs w:val="28"/>
        </w:rPr>
      </w:pPr>
      <w:r w:rsidRPr="0021426A">
        <w:rPr>
          <w:sz w:val="28"/>
          <w:szCs w:val="28"/>
        </w:rPr>
        <w:t>совместимость (метод позволяет проводить интеграцию с данными, обезличенными другими методами);</w:t>
      </w:r>
    </w:p>
    <w:p w:rsidR="003D45DA" w:rsidRPr="0021426A" w:rsidRDefault="003D45DA" w:rsidP="006D6874">
      <w:pPr>
        <w:pStyle w:val="6"/>
        <w:spacing w:line="360" w:lineRule="auto"/>
        <w:rPr>
          <w:sz w:val="28"/>
          <w:szCs w:val="28"/>
        </w:rPr>
      </w:pPr>
      <w:r w:rsidRPr="0021426A">
        <w:rPr>
          <w:sz w:val="28"/>
          <w:szCs w:val="28"/>
        </w:rPr>
        <w:t>параметрический объем (зависит от заданных методов и правил перемешивания и требуемой стойкости к атакам на идентификацию);</w:t>
      </w:r>
    </w:p>
    <w:p w:rsidR="003D45DA" w:rsidRPr="0021426A" w:rsidRDefault="003D45DA" w:rsidP="006D6874">
      <w:pPr>
        <w:pStyle w:val="6"/>
        <w:spacing w:line="360" w:lineRule="auto"/>
        <w:rPr>
          <w:sz w:val="28"/>
          <w:szCs w:val="28"/>
        </w:rPr>
      </w:pPr>
      <w:r w:rsidRPr="0021426A">
        <w:rPr>
          <w:sz w:val="28"/>
          <w:szCs w:val="28"/>
        </w:rPr>
        <w:t>возможность оценки качества данных (метод позволяет проводить анализ качества обезличенных данных).</w:t>
      </w:r>
    </w:p>
    <w:p w:rsidR="003D45DA" w:rsidRPr="0021426A" w:rsidRDefault="003D45DA" w:rsidP="006D6874">
      <w:pPr>
        <w:pStyle w:val="50"/>
        <w:spacing w:line="360" w:lineRule="auto"/>
      </w:pPr>
      <w:r w:rsidRPr="0021426A">
        <w:t>Для реализации метода требуется разработать правила перемешивания и их алгоритмы, правила и алгоритмы деобезличивания и внесения изменений в записи.</w:t>
      </w:r>
    </w:p>
    <w:p w:rsidR="003D45DA" w:rsidRPr="0021426A" w:rsidRDefault="003D45DA" w:rsidP="006D6874">
      <w:pPr>
        <w:pStyle w:val="50"/>
        <w:spacing w:line="360" w:lineRule="auto"/>
      </w:pPr>
      <w:r w:rsidRPr="0021426A">
        <w:t>Метод может использоваться совместно с методами введения идентификаторов и декомпозиции.</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3c"/>
        <w:spacing w:line="360" w:lineRule="auto"/>
      </w:pPr>
      <w:r w:rsidRPr="0021426A">
        <w:t>Лица, ответственные за обезличивание персональных данных</w:t>
      </w:r>
    </w:p>
    <w:p w:rsidR="003D45DA" w:rsidRPr="0021426A" w:rsidRDefault="003D45DA" w:rsidP="006D6874">
      <w:pPr>
        <w:pStyle w:val="3"/>
        <w:numPr>
          <w:ilvl w:val="0"/>
          <w:numId w:val="0"/>
        </w:numPr>
        <w:spacing w:line="360" w:lineRule="auto"/>
        <w:ind w:left="1072"/>
      </w:pPr>
    </w:p>
    <w:p w:rsidR="003D45DA" w:rsidRPr="0021426A" w:rsidRDefault="003D45DA" w:rsidP="006D6874">
      <w:pPr>
        <w:pStyle w:val="40"/>
        <w:spacing w:line="360" w:lineRule="auto"/>
      </w:pPr>
      <w:r w:rsidRPr="0021426A">
        <w:t xml:space="preserve">Обезличивание персональных данных производится специально назначенными должностными лицами </w:t>
      </w:r>
      <w:r w:rsidR="00757DD3" w:rsidRPr="0021426A">
        <w:t>Агентства</w:t>
      </w:r>
      <w:r w:rsidRPr="0021426A">
        <w:t xml:space="preserve">, включенными в Перечень должностных лиц </w:t>
      </w:r>
      <w:r w:rsidR="00757DD3" w:rsidRPr="0021426A">
        <w:t>Агентства</w:t>
      </w:r>
      <w:r w:rsidRPr="0021426A">
        <w:t>, ответственных за проведение мероприятий по обезличиванию персональных данных</w:t>
      </w:r>
      <w:r w:rsidRPr="0021426A">
        <w:rPr>
          <w:vertAlign w:val="superscript"/>
        </w:rPr>
        <w:footnoteReference w:id="179"/>
      </w:r>
      <w:r w:rsidRPr="0021426A">
        <w:t xml:space="preserve"> (Приложение №</w:t>
      </w:r>
      <w:r w:rsidR="00094F8D" w:rsidRPr="0021426A">
        <w:t xml:space="preserve"> </w:t>
      </w:r>
      <w:r w:rsidR="00E95FBA">
        <w:t>5</w:t>
      </w:r>
      <w:r w:rsidRPr="0021426A">
        <w:t xml:space="preserve"> к настоящ</w:t>
      </w:r>
      <w:r w:rsidR="00FE3811" w:rsidRPr="0021426A">
        <w:t>ей</w:t>
      </w:r>
      <w:r w:rsidRPr="0021426A">
        <w:t xml:space="preserve"> </w:t>
      </w:r>
      <w:r w:rsidR="00FE3811" w:rsidRPr="0021426A">
        <w:t>Политике</w:t>
      </w:r>
      <w:r w:rsidRPr="0021426A">
        <w:t>).</w:t>
      </w:r>
    </w:p>
    <w:p w:rsidR="003D45DA" w:rsidRPr="0021426A" w:rsidRDefault="003D45DA" w:rsidP="006D6874">
      <w:pPr>
        <w:pStyle w:val="40"/>
        <w:spacing w:line="360" w:lineRule="auto"/>
      </w:pPr>
      <w:r w:rsidRPr="0021426A">
        <w:lastRenderedPageBreak/>
        <w:t xml:space="preserve"> В начале каждого года или по мере необходимости </w:t>
      </w:r>
      <w:r w:rsidR="00026404" w:rsidRPr="0021426A">
        <w:t>приказом</w:t>
      </w:r>
      <w:r w:rsidR="0021426A">
        <w:t xml:space="preserve"> </w:t>
      </w:r>
      <w:r w:rsidR="00757DD3" w:rsidRPr="0021426A">
        <w:t>Агент</w:t>
      </w:r>
      <w:r w:rsidR="00094F8D" w:rsidRPr="0021426A">
        <w:t>ства</w:t>
      </w:r>
      <w:r w:rsidRPr="0021426A">
        <w:rPr>
          <w:vertAlign w:val="superscript"/>
        </w:rPr>
        <w:footnoteReference w:id="180"/>
      </w:r>
      <w:r w:rsidRPr="0021426A">
        <w:t xml:space="preserve"> утверждается новая редакция Перечня должностных лиц </w:t>
      </w:r>
      <w:r w:rsidR="00757DD3" w:rsidRPr="0021426A">
        <w:t>Агент</w:t>
      </w:r>
      <w:r w:rsidR="00094F8D" w:rsidRPr="0021426A">
        <w:t>ства</w:t>
      </w:r>
      <w:r w:rsidRPr="0021426A">
        <w:t>, ответственных за проведение мероприятий по обезличиванию персональных данных (Приложение №</w:t>
      </w:r>
      <w:r w:rsidR="005D7178" w:rsidRPr="0021426A">
        <w:t>5</w:t>
      </w:r>
      <w:r w:rsidRPr="0021426A">
        <w:t xml:space="preserve"> к насто</w:t>
      </w:r>
      <w:r w:rsidR="00FE3811" w:rsidRPr="0021426A">
        <w:t>ящей</w:t>
      </w:r>
      <w:r w:rsidRPr="0021426A">
        <w:t xml:space="preserve"> </w:t>
      </w:r>
      <w:r w:rsidR="00FE3811" w:rsidRPr="0021426A">
        <w:t>Политике</w:t>
      </w:r>
      <w:r w:rsidRPr="0021426A">
        <w:t>).</w:t>
      </w:r>
    </w:p>
    <w:p w:rsidR="00832773" w:rsidRPr="0021426A" w:rsidRDefault="00832773" w:rsidP="006D6874">
      <w:pPr>
        <w:pStyle w:val="40"/>
        <w:numPr>
          <w:ilvl w:val="0"/>
          <w:numId w:val="0"/>
        </w:numPr>
        <w:spacing w:line="360" w:lineRule="auto"/>
        <w:ind w:left="1728"/>
      </w:pPr>
    </w:p>
    <w:p w:rsidR="001801A5" w:rsidRPr="0021426A" w:rsidRDefault="00094F8D" w:rsidP="006D6874">
      <w:pPr>
        <w:pStyle w:val="2e"/>
        <w:spacing w:line="360" w:lineRule="auto"/>
      </w:pPr>
      <w:r w:rsidRPr="0021426A">
        <w:t xml:space="preserve"> </w:t>
      </w:r>
      <w:r w:rsidR="001801A5" w:rsidRPr="0021426A">
        <w:t>Сроки хранения и обработки персональных данных</w:t>
      </w:r>
    </w:p>
    <w:p w:rsidR="00832773" w:rsidRPr="0021426A" w:rsidRDefault="00832773" w:rsidP="006D6874">
      <w:pPr>
        <w:pStyle w:val="2e"/>
        <w:numPr>
          <w:ilvl w:val="0"/>
          <w:numId w:val="0"/>
        </w:numPr>
        <w:spacing w:line="360" w:lineRule="auto"/>
        <w:ind w:left="426"/>
      </w:pPr>
    </w:p>
    <w:p w:rsidR="001801A5" w:rsidRPr="0021426A" w:rsidRDefault="00757DD3" w:rsidP="006D6874">
      <w:pPr>
        <w:pStyle w:val="33"/>
        <w:spacing w:line="360" w:lineRule="auto"/>
      </w:pPr>
      <w:r w:rsidRPr="0021426A">
        <w:t xml:space="preserve">При достижении </w:t>
      </w:r>
      <w:r w:rsidR="001801A5" w:rsidRPr="0021426A">
        <w:t>целей</w:t>
      </w:r>
      <w:r w:rsidR="001801A5" w:rsidRPr="0021426A">
        <w:rPr>
          <w:rStyle w:val="aff3"/>
        </w:rPr>
        <w:footnoteReference w:id="181"/>
      </w:r>
      <w:r w:rsidR="001801A5" w:rsidRPr="0021426A">
        <w:t xml:space="preserve"> обработка персональных данных должна быть прекращена</w:t>
      </w:r>
      <w:r w:rsidR="001801A5" w:rsidRPr="0021426A">
        <w:rPr>
          <w:rStyle w:val="aff3"/>
        </w:rPr>
        <w:footnoteReference w:id="182"/>
      </w:r>
      <w:r w:rsidR="001801A5" w:rsidRPr="0021426A">
        <w:t>, а персональные данные подлежат уничтожению в срок, не превышающий тридцати дней</w:t>
      </w:r>
      <w:r w:rsidR="001801A5" w:rsidRPr="0021426A">
        <w:rPr>
          <w:rStyle w:val="aff3"/>
        </w:rPr>
        <w:footnoteReference w:id="183"/>
      </w:r>
      <w:r w:rsidR="001801A5" w:rsidRPr="0021426A">
        <w:t xml:space="preserve">, если иное не определено </w:t>
      </w:r>
      <w:r w:rsidR="005541D0" w:rsidRPr="0021426A">
        <w:t>действующим</w:t>
      </w:r>
      <w:r w:rsidR="001801A5" w:rsidRPr="0021426A">
        <w:t xml:space="preserve"> закон</w:t>
      </w:r>
      <w:r w:rsidR="005541D0" w:rsidRPr="0021426A">
        <w:t>одательством</w:t>
      </w:r>
      <w:r w:rsidR="001801A5" w:rsidRPr="0021426A">
        <w:t>.</w:t>
      </w:r>
    </w:p>
    <w:p w:rsidR="0086033B" w:rsidRPr="0021426A" w:rsidRDefault="0086033B" w:rsidP="006D6874">
      <w:pPr>
        <w:pStyle w:val="3"/>
        <w:numPr>
          <w:ilvl w:val="0"/>
          <w:numId w:val="0"/>
        </w:numPr>
        <w:spacing w:line="360" w:lineRule="auto"/>
        <w:ind w:left="1072"/>
      </w:pPr>
    </w:p>
    <w:p w:rsidR="00E912B2" w:rsidRPr="0021426A" w:rsidRDefault="00094F8D" w:rsidP="006D6874">
      <w:pPr>
        <w:pStyle w:val="2e"/>
        <w:spacing w:line="360" w:lineRule="auto"/>
      </w:pPr>
      <w:r w:rsidRPr="0021426A">
        <w:t xml:space="preserve"> </w:t>
      </w:r>
      <w:r w:rsidR="00E912B2" w:rsidRPr="0021426A">
        <w:t xml:space="preserve">Порядок </w:t>
      </w:r>
      <w:r w:rsidR="00800501" w:rsidRPr="0021426A">
        <w:t>предоставления</w:t>
      </w:r>
      <w:r w:rsidR="00E912B2" w:rsidRPr="0021426A">
        <w:t xml:space="preserve"> персональных данных по мотивированным запросам компетентных органов (организаций)</w:t>
      </w:r>
    </w:p>
    <w:p w:rsidR="00800501" w:rsidRPr="0021426A" w:rsidRDefault="00800501" w:rsidP="006D6874">
      <w:pPr>
        <w:pStyle w:val="2e"/>
        <w:numPr>
          <w:ilvl w:val="0"/>
          <w:numId w:val="0"/>
        </w:numPr>
        <w:spacing w:line="360" w:lineRule="auto"/>
        <w:ind w:left="432"/>
      </w:pPr>
    </w:p>
    <w:p w:rsidR="00E912B2" w:rsidRPr="0021426A" w:rsidRDefault="00C96307" w:rsidP="006D6874">
      <w:pPr>
        <w:pStyle w:val="33"/>
        <w:spacing w:line="360" w:lineRule="auto"/>
      </w:pPr>
      <w:r w:rsidRPr="0021426A">
        <w:t>По общему правилу о</w:t>
      </w:r>
      <w:r w:rsidR="00800501" w:rsidRPr="0021426A">
        <w:t xml:space="preserve">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w:t>
      </w:r>
      <w:r w:rsidR="00EC15A5" w:rsidRPr="0021426A">
        <w:t>ПДн</w:t>
      </w:r>
      <w:r w:rsidR="00800501" w:rsidRPr="0021426A">
        <w:t>, если иное не предусмотрено федеральным законом</w:t>
      </w:r>
      <w:r w:rsidRPr="0021426A">
        <w:rPr>
          <w:rStyle w:val="aff3"/>
        </w:rPr>
        <w:footnoteReference w:id="184"/>
      </w:r>
      <w:r w:rsidRPr="0021426A">
        <w:t>.</w:t>
      </w:r>
    </w:p>
    <w:p w:rsidR="00C96307" w:rsidRPr="0021426A" w:rsidRDefault="00C96307" w:rsidP="006D6874">
      <w:pPr>
        <w:pStyle w:val="33"/>
        <w:spacing w:line="360" w:lineRule="auto"/>
      </w:pPr>
      <w:r w:rsidRPr="0021426A">
        <w:t>В соответствии с федеральным законодательством</w:t>
      </w:r>
      <w:r w:rsidRPr="0021426A">
        <w:rPr>
          <w:lang w:eastAsia="ru-RU"/>
        </w:rPr>
        <w:t xml:space="preserve"> </w:t>
      </w:r>
      <w:r w:rsidR="00757DD3" w:rsidRPr="0021426A">
        <w:t>Агент</w:t>
      </w:r>
      <w:r w:rsidR="00094F8D" w:rsidRPr="0021426A">
        <w:t>ство</w:t>
      </w:r>
      <w:r w:rsidRPr="0021426A">
        <w:t xml:space="preserve"> обязан</w:t>
      </w:r>
      <w:r w:rsidR="00265262" w:rsidRPr="0021426A">
        <w:t>о</w:t>
      </w:r>
      <w:r w:rsidR="002564DA" w:rsidRPr="0021426A">
        <w:t xml:space="preserve"> предоставлять </w:t>
      </w:r>
      <w:r w:rsidRPr="0021426A">
        <w:t>персональные данные субъектов следующим органам (организациям)</w:t>
      </w:r>
      <w:r w:rsidR="00E35A39" w:rsidRPr="0021426A">
        <w:t xml:space="preserve"> или их должностным лицам</w:t>
      </w:r>
      <w:r w:rsidRPr="0021426A">
        <w:t>:</w:t>
      </w:r>
    </w:p>
    <w:p w:rsidR="00E35A39" w:rsidRPr="0021426A" w:rsidRDefault="00E35A39" w:rsidP="006D6874">
      <w:pPr>
        <w:pStyle w:val="40"/>
        <w:spacing w:line="360" w:lineRule="auto"/>
      </w:pPr>
      <w:r w:rsidRPr="0021426A">
        <w:lastRenderedPageBreak/>
        <w:t>по мотивированному запросу прокурора, руководителя следственного органа, следователя, органа дознания и дознавателя, предъявленн</w:t>
      </w:r>
      <w:r w:rsidR="001E1B86" w:rsidRPr="0021426A">
        <w:t>ому</w:t>
      </w:r>
      <w:r w:rsidRPr="0021426A">
        <w:t xml:space="preserve"> в пределах их полномочий, установленных Уголовно-процессуальным кодексом Российской Федерации</w:t>
      </w:r>
      <w:r w:rsidRPr="0021426A">
        <w:rPr>
          <w:rStyle w:val="aff3"/>
        </w:rPr>
        <w:footnoteReference w:id="185"/>
      </w:r>
      <w:r w:rsidRPr="0021426A">
        <w:t>;</w:t>
      </w:r>
    </w:p>
    <w:p w:rsidR="00E35A39" w:rsidRPr="0021426A" w:rsidRDefault="00C623B9" w:rsidP="006D6874">
      <w:pPr>
        <w:pStyle w:val="40"/>
        <w:spacing w:line="360" w:lineRule="auto"/>
      </w:pPr>
      <w:r w:rsidRPr="0021426A">
        <w:t>военным комиссариатам</w:t>
      </w:r>
      <w:r w:rsidR="00094F8D" w:rsidRPr="0021426A">
        <w:t xml:space="preserve"> –</w:t>
      </w:r>
      <w:r w:rsidRPr="0021426A">
        <w:t xml:space="preserve"> сведения о воинском учете </w:t>
      </w:r>
      <w:r w:rsidR="00E1006B">
        <w:t>специалист</w:t>
      </w:r>
      <w:r w:rsidR="000D28EE" w:rsidRPr="0021426A">
        <w:t>ов</w:t>
      </w:r>
      <w:r w:rsidRPr="0021426A">
        <w:t xml:space="preserve"> (категория запаса, воинское звание, состав (профиль), полное кодовое обозначение ВУС, категория годности к военной службе, наименование комиссариата по месту жительства, воинский учет (общий, специальный)</w:t>
      </w:r>
      <w:r w:rsidRPr="0021426A">
        <w:rPr>
          <w:rStyle w:val="aff3"/>
        </w:rPr>
        <w:footnoteReference w:id="186"/>
      </w:r>
      <w:r w:rsidRPr="0021426A">
        <w:t>;</w:t>
      </w:r>
    </w:p>
    <w:p w:rsidR="00C96307" w:rsidRPr="0021426A" w:rsidRDefault="00BE466A" w:rsidP="006D6874">
      <w:pPr>
        <w:pStyle w:val="40"/>
        <w:spacing w:line="360" w:lineRule="auto"/>
      </w:pPr>
      <w:r w:rsidRPr="0021426A">
        <w:t>налоговым органам</w:t>
      </w:r>
      <w:r w:rsidR="00094F8D" w:rsidRPr="0021426A">
        <w:t xml:space="preserve"> –</w:t>
      </w:r>
      <w:r w:rsidRPr="0021426A">
        <w:t xml:space="preserve"> фамилия, имя, отчество, дата и место рождения работника; его оклад; произведенные работнику начисления и выплаты, данные о заработной плате, номер лицевого счета в банке; табельный номер, суммарный доход с начала года</w:t>
      </w:r>
      <w:r w:rsidRPr="0021426A">
        <w:rPr>
          <w:rStyle w:val="aff3"/>
        </w:rPr>
        <w:footnoteReference w:id="187"/>
      </w:r>
      <w:r w:rsidRPr="0021426A">
        <w:t>;</w:t>
      </w:r>
    </w:p>
    <w:p w:rsidR="00026CE0" w:rsidRPr="0021426A" w:rsidRDefault="00026CE0" w:rsidP="006D6874">
      <w:pPr>
        <w:pStyle w:val="40"/>
        <w:spacing w:line="360" w:lineRule="auto"/>
      </w:pPr>
      <w:r w:rsidRPr="0021426A">
        <w:t>территориаль</w:t>
      </w:r>
      <w:r w:rsidR="0021426A">
        <w:t>ным органам Пенсионного фонда Российской Федерации</w:t>
      </w:r>
      <w:r w:rsidR="00094F8D" w:rsidRPr="0021426A">
        <w:t xml:space="preserve"> –</w:t>
      </w:r>
      <w:r w:rsidRPr="0021426A">
        <w:t xml:space="preserve"> номер страхового свидетельства государственного пенсионного страхования ра</w:t>
      </w:r>
      <w:r w:rsidR="002564DA" w:rsidRPr="0021426A">
        <w:t>ботника,</w:t>
      </w:r>
      <w:r w:rsidRPr="0021426A">
        <w:t xml:space="preserve"> стаж для расчета страховой части пенсионных накоплений работнику</w:t>
      </w:r>
      <w:r w:rsidRPr="0021426A">
        <w:rPr>
          <w:rStyle w:val="aff3"/>
        </w:rPr>
        <w:footnoteReference w:id="188"/>
      </w:r>
      <w:r w:rsidRPr="0021426A">
        <w:t>;</w:t>
      </w:r>
    </w:p>
    <w:p w:rsidR="008E4A07" w:rsidRPr="0021426A" w:rsidRDefault="00D768A6" w:rsidP="006D6874">
      <w:pPr>
        <w:pStyle w:val="40"/>
        <w:spacing w:line="360" w:lineRule="auto"/>
      </w:pPr>
      <w:r w:rsidRPr="0021426A">
        <w:lastRenderedPageBreak/>
        <w:t>участникам межведомственного взаимодействия</w:t>
      </w:r>
      <w:r w:rsidRPr="0021426A">
        <w:rPr>
          <w:rFonts w:eastAsia="Times New Roman"/>
          <w:szCs w:val="20"/>
          <w:lang w:eastAsia="ru-RU"/>
        </w:rPr>
        <w:t xml:space="preserve"> </w:t>
      </w:r>
      <w:r w:rsidRPr="0021426A">
        <w:t>в пределах их полномочий, установленных действующим законодательством</w:t>
      </w:r>
      <w:r w:rsidRPr="0021426A">
        <w:rPr>
          <w:rStyle w:val="aff3"/>
        </w:rPr>
        <w:footnoteReference w:id="189"/>
      </w:r>
      <w:r w:rsidR="007B39EC" w:rsidRPr="0021426A">
        <w:t>.</w:t>
      </w:r>
    </w:p>
    <w:p w:rsidR="0048565B" w:rsidRPr="0021426A" w:rsidRDefault="0048565B" w:rsidP="006D6874">
      <w:pPr>
        <w:pStyle w:val="40"/>
        <w:numPr>
          <w:ilvl w:val="0"/>
          <w:numId w:val="0"/>
        </w:numPr>
        <w:spacing w:line="360" w:lineRule="auto"/>
        <w:ind w:left="1728"/>
      </w:pPr>
    </w:p>
    <w:p w:rsidR="00B06035" w:rsidRPr="0021426A" w:rsidRDefault="00094F8D" w:rsidP="006D6874">
      <w:pPr>
        <w:pStyle w:val="2e"/>
        <w:spacing w:line="360" w:lineRule="auto"/>
      </w:pPr>
      <w:r w:rsidRPr="0021426A">
        <w:t xml:space="preserve"> </w:t>
      </w:r>
      <w:r w:rsidR="00B06035" w:rsidRPr="0021426A">
        <w:t xml:space="preserve">Порядок уничтожения персональных данных </w:t>
      </w:r>
      <w:r w:rsidR="00CC68A7" w:rsidRPr="0021426A">
        <w:t xml:space="preserve">в </w:t>
      </w:r>
      <w:r w:rsidR="002564DA" w:rsidRPr="0021426A">
        <w:t>Агент</w:t>
      </w:r>
      <w:r w:rsidRPr="0021426A">
        <w:t>стве</w:t>
      </w:r>
      <w:r w:rsidR="00187B14" w:rsidRPr="0021426A">
        <w:t xml:space="preserve"> </w:t>
      </w:r>
      <w:r w:rsidR="00B06035" w:rsidRPr="0021426A">
        <w:t>после достижения целей обработки</w:t>
      </w:r>
    </w:p>
    <w:p w:rsidR="000B55E9" w:rsidRPr="0021426A" w:rsidRDefault="000B55E9" w:rsidP="006D6874">
      <w:pPr>
        <w:pStyle w:val="22"/>
        <w:numPr>
          <w:ilvl w:val="0"/>
          <w:numId w:val="0"/>
        </w:numPr>
        <w:spacing w:line="360" w:lineRule="auto"/>
        <w:ind w:left="792"/>
      </w:pPr>
    </w:p>
    <w:p w:rsidR="006B0212" w:rsidRPr="0021426A" w:rsidRDefault="00B06035" w:rsidP="006D6874">
      <w:pPr>
        <w:pStyle w:val="33"/>
        <w:spacing w:line="360" w:lineRule="auto"/>
      </w:pPr>
      <w:r w:rsidRPr="0021426A">
        <w:t xml:space="preserve">Уничтожение </w:t>
      </w:r>
      <w:r w:rsidR="00587A17" w:rsidRPr="0021426A">
        <w:t xml:space="preserve">материальных носителей </w:t>
      </w:r>
      <w:r w:rsidRPr="0021426A">
        <w:t xml:space="preserve">персональных данных в </w:t>
      </w:r>
      <w:r w:rsidR="002564DA" w:rsidRPr="0021426A">
        <w:t>Агент</w:t>
      </w:r>
      <w:r w:rsidR="00094F8D" w:rsidRPr="0021426A">
        <w:t>стве</w:t>
      </w:r>
      <w:r w:rsidR="00187B14" w:rsidRPr="0021426A">
        <w:t xml:space="preserve"> </w:t>
      </w:r>
      <w:r w:rsidRPr="0021426A">
        <w:t>производится</w:t>
      </w:r>
      <w:r w:rsidR="00587A17" w:rsidRPr="0021426A">
        <w:t xml:space="preserve"> комиссией, с составлением соответствующего акта.</w:t>
      </w:r>
    </w:p>
    <w:p w:rsidR="006E4E12" w:rsidRPr="0021426A" w:rsidRDefault="006E4E12" w:rsidP="006D6874">
      <w:pPr>
        <w:pStyle w:val="33"/>
        <w:numPr>
          <w:ilvl w:val="0"/>
          <w:numId w:val="0"/>
        </w:numPr>
        <w:spacing w:line="360" w:lineRule="auto"/>
        <w:ind w:left="1224"/>
      </w:pPr>
    </w:p>
    <w:p w:rsidR="00B06035" w:rsidRPr="0021426A" w:rsidRDefault="00EB27C4" w:rsidP="006D6874">
      <w:pPr>
        <w:pStyle w:val="10"/>
        <w:spacing w:line="360" w:lineRule="auto"/>
      </w:pPr>
      <w:bookmarkStart w:id="25" w:name="_Toc293510862"/>
      <w:bookmarkStart w:id="26" w:name="_Toc311477560"/>
      <w:r w:rsidRPr="0021426A">
        <w:t>VI</w:t>
      </w:r>
      <w:r w:rsidR="000B6583" w:rsidRPr="0021426A">
        <w:rPr>
          <w:lang w:val="en-US"/>
        </w:rPr>
        <w:t>I</w:t>
      </w:r>
      <w:r w:rsidRPr="0021426A">
        <w:t xml:space="preserve">. </w:t>
      </w:r>
      <w:r w:rsidR="00B06035" w:rsidRPr="0021426A">
        <w:t xml:space="preserve">Взаимодействие с субъектами персональных </w:t>
      </w:r>
      <w:r w:rsidR="006B0212" w:rsidRPr="0021426A">
        <w:t>данн</w:t>
      </w:r>
      <w:r w:rsidR="004C3F3D" w:rsidRPr="0021426A">
        <w:t>ы</w:t>
      </w:r>
      <w:r w:rsidR="006B0212" w:rsidRPr="0021426A">
        <w:t>х</w:t>
      </w:r>
      <w:bookmarkEnd w:id="25"/>
      <w:bookmarkEnd w:id="26"/>
    </w:p>
    <w:p w:rsidR="006B0212" w:rsidRPr="0021426A" w:rsidRDefault="006B0212" w:rsidP="006D6874">
      <w:pPr>
        <w:pStyle w:val="10"/>
        <w:numPr>
          <w:ilvl w:val="0"/>
          <w:numId w:val="0"/>
        </w:numPr>
        <w:spacing w:line="360" w:lineRule="auto"/>
        <w:ind w:left="360"/>
      </w:pPr>
    </w:p>
    <w:p w:rsidR="00B06035" w:rsidRPr="0021426A" w:rsidRDefault="00094F8D" w:rsidP="006D6874">
      <w:pPr>
        <w:pStyle w:val="2e"/>
        <w:spacing w:line="360" w:lineRule="auto"/>
      </w:pPr>
      <w:bookmarkStart w:id="27" w:name="_Toc293510866"/>
      <w:bookmarkStart w:id="28" w:name="sub_2001"/>
      <w:bookmarkStart w:id="29" w:name="sub_1402"/>
      <w:r w:rsidRPr="0021426A">
        <w:t xml:space="preserve"> </w:t>
      </w:r>
      <w:r w:rsidR="00B06035" w:rsidRPr="0021426A">
        <w:t>Права субъектов персональных данных</w:t>
      </w:r>
    </w:p>
    <w:p w:rsidR="006B0212" w:rsidRPr="0021426A" w:rsidRDefault="006B0212" w:rsidP="006D6874">
      <w:pPr>
        <w:pStyle w:val="22"/>
        <w:numPr>
          <w:ilvl w:val="0"/>
          <w:numId w:val="0"/>
        </w:numPr>
        <w:spacing w:line="360" w:lineRule="auto"/>
        <w:ind w:left="792"/>
      </w:pPr>
    </w:p>
    <w:p w:rsidR="00B06035" w:rsidRPr="0021426A" w:rsidRDefault="00B06035" w:rsidP="006D6874">
      <w:pPr>
        <w:pStyle w:val="33"/>
        <w:spacing w:line="360" w:lineRule="auto"/>
      </w:pPr>
      <w:r w:rsidRPr="0021426A">
        <w:t>В соответствии со ст.</w:t>
      </w:r>
      <w:r w:rsidR="00587A17" w:rsidRPr="0021426A">
        <w:t xml:space="preserve"> </w:t>
      </w:r>
      <w:r w:rsidRPr="0021426A">
        <w:t xml:space="preserve">14 </w:t>
      </w:r>
      <w:r w:rsidR="008220DA" w:rsidRPr="0021426A">
        <w:t xml:space="preserve">Федерального закона </w:t>
      </w:r>
      <w:r w:rsidR="00587A17" w:rsidRPr="0021426A">
        <w:t>от 27.07.2006 № 152-ФЗ</w:t>
      </w:r>
      <w:r w:rsidR="00587A17" w:rsidRPr="0021426A">
        <w:br/>
      </w:r>
      <w:r w:rsidR="001465CE" w:rsidRPr="0021426A">
        <w:t>«О персональных данных»</w:t>
      </w:r>
      <w:r w:rsidR="008220DA" w:rsidRPr="0021426A">
        <w:t xml:space="preserve"> </w:t>
      </w:r>
      <w:r w:rsidR="0021426A">
        <w:t>субъект персональных данных</w:t>
      </w:r>
      <w:r w:rsidRPr="0021426A">
        <w:t xml:space="preserve"> имеет право на получение информации, касающейся обработки его персональных данных, в том числе содержащей:</w:t>
      </w:r>
    </w:p>
    <w:p w:rsidR="00B06035" w:rsidRPr="0021426A" w:rsidRDefault="00B06035" w:rsidP="006D6874">
      <w:pPr>
        <w:pStyle w:val="21"/>
        <w:spacing w:line="360" w:lineRule="auto"/>
      </w:pPr>
      <w:r w:rsidRPr="0021426A">
        <w:t>подтверждение факта обработки персональных данных оператором;</w:t>
      </w:r>
    </w:p>
    <w:p w:rsidR="00B06035" w:rsidRPr="0021426A" w:rsidRDefault="00B06035" w:rsidP="006D6874">
      <w:pPr>
        <w:pStyle w:val="21"/>
        <w:spacing w:line="360" w:lineRule="auto"/>
      </w:pPr>
      <w:r w:rsidRPr="0021426A">
        <w:t>правовые основания и цели обработки персональных данных;</w:t>
      </w:r>
    </w:p>
    <w:p w:rsidR="00B06035" w:rsidRPr="0021426A" w:rsidRDefault="00B06035" w:rsidP="006D6874">
      <w:pPr>
        <w:pStyle w:val="21"/>
        <w:spacing w:line="360" w:lineRule="auto"/>
      </w:pPr>
      <w:r w:rsidRPr="0021426A">
        <w:t>цели и применяемые оператором способы обработки персональных данных;</w:t>
      </w:r>
    </w:p>
    <w:p w:rsidR="00B06035" w:rsidRPr="0021426A" w:rsidRDefault="00B06035" w:rsidP="006D6874">
      <w:pPr>
        <w:pStyle w:val="21"/>
        <w:spacing w:line="360" w:lineRule="auto"/>
      </w:pPr>
      <w:r w:rsidRPr="0021426A">
        <w:lastRenderedPageBreak/>
        <w:t xml:space="preserve">наименование и место нахождения оператора, сведения о лицах (за исключением </w:t>
      </w:r>
      <w:r w:rsidR="00E1006B">
        <w:t>специалист</w:t>
      </w:r>
      <w:r w:rsidR="000D28EE" w:rsidRPr="0021426A">
        <w:t>ов</w:t>
      </w:r>
      <w:r w:rsidRPr="0021426A">
        <w:t xml:space="preserve"> оператора</w:t>
      </w:r>
      <w:r w:rsidRPr="0021426A">
        <w:rPr>
          <w:rStyle w:val="aff3"/>
        </w:rPr>
        <w:footnoteReference w:id="190"/>
      </w:r>
      <w:r w:rsidRPr="0021426A">
        <w:t>),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B06035" w:rsidRPr="0021426A" w:rsidRDefault="00B06035" w:rsidP="006D6874">
      <w:pPr>
        <w:pStyle w:val="21"/>
        <w:spacing w:line="360" w:lineRule="auto"/>
      </w:pPr>
      <w:r w:rsidRPr="0021426A">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B06035" w:rsidRPr="0021426A" w:rsidRDefault="00B06035" w:rsidP="006D6874">
      <w:pPr>
        <w:pStyle w:val="21"/>
        <w:spacing w:line="360" w:lineRule="auto"/>
      </w:pPr>
      <w:r w:rsidRPr="0021426A">
        <w:t>сроки обработки персональных данных, в том числе сроки их хранения;</w:t>
      </w:r>
    </w:p>
    <w:p w:rsidR="00B06035" w:rsidRPr="0021426A" w:rsidRDefault="00B06035" w:rsidP="006D6874">
      <w:pPr>
        <w:pStyle w:val="21"/>
        <w:spacing w:line="360" w:lineRule="auto"/>
      </w:pPr>
      <w:r w:rsidRPr="0021426A">
        <w:t xml:space="preserve">порядок осуществления субъектом персональных данных прав, предусмотренных </w:t>
      </w:r>
      <w:r w:rsidR="008220DA" w:rsidRPr="0021426A">
        <w:t xml:space="preserve">Федерального закона </w:t>
      </w:r>
      <w:r w:rsidR="00587A17" w:rsidRPr="0021426A">
        <w:t>от 27.07.2006 № 152-ФЗ</w:t>
      </w:r>
      <w:r w:rsidR="00587A17" w:rsidRPr="0021426A">
        <w:br/>
      </w:r>
      <w:r w:rsidR="001465CE" w:rsidRPr="0021426A">
        <w:t>«О персональных данных»</w:t>
      </w:r>
      <w:r w:rsidRPr="0021426A">
        <w:t>;</w:t>
      </w:r>
    </w:p>
    <w:p w:rsidR="00B06035" w:rsidRPr="0021426A" w:rsidRDefault="00B06035" w:rsidP="006D6874">
      <w:pPr>
        <w:pStyle w:val="21"/>
        <w:spacing w:line="360" w:lineRule="auto"/>
      </w:pPr>
      <w:r w:rsidRPr="0021426A">
        <w:t>информацию об осуществленной или о предполагаемой трансграничной передаче данных;</w:t>
      </w:r>
    </w:p>
    <w:p w:rsidR="00B06035" w:rsidRPr="0021426A" w:rsidRDefault="00B06035" w:rsidP="006D6874">
      <w:pPr>
        <w:pStyle w:val="21"/>
        <w:spacing w:line="360" w:lineRule="auto"/>
      </w:pPr>
      <w:r w:rsidRPr="0021426A">
        <w:t>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B06035" w:rsidRPr="0021426A" w:rsidRDefault="00B06035" w:rsidP="006D6874">
      <w:pPr>
        <w:pStyle w:val="21"/>
        <w:spacing w:line="360" w:lineRule="auto"/>
      </w:pPr>
      <w:r w:rsidRPr="0021426A">
        <w:t xml:space="preserve">иные сведения, предусмотренные </w:t>
      </w:r>
      <w:r w:rsidR="002617C6" w:rsidRPr="0021426A">
        <w:t xml:space="preserve">Федеральным законом </w:t>
      </w:r>
      <w:r w:rsidR="001465CE" w:rsidRPr="0021426A">
        <w:t>от 27.07.2006 № 152-ФЗ «О персональных данных»</w:t>
      </w:r>
      <w:r w:rsidRPr="0021426A">
        <w:t xml:space="preserve"> или другими федеральными законами.</w:t>
      </w:r>
    </w:p>
    <w:p w:rsidR="00B06035" w:rsidRPr="0021426A" w:rsidRDefault="00B06035" w:rsidP="006D6874">
      <w:pPr>
        <w:pStyle w:val="33"/>
        <w:spacing w:line="360" w:lineRule="auto"/>
      </w:pPr>
      <w:r w:rsidRPr="0021426A">
        <w:t xml:space="preserve">Для получения указанных сведений субъект персональных данных должен направить на имя </w:t>
      </w:r>
      <w:r w:rsidR="00587A17" w:rsidRPr="0021426A">
        <w:t>руководителя Агентства</w:t>
      </w:r>
      <w:r w:rsidR="00E003C6" w:rsidRPr="0021426A">
        <w:t xml:space="preserve"> </w:t>
      </w:r>
      <w:r w:rsidRPr="0021426A">
        <w:t>запрос (Приложение №</w:t>
      </w:r>
      <w:r w:rsidR="00587A17" w:rsidRPr="0021426A">
        <w:t xml:space="preserve"> </w:t>
      </w:r>
      <w:r w:rsidRPr="0021426A">
        <w:t>2 к настоящ</w:t>
      </w:r>
      <w:r w:rsidR="00FE3811" w:rsidRPr="0021426A">
        <w:t>ей</w:t>
      </w:r>
      <w:r w:rsidR="009211BD" w:rsidRPr="0021426A">
        <w:t xml:space="preserve"> </w:t>
      </w:r>
      <w:r w:rsidR="00FE3811" w:rsidRPr="0021426A">
        <w:t>Политике</w:t>
      </w:r>
      <w:r w:rsidRPr="0021426A">
        <w:t>), содержащий:</w:t>
      </w:r>
    </w:p>
    <w:p w:rsidR="00B06035" w:rsidRPr="0021426A" w:rsidRDefault="00B06035" w:rsidP="006D6874">
      <w:pPr>
        <w:pStyle w:val="21"/>
        <w:spacing w:line="360" w:lineRule="auto"/>
      </w:pPr>
      <w:r w:rsidRPr="0021426A">
        <w:t xml:space="preserve">номер основного документа, удостоверяющего личность субъекта персональных данных или его представителя; </w:t>
      </w:r>
    </w:p>
    <w:p w:rsidR="00B06035" w:rsidRPr="0021426A" w:rsidRDefault="00B06035" w:rsidP="006D6874">
      <w:pPr>
        <w:pStyle w:val="21"/>
        <w:spacing w:line="360" w:lineRule="auto"/>
      </w:pPr>
      <w:r w:rsidRPr="0021426A">
        <w:t>сведения о дате выдачи указанного документа и выдавшем его органе;</w:t>
      </w:r>
    </w:p>
    <w:p w:rsidR="00B06035" w:rsidRPr="0021426A" w:rsidRDefault="00B06035" w:rsidP="006D6874">
      <w:pPr>
        <w:pStyle w:val="21"/>
        <w:spacing w:line="360" w:lineRule="auto"/>
      </w:pPr>
      <w:r w:rsidRPr="0021426A">
        <w:lastRenderedPageBreak/>
        <w:t xml:space="preserve">сведения, подтверждающие участие субъекта персональных данных в отношениях с </w:t>
      </w:r>
      <w:r w:rsidR="00587A17" w:rsidRPr="0021426A">
        <w:t>Агент</w:t>
      </w:r>
      <w:r w:rsidR="009663FA" w:rsidRPr="0021426A">
        <w:t>ством</w:t>
      </w:r>
      <w:r w:rsidRPr="0021426A">
        <w:t xml:space="preserve">, либо сведения, иным образом подтверждающие факт обработки персональных данных </w:t>
      </w:r>
      <w:r w:rsidR="00587A17" w:rsidRPr="0021426A">
        <w:t>Агентс</w:t>
      </w:r>
      <w:r w:rsidR="009663FA" w:rsidRPr="0021426A">
        <w:t>твом</w:t>
      </w:r>
      <w:r w:rsidRPr="0021426A">
        <w:t>;</w:t>
      </w:r>
    </w:p>
    <w:p w:rsidR="00B06035" w:rsidRPr="0021426A" w:rsidRDefault="00B06035" w:rsidP="006D6874">
      <w:pPr>
        <w:pStyle w:val="21"/>
        <w:spacing w:line="360" w:lineRule="auto"/>
      </w:pPr>
      <w:r w:rsidRPr="0021426A">
        <w:t xml:space="preserve">подпись субъекта персональных данных или его представителя. </w:t>
      </w:r>
    </w:p>
    <w:p w:rsidR="00B06035" w:rsidRPr="0021426A" w:rsidRDefault="00B06035" w:rsidP="006D6874">
      <w:pPr>
        <w:pStyle w:val="33"/>
        <w:spacing w:line="360" w:lineRule="auto"/>
      </w:pPr>
      <w:r w:rsidRPr="0021426A">
        <w:t>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r w:rsidRPr="0021426A">
        <w:rPr>
          <w:rStyle w:val="aff3"/>
        </w:rPr>
        <w:footnoteReference w:id="191"/>
      </w:r>
      <w:r w:rsidRPr="0021426A">
        <w:t>.</w:t>
      </w:r>
    </w:p>
    <w:p w:rsidR="00B06035" w:rsidRPr="0021426A" w:rsidRDefault="009663FA" w:rsidP="006D6874">
      <w:pPr>
        <w:pStyle w:val="33"/>
        <w:spacing w:line="360" w:lineRule="auto"/>
      </w:pPr>
      <w:r w:rsidRPr="0021426A">
        <w:t>В случае</w:t>
      </w:r>
      <w:r w:rsidR="00587A17" w:rsidRPr="0021426A">
        <w:t xml:space="preserve"> </w:t>
      </w:r>
      <w:r w:rsidR="00B06035" w:rsidRPr="0021426A">
        <w:t>если сведения, указанные в п.</w:t>
      </w:r>
      <w:r w:rsidR="00587A17" w:rsidRPr="0021426A">
        <w:t xml:space="preserve"> </w:t>
      </w:r>
      <w:r w:rsidR="00176A11" w:rsidRPr="0021426A">
        <w:t>7</w:t>
      </w:r>
      <w:r w:rsidR="00587A17" w:rsidRPr="0021426A">
        <w:t>.1.1</w:t>
      </w:r>
      <w:r w:rsidR="00B06035" w:rsidRPr="0021426A">
        <w:t xml:space="preserve"> настоящ</w:t>
      </w:r>
      <w:r w:rsidR="0049383D" w:rsidRPr="0021426A">
        <w:t>ей</w:t>
      </w:r>
      <w:r w:rsidR="00A46C95" w:rsidRPr="0021426A">
        <w:t xml:space="preserve"> </w:t>
      </w:r>
      <w:r w:rsidR="0049383D" w:rsidRPr="0021426A">
        <w:t>Политики</w:t>
      </w:r>
      <w:r w:rsidR="00B06035" w:rsidRPr="0021426A">
        <w:t xml:space="preserve">, были предоставлены для ознакомления субъекту персональных данных по его запросу, субъект персональных данных вправе обратиться повторно </w:t>
      </w:r>
      <w:r w:rsidR="00CC68A7" w:rsidRPr="0021426A">
        <w:t xml:space="preserve">в </w:t>
      </w:r>
      <w:r w:rsidR="00587A17" w:rsidRPr="0021426A">
        <w:t>Агент</w:t>
      </w:r>
      <w:r w:rsidRPr="0021426A">
        <w:t>ство</w:t>
      </w:r>
      <w:r w:rsidR="009F75BF" w:rsidRPr="0021426A">
        <w:t xml:space="preserve"> </w:t>
      </w:r>
      <w:r w:rsidR="0021426A">
        <w:t>или направить</w:t>
      </w:r>
      <w:r w:rsidR="00B06035" w:rsidRPr="0021426A">
        <w:t xml:space="preserve"> повторный запрос в целях пол</w:t>
      </w:r>
      <w:r w:rsidR="00176A11" w:rsidRPr="0021426A">
        <w:t>учения сведений, указанных в п.</w:t>
      </w:r>
      <w:r w:rsidR="00587A17" w:rsidRPr="0021426A">
        <w:t xml:space="preserve"> </w:t>
      </w:r>
      <w:r w:rsidR="00176A11" w:rsidRPr="0021426A">
        <w:t>7</w:t>
      </w:r>
      <w:r w:rsidR="00B06035" w:rsidRPr="0021426A">
        <w:t>.1.1 настоящ</w:t>
      </w:r>
      <w:r w:rsidR="0049383D" w:rsidRPr="0021426A">
        <w:t>ей</w:t>
      </w:r>
      <w:r w:rsidR="00BF53DE" w:rsidRPr="0021426A">
        <w:t xml:space="preserve"> </w:t>
      </w:r>
      <w:r w:rsidR="0049383D" w:rsidRPr="0021426A">
        <w:t>Политики</w:t>
      </w:r>
      <w:r w:rsidR="00B06035" w:rsidRPr="0021426A">
        <w:t>,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является субъект персональных данных</w:t>
      </w:r>
      <w:r w:rsidR="00B06035" w:rsidRPr="0021426A">
        <w:rPr>
          <w:rStyle w:val="aff3"/>
        </w:rPr>
        <w:footnoteReference w:id="192"/>
      </w:r>
      <w:r w:rsidR="00B06035" w:rsidRPr="0021426A">
        <w:t>.</w:t>
      </w:r>
    </w:p>
    <w:p w:rsidR="00B06035" w:rsidRPr="0021426A" w:rsidRDefault="00B06035" w:rsidP="006D6874">
      <w:pPr>
        <w:pStyle w:val="33"/>
        <w:spacing w:line="360" w:lineRule="auto"/>
      </w:pPr>
      <w:r w:rsidRPr="0021426A">
        <w:t>Субъект персональных данных вправе обратиться повторно к оператору или направить ему повторный запрос в целях пол</w:t>
      </w:r>
      <w:r w:rsidR="008F7348" w:rsidRPr="0021426A">
        <w:t>учения сведений, указанных в п.</w:t>
      </w:r>
      <w:r w:rsidR="00587A17" w:rsidRPr="0021426A">
        <w:t xml:space="preserve"> </w:t>
      </w:r>
      <w:r w:rsidR="00176A11" w:rsidRPr="0021426A">
        <w:t>7</w:t>
      </w:r>
      <w:r w:rsidRPr="0021426A">
        <w:t>.1.1 настоящ</w:t>
      </w:r>
      <w:r w:rsidR="0049383D" w:rsidRPr="0021426A">
        <w:t>ей</w:t>
      </w:r>
      <w:r w:rsidR="00BF53DE" w:rsidRPr="0021426A">
        <w:t xml:space="preserve"> </w:t>
      </w:r>
      <w:r w:rsidR="0049383D" w:rsidRPr="0021426A">
        <w:t>Политики</w:t>
      </w:r>
      <w:r w:rsidRPr="0021426A">
        <w:t>, а также в целях ознакомления с обрабатываемыми персональными данными до и</w:t>
      </w:r>
      <w:r w:rsidR="008F7348" w:rsidRPr="0021426A">
        <w:t>стечения срока, указанного в п.</w:t>
      </w:r>
      <w:r w:rsidR="00587A17" w:rsidRPr="0021426A">
        <w:t xml:space="preserve"> </w:t>
      </w:r>
      <w:r w:rsidR="00176A11" w:rsidRPr="0021426A">
        <w:t>7</w:t>
      </w:r>
      <w:r w:rsidRPr="0021426A">
        <w:t>.1.4 настоящ</w:t>
      </w:r>
      <w:r w:rsidR="0049383D" w:rsidRPr="0021426A">
        <w:t>ей</w:t>
      </w:r>
      <w:r w:rsidR="00BF53DE" w:rsidRPr="0021426A">
        <w:t xml:space="preserve"> </w:t>
      </w:r>
      <w:r w:rsidR="0049383D" w:rsidRPr="0021426A">
        <w:t>Политики</w:t>
      </w:r>
      <w:r w:rsidRPr="0021426A">
        <w:t>,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w:t>
      </w:r>
      <w:r w:rsidR="008F7348" w:rsidRPr="0021426A">
        <w:t xml:space="preserve"> со сведениями, указанными в п.</w:t>
      </w:r>
      <w:r w:rsidR="00587A17" w:rsidRPr="0021426A">
        <w:t xml:space="preserve"> </w:t>
      </w:r>
      <w:r w:rsidR="00176A11" w:rsidRPr="0021426A">
        <w:t>7</w:t>
      </w:r>
      <w:r w:rsidRPr="0021426A">
        <w:t xml:space="preserve">.1.2 </w:t>
      </w:r>
      <w:r w:rsidRPr="0021426A">
        <w:lastRenderedPageBreak/>
        <w:t>настоящ</w:t>
      </w:r>
      <w:r w:rsidR="0049383D" w:rsidRPr="0021426A">
        <w:t>ей</w:t>
      </w:r>
      <w:r w:rsidR="00BF53DE" w:rsidRPr="0021426A">
        <w:t xml:space="preserve"> </w:t>
      </w:r>
      <w:r w:rsidR="0049383D" w:rsidRPr="0021426A">
        <w:t>Политики</w:t>
      </w:r>
      <w:r w:rsidRPr="0021426A">
        <w:t>, должен содержать обоснование направления повторного запроса</w:t>
      </w:r>
      <w:r w:rsidRPr="0021426A">
        <w:rPr>
          <w:rStyle w:val="aff3"/>
        </w:rPr>
        <w:footnoteReference w:id="193"/>
      </w:r>
      <w:r w:rsidRPr="0021426A">
        <w:t>.</w:t>
      </w:r>
    </w:p>
    <w:p w:rsidR="00B06035" w:rsidRPr="0021426A" w:rsidRDefault="00B06035" w:rsidP="006D6874">
      <w:pPr>
        <w:pStyle w:val="33"/>
        <w:spacing w:line="360" w:lineRule="auto"/>
      </w:pPr>
      <w:r w:rsidRPr="0021426A">
        <w:t xml:space="preserve">Субъект персональных данных вправе требовать от </w:t>
      </w:r>
      <w:r w:rsidR="00587A17" w:rsidRPr="0021426A">
        <w:t>Агент</w:t>
      </w:r>
      <w:r w:rsidR="009663FA" w:rsidRPr="0021426A">
        <w:t>ства</w:t>
      </w:r>
      <w:r w:rsidR="005205C2" w:rsidRPr="0021426A">
        <w:t xml:space="preserve"> </w:t>
      </w:r>
      <w:r w:rsidRPr="0021426A">
        <w:t>уточнения своих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w:t>
      </w:r>
      <w:r w:rsidRPr="0021426A">
        <w:rPr>
          <w:rStyle w:val="aff3"/>
        </w:rPr>
        <w:footnoteReference w:id="194"/>
      </w:r>
      <w:r w:rsidRPr="0021426A">
        <w:t>.</w:t>
      </w:r>
    </w:p>
    <w:p w:rsidR="00B06035" w:rsidRPr="0021426A" w:rsidRDefault="00B06035" w:rsidP="006D6874">
      <w:pPr>
        <w:pStyle w:val="33"/>
        <w:spacing w:line="360" w:lineRule="auto"/>
      </w:pPr>
      <w:r w:rsidRPr="0021426A">
        <w:t>Сведения, указ</w:t>
      </w:r>
      <w:r w:rsidR="008F7348" w:rsidRPr="0021426A">
        <w:t>анные в п.</w:t>
      </w:r>
      <w:r w:rsidR="00587A17" w:rsidRPr="0021426A">
        <w:t xml:space="preserve"> </w:t>
      </w:r>
      <w:r w:rsidR="00937191" w:rsidRPr="0021426A">
        <w:t>7</w:t>
      </w:r>
      <w:r w:rsidRPr="0021426A">
        <w:t>.1.1 настоящ</w:t>
      </w:r>
      <w:r w:rsidR="0049383D" w:rsidRPr="0021426A">
        <w:t>ей</w:t>
      </w:r>
      <w:r w:rsidR="00DD3B65" w:rsidRPr="0021426A">
        <w:t xml:space="preserve"> </w:t>
      </w:r>
      <w:r w:rsidR="0049383D" w:rsidRPr="0021426A">
        <w:t>Политики</w:t>
      </w:r>
      <w:r w:rsidRPr="0021426A">
        <w:t>,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r w:rsidRPr="0021426A">
        <w:rPr>
          <w:rStyle w:val="aff3"/>
        </w:rPr>
        <w:footnoteReference w:id="195"/>
      </w:r>
      <w:r w:rsidRPr="0021426A">
        <w:t>.</w:t>
      </w:r>
    </w:p>
    <w:p w:rsidR="00DA0E98" w:rsidRPr="0021426A" w:rsidRDefault="0027653B" w:rsidP="006D6874">
      <w:pPr>
        <w:pStyle w:val="3"/>
        <w:numPr>
          <w:ilvl w:val="0"/>
          <w:numId w:val="0"/>
        </w:numPr>
        <w:spacing w:line="360" w:lineRule="auto"/>
        <w:ind w:left="1072"/>
        <w:rPr>
          <w:b/>
        </w:rPr>
      </w:pPr>
      <w:r w:rsidRPr="0021426A">
        <w:rPr>
          <w:b/>
        </w:rPr>
        <w:tab/>
      </w:r>
    </w:p>
    <w:p w:rsidR="007D63AF" w:rsidRPr="0021426A" w:rsidRDefault="009663FA" w:rsidP="006D6874">
      <w:pPr>
        <w:pStyle w:val="2e"/>
        <w:spacing w:line="360" w:lineRule="auto"/>
      </w:pPr>
      <w:r w:rsidRPr="0021426A">
        <w:t xml:space="preserve"> </w:t>
      </w:r>
      <w:r w:rsidR="007D63AF" w:rsidRPr="0021426A">
        <w:t>Правила рассмотрения запросов субъектов персональных данных или их представителей</w:t>
      </w:r>
    </w:p>
    <w:p w:rsidR="00D9487D" w:rsidRPr="0021426A" w:rsidRDefault="00D9487D" w:rsidP="006D6874">
      <w:pPr>
        <w:pStyle w:val="22"/>
        <w:numPr>
          <w:ilvl w:val="0"/>
          <w:numId w:val="0"/>
        </w:numPr>
        <w:spacing w:line="360" w:lineRule="auto"/>
        <w:ind w:left="792"/>
      </w:pPr>
    </w:p>
    <w:p w:rsidR="00B06035" w:rsidRPr="0021426A" w:rsidRDefault="00793428" w:rsidP="006D6874">
      <w:pPr>
        <w:pStyle w:val="33"/>
        <w:spacing w:line="360" w:lineRule="auto"/>
      </w:pPr>
      <w:r w:rsidRPr="0021426A">
        <w:t xml:space="preserve">Для получения доступа к своим персональным данным, обрабатываемым в </w:t>
      </w:r>
      <w:r w:rsidR="00587A17" w:rsidRPr="0021426A">
        <w:t>Агент</w:t>
      </w:r>
      <w:r w:rsidR="009663FA" w:rsidRPr="0021426A">
        <w:t>стве</w:t>
      </w:r>
      <w:r w:rsidR="0021426A">
        <w:t xml:space="preserve">, субъект ПДн обращается </w:t>
      </w:r>
      <w:r w:rsidRPr="0021426A">
        <w:t>лично устно или с письменным зап</w:t>
      </w:r>
      <w:r w:rsidR="00FE3811" w:rsidRPr="0021426A">
        <w:t>росом (Приложение № 2 к настоящей</w:t>
      </w:r>
      <w:r w:rsidRPr="0021426A">
        <w:t xml:space="preserve"> </w:t>
      </w:r>
      <w:r w:rsidR="00FE3811" w:rsidRPr="0021426A">
        <w:t>Политике</w:t>
      </w:r>
      <w:r w:rsidRPr="0021426A">
        <w:t xml:space="preserve">) </w:t>
      </w:r>
      <w:r w:rsidR="00587A17" w:rsidRPr="0021426A">
        <w:t>в Агент</w:t>
      </w:r>
      <w:r w:rsidR="009663FA" w:rsidRPr="0021426A">
        <w:t>ство.</w:t>
      </w:r>
      <w:r w:rsidR="00587A17" w:rsidRPr="0021426A">
        <w:t xml:space="preserve"> </w:t>
      </w:r>
    </w:p>
    <w:p w:rsidR="00B06035" w:rsidRPr="0021426A" w:rsidRDefault="00B06035" w:rsidP="006D6874">
      <w:pPr>
        <w:pStyle w:val="33"/>
        <w:spacing w:line="360" w:lineRule="auto"/>
      </w:pPr>
      <w:r w:rsidRPr="0021426A">
        <w:t xml:space="preserve">Субъект персональных данных может прислать запрос по почте на бумажном носителе. </w:t>
      </w:r>
    </w:p>
    <w:p w:rsidR="00B06035" w:rsidRPr="0021426A" w:rsidRDefault="00B06035" w:rsidP="006D6874">
      <w:pPr>
        <w:pStyle w:val="33"/>
        <w:spacing w:line="360" w:lineRule="auto"/>
      </w:pPr>
      <w:r w:rsidRPr="0021426A">
        <w:t>Указанный выше запрос может быть направлен в электронной форме и подписан электронной цифровой подписью</w:t>
      </w:r>
      <w:r w:rsidRPr="0021426A">
        <w:rPr>
          <w:rStyle w:val="aff3"/>
        </w:rPr>
        <w:footnoteReference w:id="196"/>
      </w:r>
      <w:r w:rsidRPr="0021426A">
        <w:t xml:space="preserve">. </w:t>
      </w:r>
    </w:p>
    <w:p w:rsidR="00B06035" w:rsidRPr="0021426A" w:rsidRDefault="00B06035" w:rsidP="006D6874">
      <w:pPr>
        <w:pStyle w:val="33"/>
        <w:spacing w:line="360" w:lineRule="auto"/>
      </w:pPr>
      <w:r w:rsidRPr="0021426A">
        <w:lastRenderedPageBreak/>
        <w:t xml:space="preserve">По письменному запросу субъекта ПДн </w:t>
      </w:r>
      <w:r w:rsidR="00587A17" w:rsidRPr="0021426A">
        <w:t>Агент</w:t>
      </w:r>
      <w:r w:rsidR="00C25B67" w:rsidRPr="0021426A">
        <w:t>ство</w:t>
      </w:r>
      <w:r w:rsidR="003549C3" w:rsidRPr="0021426A">
        <w:t xml:space="preserve"> </w:t>
      </w:r>
      <w:r w:rsidRPr="0021426A">
        <w:t>обязан</w:t>
      </w:r>
      <w:r w:rsidR="00822750" w:rsidRPr="0021426A">
        <w:t>о</w:t>
      </w:r>
      <w:r w:rsidRPr="0021426A">
        <w:t xml:space="preserve"> направить письменный ответ субъекту ПДн</w:t>
      </w:r>
      <w:r w:rsidRPr="0021426A">
        <w:rPr>
          <w:rStyle w:val="aff3"/>
        </w:rPr>
        <w:footnoteReference w:id="197"/>
      </w:r>
      <w:r w:rsidRPr="0021426A">
        <w:t>.</w:t>
      </w:r>
    </w:p>
    <w:p w:rsidR="00B06035" w:rsidRPr="0021426A" w:rsidRDefault="00587A17" w:rsidP="006D6874">
      <w:pPr>
        <w:pStyle w:val="33"/>
        <w:spacing w:line="360" w:lineRule="auto"/>
      </w:pPr>
      <w:r w:rsidRPr="0021426A">
        <w:t>Агент</w:t>
      </w:r>
      <w:r w:rsidR="00C25B67" w:rsidRPr="0021426A">
        <w:t>ство</w:t>
      </w:r>
      <w:r w:rsidR="004C19A8" w:rsidRPr="0021426A">
        <w:t xml:space="preserve"> </w:t>
      </w:r>
      <w:r w:rsidRPr="0021426A">
        <w:t xml:space="preserve">вправе отказать </w:t>
      </w:r>
      <w:r w:rsidR="00B06035" w:rsidRPr="0021426A">
        <w:t>в рассмотрении письменного запроса по формальным основаниям, если в п</w:t>
      </w:r>
      <w:r w:rsidRPr="0021426A">
        <w:t>рисланном запросе не содержится</w:t>
      </w:r>
      <w:r w:rsidR="00B06035" w:rsidRPr="0021426A">
        <w:t xml:space="preserve"> хотя бы один из указанных ниже реквизитов: </w:t>
      </w:r>
    </w:p>
    <w:p w:rsidR="00B06035" w:rsidRPr="0021426A" w:rsidRDefault="00B06035" w:rsidP="006D6874">
      <w:pPr>
        <w:pStyle w:val="21"/>
        <w:spacing w:line="360" w:lineRule="auto"/>
      </w:pPr>
      <w:r w:rsidRPr="0021426A">
        <w:t>фамилия, имя, отчество;</w:t>
      </w:r>
    </w:p>
    <w:p w:rsidR="00B06035" w:rsidRPr="0021426A" w:rsidRDefault="00B06035" w:rsidP="006D6874">
      <w:pPr>
        <w:pStyle w:val="21"/>
        <w:spacing w:line="360" w:lineRule="auto"/>
      </w:pPr>
      <w:r w:rsidRPr="0021426A">
        <w:t>почтовый адрес, по которому должен быть направлен ответ;</w:t>
      </w:r>
    </w:p>
    <w:p w:rsidR="00B06035" w:rsidRPr="0021426A" w:rsidRDefault="00B06035" w:rsidP="006D6874">
      <w:pPr>
        <w:pStyle w:val="21"/>
        <w:spacing w:line="360" w:lineRule="auto"/>
      </w:pPr>
      <w:r w:rsidRPr="0021426A">
        <w:t>собственноручную подпись субъекта персональных данных или его законного представителя</w:t>
      </w:r>
      <w:r w:rsidR="00425BB1" w:rsidRPr="0021426A">
        <w:t>;</w:t>
      </w:r>
    </w:p>
    <w:p w:rsidR="00B06035" w:rsidRPr="0021426A" w:rsidRDefault="00B06035" w:rsidP="006D6874">
      <w:pPr>
        <w:pStyle w:val="21"/>
        <w:spacing w:line="360" w:lineRule="auto"/>
      </w:pPr>
      <w:r w:rsidRPr="0021426A">
        <w:t>дата составления запроса</w:t>
      </w:r>
      <w:r w:rsidRPr="0021426A">
        <w:rPr>
          <w:rStyle w:val="aff3"/>
        </w:rPr>
        <w:footnoteReference w:id="198"/>
      </w:r>
      <w:r w:rsidRPr="0021426A">
        <w:t xml:space="preserve">. </w:t>
      </w:r>
    </w:p>
    <w:p w:rsidR="00B06035" w:rsidRPr="0021426A" w:rsidRDefault="00B06035" w:rsidP="006D6874">
      <w:pPr>
        <w:pStyle w:val="33"/>
        <w:spacing w:line="360" w:lineRule="auto"/>
      </w:pPr>
      <w:r w:rsidRPr="0021426A">
        <w:t xml:space="preserve">В случае отказа в рассмотрении вопроса по формальным основаниям должностные лица </w:t>
      </w:r>
      <w:r w:rsidR="00587A17" w:rsidRPr="0021426A">
        <w:t>Агент</w:t>
      </w:r>
      <w:r w:rsidR="00C25B67" w:rsidRPr="0021426A">
        <w:t>ство</w:t>
      </w:r>
      <w:r w:rsidR="00A252D8" w:rsidRPr="0021426A">
        <w:t xml:space="preserve"> </w:t>
      </w:r>
      <w:r w:rsidRPr="0021426A">
        <w:t>письменно извещают субъекта персональных данных о причинах отказа в рассмотрении запроса.</w:t>
      </w:r>
    </w:p>
    <w:p w:rsidR="00B06035" w:rsidRPr="0021426A" w:rsidRDefault="00587A17" w:rsidP="006D6874">
      <w:pPr>
        <w:pStyle w:val="33"/>
        <w:spacing w:line="360" w:lineRule="auto"/>
      </w:pPr>
      <w:r w:rsidRPr="0021426A">
        <w:t>Агент</w:t>
      </w:r>
      <w:r w:rsidR="00C25B67" w:rsidRPr="0021426A">
        <w:t>ство</w:t>
      </w:r>
      <w:r w:rsidR="00F2333D" w:rsidRPr="0021426A">
        <w:t xml:space="preserve"> </w:t>
      </w:r>
      <w:r w:rsidR="00B06035" w:rsidRPr="0021426A">
        <w:t>вправе отказать субъекту персональных данных в выполнении повторного запроса, не соответствующего условиям, предусмотрен</w:t>
      </w:r>
      <w:r w:rsidR="00EB741F" w:rsidRPr="0021426A">
        <w:t>ным</w:t>
      </w:r>
      <w:r w:rsidR="00EB741F" w:rsidRPr="0021426A">
        <w:br/>
      </w:r>
      <w:r w:rsidR="00B06035" w:rsidRPr="0021426A">
        <w:t>п.</w:t>
      </w:r>
      <w:r w:rsidR="00EB741F" w:rsidRPr="0021426A">
        <w:t xml:space="preserve"> </w:t>
      </w:r>
      <w:r w:rsidR="00C24213" w:rsidRPr="0021426A">
        <w:t>7</w:t>
      </w:r>
      <w:r w:rsidR="00EB741F" w:rsidRPr="0021426A">
        <w:t>.1.2</w:t>
      </w:r>
      <w:r w:rsidR="00B06035" w:rsidRPr="0021426A">
        <w:t xml:space="preserve"> и п. </w:t>
      </w:r>
      <w:r w:rsidR="00C24213" w:rsidRPr="0021426A">
        <w:t>7</w:t>
      </w:r>
      <w:r w:rsidR="00B06035" w:rsidRPr="0021426A">
        <w:t>.</w:t>
      </w:r>
      <w:r w:rsidR="000C2645" w:rsidRPr="0021426A">
        <w:t>2</w:t>
      </w:r>
      <w:r w:rsidR="00B06035" w:rsidRPr="0021426A">
        <w:t>.5 настоящ</w:t>
      </w:r>
      <w:r w:rsidR="0049383D" w:rsidRPr="0021426A">
        <w:t>ей</w:t>
      </w:r>
      <w:r w:rsidR="001E4EDD" w:rsidRPr="0021426A">
        <w:t xml:space="preserve"> </w:t>
      </w:r>
      <w:r w:rsidR="0049383D" w:rsidRPr="0021426A">
        <w:t>Политики</w:t>
      </w:r>
      <w:r w:rsidR="00B06035" w:rsidRPr="0021426A">
        <w:t xml:space="preserve">. Такой отказ должен быть мотивированным. Обязанность представления доказательств обоснованности отказа в выполнении повторного запроса лежит </w:t>
      </w:r>
      <w:r w:rsidR="008F1BBC" w:rsidRPr="0021426A">
        <w:t xml:space="preserve">на </w:t>
      </w:r>
      <w:r w:rsidR="00EB741F" w:rsidRPr="0021426A">
        <w:t>Агент</w:t>
      </w:r>
      <w:r w:rsidR="00C25B67" w:rsidRPr="0021426A">
        <w:t>стве</w:t>
      </w:r>
      <w:r w:rsidR="00B06035" w:rsidRPr="0021426A">
        <w:rPr>
          <w:rStyle w:val="aff3"/>
        </w:rPr>
        <w:footnoteReference w:id="199"/>
      </w:r>
      <w:r w:rsidR="00B06035" w:rsidRPr="0021426A">
        <w:t>.</w:t>
      </w:r>
    </w:p>
    <w:p w:rsidR="00510B4D" w:rsidRPr="0021426A" w:rsidRDefault="00510B4D" w:rsidP="006D6874">
      <w:pPr>
        <w:pStyle w:val="3"/>
        <w:numPr>
          <w:ilvl w:val="0"/>
          <w:numId w:val="0"/>
        </w:numPr>
        <w:spacing w:line="360" w:lineRule="auto"/>
        <w:ind w:left="1224"/>
      </w:pPr>
    </w:p>
    <w:p w:rsidR="00B06035" w:rsidRPr="0021426A" w:rsidRDefault="00C25B67" w:rsidP="006D6874">
      <w:pPr>
        <w:pStyle w:val="2e"/>
        <w:spacing w:line="360" w:lineRule="auto"/>
      </w:pPr>
      <w:bookmarkStart w:id="30" w:name="_Toc300133674"/>
      <w:r w:rsidRPr="0021426A">
        <w:t xml:space="preserve"> </w:t>
      </w:r>
      <w:r w:rsidR="00B06035" w:rsidRPr="0021426A">
        <w:t xml:space="preserve">Обязанности </w:t>
      </w:r>
      <w:r w:rsidR="00EB741F" w:rsidRPr="0021426A">
        <w:t>Агент</w:t>
      </w:r>
      <w:r w:rsidRPr="0021426A">
        <w:t>ства</w:t>
      </w:r>
      <w:r w:rsidR="0099157B" w:rsidRPr="0021426A">
        <w:t xml:space="preserve"> </w:t>
      </w:r>
      <w:r w:rsidR="00B06035" w:rsidRPr="0021426A">
        <w:t>как оператора персональных данных</w:t>
      </w:r>
      <w:bookmarkEnd w:id="30"/>
    </w:p>
    <w:p w:rsidR="00027148" w:rsidRPr="0021426A" w:rsidRDefault="00027148" w:rsidP="006D6874">
      <w:pPr>
        <w:pStyle w:val="2"/>
        <w:numPr>
          <w:ilvl w:val="0"/>
          <w:numId w:val="0"/>
        </w:numPr>
        <w:spacing w:line="360" w:lineRule="auto"/>
        <w:ind w:left="792"/>
        <w:rPr>
          <w:b/>
        </w:rPr>
      </w:pPr>
    </w:p>
    <w:p w:rsidR="00B06035" w:rsidRPr="0021426A" w:rsidRDefault="00B06035" w:rsidP="006D6874">
      <w:pPr>
        <w:pStyle w:val="33"/>
        <w:spacing w:line="360" w:lineRule="auto"/>
      </w:pPr>
      <w:r w:rsidRPr="0021426A">
        <w:t>В соответстви</w:t>
      </w:r>
      <w:r w:rsidR="00EB741F" w:rsidRPr="0021426A">
        <w:t>и со</w:t>
      </w:r>
      <w:r w:rsidRPr="0021426A">
        <w:t xml:space="preserve"> ст. 18 </w:t>
      </w:r>
      <w:r w:rsidR="008220DA" w:rsidRPr="0021426A">
        <w:t xml:space="preserve">Федерального закона </w:t>
      </w:r>
      <w:r w:rsidR="001465CE" w:rsidRPr="0021426A">
        <w:t>от 27.07.2006 № 152-ФЗ</w:t>
      </w:r>
      <w:r w:rsidR="00EB741F" w:rsidRPr="0021426A">
        <w:br/>
      </w:r>
      <w:r w:rsidR="001465CE" w:rsidRPr="0021426A">
        <w:t>«О персональных данных»</w:t>
      </w:r>
      <w:r w:rsidR="00F2333D" w:rsidRPr="0021426A">
        <w:t xml:space="preserve"> </w:t>
      </w:r>
      <w:r w:rsidR="00EB741F" w:rsidRPr="0021426A">
        <w:t>Агент</w:t>
      </w:r>
      <w:r w:rsidR="007C16B6" w:rsidRPr="0021426A">
        <w:t>ство</w:t>
      </w:r>
      <w:r w:rsidR="009E3532" w:rsidRPr="0021426A">
        <w:t xml:space="preserve"> </w:t>
      </w:r>
      <w:r w:rsidRPr="0021426A">
        <w:t xml:space="preserve">как оператор персональных данных </w:t>
      </w:r>
      <w:r w:rsidRPr="0021426A">
        <w:lastRenderedPageBreak/>
        <w:t>обязан</w:t>
      </w:r>
      <w:r w:rsidR="00265262" w:rsidRPr="0021426A">
        <w:t>о</w:t>
      </w:r>
      <w:r w:rsidRPr="0021426A">
        <w:t xml:space="preserve"> безвозмездно предоставить по просьбе гражданина информацию об его перс</w:t>
      </w:r>
      <w:r w:rsidR="00F82162" w:rsidRPr="0021426A">
        <w:t>ональных данных, указанных в п.</w:t>
      </w:r>
      <w:r w:rsidR="00EB741F" w:rsidRPr="0021426A">
        <w:t xml:space="preserve"> </w:t>
      </w:r>
      <w:r w:rsidR="00F82162" w:rsidRPr="0021426A">
        <w:t>6</w:t>
      </w:r>
      <w:r w:rsidR="00EB741F" w:rsidRPr="0021426A">
        <w:t>.1.1</w:t>
      </w:r>
      <w:r w:rsidRPr="0021426A">
        <w:t xml:space="preserve"> настоящ</w:t>
      </w:r>
      <w:r w:rsidR="0049383D" w:rsidRPr="0021426A">
        <w:t>ей</w:t>
      </w:r>
      <w:r w:rsidR="001E1197" w:rsidRPr="0021426A">
        <w:t xml:space="preserve"> </w:t>
      </w:r>
      <w:r w:rsidR="0049383D" w:rsidRPr="0021426A">
        <w:t>Политики</w:t>
      </w:r>
      <w:r w:rsidRPr="0021426A">
        <w:t>.</w:t>
      </w:r>
    </w:p>
    <w:p w:rsidR="00B06035" w:rsidRPr="0021426A" w:rsidRDefault="00B06035" w:rsidP="006D6874">
      <w:pPr>
        <w:pStyle w:val="33"/>
        <w:spacing w:line="360" w:lineRule="auto"/>
      </w:pPr>
      <w:r w:rsidRPr="0021426A">
        <w:t xml:space="preserve">Если предоставление персональных данных является обязательным в соответствии с федеральным законом, должностные лица </w:t>
      </w:r>
      <w:r w:rsidR="00EB741F" w:rsidRPr="0021426A">
        <w:t>Агент</w:t>
      </w:r>
      <w:r w:rsidR="006E2AB7" w:rsidRPr="0021426A">
        <w:t>ства</w:t>
      </w:r>
      <w:r w:rsidR="00703778" w:rsidRPr="0021426A">
        <w:t xml:space="preserve"> </w:t>
      </w:r>
      <w:r w:rsidRPr="0021426A">
        <w:t>обязаны разъяснить субъекту ПДн юридические последствия отказа предоставить его персональные данные</w:t>
      </w:r>
      <w:r w:rsidRPr="0021426A">
        <w:rPr>
          <w:rStyle w:val="aff3"/>
        </w:rPr>
        <w:footnoteReference w:id="200"/>
      </w:r>
      <w:r w:rsidRPr="0021426A">
        <w:t>.</w:t>
      </w:r>
    </w:p>
    <w:p w:rsidR="00B06035" w:rsidRPr="0021426A" w:rsidRDefault="00B06035" w:rsidP="006D6874">
      <w:pPr>
        <w:pStyle w:val="33"/>
        <w:spacing w:line="360" w:lineRule="auto"/>
      </w:pPr>
      <w:r w:rsidRPr="0021426A">
        <w:t>Если персональные данные получены не от субъекта персональных данных, оператор, за исключением случаев, предусмотренных п.</w:t>
      </w:r>
      <w:r w:rsidR="00EB741F" w:rsidRPr="0021426A">
        <w:t xml:space="preserve"> </w:t>
      </w:r>
      <w:r w:rsidR="004674C9" w:rsidRPr="0021426A">
        <w:t>7</w:t>
      </w:r>
      <w:r w:rsidRPr="0021426A">
        <w:t>.</w:t>
      </w:r>
      <w:r w:rsidR="00CA1DC3" w:rsidRPr="0021426A">
        <w:t>3</w:t>
      </w:r>
      <w:r w:rsidRPr="0021426A">
        <w:t>.4 настоящ</w:t>
      </w:r>
      <w:r w:rsidR="0049383D" w:rsidRPr="0021426A">
        <w:t>ей</w:t>
      </w:r>
      <w:r w:rsidRPr="0021426A">
        <w:t xml:space="preserve"> </w:t>
      </w:r>
      <w:r w:rsidR="0049383D" w:rsidRPr="0021426A">
        <w:t>Политики</w:t>
      </w:r>
      <w:r w:rsidRPr="0021426A">
        <w:t>, до начала обработки таких персональных данных обязан предоставить субъекту персональных данных следующую информацию:</w:t>
      </w:r>
    </w:p>
    <w:p w:rsidR="00B06035" w:rsidRPr="0021426A" w:rsidRDefault="00B06035" w:rsidP="006D6874">
      <w:pPr>
        <w:pStyle w:val="21"/>
        <w:spacing w:line="360" w:lineRule="auto"/>
      </w:pPr>
      <w:r w:rsidRPr="0021426A">
        <w:t>наименование и адрес оператора или его представителя;</w:t>
      </w:r>
    </w:p>
    <w:p w:rsidR="00B06035" w:rsidRPr="0021426A" w:rsidRDefault="00B06035" w:rsidP="006D6874">
      <w:pPr>
        <w:pStyle w:val="21"/>
        <w:spacing w:line="360" w:lineRule="auto"/>
      </w:pPr>
      <w:r w:rsidRPr="0021426A">
        <w:t>цель обработки персональных данных и ее правовое основание;</w:t>
      </w:r>
    </w:p>
    <w:p w:rsidR="00B06035" w:rsidRPr="0021426A" w:rsidRDefault="00B06035" w:rsidP="006D6874">
      <w:pPr>
        <w:pStyle w:val="21"/>
        <w:spacing w:line="360" w:lineRule="auto"/>
      </w:pPr>
      <w:r w:rsidRPr="0021426A">
        <w:t>предполагаемые пользователи персональных данных;</w:t>
      </w:r>
    </w:p>
    <w:p w:rsidR="00B06035" w:rsidRPr="0021426A" w:rsidRDefault="00B06035" w:rsidP="006D6874">
      <w:pPr>
        <w:pStyle w:val="21"/>
        <w:spacing w:line="360" w:lineRule="auto"/>
      </w:pPr>
      <w:r w:rsidRPr="0021426A">
        <w:t xml:space="preserve">права субъекта персональных данных, установленные </w:t>
      </w:r>
      <w:r w:rsidR="008220DA" w:rsidRPr="0021426A">
        <w:t xml:space="preserve">Федерального закона </w:t>
      </w:r>
      <w:r w:rsidR="001465CE" w:rsidRPr="0021426A">
        <w:t>от 27.07.2006 № 152-ФЗ «О персональных данных»</w:t>
      </w:r>
      <w:r w:rsidRPr="0021426A">
        <w:t>;</w:t>
      </w:r>
    </w:p>
    <w:p w:rsidR="00B06035" w:rsidRPr="0021426A" w:rsidRDefault="00B06035" w:rsidP="006D6874">
      <w:pPr>
        <w:pStyle w:val="21"/>
        <w:spacing w:line="360" w:lineRule="auto"/>
      </w:pPr>
      <w:r w:rsidRPr="0021426A">
        <w:t>источник получения персональных данных</w:t>
      </w:r>
      <w:r w:rsidRPr="0021426A">
        <w:rPr>
          <w:rStyle w:val="aff3"/>
        </w:rPr>
        <w:footnoteReference w:id="201"/>
      </w:r>
      <w:r w:rsidRPr="0021426A">
        <w:t>.</w:t>
      </w:r>
    </w:p>
    <w:p w:rsidR="00B06035" w:rsidRPr="0021426A" w:rsidRDefault="0006135F" w:rsidP="006D6874">
      <w:pPr>
        <w:pStyle w:val="33"/>
        <w:spacing w:line="360" w:lineRule="auto"/>
      </w:pPr>
      <w:r w:rsidRPr="0021426A">
        <w:t>Агент</w:t>
      </w:r>
      <w:r w:rsidR="006E2AB7" w:rsidRPr="0021426A">
        <w:t>ство</w:t>
      </w:r>
      <w:r w:rsidR="006917B1" w:rsidRPr="0021426A">
        <w:t xml:space="preserve"> </w:t>
      </w:r>
      <w:r w:rsidR="00B06035" w:rsidRPr="0021426A">
        <w:t>освобождается от обязанности предоставить субъекту персональных данных сведения, предусмотренные п.</w:t>
      </w:r>
      <w:r w:rsidR="00EB741F" w:rsidRPr="0021426A">
        <w:t xml:space="preserve"> </w:t>
      </w:r>
      <w:r w:rsidR="004674C9" w:rsidRPr="0021426A">
        <w:t>7</w:t>
      </w:r>
      <w:r w:rsidR="00CA1DC3" w:rsidRPr="0021426A">
        <w:t>.3</w:t>
      </w:r>
      <w:r w:rsidR="00B06035" w:rsidRPr="0021426A">
        <w:t>.3 настоящ</w:t>
      </w:r>
      <w:r w:rsidR="0049383D" w:rsidRPr="0021426A">
        <w:t>ей</w:t>
      </w:r>
      <w:r w:rsidR="009211BD" w:rsidRPr="0021426A">
        <w:t xml:space="preserve"> </w:t>
      </w:r>
      <w:r w:rsidR="0049383D" w:rsidRPr="0021426A">
        <w:t>Политики</w:t>
      </w:r>
      <w:r w:rsidR="00B06035" w:rsidRPr="0021426A">
        <w:t>, в случаях, если:</w:t>
      </w:r>
    </w:p>
    <w:p w:rsidR="00B06035" w:rsidRPr="0021426A" w:rsidRDefault="00B06035" w:rsidP="006D6874">
      <w:pPr>
        <w:pStyle w:val="21"/>
        <w:spacing w:line="360" w:lineRule="auto"/>
      </w:pPr>
      <w:r w:rsidRPr="0021426A">
        <w:t>субъект персональных данных уведомлен об осуществлении обработки его персональных данных соответствующим оператором;</w:t>
      </w:r>
    </w:p>
    <w:p w:rsidR="00B06035" w:rsidRPr="0021426A" w:rsidRDefault="00B06035" w:rsidP="006D6874">
      <w:pPr>
        <w:pStyle w:val="21"/>
        <w:spacing w:line="360" w:lineRule="auto"/>
      </w:pPr>
      <w:r w:rsidRPr="0021426A">
        <w:t>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B06035" w:rsidRPr="0021426A" w:rsidRDefault="00B06035" w:rsidP="006D6874">
      <w:pPr>
        <w:pStyle w:val="21"/>
        <w:spacing w:line="360" w:lineRule="auto"/>
      </w:pPr>
      <w:r w:rsidRPr="0021426A">
        <w:lastRenderedPageBreak/>
        <w:t>персональные данные сделаны общедоступными субъектом персональных данных или получены из общедоступного источника;</w:t>
      </w:r>
    </w:p>
    <w:p w:rsidR="00B06035" w:rsidRPr="0021426A" w:rsidRDefault="00B06035" w:rsidP="006D6874">
      <w:pPr>
        <w:pStyle w:val="21"/>
        <w:spacing w:line="360" w:lineRule="auto"/>
      </w:pPr>
      <w:r w:rsidRPr="0021426A">
        <w:t>предоставление субъекту</w:t>
      </w:r>
      <w:r w:rsidR="00EB741F" w:rsidRPr="0021426A">
        <w:t xml:space="preserve"> персональных данных нарушает </w:t>
      </w:r>
      <w:r w:rsidR="0021426A">
        <w:t xml:space="preserve">права </w:t>
      </w:r>
      <w:r w:rsidRPr="0021426A">
        <w:t>и законные интересы третьих лиц</w:t>
      </w:r>
      <w:r w:rsidRPr="0021426A">
        <w:rPr>
          <w:rStyle w:val="aff3"/>
        </w:rPr>
        <w:footnoteReference w:id="202"/>
      </w:r>
      <w:r w:rsidRPr="0021426A">
        <w:t>.</w:t>
      </w:r>
    </w:p>
    <w:p w:rsidR="00B06035" w:rsidRPr="0021426A" w:rsidRDefault="00B06035" w:rsidP="006D6874">
      <w:pPr>
        <w:pStyle w:val="33"/>
        <w:spacing w:line="360" w:lineRule="auto"/>
      </w:pPr>
      <w:r w:rsidRPr="0021426A">
        <w:t>В соотв</w:t>
      </w:r>
      <w:r w:rsidR="00EB741F" w:rsidRPr="0021426A">
        <w:t xml:space="preserve">етствии со ст. 20 </w:t>
      </w:r>
      <w:r w:rsidR="008220DA" w:rsidRPr="0021426A">
        <w:t xml:space="preserve">Федерального закона </w:t>
      </w:r>
      <w:r w:rsidR="00EB741F" w:rsidRPr="0021426A">
        <w:t>от 27.07.2006 № 152-ФЗ</w:t>
      </w:r>
      <w:r w:rsidR="00EB741F" w:rsidRPr="0021426A">
        <w:br/>
      </w:r>
      <w:r w:rsidR="001465CE" w:rsidRPr="0021426A">
        <w:t>«О персональных данных»</w:t>
      </w:r>
      <w:r w:rsidRPr="0021426A">
        <w:t xml:space="preserve"> </w:t>
      </w:r>
      <w:r w:rsidR="00EB741F" w:rsidRPr="0021426A">
        <w:t>Агент</w:t>
      </w:r>
      <w:r w:rsidR="006E2AB7" w:rsidRPr="0021426A">
        <w:t>ство</w:t>
      </w:r>
      <w:r w:rsidR="007E4DE5" w:rsidRPr="0021426A">
        <w:t xml:space="preserve"> </w:t>
      </w:r>
      <w:r w:rsidRPr="0021426A">
        <w:t>обязан</w:t>
      </w:r>
      <w:r w:rsidR="00822750" w:rsidRPr="0021426A">
        <w:t>о</w:t>
      </w:r>
      <w:r w:rsidR="00EB741F" w:rsidRPr="0021426A">
        <w:t xml:space="preserve"> в порядке, предусмотренном</w:t>
      </w:r>
      <w:r w:rsidR="00EB741F" w:rsidRPr="0021426A">
        <w:br/>
      </w:r>
      <w:r w:rsidR="00393F89">
        <w:t>настоящей Политикой</w:t>
      </w:r>
      <w:r w:rsidRPr="0021426A">
        <w:t>, сообщить субъекту ПДн или его представителю информацию о наличии персональных данных, относящихся к соответствующему субъекту ПДн, а также предоставить возможность ознакомления с этими персональными данными при обращении субъекта персональных данных или его представителя</w:t>
      </w:r>
      <w:r w:rsidR="00EB741F" w:rsidRPr="0021426A">
        <w:t xml:space="preserve"> либо в течение тридцати дней </w:t>
      </w:r>
      <w:r w:rsidRPr="0021426A">
        <w:t>с даты получения запроса субъекта персональных данных или его представителя</w:t>
      </w:r>
      <w:r w:rsidRPr="0021426A">
        <w:rPr>
          <w:rStyle w:val="aff3"/>
        </w:rPr>
        <w:footnoteReference w:id="203"/>
      </w:r>
      <w:r w:rsidRPr="0021426A">
        <w:t>.</w:t>
      </w:r>
    </w:p>
    <w:p w:rsidR="00B06035" w:rsidRPr="0021426A" w:rsidRDefault="00B06035" w:rsidP="006D6874">
      <w:pPr>
        <w:pStyle w:val="33"/>
        <w:spacing w:line="360" w:lineRule="auto"/>
      </w:pPr>
      <w:r w:rsidRPr="0021426A">
        <w:t xml:space="preserve">В случае отказа в предоставлении информации о наличии персональных данных о соответствующем субъекте ПДн либо отказа в предоставлении персональных данных субъекту ПДн или его представителю при их обращении либо при получении запроса субъекта ПДн или его представителя </w:t>
      </w:r>
      <w:r w:rsidR="00EB741F" w:rsidRPr="0021426A">
        <w:t>Агент</w:t>
      </w:r>
      <w:r w:rsidR="006E2AB7" w:rsidRPr="0021426A">
        <w:t>ство</w:t>
      </w:r>
      <w:r w:rsidR="007E4DE5" w:rsidRPr="0021426A">
        <w:t xml:space="preserve"> </w:t>
      </w:r>
      <w:r w:rsidRPr="0021426A">
        <w:t>обязан</w:t>
      </w:r>
      <w:r w:rsidR="00822750" w:rsidRPr="0021426A">
        <w:t>о</w:t>
      </w:r>
      <w:r w:rsidR="00CE558A" w:rsidRPr="0021426A">
        <w:t xml:space="preserve"> </w:t>
      </w:r>
      <w:r w:rsidRPr="0021426A">
        <w:t xml:space="preserve">дать в письменной форме мотивированный ответ, содержащий ссылку на положение части 8 статьи 14 </w:t>
      </w:r>
      <w:r w:rsidR="00EB741F" w:rsidRPr="0021426A">
        <w:t>Федерального закона</w:t>
      </w:r>
      <w:r w:rsidR="00EB741F" w:rsidRPr="0021426A">
        <w:br/>
      </w:r>
      <w:r w:rsidR="001465CE" w:rsidRPr="0021426A">
        <w:t>от 27.07.2006 № 152-ФЗ «О персональных данных»</w:t>
      </w:r>
      <w:r w:rsidRPr="0021426A">
        <w:t xml:space="preserve"> или иного федерального закона, являющееся основанием для такого отказа, </w:t>
      </w:r>
      <w:r w:rsidR="00EB741F" w:rsidRPr="0021426A">
        <w:t>в срок, не превышающий тридцати</w:t>
      </w:r>
      <w:r w:rsidRPr="0021426A">
        <w:t xml:space="preserve">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r w:rsidRPr="0021426A">
        <w:rPr>
          <w:rStyle w:val="aff3"/>
        </w:rPr>
        <w:footnoteReference w:id="204"/>
      </w:r>
      <w:r w:rsidRPr="0021426A">
        <w:t>.</w:t>
      </w:r>
    </w:p>
    <w:p w:rsidR="00B06035" w:rsidRPr="0021426A" w:rsidRDefault="00EB741F" w:rsidP="006D6874">
      <w:pPr>
        <w:pStyle w:val="33"/>
        <w:spacing w:line="360" w:lineRule="auto"/>
      </w:pPr>
      <w:r w:rsidRPr="0021426A">
        <w:t>Агент</w:t>
      </w:r>
      <w:r w:rsidR="006E2AB7" w:rsidRPr="0021426A">
        <w:t>ство</w:t>
      </w:r>
      <w:r w:rsidR="00CA6921" w:rsidRPr="0021426A">
        <w:t xml:space="preserve"> </w:t>
      </w:r>
      <w:r w:rsidR="00B06035" w:rsidRPr="0021426A">
        <w:t>как оператор обязан</w:t>
      </w:r>
      <w:r w:rsidR="00822750" w:rsidRPr="0021426A">
        <w:t>о</w:t>
      </w:r>
      <w:r w:rsidR="00B06035" w:rsidRPr="0021426A">
        <w:t xml:space="preserve"> предоставить безвозмездно субъекту персональных данных или его представителю возможность ознакомления с </w:t>
      </w:r>
      <w:r w:rsidR="00B06035" w:rsidRPr="0021426A">
        <w:lastRenderedPageBreak/>
        <w:t>персональными данными, относящимися к этому субъе</w:t>
      </w:r>
      <w:r w:rsidRPr="0021426A">
        <w:t>кту персональных данных. В срок</w:t>
      </w:r>
      <w:r w:rsidR="00B06035" w:rsidRPr="0021426A">
        <w:t xml:space="preserve">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w:t>
      </w:r>
      <w:r w:rsidRPr="0021426A">
        <w:t>Агент</w:t>
      </w:r>
      <w:r w:rsidR="006E2AB7" w:rsidRPr="0021426A">
        <w:t>ство</w:t>
      </w:r>
      <w:r w:rsidR="00AC467B" w:rsidRPr="0021426A">
        <w:t xml:space="preserve"> </w:t>
      </w:r>
      <w:r w:rsidR="00B06035" w:rsidRPr="0021426A">
        <w:t>обязан</w:t>
      </w:r>
      <w:r w:rsidR="00822750" w:rsidRPr="0021426A">
        <w:t>о</w:t>
      </w:r>
      <w:r w:rsidR="00B06035" w:rsidRPr="0021426A">
        <w:t xml:space="preserve">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w:t>
      </w:r>
      <w:r w:rsidRPr="0021426A">
        <w:t>Агент</w:t>
      </w:r>
      <w:r w:rsidR="006E2AB7" w:rsidRPr="0021426A">
        <w:t>ство</w:t>
      </w:r>
      <w:r w:rsidR="00AC467B" w:rsidRPr="0021426A">
        <w:t xml:space="preserve"> </w:t>
      </w:r>
      <w:r w:rsidR="00B06035" w:rsidRPr="0021426A">
        <w:t>обязан</w:t>
      </w:r>
      <w:r w:rsidR="00822750" w:rsidRPr="0021426A">
        <w:t>о</w:t>
      </w:r>
      <w:r w:rsidR="00B06035" w:rsidRPr="0021426A">
        <w:t xml:space="preserve"> уничтожить такие персональные данные. </w:t>
      </w:r>
      <w:r w:rsidRPr="0021426A">
        <w:t>Агент</w:t>
      </w:r>
      <w:r w:rsidR="006E2AB7" w:rsidRPr="0021426A">
        <w:t>ство</w:t>
      </w:r>
      <w:r w:rsidRPr="0021426A">
        <w:t xml:space="preserve"> </w:t>
      </w:r>
      <w:r w:rsidR="00B06035" w:rsidRPr="0021426A">
        <w:t>обязан</w:t>
      </w:r>
      <w:r w:rsidR="00822750" w:rsidRPr="0021426A">
        <w:t>о</w:t>
      </w:r>
      <w:r w:rsidR="00B06035" w:rsidRPr="0021426A">
        <w:t xml:space="preserve">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r w:rsidR="00B06035" w:rsidRPr="0021426A">
        <w:rPr>
          <w:rStyle w:val="aff3"/>
        </w:rPr>
        <w:footnoteReference w:id="205"/>
      </w:r>
      <w:r w:rsidR="00B06035" w:rsidRPr="0021426A">
        <w:t>.</w:t>
      </w:r>
    </w:p>
    <w:p w:rsidR="00B06035" w:rsidRPr="0021426A" w:rsidRDefault="00EB741F" w:rsidP="006D6874">
      <w:pPr>
        <w:pStyle w:val="33"/>
        <w:spacing w:line="360" w:lineRule="auto"/>
      </w:pPr>
      <w:r w:rsidRPr="0021426A">
        <w:t>Агент</w:t>
      </w:r>
      <w:r w:rsidR="006E2AB7" w:rsidRPr="0021426A">
        <w:t>ство</w:t>
      </w:r>
      <w:r w:rsidR="00DD412E" w:rsidRPr="0021426A">
        <w:t xml:space="preserve"> </w:t>
      </w:r>
      <w:r w:rsidR="00B06035" w:rsidRPr="0021426A">
        <w:t>обязан</w:t>
      </w:r>
      <w:r w:rsidR="00822750" w:rsidRPr="0021426A">
        <w:t>о</w:t>
      </w:r>
      <w:r w:rsidR="00B06035" w:rsidRPr="0021426A">
        <w:t xml:space="preserve"> сообщить в уполномоченный орган по защите прав субъектов персональных данных</w:t>
      </w:r>
      <w:r w:rsidR="00B06035" w:rsidRPr="0021426A">
        <w:rPr>
          <w:rStyle w:val="aff3"/>
        </w:rPr>
        <w:footnoteReference w:id="206"/>
      </w:r>
      <w:r w:rsidR="00B06035" w:rsidRPr="0021426A">
        <w:t xml:space="preserve"> по запросу этого органа необходимую информацию в течение тридцати дней с даты получения такого запроса</w:t>
      </w:r>
      <w:r w:rsidR="00B06035" w:rsidRPr="0021426A">
        <w:rPr>
          <w:rStyle w:val="aff3"/>
        </w:rPr>
        <w:footnoteReference w:id="207"/>
      </w:r>
      <w:r w:rsidR="00B06035" w:rsidRPr="0021426A">
        <w:t>.</w:t>
      </w:r>
    </w:p>
    <w:p w:rsidR="00B06035" w:rsidRPr="0021426A" w:rsidRDefault="00B06035" w:rsidP="006D6874">
      <w:pPr>
        <w:pStyle w:val="33"/>
        <w:spacing w:line="360" w:lineRule="auto"/>
      </w:pPr>
      <w:r w:rsidRPr="0021426A">
        <w:t xml:space="preserve">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w:t>
      </w:r>
      <w:r w:rsidR="00EB741F" w:rsidRPr="0021426A">
        <w:t>Агент</w:t>
      </w:r>
      <w:r w:rsidR="006E2AB7" w:rsidRPr="0021426A">
        <w:t>ство</w:t>
      </w:r>
      <w:r w:rsidR="00252581" w:rsidRPr="0021426A">
        <w:t xml:space="preserve"> </w:t>
      </w:r>
      <w:r w:rsidRPr="0021426A">
        <w:t>обязан</w:t>
      </w:r>
      <w:r w:rsidR="00822750" w:rsidRPr="0021426A">
        <w:t>о</w:t>
      </w:r>
      <w:r w:rsidRPr="0021426A">
        <w:t xml:space="preserve">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w:t>
      </w:r>
      <w:r w:rsidR="005050C1" w:rsidRPr="0021426A">
        <w:t>Агент</w:t>
      </w:r>
      <w:r w:rsidR="00FB2AD5" w:rsidRPr="0021426A">
        <w:t>ства</w:t>
      </w:r>
      <w:r w:rsidRPr="0021426A">
        <w:t xml:space="preserve">) с </w:t>
      </w:r>
      <w:r w:rsidRPr="0021426A">
        <w:lastRenderedPageBreak/>
        <w:t>момента такого обращения или получения указанного запроса на период проверки</w:t>
      </w:r>
      <w:r w:rsidRPr="0021426A">
        <w:rPr>
          <w:rStyle w:val="aff3"/>
        </w:rPr>
        <w:footnoteReference w:id="208"/>
      </w:r>
      <w:r w:rsidRPr="0021426A">
        <w:t xml:space="preserve">. </w:t>
      </w:r>
    </w:p>
    <w:p w:rsidR="00B06035" w:rsidRPr="0021426A" w:rsidRDefault="00B06035" w:rsidP="006D6874">
      <w:pPr>
        <w:pStyle w:val="33"/>
        <w:spacing w:line="360" w:lineRule="auto"/>
      </w:pPr>
      <w:r w:rsidRPr="0021426A">
        <w:t xml:space="preserve">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w:t>
      </w:r>
      <w:r w:rsidR="005050C1" w:rsidRPr="0021426A">
        <w:t>Агент</w:t>
      </w:r>
      <w:r w:rsidR="00642787" w:rsidRPr="0021426A">
        <w:t>ство</w:t>
      </w:r>
      <w:r w:rsidR="007D238E" w:rsidRPr="0021426A">
        <w:t xml:space="preserve"> </w:t>
      </w:r>
      <w:r w:rsidRPr="0021426A">
        <w:t>обязан</w:t>
      </w:r>
      <w:r w:rsidR="00822750" w:rsidRPr="0021426A">
        <w:t>о</w:t>
      </w:r>
      <w:r w:rsidRPr="0021426A">
        <w:t xml:space="preserve">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w:t>
      </w:r>
      <w:r w:rsidR="005050C1" w:rsidRPr="0021426A">
        <w:t>Агент</w:t>
      </w:r>
      <w:r w:rsidR="00642787" w:rsidRPr="0021426A">
        <w:t>ства</w:t>
      </w:r>
      <w:r w:rsidRPr="0021426A">
        <w:t>)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r w:rsidRPr="0021426A">
        <w:rPr>
          <w:rStyle w:val="aff3"/>
        </w:rPr>
        <w:footnoteReference w:id="209"/>
      </w:r>
      <w:r w:rsidRPr="0021426A">
        <w:t>.</w:t>
      </w:r>
    </w:p>
    <w:p w:rsidR="00B06035" w:rsidRPr="0021426A" w:rsidRDefault="00B06035" w:rsidP="006D6874">
      <w:pPr>
        <w:pStyle w:val="33"/>
        <w:spacing w:line="360" w:lineRule="auto"/>
      </w:pPr>
      <w:r w:rsidRPr="0021426A">
        <w:t xml:space="preserve">В случае подтверждения факта неточности обрабатываемых персональных данных </w:t>
      </w:r>
      <w:r w:rsidR="005050C1" w:rsidRPr="0021426A">
        <w:t>Агент</w:t>
      </w:r>
      <w:r w:rsidR="00642787" w:rsidRPr="0021426A">
        <w:t>ство</w:t>
      </w:r>
      <w:r w:rsidR="00283EB8" w:rsidRPr="0021426A">
        <w:t xml:space="preserve"> </w:t>
      </w:r>
      <w:r w:rsidRPr="0021426A">
        <w:t>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w:t>
      </w:r>
      <w:r w:rsidR="00822750" w:rsidRPr="0021426A">
        <w:t>о</w:t>
      </w:r>
      <w:r w:rsidR="00120F6D" w:rsidRPr="0021426A">
        <w:t xml:space="preserve"> </w:t>
      </w:r>
      <w:r w:rsidRPr="0021426A">
        <w:t xml:space="preserve">уточнить персональные данные либо обеспечить их уточнение (если обработка персональных данных осуществляется другим лицом, действующим по поручению </w:t>
      </w:r>
      <w:r w:rsidR="005050C1" w:rsidRPr="0021426A">
        <w:t>Агент</w:t>
      </w:r>
      <w:r w:rsidR="00642787" w:rsidRPr="0021426A">
        <w:t>ства</w:t>
      </w:r>
      <w:r w:rsidRPr="0021426A">
        <w:t>) в течение семи рабочих дней со дня представления таких сведений и снять блокирование персональных данных</w:t>
      </w:r>
      <w:r w:rsidRPr="0021426A">
        <w:rPr>
          <w:rStyle w:val="aff3"/>
        </w:rPr>
        <w:footnoteReference w:id="210"/>
      </w:r>
      <w:r w:rsidRPr="0021426A">
        <w:t>.</w:t>
      </w:r>
    </w:p>
    <w:p w:rsidR="00B06035" w:rsidRPr="0021426A" w:rsidRDefault="00B06035" w:rsidP="006D6874">
      <w:pPr>
        <w:pStyle w:val="33"/>
        <w:spacing w:line="360" w:lineRule="auto"/>
      </w:pPr>
      <w:r w:rsidRPr="0021426A">
        <w:t xml:space="preserve">В случае выявления неправомерной обработки персональных данных, осуществляемой </w:t>
      </w:r>
      <w:r w:rsidR="005050C1" w:rsidRPr="0021426A">
        <w:t>Агентс</w:t>
      </w:r>
      <w:r w:rsidR="00610A33" w:rsidRPr="0021426A">
        <w:t>твом</w:t>
      </w:r>
      <w:r w:rsidR="007E5025" w:rsidRPr="0021426A">
        <w:t xml:space="preserve"> </w:t>
      </w:r>
      <w:r w:rsidRPr="0021426A">
        <w:t>или лицом, действующим по е</w:t>
      </w:r>
      <w:r w:rsidR="00836EF0" w:rsidRPr="0021426A">
        <w:t>го</w:t>
      </w:r>
      <w:r w:rsidRPr="0021426A">
        <w:t xml:space="preserve"> поручению, </w:t>
      </w:r>
      <w:r w:rsidR="005050C1" w:rsidRPr="0021426A">
        <w:t>Агент</w:t>
      </w:r>
      <w:r w:rsidR="00610A33" w:rsidRPr="0021426A">
        <w:t>ство</w:t>
      </w:r>
      <w:r w:rsidR="008727F9" w:rsidRPr="0021426A">
        <w:t xml:space="preserve"> </w:t>
      </w:r>
      <w:r w:rsidRPr="0021426A">
        <w:t>в срок, не превышающий трех рабочих дней с даты этого выявления, обязан</w:t>
      </w:r>
      <w:r w:rsidR="00822750" w:rsidRPr="0021426A">
        <w:t>о</w:t>
      </w:r>
      <w:r w:rsidRPr="0021426A">
        <w:t xml:space="preserve"> прекратить неправомерную обработку персональных данных или обеспечить прекращение неправомерной обработки персональных </w:t>
      </w:r>
      <w:r w:rsidRPr="0021426A">
        <w:lastRenderedPageBreak/>
        <w:t>данных лицом, действующим по е</w:t>
      </w:r>
      <w:r w:rsidR="00FD5278" w:rsidRPr="0021426A">
        <w:t>го</w:t>
      </w:r>
      <w:r w:rsidRPr="0021426A">
        <w:t xml:space="preserve"> поручению. В случае, если обеспечить правомерность обработки персональных данных невозможно, </w:t>
      </w:r>
      <w:r w:rsidR="005050C1" w:rsidRPr="0021426A">
        <w:t>Агент</w:t>
      </w:r>
      <w:r w:rsidR="00610A33" w:rsidRPr="0021426A">
        <w:t>ство</w:t>
      </w:r>
      <w:r w:rsidR="008727F9" w:rsidRPr="0021426A">
        <w:t xml:space="preserve"> </w:t>
      </w:r>
      <w:r w:rsidRPr="0021426A">
        <w:t>в срок, не превышающий десяти рабочих дней с даты выявления неправомерной обработки персональных данных, обязан</w:t>
      </w:r>
      <w:r w:rsidR="00822750" w:rsidRPr="0021426A">
        <w:t>о</w:t>
      </w:r>
      <w:r w:rsidRPr="0021426A">
        <w:t xml:space="preserve"> уничтожить такие персональные данные или обеспечить их уничтожение. Об устранении допущенных нарушений или об уничтожении персональных данных </w:t>
      </w:r>
      <w:r w:rsidR="005050C1" w:rsidRPr="0021426A">
        <w:t>Агент</w:t>
      </w:r>
      <w:r w:rsidR="00610A33" w:rsidRPr="0021426A">
        <w:t>ство</w:t>
      </w:r>
      <w:r w:rsidR="008727F9" w:rsidRPr="0021426A">
        <w:t xml:space="preserve"> </w:t>
      </w:r>
      <w:r w:rsidRPr="0021426A">
        <w:t>обязан</w:t>
      </w:r>
      <w:r w:rsidR="00822750" w:rsidRPr="0021426A">
        <w:t>о</w:t>
      </w:r>
      <w:r w:rsidR="00FA3A98" w:rsidRPr="0021426A">
        <w:t xml:space="preserve"> </w:t>
      </w:r>
      <w:r w:rsidRPr="0021426A">
        <w:t>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r w:rsidRPr="0021426A">
        <w:rPr>
          <w:rStyle w:val="aff3"/>
        </w:rPr>
        <w:footnoteReference w:id="211"/>
      </w:r>
      <w:r w:rsidRPr="0021426A">
        <w:t>.</w:t>
      </w:r>
    </w:p>
    <w:p w:rsidR="00B06035" w:rsidRPr="0021426A" w:rsidRDefault="00B06035" w:rsidP="006D6874">
      <w:pPr>
        <w:pStyle w:val="33"/>
        <w:spacing w:line="360" w:lineRule="auto"/>
      </w:pPr>
      <w:r w:rsidRPr="0021426A">
        <w:t xml:space="preserve">В случае достижения цели обработки персональных данных </w:t>
      </w:r>
      <w:r w:rsidR="005050C1" w:rsidRPr="0021426A">
        <w:t>Агент</w:t>
      </w:r>
      <w:r w:rsidR="00610A33" w:rsidRPr="0021426A">
        <w:t>ство</w:t>
      </w:r>
      <w:r w:rsidR="007D238E" w:rsidRPr="0021426A">
        <w:t xml:space="preserve"> </w:t>
      </w:r>
      <w:r w:rsidRPr="0021426A">
        <w:t>обязан</w:t>
      </w:r>
      <w:r w:rsidR="00822750" w:rsidRPr="0021426A">
        <w:t>о</w:t>
      </w:r>
      <w:r w:rsidRPr="0021426A">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w:t>
      </w:r>
      <w:r w:rsidR="00FD5278" w:rsidRPr="0021426A">
        <w:t>го</w:t>
      </w:r>
      <w:r w:rsidRPr="0021426A">
        <w:t xml:space="preserve"> поручению) и уничтожить персональные данные или обеспечить их уничтожение (если обработка персональных данных осуществляется другим лицом, действующим по е</w:t>
      </w:r>
      <w:r w:rsidR="00FD5278" w:rsidRPr="0021426A">
        <w:t>го</w:t>
      </w:r>
      <w:r w:rsidRPr="0021426A">
        <w:t xml:space="preserve"> поручению) в срок, не превышающий тридцати дней с даты достижения цели обработки персональных данных, если ин</w:t>
      </w:r>
      <w:r w:rsidR="005050C1" w:rsidRPr="0021426A">
        <w:t xml:space="preserve">ое не предусмотрено договором, </w:t>
      </w:r>
      <w:r w:rsidRPr="0021426A">
        <w:t xml:space="preserve">стороной которого, выгодоприобретателем или поручителем по которому является субъект персональных данных, либо если </w:t>
      </w:r>
      <w:r w:rsidR="005050C1" w:rsidRPr="0021426A">
        <w:t>Агент</w:t>
      </w:r>
      <w:r w:rsidR="00610A33" w:rsidRPr="0021426A">
        <w:t>ство</w:t>
      </w:r>
      <w:r w:rsidR="00E53737" w:rsidRPr="0021426A">
        <w:t xml:space="preserve"> </w:t>
      </w:r>
      <w:r w:rsidRPr="0021426A">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r w:rsidRPr="0021426A">
        <w:rPr>
          <w:rStyle w:val="aff3"/>
        </w:rPr>
        <w:footnoteReference w:id="212"/>
      </w:r>
      <w:r w:rsidRPr="0021426A">
        <w:t>.</w:t>
      </w:r>
    </w:p>
    <w:p w:rsidR="00B06035" w:rsidRPr="0021426A" w:rsidRDefault="00B06035" w:rsidP="006D6874">
      <w:pPr>
        <w:pStyle w:val="33"/>
        <w:spacing w:line="360" w:lineRule="auto"/>
      </w:pPr>
      <w:r w:rsidRPr="0021426A">
        <w:t xml:space="preserve"> В случае отзыва субъектом персональных данных согласия на обработку его персональных данных</w:t>
      </w:r>
      <w:r w:rsidRPr="0021426A">
        <w:rPr>
          <w:rStyle w:val="aff3"/>
        </w:rPr>
        <w:footnoteReference w:id="213"/>
      </w:r>
      <w:r w:rsidRPr="0021426A">
        <w:rPr>
          <w:vertAlign w:val="superscript"/>
        </w:rPr>
        <w:t xml:space="preserve"> </w:t>
      </w:r>
      <w:r w:rsidR="005050C1" w:rsidRPr="0021426A">
        <w:t>Агент</w:t>
      </w:r>
      <w:r w:rsidR="00610A33" w:rsidRPr="0021426A">
        <w:t>ство</w:t>
      </w:r>
      <w:r w:rsidR="007E5025" w:rsidRPr="0021426A">
        <w:t xml:space="preserve"> </w:t>
      </w:r>
      <w:r w:rsidRPr="0021426A">
        <w:t>обязан</w:t>
      </w:r>
      <w:r w:rsidR="00822750" w:rsidRPr="0021426A">
        <w:t>о</w:t>
      </w:r>
      <w:r w:rsidRPr="0021426A">
        <w:t xml:space="preserve"> прекратить их обработку или обеспечить прекращение такой обработки (если обработка персональных </w:t>
      </w:r>
      <w:r w:rsidRPr="0021426A">
        <w:lastRenderedPageBreak/>
        <w:t xml:space="preserve">данных осуществляется другим лицом, действующим по поручению </w:t>
      </w:r>
      <w:r w:rsidR="005050C1" w:rsidRPr="0021426A">
        <w:t>Агент</w:t>
      </w:r>
      <w:r w:rsidR="00610A33" w:rsidRPr="0021426A">
        <w:t>ства</w:t>
      </w:r>
      <w:r w:rsidRPr="0021426A">
        <w:t xml:space="preserve">)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5050C1" w:rsidRPr="0021426A">
        <w:t>Агент</w:t>
      </w:r>
      <w:r w:rsidR="00610A33" w:rsidRPr="0021426A">
        <w:t>ства</w:t>
      </w:r>
      <w:r w:rsidRPr="0021426A">
        <w:t>)</w:t>
      </w:r>
      <w:r w:rsidR="00CC3D14" w:rsidRPr="0021426A">
        <w:t xml:space="preserve"> </w:t>
      </w:r>
      <w:r w:rsidRPr="0021426A">
        <w:t xml:space="preserve">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либо если </w:t>
      </w:r>
      <w:r w:rsidR="005050C1" w:rsidRPr="0021426A">
        <w:t>Агент</w:t>
      </w:r>
      <w:r w:rsidR="00610A33" w:rsidRPr="0021426A">
        <w:t xml:space="preserve">ство </w:t>
      </w:r>
      <w:r w:rsidRPr="0021426A">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r w:rsidRPr="0021426A">
        <w:rPr>
          <w:rStyle w:val="aff3"/>
        </w:rPr>
        <w:footnoteReference w:id="214"/>
      </w:r>
      <w:r w:rsidRPr="0021426A">
        <w:t>.</w:t>
      </w:r>
    </w:p>
    <w:p w:rsidR="00B06035" w:rsidRPr="0021426A" w:rsidRDefault="00B06035" w:rsidP="006D6874">
      <w:pPr>
        <w:pStyle w:val="33"/>
        <w:spacing w:line="360" w:lineRule="auto"/>
      </w:pPr>
      <w:r w:rsidRPr="0021426A">
        <w:t xml:space="preserve"> В случае отсутствия возможности уничтожения персональных данных в течение срока, указанного в п.</w:t>
      </w:r>
      <w:r w:rsidR="005050C1" w:rsidRPr="0021426A">
        <w:t xml:space="preserve"> </w:t>
      </w:r>
      <w:r w:rsidR="00EE1527" w:rsidRPr="0021426A">
        <w:t>7</w:t>
      </w:r>
      <w:r w:rsidR="00786526" w:rsidRPr="0021426A">
        <w:t>.3</w:t>
      </w:r>
      <w:r w:rsidRPr="0021426A">
        <w:t>.12</w:t>
      </w:r>
      <w:r w:rsidR="005050C1" w:rsidRPr="0021426A">
        <w:t xml:space="preserve"> </w:t>
      </w:r>
      <w:r w:rsidRPr="0021426A">
        <w:t>- п.</w:t>
      </w:r>
      <w:r w:rsidR="005050C1" w:rsidRPr="0021426A">
        <w:t xml:space="preserve"> </w:t>
      </w:r>
      <w:r w:rsidR="00EE1527" w:rsidRPr="0021426A">
        <w:t>7</w:t>
      </w:r>
      <w:r w:rsidR="00786526" w:rsidRPr="0021426A">
        <w:t>.3</w:t>
      </w:r>
      <w:r w:rsidRPr="0021426A">
        <w:t xml:space="preserve">.14 </w:t>
      </w:r>
      <w:r w:rsidR="0049383D" w:rsidRPr="0021426A">
        <w:t>настоящей Политики</w:t>
      </w:r>
      <w:r w:rsidRPr="0021426A">
        <w:t xml:space="preserve">, </w:t>
      </w:r>
      <w:r w:rsidR="005050C1" w:rsidRPr="0021426A">
        <w:t>Агент</w:t>
      </w:r>
      <w:r w:rsidR="00610A33" w:rsidRPr="0021426A">
        <w:t>ство</w:t>
      </w:r>
      <w:r w:rsidR="009374EF" w:rsidRPr="0021426A">
        <w:t xml:space="preserve"> </w:t>
      </w:r>
      <w:r w:rsidRPr="0021426A">
        <w:t xml:space="preserve">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w:t>
      </w:r>
      <w:r w:rsidR="005050C1" w:rsidRPr="0021426A">
        <w:t>Агент</w:t>
      </w:r>
      <w:r w:rsidR="00610A33" w:rsidRPr="0021426A">
        <w:t>ства</w:t>
      </w:r>
      <w:r w:rsidRPr="0021426A">
        <w:t>) и обеспечивает уничтожение персональных данных в срок не более чем шесть месяцев, если иной срок не установлен федеральными законами</w:t>
      </w:r>
      <w:r w:rsidRPr="0021426A">
        <w:rPr>
          <w:rStyle w:val="aff3"/>
        </w:rPr>
        <w:footnoteReference w:id="215"/>
      </w:r>
      <w:r w:rsidRPr="0021426A">
        <w:t>.</w:t>
      </w:r>
    </w:p>
    <w:p w:rsidR="00B06035" w:rsidRPr="0021426A" w:rsidRDefault="005050C1" w:rsidP="006D6874">
      <w:pPr>
        <w:pStyle w:val="33"/>
        <w:spacing w:line="360" w:lineRule="auto"/>
      </w:pPr>
      <w:r w:rsidRPr="0021426A">
        <w:t>Агент</w:t>
      </w:r>
      <w:r w:rsidR="00610A33" w:rsidRPr="0021426A">
        <w:t xml:space="preserve">ство </w:t>
      </w:r>
      <w:r w:rsidR="00B06035" w:rsidRPr="0021426A">
        <w:t>обязан</w:t>
      </w:r>
      <w:r w:rsidR="00822750" w:rsidRPr="0021426A">
        <w:t>о</w:t>
      </w:r>
      <w:r w:rsidR="00B06035" w:rsidRPr="0021426A">
        <w:t xml:space="preserve"> не принимать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следующих случаев:</w:t>
      </w:r>
    </w:p>
    <w:p w:rsidR="00B06035" w:rsidRPr="0021426A" w:rsidRDefault="00B06035" w:rsidP="006D6874">
      <w:pPr>
        <w:pStyle w:val="21"/>
        <w:spacing w:line="360" w:lineRule="auto"/>
        <w:rPr>
          <w:rStyle w:val="grame"/>
        </w:rPr>
      </w:pPr>
      <w:r w:rsidRPr="0021426A">
        <w:rPr>
          <w:rStyle w:val="grame"/>
        </w:rPr>
        <w:t>при наличии согласия в письменной форме субъекта персональных данных</w:t>
      </w:r>
      <w:r w:rsidR="001B25CA" w:rsidRPr="0021426A">
        <w:rPr>
          <w:rStyle w:val="grame"/>
        </w:rPr>
        <w:t>;</w:t>
      </w:r>
      <w:r w:rsidRPr="0021426A">
        <w:rPr>
          <w:rStyle w:val="grame"/>
        </w:rPr>
        <w:t xml:space="preserve"> </w:t>
      </w:r>
    </w:p>
    <w:p w:rsidR="00B06035" w:rsidRPr="0021426A" w:rsidRDefault="00B06035" w:rsidP="006D6874">
      <w:pPr>
        <w:pStyle w:val="21"/>
        <w:spacing w:line="360" w:lineRule="auto"/>
        <w:rPr>
          <w:rStyle w:val="grame"/>
        </w:rPr>
      </w:pPr>
      <w:r w:rsidRPr="0021426A">
        <w:rPr>
          <w:rStyle w:val="grame"/>
        </w:rPr>
        <w:lastRenderedPageBreak/>
        <w:t>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r w:rsidRPr="0021426A">
        <w:rPr>
          <w:rStyle w:val="aff3"/>
        </w:rPr>
        <w:footnoteReference w:id="216"/>
      </w:r>
      <w:r w:rsidRPr="0021426A">
        <w:rPr>
          <w:rStyle w:val="grame"/>
        </w:rPr>
        <w:t>.</w:t>
      </w:r>
    </w:p>
    <w:p w:rsidR="00B06035" w:rsidRPr="0021426A" w:rsidRDefault="005050C1" w:rsidP="006D6874">
      <w:pPr>
        <w:pStyle w:val="33"/>
        <w:spacing w:line="360" w:lineRule="auto"/>
      </w:pPr>
      <w:r w:rsidRPr="0021426A">
        <w:t>Агент</w:t>
      </w:r>
      <w:r w:rsidR="00610A33" w:rsidRPr="0021426A">
        <w:t xml:space="preserve">ство </w:t>
      </w:r>
      <w:r w:rsidR="00B06035" w:rsidRPr="0021426A">
        <w:t>обязан</w:t>
      </w:r>
      <w:r w:rsidR="00822750" w:rsidRPr="0021426A">
        <w:t>о</w:t>
      </w:r>
      <w:r w:rsidR="00B06035" w:rsidRPr="0021426A">
        <w:t xml:space="preserve">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r w:rsidR="00B06035" w:rsidRPr="0021426A">
        <w:rPr>
          <w:rStyle w:val="aff3"/>
        </w:rPr>
        <w:footnoteReference w:id="217"/>
      </w:r>
      <w:r w:rsidR="00B06035" w:rsidRPr="0021426A">
        <w:t>.</w:t>
      </w:r>
    </w:p>
    <w:p w:rsidR="00B06035" w:rsidRPr="0021426A" w:rsidRDefault="005050C1" w:rsidP="006D6874">
      <w:pPr>
        <w:pStyle w:val="33"/>
        <w:spacing w:line="360" w:lineRule="auto"/>
      </w:pPr>
      <w:r w:rsidRPr="0021426A">
        <w:t>Агентс</w:t>
      </w:r>
      <w:r w:rsidR="00714866" w:rsidRPr="0021426A">
        <w:t>тво</w:t>
      </w:r>
      <w:r w:rsidR="0007242E" w:rsidRPr="0021426A">
        <w:t xml:space="preserve"> </w:t>
      </w:r>
      <w:r w:rsidR="00B06035" w:rsidRPr="0021426A">
        <w:t>обязан</w:t>
      </w:r>
      <w:r w:rsidR="00822750" w:rsidRPr="0021426A">
        <w:t>о</w:t>
      </w:r>
      <w:r w:rsidR="00B06035" w:rsidRPr="0021426A">
        <w:t xml:space="preserve"> рассмотреть возражение, указанное в п.</w:t>
      </w:r>
      <w:r w:rsidRPr="0021426A">
        <w:t xml:space="preserve"> </w:t>
      </w:r>
      <w:r w:rsidR="002A6E85" w:rsidRPr="0021426A">
        <w:t>7</w:t>
      </w:r>
      <w:r w:rsidR="00143475" w:rsidRPr="0021426A">
        <w:t>.3</w:t>
      </w:r>
      <w:r w:rsidR="00B06035" w:rsidRPr="0021426A">
        <w:t xml:space="preserve">.17 </w:t>
      </w:r>
      <w:r w:rsidR="0049383D" w:rsidRPr="0021426A">
        <w:t>настоящей Политики</w:t>
      </w:r>
      <w:r w:rsidR="00B06035" w:rsidRPr="0021426A">
        <w:t>, в течение тридцати дней со дня его получения и уведомить субъекта персональных данных о результатах рассмотрения такого возражения</w:t>
      </w:r>
      <w:r w:rsidR="00B06035" w:rsidRPr="0021426A">
        <w:rPr>
          <w:rStyle w:val="aff3"/>
        </w:rPr>
        <w:footnoteReference w:id="218"/>
      </w:r>
      <w:r w:rsidR="00B06035" w:rsidRPr="0021426A">
        <w:t>.</w:t>
      </w:r>
    </w:p>
    <w:p w:rsidR="00C31B59" w:rsidRPr="0021426A" w:rsidRDefault="00C31B59" w:rsidP="006D6874">
      <w:pPr>
        <w:pStyle w:val="33"/>
        <w:numPr>
          <w:ilvl w:val="0"/>
          <w:numId w:val="0"/>
        </w:numPr>
        <w:spacing w:line="360" w:lineRule="auto"/>
        <w:ind w:left="1224"/>
      </w:pPr>
    </w:p>
    <w:p w:rsidR="00AB1ED6" w:rsidRPr="0021426A" w:rsidRDefault="00AB1ED6" w:rsidP="006D6874">
      <w:pPr>
        <w:pStyle w:val="33"/>
        <w:numPr>
          <w:ilvl w:val="0"/>
          <w:numId w:val="0"/>
        </w:numPr>
        <w:spacing w:line="360" w:lineRule="auto"/>
        <w:ind w:left="1224"/>
      </w:pPr>
    </w:p>
    <w:p w:rsidR="00B06035" w:rsidRPr="0021426A" w:rsidRDefault="001D3CB0" w:rsidP="006D6874">
      <w:pPr>
        <w:pStyle w:val="10"/>
        <w:spacing w:line="360" w:lineRule="auto"/>
      </w:pPr>
      <w:bookmarkStart w:id="31" w:name="_Toc311477561"/>
      <w:r w:rsidRPr="0021426A">
        <w:t>VII</w:t>
      </w:r>
      <w:r w:rsidR="00BF540D" w:rsidRPr="0021426A">
        <w:rPr>
          <w:lang w:val="en-US"/>
        </w:rPr>
        <w:t>I</w:t>
      </w:r>
      <w:r w:rsidRPr="0021426A">
        <w:t xml:space="preserve">. </w:t>
      </w:r>
      <w:r w:rsidR="00B06035" w:rsidRPr="0021426A">
        <w:t>Требования к персоналу</w:t>
      </w:r>
      <w:bookmarkEnd w:id="27"/>
      <w:bookmarkEnd w:id="31"/>
    </w:p>
    <w:p w:rsidR="00C31B59" w:rsidRPr="0021426A" w:rsidRDefault="00C31B59" w:rsidP="006D6874">
      <w:pPr>
        <w:pStyle w:val="10"/>
        <w:numPr>
          <w:ilvl w:val="0"/>
          <w:numId w:val="0"/>
        </w:numPr>
        <w:spacing w:line="360" w:lineRule="auto"/>
        <w:ind w:left="360"/>
      </w:pPr>
    </w:p>
    <w:p w:rsidR="00B06035" w:rsidRPr="0021426A" w:rsidRDefault="00B06035" w:rsidP="006D6874">
      <w:pPr>
        <w:pStyle w:val="2e"/>
        <w:spacing w:line="360" w:lineRule="auto"/>
      </w:pPr>
      <w:r w:rsidRPr="0021426A">
        <w:t xml:space="preserve"> Категории персонала </w:t>
      </w:r>
      <w:r w:rsidR="00A5120D" w:rsidRPr="0021426A">
        <w:t>Агентс</w:t>
      </w:r>
      <w:r w:rsidR="00572490" w:rsidRPr="0021426A">
        <w:t>т</w:t>
      </w:r>
      <w:r w:rsidR="00A5120D" w:rsidRPr="0021426A">
        <w:t>ва</w:t>
      </w:r>
      <w:r w:rsidR="00835EC7" w:rsidRPr="0021426A">
        <w:t>:</w:t>
      </w:r>
    </w:p>
    <w:p w:rsidR="007E0119" w:rsidRPr="0021426A" w:rsidRDefault="0080312F" w:rsidP="006D6874">
      <w:pPr>
        <w:pStyle w:val="21"/>
        <w:spacing w:line="360" w:lineRule="auto"/>
      </w:pPr>
      <w:bookmarkStart w:id="32" w:name="_Toc293510867"/>
      <w:r>
        <w:t>специалисты</w:t>
      </w:r>
      <w:r w:rsidR="008004AF" w:rsidRPr="0021426A">
        <w:t xml:space="preserve">, имеющие доступ к ПДн </w:t>
      </w:r>
      <w:r w:rsidR="00E1006B">
        <w:t>специалист</w:t>
      </w:r>
      <w:r w:rsidR="000D28EE" w:rsidRPr="0021426A">
        <w:t>ов</w:t>
      </w:r>
      <w:r w:rsidR="00CC68A7" w:rsidRPr="0021426A">
        <w:t xml:space="preserve"> </w:t>
      </w:r>
      <w:r w:rsidR="00A5120D" w:rsidRPr="0021426A">
        <w:t>Агент</w:t>
      </w:r>
      <w:r w:rsidR="00A47C6D" w:rsidRPr="0021426A">
        <w:t>ства</w:t>
      </w:r>
      <w:r w:rsidR="00FD51E0">
        <w:t xml:space="preserve"> и директоров областных казенных учреждений – центров занятости населения Сахалинской области (подведомственные учреждения)</w:t>
      </w:r>
      <w:r w:rsidR="007E0119" w:rsidRPr="0021426A">
        <w:t>;</w:t>
      </w:r>
    </w:p>
    <w:p w:rsidR="002E11E5" w:rsidRPr="0021426A" w:rsidRDefault="0080312F" w:rsidP="006D6874">
      <w:pPr>
        <w:pStyle w:val="21"/>
        <w:spacing w:line="360" w:lineRule="auto"/>
      </w:pPr>
      <w:r>
        <w:t>специалисты</w:t>
      </w:r>
      <w:r w:rsidR="002E11E5" w:rsidRPr="0021426A">
        <w:t xml:space="preserve">, имеющие доступ к ПДн </w:t>
      </w:r>
      <w:r w:rsidR="00A5120D" w:rsidRPr="0021426A">
        <w:t xml:space="preserve">лиц, внесенных в кадровый резерв </w:t>
      </w:r>
      <w:r w:rsidR="00820FF5" w:rsidRPr="0021426A">
        <w:t>государственной гражданской служб</w:t>
      </w:r>
      <w:r w:rsidR="00A5120D" w:rsidRPr="0021426A">
        <w:t>ы</w:t>
      </w:r>
      <w:r w:rsidR="00820FF5" w:rsidRPr="0021426A">
        <w:t xml:space="preserve"> </w:t>
      </w:r>
      <w:r w:rsidR="00A5120D" w:rsidRPr="0021426A">
        <w:t>Агент</w:t>
      </w:r>
      <w:r w:rsidR="00A47C6D" w:rsidRPr="0021426A">
        <w:t>ства</w:t>
      </w:r>
      <w:r w:rsidR="002E11E5" w:rsidRPr="0021426A">
        <w:t>;</w:t>
      </w:r>
    </w:p>
    <w:p w:rsidR="002E11E5" w:rsidRPr="0021426A" w:rsidRDefault="0080312F" w:rsidP="006D6874">
      <w:pPr>
        <w:pStyle w:val="21"/>
        <w:spacing w:line="360" w:lineRule="auto"/>
      </w:pPr>
      <w:r>
        <w:t>специалисты</w:t>
      </w:r>
      <w:r w:rsidR="002E11E5" w:rsidRPr="0021426A">
        <w:t xml:space="preserve">, имеющие доступ к ПДн </w:t>
      </w:r>
      <w:r w:rsidR="00820FF5" w:rsidRPr="0021426A">
        <w:t>претендентов на замещение вакантной должности гражданской службы, не допущенных к участию в конкурсе, и кандидатов, участвовавших в конкурсе</w:t>
      </w:r>
      <w:r w:rsidR="002E11E5" w:rsidRPr="0021426A">
        <w:t>;</w:t>
      </w:r>
    </w:p>
    <w:p w:rsidR="00CA211C" w:rsidRPr="0021426A" w:rsidRDefault="0080312F" w:rsidP="006D6874">
      <w:pPr>
        <w:pStyle w:val="21"/>
        <w:spacing w:line="360" w:lineRule="auto"/>
      </w:pPr>
      <w:r>
        <w:lastRenderedPageBreak/>
        <w:t>специалисты</w:t>
      </w:r>
      <w:r w:rsidR="00CA211C" w:rsidRPr="0021426A">
        <w:t xml:space="preserve">, имеющие доступ к ПДн </w:t>
      </w:r>
      <w:r w:rsidR="00820FF5" w:rsidRPr="0021426A">
        <w:t xml:space="preserve">получателей </w:t>
      </w:r>
      <w:r w:rsidR="00A5120D" w:rsidRPr="0021426A">
        <w:t>государственных</w:t>
      </w:r>
      <w:r w:rsidR="00820FF5" w:rsidRPr="0021426A">
        <w:t xml:space="preserve"> услуг</w:t>
      </w:r>
      <w:r w:rsidR="00FD51E0">
        <w:t>, должностных лиц (работников) юридических лиц, физических лиц, в отношении которых Агентством осуществляются функции</w:t>
      </w:r>
      <w:r w:rsidR="00CA211C" w:rsidRPr="0021426A">
        <w:t>;</w:t>
      </w:r>
    </w:p>
    <w:p w:rsidR="002E11E5" w:rsidRPr="0021426A" w:rsidRDefault="0080312F" w:rsidP="006D6874">
      <w:pPr>
        <w:pStyle w:val="21"/>
        <w:spacing w:line="360" w:lineRule="auto"/>
      </w:pPr>
      <w:r>
        <w:t>специалисты</w:t>
      </w:r>
      <w:r w:rsidR="002E11E5" w:rsidRPr="0021426A">
        <w:t xml:space="preserve">, имеющие доступ к ПДн </w:t>
      </w:r>
      <w:r w:rsidR="00A5120D" w:rsidRPr="0021426A">
        <w:t>лиц, обратившихся в Агент</w:t>
      </w:r>
      <w:r w:rsidR="00A47C6D" w:rsidRPr="0021426A">
        <w:t>ство</w:t>
      </w:r>
      <w:r w:rsidR="002E11E5" w:rsidRPr="0021426A">
        <w:t>;</w:t>
      </w:r>
    </w:p>
    <w:p w:rsidR="002E11E5" w:rsidRPr="0021426A" w:rsidRDefault="0080312F" w:rsidP="006D6874">
      <w:pPr>
        <w:pStyle w:val="21"/>
        <w:spacing w:line="360" w:lineRule="auto"/>
      </w:pPr>
      <w:r>
        <w:t>специалисты</w:t>
      </w:r>
      <w:r w:rsidR="002E11E5" w:rsidRPr="0021426A">
        <w:t>, имеющие доступ к ПДн</w:t>
      </w:r>
      <w:r w:rsidR="002E11E5" w:rsidRPr="0021426A">
        <w:tab/>
        <w:t xml:space="preserve">руководителей юридических лиц, индивидуальных предпринимателей, а также физических лиц, с которыми </w:t>
      </w:r>
      <w:r w:rsidR="00A5120D" w:rsidRPr="0021426A">
        <w:t>Агент</w:t>
      </w:r>
      <w:r w:rsidR="00A47C6D" w:rsidRPr="0021426A">
        <w:t xml:space="preserve">твом </w:t>
      </w:r>
      <w:r w:rsidR="0021426A">
        <w:t>заключены государственные</w:t>
      </w:r>
      <w:r w:rsidR="002E11E5" w:rsidRPr="0021426A">
        <w:t xml:space="preserve"> контракты (гражданско- правовые договоры);</w:t>
      </w:r>
    </w:p>
    <w:p w:rsidR="008004AF" w:rsidRPr="0021426A" w:rsidRDefault="0080312F" w:rsidP="006D6874">
      <w:pPr>
        <w:pStyle w:val="21"/>
        <w:spacing w:line="360" w:lineRule="auto"/>
      </w:pPr>
      <w:r>
        <w:t>специалисты</w:t>
      </w:r>
      <w:r w:rsidR="008004AF" w:rsidRPr="0021426A">
        <w:t>, не имеющи</w:t>
      </w:r>
      <w:r w:rsidR="004D0630" w:rsidRPr="0021426A">
        <w:t>е</w:t>
      </w:r>
      <w:r w:rsidR="008004AF" w:rsidRPr="0021426A">
        <w:t xml:space="preserve"> доступ к ПДн. </w:t>
      </w:r>
    </w:p>
    <w:p w:rsidR="007E0119" w:rsidRPr="0021426A" w:rsidRDefault="007E0119" w:rsidP="006D6874">
      <w:pPr>
        <w:pStyle w:val="72"/>
        <w:numPr>
          <w:ilvl w:val="0"/>
          <w:numId w:val="0"/>
        </w:numPr>
        <w:spacing w:line="360" w:lineRule="auto"/>
        <w:ind w:left="2127"/>
      </w:pPr>
    </w:p>
    <w:p w:rsidR="007717C5" w:rsidRPr="0021426A" w:rsidRDefault="007717C5" w:rsidP="006D6874">
      <w:pPr>
        <w:pStyle w:val="3"/>
        <w:numPr>
          <w:ilvl w:val="0"/>
          <w:numId w:val="0"/>
        </w:numPr>
        <w:spacing w:line="360" w:lineRule="auto"/>
        <w:rPr>
          <w:b/>
        </w:rPr>
      </w:pPr>
    </w:p>
    <w:p w:rsidR="00AD16AF" w:rsidRPr="0021426A" w:rsidRDefault="00A47C6D" w:rsidP="006D6874">
      <w:pPr>
        <w:pStyle w:val="2e"/>
        <w:spacing w:line="360" w:lineRule="auto"/>
      </w:pPr>
      <w:r w:rsidRPr="0021426A">
        <w:t xml:space="preserve"> </w:t>
      </w:r>
      <w:r w:rsidR="00AD16AF" w:rsidRPr="0021426A">
        <w:t xml:space="preserve">Перечень должностей </w:t>
      </w:r>
      <w:r w:rsidR="00E1006B">
        <w:t>специалист</w:t>
      </w:r>
      <w:r w:rsidR="000D28EE" w:rsidRPr="0021426A">
        <w:t>ов</w:t>
      </w:r>
      <w:r w:rsidR="00457FBF" w:rsidRPr="0021426A">
        <w:t xml:space="preserve"> </w:t>
      </w:r>
      <w:r w:rsidR="00A5120D" w:rsidRPr="0021426A">
        <w:t>Агент</w:t>
      </w:r>
      <w:r w:rsidRPr="0021426A">
        <w:t>ства</w:t>
      </w:r>
      <w:r w:rsidR="00AD16AF" w:rsidRPr="0021426A">
        <w:t>, замещение которых предусматривает осуществление обработки персональных данных либо осуществление доступа к персональным данным</w:t>
      </w:r>
      <w:r w:rsidR="00AD16AF" w:rsidRPr="0021426A">
        <w:rPr>
          <w:rStyle w:val="aff3"/>
          <w:b w:val="0"/>
        </w:rPr>
        <w:footnoteReference w:id="219"/>
      </w:r>
      <w:r w:rsidR="00AD16AF" w:rsidRPr="0021426A">
        <w:t>.</w:t>
      </w:r>
    </w:p>
    <w:p w:rsidR="00D0093B" w:rsidRPr="0021426A" w:rsidRDefault="00D0093B" w:rsidP="006D6874">
      <w:pPr>
        <w:pStyle w:val="22"/>
        <w:numPr>
          <w:ilvl w:val="0"/>
          <w:numId w:val="0"/>
        </w:numPr>
        <w:spacing w:line="360" w:lineRule="auto"/>
        <w:ind w:left="792"/>
      </w:pPr>
    </w:p>
    <w:p w:rsidR="001570BD" w:rsidRPr="0021426A" w:rsidRDefault="001570BD" w:rsidP="006D6874">
      <w:pPr>
        <w:pStyle w:val="33"/>
        <w:spacing w:line="360" w:lineRule="auto"/>
      </w:pPr>
      <w:r w:rsidRPr="0021426A">
        <w:t>В связи с тем, что персональные данные являются одним из видов конфиденциальной информации</w:t>
      </w:r>
      <w:r w:rsidRPr="0021426A">
        <w:rPr>
          <w:rStyle w:val="aff3"/>
        </w:rPr>
        <w:footnoteReference w:id="220"/>
      </w:r>
      <w:r w:rsidR="00E62D41" w:rsidRPr="0021426A">
        <w:t xml:space="preserve">, охраняемой законом, то </w:t>
      </w:r>
      <w:r w:rsidR="00CC68A7" w:rsidRPr="0021426A">
        <w:t xml:space="preserve">в </w:t>
      </w:r>
      <w:r w:rsidR="00A5120D" w:rsidRPr="0021426A">
        <w:t>Агент</w:t>
      </w:r>
      <w:r w:rsidR="00A47C6D" w:rsidRPr="0021426A">
        <w:t>стве</w:t>
      </w:r>
      <w:r w:rsidR="00F976B2" w:rsidRPr="0021426A">
        <w:t xml:space="preserve"> </w:t>
      </w:r>
      <w:r w:rsidR="00E62D41" w:rsidRPr="0021426A">
        <w:t xml:space="preserve">доступ к персональным данным осуществляется в соответствии </w:t>
      </w:r>
      <w:r w:rsidR="00A5120D" w:rsidRPr="0021426A">
        <w:t xml:space="preserve">с установленной разрешительной </w:t>
      </w:r>
      <w:r w:rsidR="00E62D41" w:rsidRPr="0021426A">
        <w:t>системой доступа к конфиденциальной информации</w:t>
      </w:r>
      <w:r w:rsidR="00E62D41" w:rsidRPr="0021426A">
        <w:rPr>
          <w:rStyle w:val="aff3"/>
        </w:rPr>
        <w:footnoteReference w:id="221"/>
      </w:r>
      <w:r w:rsidR="00E62D41" w:rsidRPr="0021426A">
        <w:t>.</w:t>
      </w:r>
    </w:p>
    <w:p w:rsidR="001542A5" w:rsidRPr="0021426A" w:rsidRDefault="00511788" w:rsidP="006D6874">
      <w:pPr>
        <w:pStyle w:val="33"/>
        <w:spacing w:line="360" w:lineRule="auto"/>
      </w:pPr>
      <w:r w:rsidRPr="0021426A">
        <w:lastRenderedPageBreak/>
        <w:t>В соответствии с</w:t>
      </w:r>
      <w:r w:rsidR="00AC0C35" w:rsidRPr="0021426A">
        <w:t xml:space="preserve"> разрешительной систе</w:t>
      </w:r>
      <w:r w:rsidR="00C022D5" w:rsidRPr="0021426A">
        <w:t xml:space="preserve">мой доступа к конфиденциальной </w:t>
      </w:r>
      <w:r w:rsidR="00AC0C35" w:rsidRPr="0021426A">
        <w:t>информации в</w:t>
      </w:r>
      <w:r w:rsidR="00AD16AF" w:rsidRPr="0021426A">
        <w:t xml:space="preserve"> начале каждого года или по мере необходимости приказами </w:t>
      </w:r>
      <w:r w:rsidR="00C022D5" w:rsidRPr="0021426A">
        <w:t>Агент</w:t>
      </w:r>
      <w:r w:rsidR="00192520" w:rsidRPr="0021426A">
        <w:t>ства</w:t>
      </w:r>
      <w:r w:rsidR="00AD16AF" w:rsidRPr="0021426A">
        <w:rPr>
          <w:rStyle w:val="aff3"/>
        </w:rPr>
        <w:footnoteReference w:id="222"/>
      </w:r>
      <w:r w:rsidR="00AD16AF" w:rsidRPr="0021426A">
        <w:t xml:space="preserve"> устанавливается Перечень </w:t>
      </w:r>
      <w:r w:rsidR="00AC0C35" w:rsidRPr="0021426A">
        <w:t xml:space="preserve">должностей </w:t>
      </w:r>
      <w:r w:rsidR="00E1006B">
        <w:t>специалист</w:t>
      </w:r>
      <w:r w:rsidR="000D28EE" w:rsidRPr="0021426A">
        <w:t>ов</w:t>
      </w:r>
      <w:r w:rsidR="00AD16AF" w:rsidRPr="0021426A">
        <w:t>, замещение которых предусматривает</w:t>
      </w:r>
      <w:r w:rsidR="00AC0C35" w:rsidRPr="0021426A">
        <w:t xml:space="preserve"> их</w:t>
      </w:r>
      <w:r w:rsidR="00AD16AF" w:rsidRPr="0021426A">
        <w:t xml:space="preserve"> допуск </w:t>
      </w:r>
      <w:r w:rsidR="00AC0C35" w:rsidRPr="0021426A">
        <w:t xml:space="preserve">к конфиденциальной информации </w:t>
      </w:r>
      <w:r w:rsidR="00C022D5" w:rsidRPr="0021426A">
        <w:t>Агент</w:t>
      </w:r>
      <w:r w:rsidR="00192520" w:rsidRPr="0021426A">
        <w:t>ства</w:t>
      </w:r>
      <w:r w:rsidR="00AD16AF" w:rsidRPr="0021426A">
        <w:rPr>
          <w:rStyle w:val="aff3"/>
        </w:rPr>
        <w:footnoteReference w:id="223"/>
      </w:r>
      <w:r w:rsidR="00AD16AF" w:rsidRPr="0021426A">
        <w:t>.</w:t>
      </w:r>
      <w:r w:rsidR="00AC0C35" w:rsidRPr="0021426A">
        <w:t xml:space="preserve"> </w:t>
      </w:r>
    </w:p>
    <w:p w:rsidR="00AD16AF" w:rsidRPr="0021426A" w:rsidRDefault="00AD16AF" w:rsidP="006D6874">
      <w:pPr>
        <w:pStyle w:val="33"/>
        <w:spacing w:line="360" w:lineRule="auto"/>
      </w:pPr>
      <w:r w:rsidRPr="0021426A">
        <w:t xml:space="preserve">Доступ конкретных должностных лиц </w:t>
      </w:r>
      <w:r w:rsidR="00C022D5" w:rsidRPr="0021426A">
        <w:t>Агент</w:t>
      </w:r>
      <w:r w:rsidR="00192520" w:rsidRPr="0021426A">
        <w:t>ства</w:t>
      </w:r>
      <w:r w:rsidR="00DA657E" w:rsidRPr="0021426A">
        <w:t xml:space="preserve"> </w:t>
      </w:r>
      <w:r w:rsidRPr="0021426A">
        <w:t xml:space="preserve">осуществляется в соответствии с </w:t>
      </w:r>
      <w:r w:rsidR="00C022D5" w:rsidRPr="0021426A">
        <w:t>требованиями законодательством Российской Федерации в сфере персональных данных, в том числе настоящей Политики.</w:t>
      </w:r>
    </w:p>
    <w:bookmarkEnd w:id="28"/>
    <w:bookmarkEnd w:id="29"/>
    <w:bookmarkEnd w:id="32"/>
    <w:p w:rsidR="000925FC" w:rsidRPr="0021426A" w:rsidRDefault="000925FC" w:rsidP="006D6874">
      <w:pPr>
        <w:pStyle w:val="3"/>
        <w:numPr>
          <w:ilvl w:val="0"/>
          <w:numId w:val="0"/>
        </w:numPr>
        <w:spacing w:line="360" w:lineRule="auto"/>
        <w:ind w:left="1072"/>
      </w:pPr>
    </w:p>
    <w:p w:rsidR="00502043" w:rsidRPr="0021426A" w:rsidRDefault="00502043" w:rsidP="006D6874">
      <w:pPr>
        <w:pStyle w:val="2e"/>
        <w:spacing w:line="360" w:lineRule="auto"/>
      </w:pPr>
      <w:bookmarkStart w:id="33" w:name="_Toc293510868"/>
      <w:r w:rsidRPr="0021426A">
        <w:t>По</w:t>
      </w:r>
      <w:r w:rsidR="00C022D5" w:rsidRPr="0021426A">
        <w:t xml:space="preserve">рядок осуществления доступа к </w:t>
      </w:r>
      <w:r w:rsidRPr="0021426A">
        <w:t>ПДн</w:t>
      </w:r>
      <w:bookmarkEnd w:id="33"/>
    </w:p>
    <w:p w:rsidR="0017288E" w:rsidRPr="0021426A" w:rsidRDefault="0017288E" w:rsidP="006D6874">
      <w:pPr>
        <w:pStyle w:val="22"/>
        <w:numPr>
          <w:ilvl w:val="0"/>
          <w:numId w:val="0"/>
        </w:numPr>
        <w:spacing w:line="360" w:lineRule="auto"/>
        <w:ind w:left="792"/>
      </w:pPr>
    </w:p>
    <w:p w:rsidR="00502043" w:rsidRPr="0021426A" w:rsidRDefault="00502043" w:rsidP="006D6874">
      <w:pPr>
        <w:pStyle w:val="3c"/>
        <w:spacing w:line="360" w:lineRule="auto"/>
      </w:pPr>
      <w:bookmarkStart w:id="34" w:name="_Toc293510869"/>
      <w:r w:rsidRPr="0021426A">
        <w:t xml:space="preserve">Внутренний доступ (доступ внутри </w:t>
      </w:r>
      <w:r w:rsidR="00C022D5" w:rsidRPr="0021426A">
        <w:t>Агент</w:t>
      </w:r>
      <w:r w:rsidR="00FE1496" w:rsidRPr="0021426A">
        <w:t>ства</w:t>
      </w:r>
      <w:r w:rsidRPr="0021426A">
        <w:t>)</w:t>
      </w:r>
      <w:bookmarkEnd w:id="34"/>
    </w:p>
    <w:p w:rsidR="008E54DA" w:rsidRPr="0021426A" w:rsidRDefault="008E54DA" w:rsidP="006D6874">
      <w:pPr>
        <w:pStyle w:val="33"/>
        <w:numPr>
          <w:ilvl w:val="0"/>
          <w:numId w:val="0"/>
        </w:numPr>
        <w:spacing w:line="360" w:lineRule="auto"/>
        <w:ind w:left="1224"/>
      </w:pPr>
    </w:p>
    <w:p w:rsidR="00502043" w:rsidRPr="0021426A" w:rsidRDefault="00502043" w:rsidP="006D6874">
      <w:pPr>
        <w:pStyle w:val="40"/>
        <w:spacing w:line="360" w:lineRule="auto"/>
      </w:pPr>
      <w:r w:rsidRPr="0021426A">
        <w:t xml:space="preserve">Внутренний доступ к персональным данным имеют должностные лица </w:t>
      </w:r>
      <w:r w:rsidR="00C022D5" w:rsidRPr="0021426A">
        <w:t>Агент</w:t>
      </w:r>
      <w:r w:rsidR="004F1FCF" w:rsidRPr="0021426A">
        <w:t>ства</w:t>
      </w:r>
      <w:r w:rsidRPr="0021426A">
        <w:t>, допущенные к работе с ПДн как конкретной катего</w:t>
      </w:r>
      <w:r w:rsidR="00C022D5" w:rsidRPr="0021426A">
        <w:t>рии конфиденциальной информации в</w:t>
      </w:r>
      <w:r w:rsidR="0056029A" w:rsidRPr="0021426A">
        <w:t xml:space="preserve"> установленном </w:t>
      </w:r>
      <w:r w:rsidRPr="0021426A">
        <w:t>порядке</w:t>
      </w:r>
      <w:r w:rsidRPr="0021426A">
        <w:rPr>
          <w:rStyle w:val="aff3"/>
        </w:rPr>
        <w:footnoteReference w:id="224"/>
      </w:r>
      <w:r w:rsidRPr="0021426A">
        <w:t>.</w:t>
      </w:r>
    </w:p>
    <w:p w:rsidR="00356B21" w:rsidRPr="0021426A" w:rsidRDefault="00356B21" w:rsidP="006D6874">
      <w:pPr>
        <w:pStyle w:val="40"/>
        <w:numPr>
          <w:ilvl w:val="0"/>
          <w:numId w:val="0"/>
        </w:numPr>
        <w:spacing w:line="360" w:lineRule="auto"/>
        <w:ind w:left="1728"/>
      </w:pPr>
    </w:p>
    <w:p w:rsidR="007706A8" w:rsidRPr="0021426A" w:rsidRDefault="00502043" w:rsidP="006D6874">
      <w:pPr>
        <w:pStyle w:val="3c"/>
        <w:spacing w:line="360" w:lineRule="auto"/>
      </w:pPr>
      <w:bookmarkStart w:id="35" w:name="_Toc293510870"/>
      <w:r w:rsidRPr="0021426A">
        <w:t>Внешний доступ</w:t>
      </w:r>
      <w:bookmarkEnd w:id="35"/>
    </w:p>
    <w:p w:rsidR="00502043" w:rsidRPr="0021426A" w:rsidRDefault="00502043" w:rsidP="006D6874">
      <w:pPr>
        <w:pStyle w:val="33"/>
        <w:numPr>
          <w:ilvl w:val="0"/>
          <w:numId w:val="0"/>
        </w:numPr>
        <w:spacing w:line="360" w:lineRule="auto"/>
        <w:ind w:left="1224"/>
      </w:pPr>
      <w:r w:rsidRPr="0021426A">
        <w:lastRenderedPageBreak/>
        <w:t xml:space="preserve"> </w:t>
      </w:r>
    </w:p>
    <w:p w:rsidR="00502043" w:rsidRPr="0021426A" w:rsidRDefault="00C022D5" w:rsidP="006D6874">
      <w:pPr>
        <w:pStyle w:val="40"/>
        <w:spacing w:line="360" w:lineRule="auto"/>
      </w:pPr>
      <w:r w:rsidRPr="0021426A">
        <w:t>Контрольно-надзорные</w:t>
      </w:r>
      <w:r w:rsidR="00502043" w:rsidRPr="0021426A">
        <w:t xml:space="preserve"> органы имеют доступ к информации только в сфере своей компет</w:t>
      </w:r>
      <w:r w:rsidRPr="0021426A">
        <w:t>енции, на законных основаниях и</w:t>
      </w:r>
      <w:r w:rsidR="00502043" w:rsidRPr="0021426A">
        <w:t xml:space="preserve"> при наличии документов, на основании которых они проводят проверку.</w:t>
      </w:r>
    </w:p>
    <w:p w:rsidR="00502043" w:rsidRPr="0021426A" w:rsidRDefault="00502043" w:rsidP="006D6874">
      <w:pPr>
        <w:pStyle w:val="40"/>
        <w:spacing w:line="360" w:lineRule="auto"/>
      </w:pPr>
      <w:r w:rsidRPr="0021426A">
        <w:t xml:space="preserve">Организации, в которые </w:t>
      </w:r>
      <w:r w:rsidR="00E1006B">
        <w:t>специалист</w:t>
      </w:r>
      <w:r w:rsidRPr="0021426A">
        <w:t xml:space="preserve"> </w:t>
      </w:r>
      <w:r w:rsidR="00C022D5" w:rsidRPr="0021426A">
        <w:t>Агент</w:t>
      </w:r>
      <w:r w:rsidR="00974F25" w:rsidRPr="0021426A">
        <w:t>ства</w:t>
      </w:r>
      <w:r w:rsidR="00503095" w:rsidRPr="0021426A">
        <w:t xml:space="preserve"> </w:t>
      </w:r>
      <w:r w:rsidRPr="0021426A">
        <w:t xml:space="preserve">может осуществлять перечисления денежных средств (страховые компании, негосударственные пенсионные фонды, благотворительные организации, кредитные учреждения), могут получить доступ к персональным данным </w:t>
      </w:r>
      <w:r w:rsidR="00E1006B">
        <w:t>специалист</w:t>
      </w:r>
      <w:r w:rsidR="003B4A79" w:rsidRPr="0021426A">
        <w:t xml:space="preserve">а </w:t>
      </w:r>
      <w:r w:rsidR="00C022D5" w:rsidRPr="0021426A">
        <w:t>Агент</w:t>
      </w:r>
      <w:r w:rsidR="003B4A79" w:rsidRPr="0021426A">
        <w:t>ства</w:t>
      </w:r>
      <w:r w:rsidRPr="0021426A">
        <w:t xml:space="preserve"> только в случае его письменного разрешения. </w:t>
      </w:r>
    </w:p>
    <w:p w:rsidR="00502043" w:rsidRPr="0021426A" w:rsidRDefault="00502043" w:rsidP="006D6874">
      <w:pPr>
        <w:pStyle w:val="40"/>
        <w:spacing w:line="360" w:lineRule="auto"/>
      </w:pPr>
      <w:r w:rsidRPr="0021426A">
        <w:t xml:space="preserve">Сведения о </w:t>
      </w:r>
      <w:r w:rsidR="00E1006B">
        <w:t>специалист</w:t>
      </w:r>
      <w:r w:rsidR="003B4A79" w:rsidRPr="0021426A">
        <w:t>е</w:t>
      </w:r>
      <w:r w:rsidR="0021426A">
        <w:t>, находящемся</w:t>
      </w:r>
      <w:r w:rsidRPr="0021426A">
        <w:t xml:space="preserve"> в трудовых отношениях с </w:t>
      </w:r>
      <w:r w:rsidR="00C022D5" w:rsidRPr="0021426A">
        <w:t>Агентст</w:t>
      </w:r>
      <w:r w:rsidR="00974F25" w:rsidRPr="0021426A">
        <w:t>вом</w:t>
      </w:r>
      <w:r w:rsidR="00EF4F48" w:rsidRPr="0021426A">
        <w:t xml:space="preserve"> </w:t>
      </w:r>
      <w:r w:rsidRPr="0021426A">
        <w:t xml:space="preserve">или уже уволенном, могут быть предоставлены другой организации только на законном основании с письменного запроса на бланке организации с приложением копии заверенного заявления </w:t>
      </w:r>
      <w:r w:rsidR="00E1006B">
        <w:t>специалист</w:t>
      </w:r>
      <w:r w:rsidR="003B4A79" w:rsidRPr="0021426A">
        <w:t>а</w:t>
      </w:r>
      <w:r w:rsidR="0021426A">
        <w:t xml:space="preserve"> (бывшего </w:t>
      </w:r>
      <w:r w:rsidR="00E1006B">
        <w:t>специалист</w:t>
      </w:r>
      <w:r w:rsidR="003B4A79" w:rsidRPr="0021426A">
        <w:t>а</w:t>
      </w:r>
      <w:r w:rsidRPr="0021426A">
        <w:t>)</w:t>
      </w:r>
      <w:r w:rsidR="001F7461" w:rsidRPr="0021426A">
        <w:rPr>
          <w:rStyle w:val="aff3"/>
        </w:rPr>
        <w:footnoteReference w:id="225"/>
      </w:r>
      <w:r w:rsidRPr="0021426A">
        <w:t xml:space="preserve">. </w:t>
      </w:r>
    </w:p>
    <w:p w:rsidR="00502043" w:rsidRPr="0021426A" w:rsidRDefault="00502043" w:rsidP="006D6874">
      <w:pPr>
        <w:pStyle w:val="40"/>
        <w:spacing w:line="360" w:lineRule="auto"/>
      </w:pPr>
      <w:r w:rsidRPr="0021426A">
        <w:t xml:space="preserve">Персональные данные </w:t>
      </w:r>
      <w:r w:rsidR="00E1006B">
        <w:t>специалист</w:t>
      </w:r>
      <w:r w:rsidR="003B4A79" w:rsidRPr="0021426A">
        <w:t xml:space="preserve">а </w:t>
      </w:r>
      <w:r w:rsidR="00C022D5" w:rsidRPr="0021426A">
        <w:t>Агент</w:t>
      </w:r>
      <w:r w:rsidR="003B4A79" w:rsidRPr="0021426A">
        <w:t>ства</w:t>
      </w:r>
      <w:r w:rsidRPr="0021426A">
        <w:t xml:space="preserve"> могут быть предоставлены родственникам или членам его семьи только с письменного разрешения самого </w:t>
      </w:r>
      <w:r w:rsidR="00E1006B">
        <w:t>специалист</w:t>
      </w:r>
      <w:r w:rsidR="003B4A79" w:rsidRPr="0021426A">
        <w:t>а</w:t>
      </w:r>
      <w:r w:rsidR="003B4A79" w:rsidRPr="0021426A">
        <w:rPr>
          <w:rStyle w:val="aff3"/>
          <w:vertAlign w:val="baseline"/>
        </w:rPr>
        <w:t xml:space="preserve"> </w:t>
      </w:r>
      <w:r w:rsidR="002159DD" w:rsidRPr="0021426A">
        <w:rPr>
          <w:rStyle w:val="aff3"/>
        </w:rPr>
        <w:footnoteReference w:id="226"/>
      </w:r>
      <w:r w:rsidRPr="0021426A">
        <w:t xml:space="preserve">. </w:t>
      </w:r>
    </w:p>
    <w:p w:rsidR="00502043" w:rsidRPr="0021426A" w:rsidRDefault="00502043" w:rsidP="006D6874">
      <w:pPr>
        <w:spacing w:line="360" w:lineRule="auto"/>
        <w:ind w:left="1728" w:firstLine="0"/>
        <w:rPr>
          <w:szCs w:val="28"/>
        </w:rPr>
      </w:pPr>
    </w:p>
    <w:p w:rsidR="00502043" w:rsidRPr="0021426A" w:rsidRDefault="00BF540D" w:rsidP="006D6874">
      <w:pPr>
        <w:pStyle w:val="10"/>
        <w:spacing w:line="360" w:lineRule="auto"/>
      </w:pPr>
      <w:r w:rsidRPr="0021426A">
        <w:rPr>
          <w:lang w:val="en-US"/>
        </w:rPr>
        <w:t>IX</w:t>
      </w:r>
      <w:r w:rsidR="00A2143E" w:rsidRPr="0021426A">
        <w:t xml:space="preserve">. </w:t>
      </w:r>
      <w:r w:rsidR="00502043" w:rsidRPr="0021426A">
        <w:t xml:space="preserve">Лицо, ответственное за организацию обработки персональных </w:t>
      </w:r>
      <w:r w:rsidR="001F0B10" w:rsidRPr="0021426A">
        <w:t>данны</w:t>
      </w:r>
      <w:r w:rsidR="00FB7DCF" w:rsidRPr="0021426A">
        <w:t>х</w:t>
      </w:r>
    </w:p>
    <w:p w:rsidR="00832773" w:rsidRPr="0021426A" w:rsidRDefault="00832773" w:rsidP="006D6874">
      <w:pPr>
        <w:pStyle w:val="10"/>
        <w:numPr>
          <w:ilvl w:val="0"/>
          <w:numId w:val="0"/>
        </w:numPr>
        <w:spacing w:line="360" w:lineRule="auto"/>
        <w:jc w:val="both"/>
      </w:pPr>
    </w:p>
    <w:p w:rsidR="00502043" w:rsidRPr="0021426A" w:rsidRDefault="0049670B" w:rsidP="006D6874">
      <w:pPr>
        <w:pStyle w:val="22"/>
        <w:spacing w:line="360" w:lineRule="auto"/>
      </w:pPr>
      <w:r w:rsidRPr="0021426A">
        <w:t xml:space="preserve"> </w:t>
      </w:r>
      <w:r w:rsidR="00C022D5" w:rsidRPr="0021426A">
        <w:t>Руководитель Агентства</w:t>
      </w:r>
      <w:r w:rsidR="00B833B9" w:rsidRPr="0021426A">
        <w:t xml:space="preserve"> </w:t>
      </w:r>
      <w:r w:rsidR="00502043" w:rsidRPr="0021426A">
        <w:t>своим приказом назначает лицо, ответственное за организацию обработки персональных данных.</w:t>
      </w:r>
    </w:p>
    <w:p w:rsidR="00502043" w:rsidRPr="0021426A" w:rsidRDefault="0049670B" w:rsidP="006D6874">
      <w:pPr>
        <w:pStyle w:val="22"/>
        <w:spacing w:line="360" w:lineRule="auto"/>
      </w:pPr>
      <w:r w:rsidRPr="0021426A">
        <w:lastRenderedPageBreak/>
        <w:t xml:space="preserve"> </w:t>
      </w:r>
      <w:r w:rsidR="00502043" w:rsidRPr="0021426A">
        <w:t xml:space="preserve">Лицо, ответственное за организацию обработки персональных данных, получает указания непосредственно от </w:t>
      </w:r>
      <w:r w:rsidR="00C022D5" w:rsidRPr="0021426A">
        <w:t>руководителя Агентства</w:t>
      </w:r>
      <w:r w:rsidR="007B5C44" w:rsidRPr="0021426A">
        <w:t xml:space="preserve"> </w:t>
      </w:r>
      <w:r w:rsidR="00502043" w:rsidRPr="0021426A">
        <w:t>и подотчетно ему</w:t>
      </w:r>
      <w:r w:rsidR="00502043" w:rsidRPr="0021426A">
        <w:rPr>
          <w:rStyle w:val="aff3"/>
        </w:rPr>
        <w:footnoteReference w:id="227"/>
      </w:r>
      <w:r w:rsidR="00502043" w:rsidRPr="0021426A">
        <w:t>.</w:t>
      </w:r>
    </w:p>
    <w:p w:rsidR="00502043" w:rsidRPr="0021426A" w:rsidRDefault="0049670B" w:rsidP="006D6874">
      <w:pPr>
        <w:pStyle w:val="22"/>
        <w:spacing w:line="360" w:lineRule="auto"/>
      </w:pPr>
      <w:r w:rsidRPr="0021426A">
        <w:t xml:space="preserve"> </w:t>
      </w:r>
      <w:r w:rsidR="00502043" w:rsidRPr="0021426A">
        <w:t xml:space="preserve">Обязанности ответственного за организацию обработки персональных данных </w:t>
      </w:r>
      <w:r w:rsidR="00CC68A7" w:rsidRPr="0021426A">
        <w:t xml:space="preserve">в </w:t>
      </w:r>
      <w:r w:rsidR="00C022D5" w:rsidRPr="0021426A">
        <w:t>Агент</w:t>
      </w:r>
      <w:r w:rsidRPr="0021426A">
        <w:t>стве</w:t>
      </w:r>
      <w:r w:rsidR="00980D1C" w:rsidRPr="0021426A">
        <w:t xml:space="preserve"> </w:t>
      </w:r>
      <w:r w:rsidR="00502043" w:rsidRPr="0021426A">
        <w:t xml:space="preserve">устанавливаются </w:t>
      </w:r>
      <w:r w:rsidR="00C022D5" w:rsidRPr="0021426A">
        <w:t xml:space="preserve">в соответствии с </w:t>
      </w:r>
      <w:r w:rsidR="00F87445" w:rsidRPr="0021426A">
        <w:t>нормативными правовыми</w:t>
      </w:r>
      <w:r w:rsidR="00F87445" w:rsidRPr="0021426A">
        <w:rPr>
          <w:rStyle w:val="aff3"/>
        </w:rPr>
        <w:footnoteReference w:id="228"/>
      </w:r>
      <w:r w:rsidR="00F87445" w:rsidRPr="0021426A">
        <w:t xml:space="preserve"> и </w:t>
      </w:r>
      <w:r w:rsidR="00502043" w:rsidRPr="0021426A">
        <w:t>внутренними организационно</w:t>
      </w:r>
      <w:r w:rsidR="00F91ABE" w:rsidRPr="0021426A">
        <w:t xml:space="preserve"> </w:t>
      </w:r>
      <w:r w:rsidR="00502043" w:rsidRPr="0021426A">
        <w:t>- распорядительными актами</w:t>
      </w:r>
      <w:r w:rsidR="00502043" w:rsidRPr="0021426A">
        <w:rPr>
          <w:rStyle w:val="aff3"/>
        </w:rPr>
        <w:footnoteReference w:id="229"/>
      </w:r>
      <w:r w:rsidR="00502043" w:rsidRPr="0021426A">
        <w:t>.</w:t>
      </w:r>
    </w:p>
    <w:p w:rsidR="00F87445" w:rsidRPr="0021426A" w:rsidRDefault="0049670B" w:rsidP="006D6874">
      <w:pPr>
        <w:pStyle w:val="22"/>
        <w:spacing w:line="360" w:lineRule="auto"/>
      </w:pPr>
      <w:r w:rsidRPr="0021426A">
        <w:t xml:space="preserve"> </w:t>
      </w:r>
      <w:r w:rsidR="00F87445" w:rsidRPr="0021426A">
        <w:t xml:space="preserve">Основными обязанностями ответственного за организацию обработки персональных данных </w:t>
      </w:r>
      <w:r w:rsidR="00CC68A7" w:rsidRPr="0021426A">
        <w:t xml:space="preserve">в </w:t>
      </w:r>
      <w:r w:rsidR="00C022D5" w:rsidRPr="0021426A">
        <w:t>Агент</w:t>
      </w:r>
      <w:r w:rsidRPr="0021426A">
        <w:t>стве</w:t>
      </w:r>
      <w:r w:rsidR="0076249E" w:rsidRPr="0021426A">
        <w:t xml:space="preserve"> </w:t>
      </w:r>
      <w:r w:rsidR="00F87445" w:rsidRPr="0021426A">
        <w:t>являются:</w:t>
      </w:r>
    </w:p>
    <w:p w:rsidR="00F87445" w:rsidRPr="0021426A" w:rsidRDefault="00F87445" w:rsidP="006D6874">
      <w:pPr>
        <w:pStyle w:val="21"/>
        <w:spacing w:line="360" w:lineRule="auto"/>
      </w:pPr>
      <w:r w:rsidRPr="0021426A">
        <w:t xml:space="preserve">внутренний контроль за соблюдением </w:t>
      </w:r>
      <w:r w:rsidR="00E1006B">
        <w:t>специалист</w:t>
      </w:r>
      <w:r w:rsidR="000D28EE" w:rsidRPr="0021426A">
        <w:t>ами</w:t>
      </w:r>
      <w:r w:rsidRPr="0021426A">
        <w:t xml:space="preserve"> законодательства Российской Федерации о персональных данных, в том числе требований к защите персональных данных</w:t>
      </w:r>
      <w:r w:rsidRPr="0021426A">
        <w:rPr>
          <w:rStyle w:val="aff3"/>
        </w:rPr>
        <w:footnoteReference w:id="230"/>
      </w:r>
      <w:r w:rsidRPr="0021426A">
        <w:t>;</w:t>
      </w:r>
    </w:p>
    <w:p w:rsidR="00F87445" w:rsidRPr="0021426A" w:rsidRDefault="00F87445" w:rsidP="006D6874">
      <w:pPr>
        <w:pStyle w:val="21"/>
        <w:spacing w:line="360" w:lineRule="auto"/>
      </w:pPr>
      <w:r w:rsidRPr="0021426A">
        <w:t>доведение до сведения</w:t>
      </w:r>
      <w:r w:rsidR="00FB2E60" w:rsidRPr="0021426A">
        <w:t xml:space="preserve"> </w:t>
      </w:r>
      <w:r w:rsidR="00E1006B">
        <w:t>специалист</w:t>
      </w:r>
      <w:r w:rsidR="000D28EE" w:rsidRPr="0021426A">
        <w:t>ов</w:t>
      </w:r>
      <w:r w:rsidRPr="0021426A">
        <w:t xml:space="preserve">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r w:rsidR="00FB2E60" w:rsidRPr="0021426A">
        <w:rPr>
          <w:rStyle w:val="aff3"/>
        </w:rPr>
        <w:footnoteReference w:id="231"/>
      </w:r>
      <w:r w:rsidRPr="0021426A">
        <w:t>;</w:t>
      </w:r>
    </w:p>
    <w:p w:rsidR="00F87445" w:rsidRPr="0021426A" w:rsidRDefault="00F87445" w:rsidP="006D6874">
      <w:pPr>
        <w:pStyle w:val="21"/>
        <w:spacing w:line="360" w:lineRule="auto"/>
      </w:pPr>
      <w:r w:rsidRPr="0021426A">
        <w:t>организаци</w:t>
      </w:r>
      <w:r w:rsidR="000068DF" w:rsidRPr="0021426A">
        <w:t>я</w:t>
      </w:r>
      <w:r w:rsidRPr="0021426A">
        <w:t xml:space="preserve"> прием</w:t>
      </w:r>
      <w:r w:rsidR="00E71695" w:rsidRPr="0021426A">
        <w:t>а</w:t>
      </w:r>
      <w:r w:rsidRPr="0021426A">
        <w:t xml:space="preserve"> и обработк</w:t>
      </w:r>
      <w:r w:rsidR="000068DF" w:rsidRPr="0021426A">
        <w:t>а</w:t>
      </w:r>
      <w:r w:rsidRPr="0021426A">
        <w:t xml:space="preserve"> обращений и запросов субъектов персональных данных или их представителей и (или) осуществл</w:t>
      </w:r>
      <w:r w:rsidR="000068DF" w:rsidRPr="0021426A">
        <w:t>ение</w:t>
      </w:r>
      <w:r w:rsidRPr="0021426A">
        <w:t xml:space="preserve"> контрол</w:t>
      </w:r>
      <w:r w:rsidR="000068DF" w:rsidRPr="0021426A">
        <w:t>я</w:t>
      </w:r>
      <w:r w:rsidRPr="0021426A">
        <w:t xml:space="preserve"> за приемом и обработкой таких обращений и запросов</w:t>
      </w:r>
      <w:r w:rsidRPr="0021426A">
        <w:rPr>
          <w:rStyle w:val="aff3"/>
        </w:rPr>
        <w:footnoteReference w:id="232"/>
      </w:r>
      <w:r w:rsidRPr="0021426A">
        <w:t>;</w:t>
      </w:r>
    </w:p>
    <w:p w:rsidR="00F87445" w:rsidRPr="0021426A" w:rsidRDefault="00F87445" w:rsidP="006D6874">
      <w:pPr>
        <w:pStyle w:val="21"/>
        <w:spacing w:line="360" w:lineRule="auto"/>
      </w:pPr>
      <w:r w:rsidRPr="0021426A">
        <w:t>контроль орга</w:t>
      </w:r>
      <w:r w:rsidR="0021426A">
        <w:t>низации учета лиц, допущенных к</w:t>
      </w:r>
      <w:r w:rsidRPr="0021426A">
        <w:t xml:space="preserve"> конфиденциальной информации, обрабатываемой </w:t>
      </w:r>
      <w:r w:rsidR="00CC68A7" w:rsidRPr="0021426A">
        <w:t xml:space="preserve">в </w:t>
      </w:r>
      <w:r w:rsidR="00572490" w:rsidRPr="0021426A">
        <w:t>Агент</w:t>
      </w:r>
      <w:r w:rsidR="0049670B" w:rsidRPr="0021426A">
        <w:t>стве</w:t>
      </w:r>
      <w:r w:rsidRPr="0021426A">
        <w:t>.</w:t>
      </w:r>
    </w:p>
    <w:p w:rsidR="00E60986" w:rsidRPr="0021426A" w:rsidRDefault="00E60986" w:rsidP="006D6874">
      <w:pPr>
        <w:pStyle w:val="6"/>
        <w:numPr>
          <w:ilvl w:val="0"/>
          <w:numId w:val="0"/>
        </w:numPr>
        <w:spacing w:line="360" w:lineRule="auto"/>
        <w:ind w:left="2552"/>
      </w:pPr>
    </w:p>
    <w:p w:rsidR="00A12BBB" w:rsidRPr="0021426A" w:rsidRDefault="00995060" w:rsidP="006D6874">
      <w:pPr>
        <w:pStyle w:val="10"/>
        <w:spacing w:line="360" w:lineRule="auto"/>
      </w:pPr>
      <w:r w:rsidRPr="0021426A">
        <w:t xml:space="preserve">X. </w:t>
      </w:r>
      <w:r w:rsidR="00A12BBB" w:rsidRPr="0021426A">
        <w:t xml:space="preserve">Правила осуществления внутреннего контроля соответствия обработки персональных данных требованиям к защите персональных данных, </w:t>
      </w:r>
      <w:r w:rsidR="00A12BBB" w:rsidRPr="0021426A">
        <w:lastRenderedPageBreak/>
        <w:t xml:space="preserve">установленным Федеральным </w:t>
      </w:r>
      <w:hyperlink r:id="rId13" w:history="1">
        <w:r w:rsidR="00A12BBB" w:rsidRPr="0021426A">
          <w:t>законом</w:t>
        </w:r>
      </w:hyperlink>
      <w:r w:rsidR="00A12BBB" w:rsidRPr="0021426A">
        <w:t xml:space="preserve"> </w:t>
      </w:r>
      <w:r w:rsidR="000848BD" w:rsidRPr="0021426A">
        <w:t>«</w:t>
      </w:r>
      <w:r w:rsidR="00A12BBB" w:rsidRPr="0021426A">
        <w:t>О персональных данных</w:t>
      </w:r>
      <w:r w:rsidR="000848BD" w:rsidRPr="0021426A">
        <w:t>»</w:t>
      </w:r>
      <w:r w:rsidR="001B5A9D" w:rsidRPr="0021426A">
        <w:t>, принятыми в соответствии с ним нормативно-правовыми и иными актами</w:t>
      </w:r>
      <w:r w:rsidR="00A12BBB" w:rsidRPr="0021426A">
        <w:rPr>
          <w:rStyle w:val="aff3"/>
        </w:rPr>
        <w:footnoteReference w:id="233"/>
      </w:r>
    </w:p>
    <w:p w:rsidR="00E60986" w:rsidRPr="0021426A" w:rsidRDefault="00E60986" w:rsidP="006D6874">
      <w:pPr>
        <w:pStyle w:val="10"/>
        <w:numPr>
          <w:ilvl w:val="0"/>
          <w:numId w:val="0"/>
        </w:numPr>
        <w:spacing w:line="360" w:lineRule="auto"/>
        <w:ind w:left="360"/>
      </w:pPr>
    </w:p>
    <w:p w:rsidR="007C6B59" w:rsidRPr="0021426A" w:rsidRDefault="007C6B59" w:rsidP="006D6874">
      <w:pPr>
        <w:pStyle w:val="2e"/>
        <w:spacing w:line="360" w:lineRule="auto"/>
      </w:pPr>
      <w:r w:rsidRPr="0021426A">
        <w:t>Тематика внутреннего контроля</w:t>
      </w:r>
    </w:p>
    <w:p w:rsidR="00E60986" w:rsidRPr="0021426A" w:rsidRDefault="00E60986" w:rsidP="006D6874">
      <w:pPr>
        <w:pStyle w:val="22"/>
        <w:numPr>
          <w:ilvl w:val="0"/>
          <w:numId w:val="0"/>
        </w:numPr>
        <w:spacing w:line="360" w:lineRule="auto"/>
        <w:ind w:left="792"/>
      </w:pPr>
    </w:p>
    <w:p w:rsidR="007C6B59" w:rsidRPr="0021426A" w:rsidRDefault="007C6B59" w:rsidP="006D6874">
      <w:pPr>
        <w:pStyle w:val="3c"/>
        <w:spacing w:line="360" w:lineRule="auto"/>
      </w:pPr>
      <w:r w:rsidRPr="0021426A">
        <w:t>Тематика проверок обработки персональных данных с использованием средств автоматизации:</w:t>
      </w:r>
    </w:p>
    <w:p w:rsidR="00E60986" w:rsidRPr="0021426A" w:rsidRDefault="00E60986" w:rsidP="006D6874">
      <w:pPr>
        <w:pStyle w:val="33"/>
        <w:numPr>
          <w:ilvl w:val="0"/>
          <w:numId w:val="0"/>
        </w:numPr>
        <w:spacing w:line="360" w:lineRule="auto"/>
        <w:ind w:left="1224"/>
      </w:pPr>
    </w:p>
    <w:p w:rsidR="007C6B59" w:rsidRPr="0021426A" w:rsidRDefault="007C6B59" w:rsidP="006D6874">
      <w:pPr>
        <w:pStyle w:val="40"/>
        <w:spacing w:line="360" w:lineRule="auto"/>
      </w:pPr>
      <w:r w:rsidRPr="0021426A">
        <w:t>соответст</w:t>
      </w:r>
      <w:r w:rsidRPr="0021426A">
        <w:rPr>
          <w:rStyle w:val="45"/>
        </w:rPr>
        <w:t>в</w:t>
      </w:r>
      <w:r w:rsidRPr="0021426A">
        <w:t>ие полномочий пользователя матрице доступа;</w:t>
      </w:r>
    </w:p>
    <w:p w:rsidR="00915ACB" w:rsidRPr="0021426A" w:rsidRDefault="007C6B59" w:rsidP="006D6874">
      <w:pPr>
        <w:pStyle w:val="40"/>
        <w:spacing w:line="360" w:lineRule="auto"/>
      </w:pPr>
      <w:r w:rsidRPr="0021426A">
        <w:t xml:space="preserve">соблюдение </w:t>
      </w:r>
      <w:r w:rsidR="00164640" w:rsidRPr="0021426A">
        <w:t>должностными лицами</w:t>
      </w:r>
      <w:r w:rsidRPr="0021426A">
        <w:t xml:space="preserve"> </w:t>
      </w:r>
      <w:r w:rsidR="00572490" w:rsidRPr="0021426A">
        <w:t>Агент</w:t>
      </w:r>
      <w:r w:rsidR="008F50E7" w:rsidRPr="0021426A">
        <w:t>ства</w:t>
      </w:r>
      <w:r w:rsidR="00B8606A" w:rsidRPr="0021426A">
        <w:t xml:space="preserve"> </w:t>
      </w:r>
      <w:r w:rsidR="00915ACB" w:rsidRPr="0021426A">
        <w:t>требований:</w:t>
      </w:r>
    </w:p>
    <w:p w:rsidR="00915ACB" w:rsidRPr="0021426A" w:rsidRDefault="00F37B8E" w:rsidP="006D6874">
      <w:pPr>
        <w:pStyle w:val="6"/>
        <w:spacing w:line="360" w:lineRule="auto"/>
        <w:rPr>
          <w:sz w:val="28"/>
          <w:szCs w:val="28"/>
        </w:rPr>
      </w:pPr>
      <w:r w:rsidRPr="0021426A">
        <w:rPr>
          <w:sz w:val="28"/>
          <w:szCs w:val="28"/>
        </w:rPr>
        <w:t>п</w:t>
      </w:r>
      <w:r w:rsidR="00154909" w:rsidRPr="0021426A">
        <w:rPr>
          <w:sz w:val="28"/>
          <w:szCs w:val="28"/>
        </w:rPr>
        <w:t xml:space="preserve">оложения о разрешительной системе допуска пользователей к информационным системам </w:t>
      </w:r>
      <w:r w:rsidR="00572490" w:rsidRPr="0021426A">
        <w:rPr>
          <w:sz w:val="28"/>
          <w:szCs w:val="28"/>
        </w:rPr>
        <w:t>Агентства</w:t>
      </w:r>
      <w:r w:rsidR="00154909" w:rsidRPr="0021426A">
        <w:rPr>
          <w:sz w:val="28"/>
          <w:szCs w:val="28"/>
        </w:rPr>
        <w:t>, в которых обрабатывается конфиденциальная информация</w:t>
      </w:r>
      <w:r w:rsidR="00915ACB" w:rsidRPr="0021426A">
        <w:rPr>
          <w:sz w:val="28"/>
          <w:szCs w:val="28"/>
        </w:rPr>
        <w:t>;</w:t>
      </w:r>
    </w:p>
    <w:p w:rsidR="00915ACB" w:rsidRPr="0021426A" w:rsidRDefault="00F37B8E" w:rsidP="006D6874">
      <w:pPr>
        <w:pStyle w:val="6"/>
        <w:spacing w:line="360" w:lineRule="auto"/>
        <w:rPr>
          <w:sz w:val="28"/>
          <w:szCs w:val="28"/>
        </w:rPr>
      </w:pPr>
      <w:r w:rsidRPr="0021426A">
        <w:rPr>
          <w:sz w:val="28"/>
          <w:szCs w:val="28"/>
        </w:rPr>
        <w:t>и</w:t>
      </w:r>
      <w:r w:rsidR="00572490" w:rsidRPr="0021426A">
        <w:rPr>
          <w:sz w:val="28"/>
          <w:szCs w:val="28"/>
        </w:rPr>
        <w:t>нструкции администрато</w:t>
      </w:r>
      <w:r w:rsidR="00954335" w:rsidRPr="0021426A">
        <w:rPr>
          <w:sz w:val="28"/>
          <w:szCs w:val="28"/>
        </w:rPr>
        <w:t>р</w:t>
      </w:r>
      <w:r w:rsidR="00572490" w:rsidRPr="0021426A">
        <w:rPr>
          <w:sz w:val="28"/>
          <w:szCs w:val="28"/>
        </w:rPr>
        <w:t>у</w:t>
      </w:r>
      <w:r w:rsidR="00954335" w:rsidRPr="0021426A">
        <w:rPr>
          <w:sz w:val="28"/>
          <w:szCs w:val="28"/>
        </w:rPr>
        <w:t xml:space="preserve"> безопасности информации</w:t>
      </w:r>
      <w:r w:rsidR="00572490" w:rsidRPr="0021426A">
        <w:rPr>
          <w:sz w:val="28"/>
          <w:szCs w:val="28"/>
        </w:rPr>
        <w:t xml:space="preserve"> информационных систем</w:t>
      </w:r>
      <w:r w:rsidR="00915ACB" w:rsidRPr="0021426A">
        <w:rPr>
          <w:sz w:val="28"/>
          <w:szCs w:val="28"/>
        </w:rPr>
        <w:t>;</w:t>
      </w:r>
    </w:p>
    <w:p w:rsidR="00D00E1D" w:rsidRPr="0021426A" w:rsidRDefault="00F37B8E" w:rsidP="006D6874">
      <w:pPr>
        <w:pStyle w:val="6"/>
        <w:spacing w:line="360" w:lineRule="auto"/>
        <w:rPr>
          <w:sz w:val="28"/>
          <w:szCs w:val="28"/>
        </w:rPr>
      </w:pPr>
      <w:r w:rsidRPr="0021426A">
        <w:rPr>
          <w:sz w:val="28"/>
          <w:szCs w:val="28"/>
        </w:rPr>
        <w:t>эксплуатационно-технической документации на ГИС «КАТАРСИС 8»;</w:t>
      </w:r>
    </w:p>
    <w:p w:rsidR="00F37B8E" w:rsidRPr="0021426A" w:rsidRDefault="00F37B8E" w:rsidP="006D6874">
      <w:pPr>
        <w:pStyle w:val="6"/>
        <w:spacing w:line="360" w:lineRule="auto"/>
        <w:rPr>
          <w:sz w:val="28"/>
          <w:szCs w:val="28"/>
        </w:rPr>
      </w:pPr>
      <w:r w:rsidRPr="0021426A">
        <w:rPr>
          <w:sz w:val="28"/>
          <w:szCs w:val="28"/>
        </w:rPr>
        <w:t>настоящей Политики.</w:t>
      </w:r>
    </w:p>
    <w:p w:rsidR="00EC665E" w:rsidRPr="0021426A" w:rsidRDefault="00EC665E" w:rsidP="006D6874">
      <w:pPr>
        <w:pStyle w:val="6"/>
        <w:numPr>
          <w:ilvl w:val="0"/>
          <w:numId w:val="0"/>
        </w:numPr>
        <w:spacing w:line="360" w:lineRule="auto"/>
        <w:ind w:left="1560"/>
        <w:rPr>
          <w:sz w:val="28"/>
          <w:szCs w:val="28"/>
        </w:rPr>
      </w:pPr>
    </w:p>
    <w:p w:rsidR="007C6B59" w:rsidRPr="0021426A" w:rsidRDefault="007C6B59" w:rsidP="006D6874">
      <w:pPr>
        <w:pStyle w:val="3c"/>
        <w:spacing w:line="360" w:lineRule="auto"/>
      </w:pPr>
      <w:r w:rsidRPr="0021426A">
        <w:t>Тематика проверок обработки персональных данных без использования средств автоматизации:</w:t>
      </w:r>
    </w:p>
    <w:p w:rsidR="00730D4E" w:rsidRPr="0021426A" w:rsidRDefault="00730D4E" w:rsidP="006D6874">
      <w:pPr>
        <w:pStyle w:val="33"/>
        <w:numPr>
          <w:ilvl w:val="0"/>
          <w:numId w:val="0"/>
        </w:numPr>
        <w:spacing w:line="360" w:lineRule="auto"/>
        <w:ind w:left="1224"/>
      </w:pPr>
    </w:p>
    <w:p w:rsidR="008008CC" w:rsidRPr="0021426A" w:rsidRDefault="008008CC" w:rsidP="006D6874">
      <w:pPr>
        <w:pStyle w:val="40"/>
        <w:spacing w:line="360" w:lineRule="auto"/>
      </w:pPr>
      <w:r w:rsidRPr="0021426A">
        <w:t xml:space="preserve">соблюдение </w:t>
      </w:r>
      <w:r w:rsidR="00E1006B">
        <w:t>специалист</w:t>
      </w:r>
      <w:r w:rsidR="000D28EE" w:rsidRPr="0021426A">
        <w:t>ами</w:t>
      </w:r>
      <w:r w:rsidR="009E7665" w:rsidRPr="0021426A">
        <w:t xml:space="preserve"> </w:t>
      </w:r>
      <w:r w:rsidR="00F37B8E" w:rsidRPr="0021426A">
        <w:t>Агент</w:t>
      </w:r>
      <w:r w:rsidR="0029101B" w:rsidRPr="0021426A">
        <w:t>ства</w:t>
      </w:r>
      <w:r w:rsidR="002C4931" w:rsidRPr="0021426A">
        <w:t xml:space="preserve"> </w:t>
      </w:r>
      <w:r w:rsidRPr="0021426A">
        <w:t>требований:</w:t>
      </w:r>
    </w:p>
    <w:p w:rsidR="0060562D" w:rsidRPr="0021426A" w:rsidRDefault="00F37B8E" w:rsidP="006D6874">
      <w:pPr>
        <w:pStyle w:val="6"/>
        <w:spacing w:line="360" w:lineRule="auto"/>
        <w:rPr>
          <w:sz w:val="28"/>
          <w:szCs w:val="28"/>
        </w:rPr>
      </w:pPr>
      <w:r w:rsidRPr="0021426A">
        <w:rPr>
          <w:sz w:val="28"/>
          <w:szCs w:val="28"/>
        </w:rPr>
        <w:lastRenderedPageBreak/>
        <w:t>законодательства Российской Федерации в сфере безопасности персональных данных;</w:t>
      </w:r>
    </w:p>
    <w:p w:rsidR="00F37B8E" w:rsidRPr="0021426A" w:rsidRDefault="00F37B8E" w:rsidP="006D6874">
      <w:pPr>
        <w:pStyle w:val="6"/>
        <w:spacing w:line="360" w:lineRule="auto"/>
        <w:rPr>
          <w:sz w:val="28"/>
          <w:szCs w:val="28"/>
        </w:rPr>
      </w:pPr>
      <w:r w:rsidRPr="0021426A">
        <w:rPr>
          <w:sz w:val="28"/>
          <w:szCs w:val="28"/>
        </w:rPr>
        <w:t>настоящей Политики.</w:t>
      </w:r>
    </w:p>
    <w:p w:rsidR="00C456E6" w:rsidRPr="0021426A" w:rsidRDefault="00C456E6" w:rsidP="006D6874">
      <w:pPr>
        <w:pStyle w:val="5"/>
        <w:numPr>
          <w:ilvl w:val="0"/>
          <w:numId w:val="0"/>
        </w:numPr>
        <w:spacing w:line="360" w:lineRule="auto"/>
        <w:ind w:left="2232"/>
      </w:pPr>
    </w:p>
    <w:p w:rsidR="007C6B59" w:rsidRPr="0021426A" w:rsidRDefault="008E0E18" w:rsidP="006D6874">
      <w:pPr>
        <w:pStyle w:val="2e"/>
        <w:spacing w:line="360" w:lineRule="auto"/>
      </w:pPr>
      <w:r w:rsidRPr="0021426A">
        <w:t xml:space="preserve"> </w:t>
      </w:r>
      <w:r w:rsidR="00681CD9" w:rsidRPr="0021426A">
        <w:t>Порядок проведения внутренних проверок</w:t>
      </w:r>
    </w:p>
    <w:p w:rsidR="00E75AE1" w:rsidRPr="0021426A" w:rsidRDefault="00E75AE1" w:rsidP="006D6874">
      <w:pPr>
        <w:pStyle w:val="22"/>
        <w:numPr>
          <w:ilvl w:val="0"/>
          <w:numId w:val="0"/>
        </w:numPr>
        <w:spacing w:line="360" w:lineRule="auto"/>
        <w:ind w:left="1141"/>
      </w:pPr>
    </w:p>
    <w:p w:rsidR="007C6B59" w:rsidRPr="0021426A" w:rsidRDefault="007C6B59" w:rsidP="006D6874">
      <w:pPr>
        <w:pStyle w:val="33"/>
        <w:spacing w:line="360" w:lineRule="auto"/>
      </w:pPr>
      <w:r w:rsidRPr="0021426A">
        <w:t>В целях осуществления внутреннего контроля соответствия обработки персональных данных установленным требованиям</w:t>
      </w:r>
      <w:r w:rsidR="00F37B8E" w:rsidRPr="0021426A">
        <w:t>,</w:t>
      </w:r>
      <w:r w:rsidRPr="0021426A">
        <w:t xml:space="preserve"> </w:t>
      </w:r>
      <w:r w:rsidR="00F37B8E" w:rsidRPr="0021426A">
        <w:t>Агент</w:t>
      </w:r>
      <w:r w:rsidR="005830A0" w:rsidRPr="0021426A">
        <w:t>ств</w:t>
      </w:r>
      <w:r w:rsidR="00F37B8E" w:rsidRPr="0021426A">
        <w:t>о</w:t>
      </w:r>
      <w:r w:rsidR="00A6690D" w:rsidRPr="0021426A">
        <w:t xml:space="preserve"> </w:t>
      </w:r>
      <w:r w:rsidRPr="0021426A">
        <w:t xml:space="preserve">организует </w:t>
      </w:r>
      <w:r w:rsidR="00026F6D" w:rsidRPr="0021426A">
        <w:t>проведение периодических проверок</w:t>
      </w:r>
      <w:r w:rsidR="00A91499" w:rsidRPr="0021426A">
        <w:t xml:space="preserve"> по плану, утверждаемому </w:t>
      </w:r>
      <w:r w:rsidR="00441C56" w:rsidRPr="0021426A">
        <w:t xml:space="preserve">внутренним </w:t>
      </w:r>
      <w:r w:rsidR="00A91499" w:rsidRPr="0021426A">
        <w:t>приказом</w:t>
      </w:r>
      <w:r w:rsidR="00042408" w:rsidRPr="0021426A">
        <w:t xml:space="preserve"> </w:t>
      </w:r>
      <w:r w:rsidR="00F37B8E" w:rsidRPr="0021426A">
        <w:t>Агент</w:t>
      </w:r>
      <w:r w:rsidR="005830A0" w:rsidRPr="0021426A">
        <w:t>ства</w:t>
      </w:r>
      <w:r w:rsidR="00A91499" w:rsidRPr="0021426A">
        <w:t>.</w:t>
      </w:r>
    </w:p>
    <w:p w:rsidR="007C6B59" w:rsidRPr="0021426A" w:rsidRDefault="007C6B59" w:rsidP="006D6874">
      <w:pPr>
        <w:pStyle w:val="33"/>
        <w:spacing w:line="360" w:lineRule="auto"/>
      </w:pPr>
      <w:r w:rsidRPr="0021426A">
        <w:t xml:space="preserve">Проверки осуществляются ответственным за организацию обработки персональных данных </w:t>
      </w:r>
      <w:r w:rsidR="00026F6D" w:rsidRPr="0021426A">
        <w:t xml:space="preserve">и </w:t>
      </w:r>
      <w:r w:rsidR="00056016" w:rsidRPr="0021426A">
        <w:t>администратор</w:t>
      </w:r>
      <w:r w:rsidR="00DD3B48" w:rsidRPr="0021426A">
        <w:t>ом</w:t>
      </w:r>
      <w:r w:rsidR="00056016" w:rsidRPr="0021426A">
        <w:t xml:space="preserve"> информационной безопасности</w:t>
      </w:r>
      <w:r w:rsidRPr="0021426A">
        <w:t>.</w:t>
      </w:r>
    </w:p>
    <w:p w:rsidR="007C6B59" w:rsidRPr="0021426A" w:rsidRDefault="007C6B59" w:rsidP="006D6874">
      <w:pPr>
        <w:pStyle w:val="33"/>
        <w:spacing w:line="360" w:lineRule="auto"/>
      </w:pPr>
      <w:r w:rsidRPr="0021426A">
        <w:t xml:space="preserve">О результатах </w:t>
      </w:r>
      <w:r w:rsidR="00387CA0" w:rsidRPr="0021426A">
        <w:t xml:space="preserve">проведенных </w:t>
      </w:r>
      <w:r w:rsidRPr="0021426A">
        <w:t>провер</w:t>
      </w:r>
      <w:r w:rsidR="00387CA0" w:rsidRPr="0021426A">
        <w:t>о</w:t>
      </w:r>
      <w:r w:rsidRPr="0021426A">
        <w:t>к и мерах, необходимых для устранения нарушений,</w:t>
      </w:r>
      <w:r w:rsidR="00387CA0" w:rsidRPr="0021426A">
        <w:t xml:space="preserve"> ответственный за организацию обработки персональных данных и </w:t>
      </w:r>
      <w:r w:rsidR="001E07C8" w:rsidRPr="0021426A">
        <w:t xml:space="preserve">руководитель подразделения, ответственного за безопасность информации в информационных системах </w:t>
      </w:r>
      <w:r w:rsidR="00DD3B48" w:rsidRPr="0021426A">
        <w:t>Агент</w:t>
      </w:r>
      <w:r w:rsidR="001E07C8" w:rsidRPr="0021426A">
        <w:t xml:space="preserve">ства, </w:t>
      </w:r>
      <w:r w:rsidR="00387CA0" w:rsidRPr="0021426A">
        <w:t xml:space="preserve">докладывают </w:t>
      </w:r>
      <w:r w:rsidR="00DD3B48" w:rsidRPr="0021426A">
        <w:t>руководителю Агентства</w:t>
      </w:r>
      <w:r w:rsidR="00042408" w:rsidRPr="0021426A">
        <w:t xml:space="preserve"> </w:t>
      </w:r>
      <w:r w:rsidR="00387CA0" w:rsidRPr="0021426A">
        <w:t>служебной запиской</w:t>
      </w:r>
      <w:r w:rsidR="00387CA0" w:rsidRPr="0021426A">
        <w:rPr>
          <w:rStyle w:val="aff3"/>
        </w:rPr>
        <w:footnoteReference w:id="234"/>
      </w:r>
      <w:r w:rsidR="00387CA0" w:rsidRPr="0021426A">
        <w:t>.</w:t>
      </w:r>
    </w:p>
    <w:p w:rsidR="000945DB" w:rsidRPr="0021426A" w:rsidRDefault="000945DB" w:rsidP="006D6874">
      <w:pPr>
        <w:pStyle w:val="33"/>
        <w:numPr>
          <w:ilvl w:val="0"/>
          <w:numId w:val="0"/>
        </w:numPr>
        <w:spacing w:line="360" w:lineRule="auto"/>
        <w:ind w:left="1224"/>
      </w:pPr>
    </w:p>
    <w:p w:rsidR="008506E3" w:rsidRPr="0021426A" w:rsidRDefault="00B77043" w:rsidP="006D6874">
      <w:pPr>
        <w:pStyle w:val="10"/>
        <w:spacing w:line="360" w:lineRule="auto"/>
      </w:pPr>
      <w:r w:rsidRPr="0021426A">
        <w:t>X</w:t>
      </w:r>
      <w:r w:rsidR="00117EFC" w:rsidRPr="0021426A">
        <w:rPr>
          <w:lang w:val="en-US"/>
        </w:rPr>
        <w:t>I</w:t>
      </w:r>
      <w:r w:rsidRPr="0021426A">
        <w:t xml:space="preserve">. </w:t>
      </w:r>
      <w:r w:rsidR="008506E3" w:rsidRPr="0021426A">
        <w:t>Ответственность и полномочия персонала</w:t>
      </w:r>
    </w:p>
    <w:p w:rsidR="008506E3" w:rsidRPr="0021426A" w:rsidRDefault="008506E3" w:rsidP="006D6874">
      <w:pPr>
        <w:pStyle w:val="10"/>
        <w:numPr>
          <w:ilvl w:val="0"/>
          <w:numId w:val="0"/>
        </w:numPr>
        <w:spacing w:line="360" w:lineRule="auto"/>
        <w:ind w:left="360"/>
      </w:pPr>
    </w:p>
    <w:p w:rsidR="008506E3" w:rsidRPr="0021426A" w:rsidRDefault="008506E3" w:rsidP="006D6874">
      <w:pPr>
        <w:pStyle w:val="2e"/>
        <w:spacing w:line="360" w:lineRule="auto"/>
      </w:pPr>
      <w:r w:rsidRPr="0021426A">
        <w:t>Ответственность персонала</w:t>
      </w:r>
    </w:p>
    <w:p w:rsidR="008506E3" w:rsidRPr="0021426A" w:rsidRDefault="008506E3" w:rsidP="006D6874">
      <w:pPr>
        <w:pStyle w:val="22"/>
        <w:numPr>
          <w:ilvl w:val="0"/>
          <w:numId w:val="0"/>
        </w:numPr>
        <w:spacing w:line="360" w:lineRule="auto"/>
        <w:ind w:left="851"/>
      </w:pPr>
    </w:p>
    <w:p w:rsidR="00351E40" w:rsidRPr="0021426A" w:rsidRDefault="008506E3" w:rsidP="006D6874">
      <w:pPr>
        <w:pStyle w:val="33"/>
        <w:spacing w:line="360" w:lineRule="auto"/>
      </w:pPr>
      <w:r w:rsidRPr="0021426A">
        <w:t xml:space="preserve">За нарушение требований </w:t>
      </w:r>
      <w:r w:rsidR="0049383D" w:rsidRPr="0021426A">
        <w:t>настоящей Политики</w:t>
      </w:r>
      <w:r w:rsidRPr="0021426A">
        <w:t xml:space="preserve"> должностные лица </w:t>
      </w:r>
      <w:r w:rsidR="00DD3B48" w:rsidRPr="0021426A">
        <w:t>Агентс</w:t>
      </w:r>
      <w:r w:rsidR="005830A0" w:rsidRPr="0021426A">
        <w:t>тва</w:t>
      </w:r>
      <w:r w:rsidRPr="0021426A">
        <w:t xml:space="preserve"> несут ответственность в соответствии с действующим законодательством.</w:t>
      </w:r>
    </w:p>
    <w:p w:rsidR="00351E40" w:rsidRPr="0021426A" w:rsidRDefault="00351E40" w:rsidP="006D6874">
      <w:pPr>
        <w:pStyle w:val="33"/>
        <w:spacing w:line="360" w:lineRule="auto"/>
      </w:pPr>
      <w:r w:rsidRPr="0021426A">
        <w:t xml:space="preserve">Юридические и физические лица, в соответствии со своими полномочиями владеющие информацией о гражданах, получающие и использующие ее, несут ответственность в соответствии с законодательством Российской Федерации за нарушение режима защиты, обработки и порядка использования этой информации. </w:t>
      </w:r>
    </w:p>
    <w:p w:rsidR="00351E40" w:rsidRPr="0021426A" w:rsidRDefault="00351E40" w:rsidP="006D6874">
      <w:pPr>
        <w:pStyle w:val="33"/>
        <w:spacing w:line="360" w:lineRule="auto"/>
      </w:pPr>
      <w:r w:rsidRPr="0021426A">
        <w:t>Руководитель</w:t>
      </w:r>
      <w:r w:rsidR="00DD3B48" w:rsidRPr="0021426A">
        <w:t xml:space="preserve"> Агентства</w:t>
      </w:r>
      <w:r w:rsidRPr="0021426A">
        <w:t xml:space="preserve">, разрешающий доступ </w:t>
      </w:r>
      <w:r w:rsidR="00E1006B">
        <w:t>специалист</w:t>
      </w:r>
      <w:r w:rsidR="003B4A79" w:rsidRPr="0021426A">
        <w:t>а</w:t>
      </w:r>
      <w:r w:rsidRPr="0021426A">
        <w:t xml:space="preserve"> к персональным данным, несет персональную ответственность за данное разрешение. </w:t>
      </w:r>
    </w:p>
    <w:p w:rsidR="00351E40" w:rsidRPr="0021426A" w:rsidRDefault="00DD3B48" w:rsidP="006D6874">
      <w:pPr>
        <w:pStyle w:val="33"/>
        <w:spacing w:line="360" w:lineRule="auto"/>
      </w:pPr>
      <w:r w:rsidRPr="0021426A">
        <w:t>Каждый</w:t>
      </w:r>
      <w:r w:rsidR="00351E40" w:rsidRPr="0021426A">
        <w:t xml:space="preserve"> </w:t>
      </w:r>
      <w:r w:rsidR="00E1006B">
        <w:t>специалист</w:t>
      </w:r>
      <w:r w:rsidR="00351E40" w:rsidRPr="0021426A">
        <w:t xml:space="preserve"> </w:t>
      </w:r>
      <w:r w:rsidRPr="0021426A">
        <w:t>Агент</w:t>
      </w:r>
      <w:r w:rsidR="005830A0" w:rsidRPr="0021426A">
        <w:t>ства</w:t>
      </w:r>
      <w:r w:rsidR="00351E40" w:rsidRPr="0021426A">
        <w:t xml:space="preserve">, получающий для работы персональные данные иных субъектов, несет единоличную ответственность за сохранность носителя и конфиденциальность информации. </w:t>
      </w:r>
    </w:p>
    <w:p w:rsidR="00351E40" w:rsidRPr="0021426A" w:rsidRDefault="00351E40" w:rsidP="006D6874">
      <w:pPr>
        <w:pStyle w:val="33"/>
        <w:spacing w:line="360" w:lineRule="auto"/>
      </w:pPr>
      <w:r w:rsidRPr="0021426A">
        <w:t>Лица, виновные в нарушении норм, регламентирующих получение, обработку и защиту перс</w:t>
      </w:r>
      <w:r w:rsidR="00DD3B48" w:rsidRPr="0021426A">
        <w:t xml:space="preserve">ональных данных, в том числе и </w:t>
      </w:r>
      <w:r w:rsidRPr="0021426A">
        <w:t>обрабатываемых в автоматизир</w:t>
      </w:r>
      <w:r w:rsidR="00DD3B48" w:rsidRPr="0021426A">
        <w:t xml:space="preserve">ованной информационной системе </w:t>
      </w:r>
      <w:r w:rsidR="00DB610B" w:rsidRPr="0021426A">
        <w:t>Агент</w:t>
      </w:r>
      <w:r w:rsidR="005830A0" w:rsidRPr="0021426A">
        <w:t>ства</w:t>
      </w:r>
      <w:r w:rsidRPr="0021426A">
        <w:t>, несут дисциплинарную, административную, гражданско-правовую или уголовную ответ</w:t>
      </w:r>
      <w:r w:rsidR="00DB610B" w:rsidRPr="0021426A">
        <w:t xml:space="preserve">ственность в соответствии с </w:t>
      </w:r>
      <w:r w:rsidRPr="0021426A">
        <w:t xml:space="preserve">действующим законодательством: </w:t>
      </w:r>
    </w:p>
    <w:p w:rsidR="00351E40" w:rsidRPr="0021426A" w:rsidRDefault="00351E40" w:rsidP="006D6874">
      <w:pPr>
        <w:pStyle w:val="40"/>
        <w:spacing w:line="360" w:lineRule="auto"/>
      </w:pPr>
      <w:r w:rsidRPr="0021426A">
        <w:t xml:space="preserve">За неисполнение или ненадлежащее исполнение </w:t>
      </w:r>
      <w:r w:rsidR="00E1006B">
        <w:t>специалист</w:t>
      </w:r>
      <w:r w:rsidRPr="0021426A">
        <w:t>ом возложенных на него обязанностей по соблюдению установленного порядка работы с персональными данными как информацией, в отношении которой установлено требование об обеспечении ее конфиденци</w:t>
      </w:r>
      <w:r w:rsidR="00DB610B" w:rsidRPr="0021426A">
        <w:t>альности,</w:t>
      </w:r>
      <w:r w:rsidRPr="0021426A">
        <w:t xml:space="preserve"> работодатель вправе применять дисциплинарные взыска</w:t>
      </w:r>
      <w:r w:rsidR="0021426A">
        <w:t>ния</w:t>
      </w:r>
      <w:r w:rsidRPr="0021426A">
        <w:t xml:space="preserve"> в порядке, установленном ст. 193 </w:t>
      </w:r>
      <w:r w:rsidR="006007A5" w:rsidRPr="0021426A">
        <w:t>Трудового кодекса Российской Федерации от 30.12.2001 № 197-ФЗ</w:t>
      </w:r>
      <w:r w:rsidRPr="0021426A">
        <w:t>.</w:t>
      </w:r>
    </w:p>
    <w:p w:rsidR="00351E40" w:rsidRPr="0021426A" w:rsidRDefault="00351E40" w:rsidP="006D6874">
      <w:pPr>
        <w:pStyle w:val="40"/>
        <w:spacing w:line="360" w:lineRule="auto"/>
      </w:pPr>
      <w:r w:rsidRPr="0021426A">
        <w:lastRenderedPageBreak/>
        <w:t xml:space="preserve">Должностные лица, в обязанность которых входит обработка персональных данных </w:t>
      </w:r>
      <w:r w:rsidR="00E1006B">
        <w:t>специалист</w:t>
      </w:r>
      <w:r w:rsidRPr="0021426A">
        <w:t xml:space="preserve">а </w:t>
      </w:r>
      <w:r w:rsidR="00DB610B" w:rsidRPr="0021426A">
        <w:t>Агентства</w:t>
      </w:r>
      <w:r w:rsidRPr="0021426A">
        <w:t>, обязаны обеспечить каждому возможность ознакомления с документами и материалами, непосредственно затрагивающими его права и свобо</w:t>
      </w:r>
      <w:r w:rsidR="00DB610B" w:rsidRPr="0021426A">
        <w:t xml:space="preserve">ды, если иное не предусмотрено </w:t>
      </w:r>
      <w:r w:rsidRPr="0021426A">
        <w:t>федеральным законом. Неправомерный отказ в предоставлении собранных в установленном порядке документов, либо несвоевременное предоставление таких документов или иной информации в случая</w:t>
      </w:r>
      <w:r w:rsidR="00DB610B" w:rsidRPr="0021426A">
        <w:t xml:space="preserve">х, предусмотренных федеральным </w:t>
      </w:r>
      <w:r w:rsidRPr="0021426A">
        <w:t>законом, либо предоставление неполной или заведомо ложн</w:t>
      </w:r>
      <w:r w:rsidR="0021426A">
        <w:t xml:space="preserve">ой информации </w:t>
      </w:r>
      <w:r w:rsidRPr="0021426A">
        <w:t>являет</w:t>
      </w:r>
      <w:r w:rsidR="00DB610B" w:rsidRPr="0021426A">
        <w:t xml:space="preserve">ся законным </w:t>
      </w:r>
      <w:r w:rsidRPr="0021426A">
        <w:t>основанием для привлечения должностного лица к административной ответственности.</w:t>
      </w:r>
    </w:p>
    <w:p w:rsidR="00351E40" w:rsidRPr="0021426A" w:rsidRDefault="00351E40" w:rsidP="006D6874">
      <w:pPr>
        <w:pStyle w:val="40"/>
        <w:spacing w:line="360" w:lineRule="auto"/>
      </w:pPr>
      <w:r w:rsidRPr="0021426A">
        <w:t>В соот</w:t>
      </w:r>
      <w:r w:rsidR="0021426A">
        <w:t>ветствии с Гражданским Кодексом Российской Федерации</w:t>
      </w:r>
      <w:r w:rsidRPr="0021426A">
        <w:t xml:space="preserve"> лица, незаконными методами получившие информацию, в отношении которой установлено требование об обеспечении ее конфиденциальности, обязаны возместить причиненные убытки.</w:t>
      </w:r>
    </w:p>
    <w:p w:rsidR="00351E40" w:rsidRPr="0021426A" w:rsidRDefault="00351E40" w:rsidP="006D6874">
      <w:pPr>
        <w:pStyle w:val="40"/>
        <w:spacing w:line="360" w:lineRule="auto"/>
      </w:pPr>
      <w:r w:rsidRPr="0021426A">
        <w:t>За нарушение неприкосновенности частной жизни (в том числе незаконное собирание или распространение сведений о частной жизни лица, составляющего его личную или семейную тайну, без его согласия), неправомерный доступ к охраняемой законом компьютерной информации, неправомерный отказ в предоставлении собранных в установленном порядке документов и сведений (если эти деяния причинили вред правам и законным интересам граждан), совершенные лицом с использованием своего служебного положения, предусмотрена уголовная ответственность в виде штрафа, либо лишения права занимать определенные должности или заниматься определенной деятельностью, либо ареста.</w:t>
      </w:r>
    </w:p>
    <w:p w:rsidR="00351E40" w:rsidRPr="0021426A" w:rsidRDefault="00351E40" w:rsidP="006D6874">
      <w:pPr>
        <w:pStyle w:val="33"/>
        <w:spacing w:line="360" w:lineRule="auto"/>
      </w:pPr>
      <w:r w:rsidRPr="0021426A">
        <w:lastRenderedPageBreak/>
        <w:t xml:space="preserve">Неправомерность деятельности органов государственной власти и организаций по сбору и использованию персональных данных может быть установлена в судебном порядке. </w:t>
      </w:r>
    </w:p>
    <w:p w:rsidR="008506E3" w:rsidRPr="0021426A" w:rsidRDefault="008506E3" w:rsidP="006D6874">
      <w:pPr>
        <w:pStyle w:val="33"/>
        <w:numPr>
          <w:ilvl w:val="0"/>
          <w:numId w:val="0"/>
        </w:numPr>
        <w:spacing w:line="360" w:lineRule="auto"/>
        <w:ind w:left="1224"/>
      </w:pPr>
    </w:p>
    <w:p w:rsidR="008506E3" w:rsidRPr="0021426A" w:rsidRDefault="00C570CD" w:rsidP="006D6874">
      <w:pPr>
        <w:pStyle w:val="2e"/>
        <w:spacing w:line="360" w:lineRule="auto"/>
      </w:pPr>
      <w:r w:rsidRPr="0021426A">
        <w:t xml:space="preserve"> </w:t>
      </w:r>
      <w:r w:rsidR="008506E3" w:rsidRPr="0021426A">
        <w:t>Полномочия персонала</w:t>
      </w:r>
    </w:p>
    <w:p w:rsidR="008506E3" w:rsidRPr="0021426A" w:rsidRDefault="008506E3" w:rsidP="006D6874">
      <w:pPr>
        <w:pStyle w:val="22"/>
        <w:numPr>
          <w:ilvl w:val="0"/>
          <w:numId w:val="0"/>
        </w:numPr>
        <w:spacing w:line="360" w:lineRule="auto"/>
        <w:ind w:left="851"/>
      </w:pPr>
    </w:p>
    <w:p w:rsidR="00B53F1C" w:rsidRPr="0021426A" w:rsidRDefault="0080312F" w:rsidP="006D6874">
      <w:pPr>
        <w:pStyle w:val="33"/>
        <w:spacing w:line="360" w:lineRule="auto"/>
      </w:pPr>
      <w:r>
        <w:t>Специалисты</w:t>
      </w:r>
      <w:r w:rsidR="00B53F1C" w:rsidRPr="0021426A">
        <w:t xml:space="preserve"> </w:t>
      </w:r>
      <w:r w:rsidR="00DB610B" w:rsidRPr="0021426A">
        <w:t>Агент</w:t>
      </w:r>
      <w:r w:rsidR="005830A0" w:rsidRPr="0021426A">
        <w:t>ства</w:t>
      </w:r>
      <w:r w:rsidR="00B53F1C" w:rsidRPr="0021426A">
        <w:t xml:space="preserve"> имеют право выходить к руководству </w:t>
      </w:r>
      <w:r w:rsidR="00DB610B" w:rsidRPr="0021426A">
        <w:t>Агент</w:t>
      </w:r>
      <w:r w:rsidR="00B53F1C" w:rsidRPr="0021426A">
        <w:t>ства с предложениями об усовершенствовании технологии обработки персональных данных.</w:t>
      </w:r>
    </w:p>
    <w:p w:rsidR="008506E3" w:rsidRDefault="008506E3" w:rsidP="006D6874">
      <w:pPr>
        <w:pStyle w:val="33"/>
        <w:spacing w:line="360" w:lineRule="auto"/>
      </w:pPr>
      <w:r w:rsidRPr="0021426A">
        <w:t>Изменения в настоящ</w:t>
      </w:r>
      <w:r w:rsidR="00FA73A4" w:rsidRPr="0021426A">
        <w:t>ую</w:t>
      </w:r>
      <w:r w:rsidRPr="0021426A">
        <w:t xml:space="preserve"> </w:t>
      </w:r>
      <w:r w:rsidR="00FA73A4" w:rsidRPr="0021426A">
        <w:t>Политику</w:t>
      </w:r>
      <w:r w:rsidRPr="0021426A">
        <w:t xml:space="preserve"> вносятся приказом </w:t>
      </w:r>
      <w:r w:rsidR="00DB610B" w:rsidRPr="0021426A">
        <w:t>Агент</w:t>
      </w:r>
      <w:r w:rsidR="005830A0" w:rsidRPr="0021426A">
        <w:t xml:space="preserve">ства </w:t>
      </w:r>
      <w:r w:rsidRPr="0021426A">
        <w:t xml:space="preserve">после обязательного согласования вносимых изменений с </w:t>
      </w:r>
      <w:r w:rsidR="00A93FBB" w:rsidRPr="0021426A">
        <w:t>руководителем по</w:t>
      </w:r>
      <w:r w:rsidR="00DB610B" w:rsidRPr="0021426A">
        <w:t xml:space="preserve">дразделения, ответственного за </w:t>
      </w:r>
      <w:r w:rsidR="005830A0" w:rsidRPr="0021426A">
        <w:t xml:space="preserve">организацию обеспечения </w:t>
      </w:r>
      <w:r w:rsidR="00A93FBB" w:rsidRPr="0021426A">
        <w:t>безопасност</w:t>
      </w:r>
      <w:r w:rsidR="005830A0" w:rsidRPr="0021426A">
        <w:t>и</w:t>
      </w:r>
      <w:r w:rsidR="00A93FBB" w:rsidRPr="0021426A">
        <w:t xml:space="preserve"> информации в информационных системах </w:t>
      </w:r>
      <w:r w:rsidR="00DB610B" w:rsidRPr="0021426A">
        <w:t>Агент</w:t>
      </w:r>
      <w:r w:rsidR="00A93FBB" w:rsidRPr="0021426A">
        <w:t>ства</w:t>
      </w:r>
      <w:r w:rsidRPr="0021426A">
        <w:t>, отвечающим за соответствие вносимых изменений требованиям законодательства и нормативно- правовых актов Регуляторов.</w:t>
      </w:r>
    </w:p>
    <w:p w:rsidR="002C377E" w:rsidRDefault="002C377E" w:rsidP="002C377E">
      <w:pPr>
        <w:pStyle w:val="33"/>
        <w:numPr>
          <w:ilvl w:val="0"/>
          <w:numId w:val="0"/>
        </w:numPr>
        <w:spacing w:line="360" w:lineRule="auto"/>
        <w:ind w:left="851"/>
      </w:pPr>
    </w:p>
    <w:p w:rsidR="002A7440" w:rsidRPr="0021426A" w:rsidRDefault="002A7440" w:rsidP="002A7440">
      <w:pPr>
        <w:pStyle w:val="33"/>
        <w:numPr>
          <w:ilvl w:val="0"/>
          <w:numId w:val="0"/>
        </w:numPr>
        <w:spacing w:line="360" w:lineRule="auto"/>
        <w:ind w:left="851"/>
      </w:pPr>
    </w:p>
    <w:p w:rsidR="002A7440" w:rsidRPr="0021426A" w:rsidRDefault="002A7440" w:rsidP="002A7440">
      <w:pPr>
        <w:pStyle w:val="10"/>
        <w:spacing w:line="360" w:lineRule="auto"/>
      </w:pPr>
      <w:r w:rsidRPr="0021426A">
        <w:t>X</w:t>
      </w:r>
      <w:r>
        <w:rPr>
          <w:lang w:val="en-US"/>
        </w:rPr>
        <w:t>I</w:t>
      </w:r>
      <w:r w:rsidRPr="0021426A">
        <w:rPr>
          <w:lang w:val="en-US"/>
        </w:rPr>
        <w:t>I</w:t>
      </w:r>
      <w:r w:rsidRPr="0021426A">
        <w:t xml:space="preserve">. </w:t>
      </w:r>
      <w:r>
        <w:t>Хранение материальных носителей информации</w:t>
      </w:r>
    </w:p>
    <w:p w:rsidR="002A7440" w:rsidRPr="0021426A" w:rsidRDefault="002A7440" w:rsidP="002A7440">
      <w:pPr>
        <w:pStyle w:val="10"/>
        <w:numPr>
          <w:ilvl w:val="0"/>
          <w:numId w:val="0"/>
        </w:numPr>
        <w:spacing w:line="360" w:lineRule="auto"/>
        <w:ind w:left="360"/>
      </w:pPr>
    </w:p>
    <w:p w:rsidR="002A7440" w:rsidRDefault="002A7440" w:rsidP="002A7440">
      <w:pPr>
        <w:pStyle w:val="2e"/>
        <w:spacing w:line="360" w:lineRule="auto"/>
      </w:pPr>
      <w:r>
        <w:t xml:space="preserve"> Помещения, предназначенные для хранения материальных носителей информации, содержащей ПДн</w:t>
      </w:r>
    </w:p>
    <w:p w:rsidR="00952C97" w:rsidRDefault="002A7440" w:rsidP="00DB01C3">
      <w:pPr>
        <w:pStyle w:val="33"/>
        <w:spacing w:line="360" w:lineRule="auto"/>
      </w:pPr>
      <w:r>
        <w:t xml:space="preserve">Материальные носители информации, содержащей персональные данные (дела, анкеты, ксерокопии, фотокарточки, съемные накопители информации – </w:t>
      </w:r>
      <w:r w:rsidRPr="00DB01C3">
        <w:rPr>
          <w:lang w:val="en-US"/>
        </w:rPr>
        <w:t>USB</w:t>
      </w:r>
      <w:r w:rsidRPr="002A7440">
        <w:t>-</w:t>
      </w:r>
      <w:r>
        <w:t xml:space="preserve">флеш носители и винчестеры) должны храниться в специально предназначенных </w:t>
      </w:r>
      <w:r w:rsidR="002C377E">
        <w:t xml:space="preserve">для этого </w:t>
      </w:r>
      <w:r>
        <w:t>местах, исключающих возможность несанкционированного доступа к таким носителям.</w:t>
      </w:r>
      <w:r w:rsidR="002C377E">
        <w:t xml:space="preserve"> Съемные носители информации дополнительно должны быть поставлены на учет в журнале учета съемных носителей информации. </w:t>
      </w:r>
      <w:r>
        <w:t xml:space="preserve">Материальные носители информации, </w:t>
      </w:r>
      <w:r>
        <w:lastRenderedPageBreak/>
        <w:t xml:space="preserve">содержащие персональные данные государственных гражданских служащих Агентства, работников Агентства, лиц, внесенных в кадровый резерв государственной гражданской службы Агентства, претендентов на замещение вакантной должности гражданской службы, не допущенных к участию в конкурсе, и кандидатов, участвующих в конкурсе, директоров областных казенных учреждений – центров занятости населения Сахалинской области (подведомственные учреждения) хранятся в запираемом сейфе в кабинете </w:t>
      </w:r>
      <w:r w:rsidR="00952C97">
        <w:t>436 по адресу: г. Южно-Сахалинск, ул. Дзержинского, 23.</w:t>
      </w:r>
    </w:p>
    <w:p w:rsidR="00952C97" w:rsidRDefault="00952C97" w:rsidP="002A7440">
      <w:pPr>
        <w:pStyle w:val="33"/>
        <w:spacing w:line="360" w:lineRule="auto"/>
      </w:pPr>
      <w:r>
        <w:t>Материальные носители информации, содержащие персональные данные получателей услуг, должностных лиц (работников) юридических лиц, физических лиц, в отношении которых Агентством осуществляются функции, хранятся в кабинетах 330,</w:t>
      </w:r>
      <w:r w:rsidR="00310D3A">
        <w:t xml:space="preserve"> 345,</w:t>
      </w:r>
      <w:r>
        <w:t xml:space="preserve"> 430, </w:t>
      </w:r>
      <w:r w:rsidR="00310D3A">
        <w:t>432, 443а</w:t>
      </w:r>
      <w:r>
        <w:t xml:space="preserve"> по адресу: г. Южно-Сахалинск, ул. Дзержинского, 23.</w:t>
      </w:r>
    </w:p>
    <w:p w:rsidR="00952C97" w:rsidRDefault="00952C97" w:rsidP="002A7440">
      <w:pPr>
        <w:pStyle w:val="33"/>
        <w:spacing w:line="360" w:lineRule="auto"/>
      </w:pPr>
      <w:r>
        <w:t>Материальные носители информации, содержащие персональные данные лиц, обратившихся в Агентство по различным вопросам, хранятся в кабинетах исполнителей соответствующих документов.</w:t>
      </w:r>
    </w:p>
    <w:p w:rsidR="00952C97" w:rsidRDefault="00952C97" w:rsidP="002A7440">
      <w:pPr>
        <w:pStyle w:val="33"/>
        <w:spacing w:line="360" w:lineRule="auto"/>
      </w:pPr>
      <w:r>
        <w:t>Материальные носители информации, содержащие персональные данные руководителей юридических лиц, индивидуальных предпринимателей, а также физических лиц, с которыми Агентством заключены государственные контракты (гражданско-правовые договоры) хранятся в кабинетах 444, 445 по адресу: г. Южно-Сахалинск, ул. Дзержинского, 23.</w:t>
      </w:r>
    </w:p>
    <w:p w:rsidR="0021181A" w:rsidRDefault="0021181A" w:rsidP="002A7440">
      <w:pPr>
        <w:pStyle w:val="33"/>
        <w:spacing w:line="360" w:lineRule="auto"/>
      </w:pPr>
      <w:r>
        <w:t>Описание хранения и эксплуатации материальных носителей информации, содержащей ПДн, используемых для работы в информационных системах указывается в организационной и технической документации на соответствующую информационную систему.</w:t>
      </w:r>
    </w:p>
    <w:p w:rsidR="00DB01C3" w:rsidRPr="00DB01C3" w:rsidRDefault="00DB01C3" w:rsidP="00DB01C3">
      <w:pPr>
        <w:pStyle w:val="22"/>
        <w:spacing w:line="360" w:lineRule="auto"/>
        <w:rPr>
          <w:b/>
        </w:rPr>
      </w:pPr>
      <w:r w:rsidRPr="00DB01C3">
        <w:rPr>
          <w:b/>
        </w:rPr>
        <w:t>Меры защиты информации, содержащей ПДн</w:t>
      </w:r>
    </w:p>
    <w:p w:rsidR="00DB01C3" w:rsidRDefault="00DB01C3" w:rsidP="002A7440">
      <w:pPr>
        <w:pStyle w:val="33"/>
        <w:spacing w:line="360" w:lineRule="auto"/>
      </w:pPr>
      <w:r>
        <w:t xml:space="preserve">Доступ в помещения, предназначенные для хранения материальных носителей информации, содержащей ПДн, должен осуществляться в </w:t>
      </w:r>
      <w:r>
        <w:lastRenderedPageBreak/>
        <w:t>соответствии со списком лиц, имеющих право</w:t>
      </w:r>
      <w:r w:rsidR="00310D3A">
        <w:t xml:space="preserve"> самостоятельного</w:t>
      </w:r>
      <w:r>
        <w:t xml:space="preserve"> доступа в указанные помещения. Возможность несанкционированного самостоятельного доступа лиц, не имеющих права доступа в помещения, предназначенные для хранения материальных носителей информации, содержащей ПДн, должна быть исключена.</w:t>
      </w:r>
    </w:p>
    <w:p w:rsidR="00DB01C3" w:rsidRDefault="00DB01C3" w:rsidP="002A7440">
      <w:pPr>
        <w:pStyle w:val="33"/>
        <w:spacing w:line="360" w:lineRule="auto"/>
      </w:pPr>
      <w:r>
        <w:t>Уборка указанных помещений должна осуществляться только в присутствии специалиста Агентства, имеющего правого доступа к указанным материальным носителям информации, содержащей ПДн.</w:t>
      </w:r>
    </w:p>
    <w:p w:rsidR="00310D3A" w:rsidRDefault="00310D3A" w:rsidP="002A7440">
      <w:pPr>
        <w:pStyle w:val="33"/>
        <w:spacing w:line="360" w:lineRule="auto"/>
      </w:pPr>
      <w:r>
        <w:t>Обсуждение информации, содержащей ПДн, в присутствии лиц, не допущенных к указанной информации, запрещено.</w:t>
      </w:r>
    </w:p>
    <w:p w:rsidR="00310D3A" w:rsidRDefault="00310D3A" w:rsidP="002A7440">
      <w:pPr>
        <w:pStyle w:val="33"/>
        <w:spacing w:line="360" w:lineRule="auto"/>
      </w:pPr>
      <w:r>
        <w:t xml:space="preserve">Специалисты Агентства должны работать только с тем объемом информации, содержащей ПДн, который необходим в настоящий момент для выполнения должностных обязанностей. Неиспользуемые в настоящий момент </w:t>
      </w:r>
      <w:r w:rsidR="00020229">
        <w:t xml:space="preserve">материальные </w:t>
      </w:r>
      <w:r>
        <w:t>носители информации, содержащей ПДн, должны храниться в соответствующих шкафах (сейфах, архивах).</w:t>
      </w:r>
    </w:p>
    <w:p w:rsidR="00DB01C3" w:rsidRDefault="00DB01C3" w:rsidP="002A7440">
      <w:pPr>
        <w:pStyle w:val="33"/>
        <w:spacing w:line="360" w:lineRule="auto"/>
      </w:pPr>
      <w:r>
        <w:t>Работа с материальными носителями информации, содержащей ПДн, должна осуществляться таким образом, чтобы исключить несанкционированный просмотр данной информации (через окна, дверные проёмы и т.д.).</w:t>
      </w:r>
    </w:p>
    <w:p w:rsidR="002C377E" w:rsidRDefault="002C377E" w:rsidP="002A7440">
      <w:pPr>
        <w:pStyle w:val="33"/>
        <w:spacing w:line="360" w:lineRule="auto"/>
      </w:pPr>
      <w:r>
        <w:t>Специалисты Агентства, в полномочия которых входит обработка ПДн, несут персональную ответственность за сохранность и конфиденциальность материальных носителей информации, содержащей ПДн.</w:t>
      </w:r>
    </w:p>
    <w:p w:rsidR="002C377E" w:rsidRDefault="002C377E" w:rsidP="002A7440">
      <w:pPr>
        <w:pStyle w:val="33"/>
        <w:spacing w:line="360" w:lineRule="auto"/>
      </w:pPr>
      <w:r>
        <w:t>Передача материальных носителей информации, содержащей ПДн, без санкции руководителя Агентства или лица, его замещающего – запрещена.</w:t>
      </w:r>
    </w:p>
    <w:p w:rsidR="0021181A" w:rsidRDefault="0021181A" w:rsidP="002A7440">
      <w:pPr>
        <w:pStyle w:val="33"/>
        <w:spacing w:line="360" w:lineRule="auto"/>
      </w:pPr>
      <w:r>
        <w:t>Описание мер защиты информации, содержащей ПДн, обрабатываемой в информационных системах указывается в организационной и технической документации на соответствующую систему.</w:t>
      </w:r>
    </w:p>
    <w:p w:rsidR="00952C97" w:rsidRPr="00952C97" w:rsidRDefault="00952C97" w:rsidP="002C377E">
      <w:pPr>
        <w:pStyle w:val="33"/>
        <w:numPr>
          <w:ilvl w:val="0"/>
          <w:numId w:val="0"/>
        </w:numPr>
        <w:ind w:left="851"/>
      </w:pPr>
    </w:p>
    <w:p w:rsidR="00952C97" w:rsidRPr="0021426A" w:rsidRDefault="00952C97" w:rsidP="002A7440">
      <w:pPr>
        <w:pStyle w:val="33"/>
        <w:numPr>
          <w:ilvl w:val="0"/>
          <w:numId w:val="0"/>
        </w:numPr>
        <w:ind w:left="851"/>
      </w:pPr>
    </w:p>
    <w:p w:rsidR="00C57730" w:rsidRPr="0021426A" w:rsidRDefault="00C57730" w:rsidP="006D6874">
      <w:pPr>
        <w:pStyle w:val="10"/>
        <w:numPr>
          <w:ilvl w:val="0"/>
          <w:numId w:val="0"/>
        </w:numPr>
        <w:spacing w:line="360" w:lineRule="auto"/>
        <w:ind w:left="360" w:hanging="360"/>
      </w:pPr>
    </w:p>
    <w:p w:rsidR="00C57730" w:rsidRPr="0021426A" w:rsidRDefault="00C57730" w:rsidP="006D6874">
      <w:pPr>
        <w:pStyle w:val="10"/>
        <w:numPr>
          <w:ilvl w:val="0"/>
          <w:numId w:val="0"/>
        </w:numPr>
        <w:spacing w:line="360" w:lineRule="auto"/>
        <w:ind w:left="360" w:hanging="360"/>
      </w:pPr>
      <w:r w:rsidRPr="0021426A">
        <w:t>___________________________________________</w:t>
      </w:r>
    </w:p>
    <w:p w:rsidR="008F2967" w:rsidRPr="0021426A" w:rsidRDefault="008F2967" w:rsidP="006D6874">
      <w:pPr>
        <w:framePr w:w="8394" w:wrap="auto" w:hAnchor="text" w:x="1701"/>
        <w:spacing w:line="360" w:lineRule="auto"/>
        <w:ind w:firstLine="5220"/>
        <w:jc w:val="right"/>
        <w:rPr>
          <w:szCs w:val="28"/>
        </w:rPr>
        <w:sectPr w:rsidR="008F2967" w:rsidRPr="0021426A" w:rsidSect="00014699">
          <w:footerReference w:type="default" r:id="rId14"/>
          <w:pgSz w:w="11907" w:h="16840" w:code="9"/>
          <w:pgMar w:top="907" w:right="567" w:bottom="1758" w:left="1134" w:header="720" w:footer="720" w:gutter="0"/>
          <w:cols w:space="720"/>
          <w:docGrid w:linePitch="381"/>
        </w:sectPr>
      </w:pPr>
    </w:p>
    <w:p w:rsidR="00445882" w:rsidRPr="0021426A" w:rsidRDefault="00445882" w:rsidP="00DB610B">
      <w:pPr>
        <w:spacing w:line="360" w:lineRule="auto"/>
        <w:ind w:firstLine="3828"/>
        <w:jc w:val="right"/>
        <w:rPr>
          <w:sz w:val="20"/>
        </w:rPr>
      </w:pPr>
      <w:r w:rsidRPr="0021426A">
        <w:rPr>
          <w:sz w:val="20"/>
        </w:rPr>
        <w:lastRenderedPageBreak/>
        <w:t>Приложение №1к П</w:t>
      </w:r>
      <w:r w:rsidR="003D5385" w:rsidRPr="0021426A">
        <w:rPr>
          <w:sz w:val="20"/>
        </w:rPr>
        <w:t>олитике</w:t>
      </w:r>
    </w:p>
    <w:p w:rsidR="00445882" w:rsidRPr="0021426A" w:rsidRDefault="00445882" w:rsidP="006D6874">
      <w:pPr>
        <w:tabs>
          <w:tab w:val="center" w:pos="7513"/>
          <w:tab w:val="left" w:pos="9413"/>
        </w:tabs>
        <w:spacing w:line="360" w:lineRule="auto"/>
        <w:ind w:firstLine="4820"/>
        <w:jc w:val="right"/>
        <w:rPr>
          <w:sz w:val="20"/>
        </w:rPr>
      </w:pPr>
      <w:r w:rsidRPr="0021426A">
        <w:rPr>
          <w:sz w:val="20"/>
        </w:rPr>
        <w:t>(образец формы)</w:t>
      </w:r>
    </w:p>
    <w:p w:rsidR="00DB610B" w:rsidRPr="0021426A" w:rsidRDefault="00DB610B" w:rsidP="006D6874">
      <w:pPr>
        <w:pStyle w:val="35"/>
        <w:spacing w:after="0" w:line="360" w:lineRule="auto"/>
        <w:ind w:firstLine="0"/>
        <w:jc w:val="center"/>
        <w:rPr>
          <w:b/>
          <w:sz w:val="24"/>
          <w:szCs w:val="24"/>
        </w:rPr>
      </w:pPr>
    </w:p>
    <w:p w:rsidR="00445882" w:rsidRPr="0021426A" w:rsidRDefault="0021426A" w:rsidP="006D6874">
      <w:pPr>
        <w:pStyle w:val="35"/>
        <w:spacing w:after="0" w:line="360" w:lineRule="auto"/>
        <w:ind w:firstLine="0"/>
        <w:jc w:val="center"/>
        <w:rPr>
          <w:b/>
          <w:sz w:val="24"/>
          <w:szCs w:val="24"/>
        </w:rPr>
      </w:pPr>
      <w:r>
        <w:rPr>
          <w:b/>
          <w:sz w:val="24"/>
          <w:szCs w:val="24"/>
        </w:rPr>
        <w:t>СОГЛАСИЕ</w:t>
      </w:r>
    </w:p>
    <w:p w:rsidR="00445882" w:rsidRPr="0021426A" w:rsidRDefault="00445882" w:rsidP="006D6874">
      <w:pPr>
        <w:spacing w:line="360" w:lineRule="auto"/>
        <w:jc w:val="center"/>
        <w:rPr>
          <w:b/>
          <w:sz w:val="24"/>
          <w:szCs w:val="24"/>
        </w:rPr>
      </w:pPr>
      <w:r w:rsidRPr="0021426A">
        <w:rPr>
          <w:b/>
          <w:sz w:val="24"/>
          <w:szCs w:val="24"/>
        </w:rPr>
        <w:t>на обработку персональных данных гражданского служащего</w:t>
      </w:r>
    </w:p>
    <w:p w:rsidR="00445882" w:rsidRPr="0021426A" w:rsidRDefault="00445882" w:rsidP="006D6874">
      <w:pPr>
        <w:spacing w:line="360" w:lineRule="auto"/>
        <w:ind w:firstLine="0"/>
        <w:rPr>
          <w:sz w:val="18"/>
          <w:szCs w:val="18"/>
        </w:rPr>
      </w:pPr>
      <w:r w:rsidRPr="0021426A">
        <w:rPr>
          <w:sz w:val="18"/>
          <w:szCs w:val="18"/>
        </w:rPr>
        <w:t>Я,_____________________________________________________________________________________</w:t>
      </w:r>
      <w:r w:rsidR="00AE2A48" w:rsidRPr="0021426A">
        <w:rPr>
          <w:sz w:val="18"/>
          <w:szCs w:val="18"/>
        </w:rPr>
        <w:t>______________</w:t>
      </w:r>
      <w:r w:rsidRPr="0021426A">
        <w:rPr>
          <w:sz w:val="18"/>
          <w:szCs w:val="18"/>
        </w:rPr>
        <w:t>____________</w:t>
      </w:r>
    </w:p>
    <w:p w:rsidR="00445882" w:rsidRPr="0021426A" w:rsidRDefault="00445882" w:rsidP="006D6874">
      <w:pPr>
        <w:spacing w:line="360" w:lineRule="auto"/>
        <w:ind w:firstLine="0"/>
        <w:jc w:val="center"/>
        <w:rPr>
          <w:sz w:val="18"/>
          <w:szCs w:val="18"/>
        </w:rPr>
      </w:pPr>
      <w:r w:rsidRPr="0021426A">
        <w:rPr>
          <w:sz w:val="18"/>
          <w:szCs w:val="18"/>
        </w:rPr>
        <w:t>(фамилия , имя, отчество)</w:t>
      </w:r>
    </w:p>
    <w:p w:rsidR="00445882" w:rsidRPr="0021426A" w:rsidRDefault="00445882" w:rsidP="006D6874">
      <w:pPr>
        <w:spacing w:line="360" w:lineRule="auto"/>
        <w:ind w:firstLine="0"/>
        <w:rPr>
          <w:sz w:val="18"/>
          <w:szCs w:val="18"/>
        </w:rPr>
      </w:pPr>
      <w:r w:rsidRPr="0021426A">
        <w:rPr>
          <w:sz w:val="18"/>
          <w:szCs w:val="18"/>
        </w:rPr>
        <w:t>документ, удостоверяющий личность ___________</w:t>
      </w:r>
      <w:r w:rsidR="00AE2A48" w:rsidRPr="0021426A">
        <w:rPr>
          <w:sz w:val="18"/>
          <w:szCs w:val="18"/>
        </w:rPr>
        <w:t>___</w:t>
      </w:r>
      <w:r w:rsidRPr="0021426A">
        <w:rPr>
          <w:sz w:val="18"/>
          <w:szCs w:val="18"/>
        </w:rPr>
        <w:t>__</w:t>
      </w:r>
      <w:r w:rsidR="00AE2A48" w:rsidRPr="0021426A">
        <w:rPr>
          <w:sz w:val="18"/>
          <w:szCs w:val="18"/>
        </w:rPr>
        <w:t xml:space="preserve"> </w:t>
      </w:r>
      <w:r w:rsidRPr="0021426A">
        <w:rPr>
          <w:sz w:val="18"/>
          <w:szCs w:val="18"/>
        </w:rPr>
        <w:t>серия ______ № _______________ выдан___________</w:t>
      </w:r>
      <w:r w:rsidR="00AE2A48" w:rsidRPr="0021426A">
        <w:rPr>
          <w:sz w:val="18"/>
          <w:szCs w:val="18"/>
        </w:rPr>
        <w:t>______________</w:t>
      </w:r>
      <w:r w:rsidRPr="0021426A">
        <w:rPr>
          <w:sz w:val="18"/>
          <w:szCs w:val="18"/>
        </w:rPr>
        <w:t>____</w:t>
      </w:r>
    </w:p>
    <w:p w:rsidR="00445882" w:rsidRPr="0021426A" w:rsidRDefault="00445882" w:rsidP="006D6874">
      <w:pPr>
        <w:spacing w:line="360" w:lineRule="auto"/>
        <w:ind w:firstLine="0"/>
        <w:jc w:val="center"/>
        <w:rPr>
          <w:sz w:val="18"/>
          <w:szCs w:val="18"/>
        </w:rPr>
      </w:pPr>
      <w:r w:rsidRPr="0021426A">
        <w:rPr>
          <w:sz w:val="18"/>
          <w:szCs w:val="18"/>
        </w:rPr>
        <w:t>(наименование документа)</w:t>
      </w:r>
    </w:p>
    <w:p w:rsidR="00445882" w:rsidRPr="0021426A" w:rsidRDefault="00445882" w:rsidP="006D6874">
      <w:pPr>
        <w:spacing w:line="360" w:lineRule="auto"/>
        <w:ind w:firstLine="0"/>
        <w:rPr>
          <w:sz w:val="18"/>
          <w:szCs w:val="18"/>
        </w:rPr>
      </w:pPr>
      <w:r w:rsidRPr="0021426A">
        <w:rPr>
          <w:sz w:val="18"/>
          <w:szCs w:val="18"/>
        </w:rPr>
        <w:t>________________________________________________________________________</w:t>
      </w:r>
      <w:r w:rsidR="00AE2A48" w:rsidRPr="0021426A">
        <w:rPr>
          <w:sz w:val="18"/>
          <w:szCs w:val="18"/>
        </w:rPr>
        <w:t>_________________</w:t>
      </w:r>
      <w:r w:rsidRPr="0021426A">
        <w:rPr>
          <w:sz w:val="18"/>
          <w:szCs w:val="18"/>
        </w:rPr>
        <w:t>________________________</w:t>
      </w:r>
    </w:p>
    <w:p w:rsidR="00445882" w:rsidRPr="0021426A" w:rsidRDefault="00445882" w:rsidP="006D6874">
      <w:pPr>
        <w:spacing w:line="360" w:lineRule="auto"/>
        <w:ind w:firstLine="0"/>
        <w:jc w:val="center"/>
        <w:rPr>
          <w:sz w:val="18"/>
          <w:szCs w:val="18"/>
        </w:rPr>
      </w:pPr>
      <w:r w:rsidRPr="0021426A">
        <w:rPr>
          <w:sz w:val="18"/>
          <w:szCs w:val="18"/>
        </w:rPr>
        <w:t>( кем и когда выдан)</w:t>
      </w:r>
    </w:p>
    <w:p w:rsidR="00445882" w:rsidRPr="0021426A" w:rsidRDefault="00445882" w:rsidP="006D6874">
      <w:pPr>
        <w:spacing w:line="360" w:lineRule="auto"/>
        <w:ind w:firstLine="0"/>
        <w:rPr>
          <w:sz w:val="18"/>
          <w:szCs w:val="18"/>
        </w:rPr>
      </w:pPr>
      <w:r w:rsidRPr="0021426A">
        <w:rPr>
          <w:sz w:val="18"/>
          <w:szCs w:val="18"/>
        </w:rPr>
        <w:t>проживающий (ая)________________________________________________________</w:t>
      </w:r>
      <w:r w:rsidR="00AE2A48" w:rsidRPr="0021426A">
        <w:rPr>
          <w:sz w:val="18"/>
          <w:szCs w:val="18"/>
        </w:rPr>
        <w:t>_________________</w:t>
      </w:r>
      <w:r w:rsidRPr="0021426A">
        <w:rPr>
          <w:sz w:val="18"/>
          <w:szCs w:val="18"/>
        </w:rPr>
        <w:t>_______________________,</w:t>
      </w:r>
    </w:p>
    <w:p w:rsidR="00445882" w:rsidRPr="0021426A" w:rsidRDefault="00DB610B" w:rsidP="006D6874">
      <w:pPr>
        <w:spacing w:line="360" w:lineRule="auto"/>
        <w:ind w:firstLine="0"/>
        <w:contextualSpacing w:val="0"/>
        <w:rPr>
          <w:sz w:val="18"/>
          <w:szCs w:val="18"/>
          <w:lang w:eastAsia="zh-CN"/>
        </w:rPr>
      </w:pPr>
      <w:r w:rsidRPr="0021426A">
        <w:rPr>
          <w:sz w:val="18"/>
          <w:szCs w:val="18"/>
          <w:lang w:eastAsia="zh-CN"/>
        </w:rPr>
        <w:t xml:space="preserve">действуя свободно, в </w:t>
      </w:r>
      <w:r w:rsidR="00445882" w:rsidRPr="0021426A">
        <w:rPr>
          <w:sz w:val="18"/>
          <w:szCs w:val="18"/>
          <w:lang w:eastAsia="zh-CN"/>
        </w:rPr>
        <w:t xml:space="preserve">своей воле и в своем интересе, даю согласие </w:t>
      </w:r>
      <w:r w:rsidRPr="0021426A">
        <w:rPr>
          <w:sz w:val="18"/>
          <w:szCs w:val="18"/>
          <w:lang w:eastAsia="zh-CN"/>
        </w:rPr>
        <w:t>агентству по труду и занятости населения Сахалинской области</w:t>
      </w:r>
      <w:r w:rsidR="00445882" w:rsidRPr="0021426A">
        <w:rPr>
          <w:sz w:val="18"/>
          <w:szCs w:val="18"/>
          <w:lang w:eastAsia="zh-CN"/>
        </w:rPr>
        <w:t xml:space="preserve">, расположенному по адресу: </w:t>
      </w:r>
      <w:r w:rsidRPr="0021426A">
        <w:rPr>
          <w:sz w:val="18"/>
          <w:szCs w:val="18"/>
          <w:lang w:eastAsia="zh-CN"/>
        </w:rPr>
        <w:t>Сахалинская область, город Южно-Сахалинск, ул. Дзержинского, 23</w:t>
      </w:r>
      <w:r w:rsidR="00445882" w:rsidRPr="0021426A">
        <w:rPr>
          <w:sz w:val="18"/>
          <w:szCs w:val="18"/>
          <w:lang w:eastAsia="zh-CN"/>
        </w:rPr>
        <w:t xml:space="preserve"> (далее</w:t>
      </w:r>
      <w:r w:rsidR="0021439E" w:rsidRPr="0021426A">
        <w:rPr>
          <w:sz w:val="18"/>
          <w:szCs w:val="18"/>
          <w:lang w:eastAsia="zh-CN"/>
        </w:rPr>
        <w:t xml:space="preserve"> </w:t>
      </w:r>
      <w:r w:rsidR="00445882" w:rsidRPr="0021426A">
        <w:rPr>
          <w:sz w:val="18"/>
          <w:szCs w:val="18"/>
          <w:lang w:eastAsia="zh-CN"/>
        </w:rPr>
        <w:t xml:space="preserve">- </w:t>
      </w:r>
      <w:r w:rsidRPr="0021426A">
        <w:rPr>
          <w:sz w:val="18"/>
          <w:szCs w:val="18"/>
          <w:lang w:eastAsia="zh-CN"/>
        </w:rPr>
        <w:t>Агент</w:t>
      </w:r>
      <w:r w:rsidR="00EA182D" w:rsidRPr="0021426A">
        <w:rPr>
          <w:sz w:val="18"/>
          <w:szCs w:val="18"/>
          <w:lang w:eastAsia="zh-CN"/>
        </w:rPr>
        <w:t>ство</w:t>
      </w:r>
      <w:r w:rsidR="00445882" w:rsidRPr="0021426A">
        <w:rPr>
          <w:sz w:val="18"/>
          <w:szCs w:val="18"/>
          <w:lang w:eastAsia="zh-CN"/>
        </w:rPr>
        <w:t>), на обработ</w:t>
      </w:r>
      <w:r w:rsidR="0021426A">
        <w:rPr>
          <w:sz w:val="18"/>
          <w:szCs w:val="18"/>
          <w:lang w:eastAsia="zh-CN"/>
        </w:rPr>
        <w:t xml:space="preserve">ку, в том числе и с </w:t>
      </w:r>
      <w:r w:rsidR="00445882" w:rsidRPr="0021426A">
        <w:rPr>
          <w:sz w:val="18"/>
          <w:szCs w:val="18"/>
          <w:lang w:eastAsia="zh-CN"/>
        </w:rPr>
        <w:t xml:space="preserve">использованием автоматизированной информационной </w:t>
      </w:r>
      <w:r w:rsidR="00EA182D" w:rsidRPr="0021426A">
        <w:rPr>
          <w:sz w:val="18"/>
          <w:szCs w:val="18"/>
          <w:lang w:eastAsia="zh-CN"/>
        </w:rPr>
        <w:t>системы</w:t>
      </w:r>
      <w:r w:rsidR="003D5385" w:rsidRPr="0021426A">
        <w:rPr>
          <w:sz w:val="18"/>
          <w:szCs w:val="18"/>
          <w:lang w:eastAsia="zh-CN"/>
        </w:rPr>
        <w:t xml:space="preserve"> </w:t>
      </w:r>
      <w:r w:rsidR="00445882" w:rsidRPr="0021426A">
        <w:rPr>
          <w:sz w:val="18"/>
          <w:szCs w:val="18"/>
          <w:lang w:eastAsia="zh-CN"/>
        </w:rPr>
        <w:t xml:space="preserve">следующих моих персональных данных: фамилия, имя, отчество (настоящие и прежние в случае их изменения); дата рождения; место рождения; гражданство; знание иностранного языка; образование (уровень, наименование образовательного учреждения, данные документа об образовании, о квалификации или наличии специальных знаний); ученая степень; стаж работы (общий, непрерывный, стаж государственной (муниципальной) службы для надбавки за выслугу лет и доплаты к пенсии); состояние в браке; </w:t>
      </w:r>
      <w:r w:rsidR="0021426A">
        <w:rPr>
          <w:sz w:val="18"/>
          <w:szCs w:val="18"/>
          <w:lang w:eastAsia="zh-CN"/>
        </w:rPr>
        <w:t xml:space="preserve">состав семьи; данные паспорта; </w:t>
      </w:r>
      <w:r w:rsidR="00445882" w:rsidRPr="0021426A">
        <w:rPr>
          <w:sz w:val="18"/>
          <w:szCs w:val="18"/>
          <w:lang w:eastAsia="zh-CN"/>
        </w:rPr>
        <w:t>адрес места жительства (по паспорту и фактический); дата регистрации по указанному месту жительства; номер телефона; сведения о воинском учете (категория запаса, воинское звание, состав (профиль), полное кодовое обозначение ВУС, категория годности к военной службе, наименование военного комиссариата по месту жительства, категория воинского учета (общий, специальный); данные</w:t>
      </w:r>
      <w:r w:rsidR="0021426A">
        <w:rPr>
          <w:sz w:val="18"/>
          <w:szCs w:val="18"/>
          <w:lang w:eastAsia="zh-CN"/>
        </w:rPr>
        <w:t xml:space="preserve"> о переводах на другую работу; </w:t>
      </w:r>
      <w:r w:rsidR="00445882" w:rsidRPr="0021426A">
        <w:rPr>
          <w:sz w:val="18"/>
          <w:szCs w:val="18"/>
          <w:lang w:eastAsia="zh-CN"/>
        </w:rPr>
        <w:t>данные о присвое</w:t>
      </w:r>
      <w:r w:rsidR="00E97641" w:rsidRPr="0021426A">
        <w:rPr>
          <w:sz w:val="18"/>
          <w:szCs w:val="18"/>
          <w:lang w:eastAsia="zh-CN"/>
        </w:rPr>
        <w:t xml:space="preserve">нии квалификационного разряда; данные об аттестации; </w:t>
      </w:r>
      <w:r w:rsidR="00445882" w:rsidRPr="0021426A">
        <w:rPr>
          <w:sz w:val="18"/>
          <w:szCs w:val="18"/>
          <w:lang w:eastAsia="zh-CN"/>
        </w:rPr>
        <w:t>данные о повышении квалификации, профессиональной переподготовки; данные о государственных и ведомственных наградах, почетных званиях; данные о предоставленных отпусках; данные о социальных льготах, на которые я имею право; наличие судимостей; наличие допуска к государственной тайне; выполняемая работа с начала трудовой деятельности; персональные данные моих близких родственников (степень родства</w:t>
      </w:r>
      <w:r w:rsidR="0021426A">
        <w:rPr>
          <w:sz w:val="18"/>
          <w:szCs w:val="18"/>
          <w:lang w:eastAsia="zh-CN"/>
        </w:rPr>
        <w:t xml:space="preserve">, фамилия, имя, отчество, дата </w:t>
      </w:r>
      <w:r w:rsidR="00445882" w:rsidRPr="0021426A">
        <w:rPr>
          <w:sz w:val="18"/>
          <w:szCs w:val="18"/>
          <w:lang w:eastAsia="zh-CN"/>
        </w:rPr>
        <w:t>и место рождения, место работы, адрес регистрации и фактического пр</w:t>
      </w:r>
      <w:r w:rsidR="0021426A">
        <w:rPr>
          <w:sz w:val="18"/>
          <w:szCs w:val="18"/>
          <w:lang w:eastAsia="zh-CN"/>
        </w:rPr>
        <w:t xml:space="preserve">оживания); персональные данные </w:t>
      </w:r>
      <w:r w:rsidR="00445882" w:rsidRPr="0021426A">
        <w:rPr>
          <w:sz w:val="18"/>
          <w:szCs w:val="18"/>
          <w:lang w:eastAsia="zh-CN"/>
        </w:rPr>
        <w:t>близких родственников постоянно проживающих за границей или оформивших документы для выезда на постоянно</w:t>
      </w:r>
      <w:r w:rsidR="0021426A">
        <w:rPr>
          <w:sz w:val="18"/>
          <w:szCs w:val="18"/>
          <w:lang w:eastAsia="zh-CN"/>
        </w:rPr>
        <w:t xml:space="preserve">е место жительства за границу; </w:t>
      </w:r>
      <w:r w:rsidR="00445882" w:rsidRPr="0021426A">
        <w:rPr>
          <w:sz w:val="18"/>
          <w:szCs w:val="18"/>
          <w:lang w:eastAsia="zh-CN"/>
        </w:rPr>
        <w:t>мое пребывание за границей; наличие и данные заграничного паспорта; данные страхового свидетельства обязательного пенсионного страхования; ИНН; участие в выборных представительных органах; фотография; сведения о заработной плате; сведения о премированиях и поощрениях; сведения о дисциплинарных наказаниях, сведения о пре</w:t>
      </w:r>
      <w:r w:rsidR="0021426A">
        <w:rPr>
          <w:sz w:val="18"/>
          <w:szCs w:val="18"/>
          <w:lang w:eastAsia="zh-CN"/>
        </w:rPr>
        <w:t xml:space="preserve">кращении служебного контракта; </w:t>
      </w:r>
      <w:r w:rsidR="00445882" w:rsidRPr="0021426A">
        <w:rPr>
          <w:sz w:val="18"/>
          <w:szCs w:val="18"/>
          <w:lang w:eastAsia="zh-CN"/>
        </w:rPr>
        <w:t>сведения о моих и членов моей семьи доходах, имуществе и обязательствах имущественного характера, а также</w:t>
      </w:r>
      <w:r w:rsidR="00445882" w:rsidRPr="0021426A">
        <w:rPr>
          <w:sz w:val="18"/>
          <w:szCs w:val="18"/>
        </w:rPr>
        <w:t xml:space="preserve"> </w:t>
      </w:r>
      <w:r w:rsidR="00445882" w:rsidRPr="0021426A">
        <w:rPr>
          <w:sz w:val="18"/>
          <w:szCs w:val="18"/>
          <w:lang w:eastAsia="zh-CN"/>
        </w:rPr>
        <w:t>расходах на совершение сделок по приобретению недвижимого имущества, транспортного средства, ценных бумаг, акций и об источниках получения средств, за счет которых совершены указанные сделки, сведения об отсутствии в реестре дисквалифицированных лиц, личная п</w:t>
      </w:r>
      <w:r w:rsidR="00C500F5" w:rsidRPr="0021426A">
        <w:rPr>
          <w:sz w:val="18"/>
          <w:szCs w:val="18"/>
          <w:lang w:eastAsia="zh-CN"/>
        </w:rPr>
        <w:t>одпись</w:t>
      </w:r>
      <w:r w:rsidR="00EA182D" w:rsidRPr="0021426A">
        <w:rPr>
          <w:sz w:val="18"/>
          <w:szCs w:val="18"/>
          <w:lang w:eastAsia="zh-CN"/>
        </w:rPr>
        <w:t>.</w:t>
      </w:r>
    </w:p>
    <w:p w:rsidR="00445882" w:rsidRPr="0021426A" w:rsidRDefault="00445882" w:rsidP="006D6874">
      <w:pPr>
        <w:spacing w:line="360" w:lineRule="auto"/>
        <w:contextualSpacing w:val="0"/>
        <w:rPr>
          <w:sz w:val="18"/>
          <w:szCs w:val="18"/>
          <w:lang w:eastAsia="zh-CN"/>
        </w:rPr>
      </w:pPr>
      <w:r w:rsidRPr="0021426A">
        <w:rPr>
          <w:sz w:val="18"/>
          <w:szCs w:val="18"/>
          <w:lang w:eastAsia="zh-CN"/>
        </w:rPr>
        <w:t>Под обработкой п</w:t>
      </w:r>
      <w:r w:rsidR="0021426A">
        <w:rPr>
          <w:sz w:val="18"/>
          <w:szCs w:val="18"/>
          <w:lang w:eastAsia="zh-CN"/>
        </w:rPr>
        <w:t xml:space="preserve">ерсональных данных, на которую </w:t>
      </w:r>
      <w:r w:rsidRPr="0021426A">
        <w:rPr>
          <w:sz w:val="18"/>
          <w:szCs w:val="18"/>
          <w:lang w:eastAsia="zh-CN"/>
        </w:rPr>
        <w:t xml:space="preserve">даю согласие, я понимаю: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w:t>
      </w:r>
      <w:r w:rsidR="00EA182D" w:rsidRPr="0021426A">
        <w:rPr>
          <w:sz w:val="18"/>
          <w:szCs w:val="18"/>
          <w:lang w:eastAsia="zh-CN"/>
        </w:rPr>
        <w:t>уничтожение персональных данных, а также их размещение в общедоступных источниках в соответствии с действующим законодательством.</w:t>
      </w:r>
    </w:p>
    <w:p w:rsidR="00445882" w:rsidRPr="0021426A" w:rsidRDefault="00445882" w:rsidP="006D6874">
      <w:pPr>
        <w:spacing w:line="360" w:lineRule="auto"/>
        <w:contextualSpacing w:val="0"/>
        <w:rPr>
          <w:sz w:val="18"/>
          <w:szCs w:val="18"/>
          <w:lang w:eastAsia="zh-CN"/>
        </w:rPr>
      </w:pPr>
      <w:r w:rsidRPr="0021426A">
        <w:rPr>
          <w:sz w:val="18"/>
          <w:szCs w:val="18"/>
          <w:lang w:eastAsia="zh-CN"/>
        </w:rPr>
        <w:t>Я даю согласие на обработку моих персональных данных, в т</w:t>
      </w:r>
      <w:r w:rsidR="00DB610B" w:rsidRPr="0021426A">
        <w:rPr>
          <w:sz w:val="18"/>
          <w:szCs w:val="18"/>
          <w:lang w:eastAsia="zh-CN"/>
        </w:rPr>
        <w:t>ом числе и в автоматизированной</w:t>
      </w:r>
      <w:r w:rsidRPr="0021426A">
        <w:rPr>
          <w:sz w:val="18"/>
          <w:szCs w:val="18"/>
          <w:lang w:eastAsia="zh-CN"/>
        </w:rPr>
        <w:t xml:space="preserve"> информационной системе </w:t>
      </w:r>
      <w:r w:rsidR="00DB610B" w:rsidRPr="0021426A">
        <w:rPr>
          <w:sz w:val="18"/>
          <w:szCs w:val="18"/>
          <w:lang w:eastAsia="zh-CN"/>
        </w:rPr>
        <w:t>Агент</w:t>
      </w:r>
      <w:r w:rsidR="00EA182D" w:rsidRPr="0021426A">
        <w:rPr>
          <w:sz w:val="18"/>
          <w:szCs w:val="18"/>
          <w:lang w:eastAsia="zh-CN"/>
        </w:rPr>
        <w:t>ства</w:t>
      </w:r>
      <w:r w:rsidR="003D5385" w:rsidRPr="0021426A">
        <w:rPr>
          <w:sz w:val="18"/>
          <w:szCs w:val="18"/>
          <w:lang w:eastAsia="zh-CN"/>
        </w:rPr>
        <w:t xml:space="preserve"> </w:t>
      </w:r>
      <w:r w:rsidRPr="0021426A">
        <w:rPr>
          <w:sz w:val="18"/>
          <w:szCs w:val="18"/>
          <w:lang w:eastAsia="zh-CN"/>
        </w:rPr>
        <w:t>только в целях обеспечения соблюдения Конституции Российской Федерации, Федерального закона Росс</w:t>
      </w:r>
      <w:r w:rsidR="00DB610B" w:rsidRPr="0021426A">
        <w:rPr>
          <w:sz w:val="18"/>
          <w:szCs w:val="18"/>
          <w:lang w:eastAsia="zh-CN"/>
        </w:rPr>
        <w:t xml:space="preserve">ийской Федерации от 27.07.2004 № </w:t>
      </w:r>
      <w:r w:rsidRPr="0021426A">
        <w:rPr>
          <w:sz w:val="18"/>
          <w:szCs w:val="18"/>
          <w:lang w:eastAsia="zh-CN"/>
        </w:rPr>
        <w:t>79-ФЗ «О государственной гражданской службе Российской Федерации» и служебного контракта, заключенного между мно</w:t>
      </w:r>
      <w:r w:rsidR="00DB610B" w:rsidRPr="0021426A">
        <w:rPr>
          <w:sz w:val="18"/>
          <w:szCs w:val="18"/>
          <w:lang w:eastAsia="zh-CN"/>
        </w:rPr>
        <w:t>й</w:t>
      </w:r>
      <w:r w:rsidRPr="0021426A">
        <w:rPr>
          <w:sz w:val="18"/>
          <w:szCs w:val="18"/>
          <w:lang w:eastAsia="zh-CN"/>
        </w:rPr>
        <w:t xml:space="preserve"> и</w:t>
      </w:r>
      <w:r w:rsidR="00DB610B" w:rsidRPr="0021426A">
        <w:rPr>
          <w:sz w:val="18"/>
          <w:szCs w:val="18"/>
          <w:lang w:eastAsia="zh-CN"/>
        </w:rPr>
        <w:t xml:space="preserve"> Агентс</w:t>
      </w:r>
      <w:r w:rsidR="00EA182D" w:rsidRPr="0021426A">
        <w:rPr>
          <w:sz w:val="18"/>
          <w:szCs w:val="18"/>
          <w:lang w:eastAsia="zh-CN"/>
        </w:rPr>
        <w:t>твом</w:t>
      </w:r>
      <w:r w:rsidRPr="0021426A">
        <w:rPr>
          <w:sz w:val="18"/>
          <w:szCs w:val="18"/>
          <w:lang w:eastAsia="zh-CN"/>
        </w:rPr>
        <w:t xml:space="preserve">, других законов и иных нормативных правовых актов, содействия мне в прохождении </w:t>
      </w:r>
      <w:r w:rsidRPr="0021426A">
        <w:rPr>
          <w:sz w:val="18"/>
          <w:szCs w:val="18"/>
          <w:lang w:eastAsia="zh-CN"/>
        </w:rPr>
        <w:lastRenderedPageBreak/>
        <w:t>гражданской службы, обучении и должностном росте, о</w:t>
      </w:r>
      <w:r w:rsidR="00DB610B" w:rsidRPr="0021426A">
        <w:rPr>
          <w:sz w:val="18"/>
          <w:szCs w:val="18"/>
          <w:lang w:eastAsia="zh-CN"/>
        </w:rPr>
        <w:t xml:space="preserve">беспечения моей личной безопасности </w:t>
      </w:r>
      <w:r w:rsidRPr="0021426A">
        <w:rPr>
          <w:sz w:val="18"/>
          <w:szCs w:val="18"/>
          <w:lang w:eastAsia="zh-CN"/>
        </w:rPr>
        <w:t>и членов моей семьи, а также в целях обеспечения сохранности принадлежащего мне имущества, учета результатов исполнения мною должностных обязанностей и обеспечения сохранности имущества</w:t>
      </w:r>
      <w:r w:rsidRPr="0021426A">
        <w:rPr>
          <w:i/>
          <w:sz w:val="18"/>
          <w:szCs w:val="18"/>
          <w:lang w:eastAsia="zh-CN"/>
        </w:rPr>
        <w:t xml:space="preserve"> </w:t>
      </w:r>
      <w:r w:rsidR="00DB610B" w:rsidRPr="0021426A">
        <w:rPr>
          <w:sz w:val="18"/>
          <w:szCs w:val="18"/>
          <w:lang w:eastAsia="zh-CN"/>
        </w:rPr>
        <w:t>Агент</w:t>
      </w:r>
      <w:r w:rsidR="00EA182D" w:rsidRPr="0021426A">
        <w:rPr>
          <w:sz w:val="18"/>
          <w:szCs w:val="18"/>
          <w:lang w:eastAsia="zh-CN"/>
        </w:rPr>
        <w:t>ства</w:t>
      </w:r>
      <w:r w:rsidRPr="0021426A">
        <w:rPr>
          <w:sz w:val="18"/>
          <w:szCs w:val="18"/>
          <w:lang w:eastAsia="zh-CN"/>
        </w:rPr>
        <w:t>. Мне разъяснено, что цель обработки моих персональных данных достигается по истечении срока хранения их архивного хранения, установленного нормативными правовыми актами федеральных органов государственной власти.</w:t>
      </w:r>
    </w:p>
    <w:p w:rsidR="00445882" w:rsidRPr="0021426A" w:rsidRDefault="00445882" w:rsidP="006D6874">
      <w:pPr>
        <w:spacing w:line="360" w:lineRule="auto"/>
        <w:ind w:firstLine="0"/>
        <w:contextualSpacing w:val="0"/>
        <w:rPr>
          <w:sz w:val="18"/>
          <w:szCs w:val="18"/>
          <w:lang w:eastAsia="zh-CN"/>
        </w:rPr>
      </w:pPr>
      <w:r w:rsidRPr="0021426A">
        <w:rPr>
          <w:sz w:val="18"/>
          <w:szCs w:val="18"/>
          <w:lang w:eastAsia="zh-CN"/>
        </w:rPr>
        <w:t xml:space="preserve"> </w:t>
      </w:r>
      <w:r w:rsidRPr="0021426A">
        <w:rPr>
          <w:sz w:val="18"/>
          <w:szCs w:val="18"/>
          <w:lang w:eastAsia="zh-CN"/>
        </w:rPr>
        <w:tab/>
        <w:t>Мне разъяснено, что перечень должностных лиц, имеющих доступ к моим персональ</w:t>
      </w:r>
      <w:r w:rsidR="0021426A">
        <w:rPr>
          <w:sz w:val="18"/>
          <w:szCs w:val="18"/>
          <w:lang w:eastAsia="zh-CN"/>
        </w:rPr>
        <w:t xml:space="preserve">ным данным, определен приказом </w:t>
      </w:r>
      <w:r w:rsidR="00DB610B" w:rsidRPr="0021426A">
        <w:rPr>
          <w:sz w:val="18"/>
          <w:szCs w:val="18"/>
          <w:lang w:eastAsia="zh-CN"/>
        </w:rPr>
        <w:t>Агент</w:t>
      </w:r>
      <w:r w:rsidR="00EA182D" w:rsidRPr="0021426A">
        <w:rPr>
          <w:sz w:val="18"/>
          <w:szCs w:val="18"/>
          <w:lang w:eastAsia="zh-CN"/>
        </w:rPr>
        <w:t>ства</w:t>
      </w:r>
      <w:r w:rsidRPr="0021426A">
        <w:rPr>
          <w:sz w:val="18"/>
          <w:szCs w:val="18"/>
          <w:lang w:eastAsia="zh-CN"/>
        </w:rPr>
        <w:t>.</w:t>
      </w:r>
    </w:p>
    <w:p w:rsidR="00445882" w:rsidRPr="0021426A" w:rsidRDefault="00DB610B" w:rsidP="006D6874">
      <w:pPr>
        <w:spacing w:line="360" w:lineRule="auto"/>
        <w:contextualSpacing w:val="0"/>
        <w:rPr>
          <w:sz w:val="18"/>
          <w:szCs w:val="18"/>
          <w:lang w:eastAsia="zh-CN"/>
        </w:rPr>
      </w:pPr>
      <w:r w:rsidRPr="0021426A">
        <w:rPr>
          <w:sz w:val="18"/>
          <w:szCs w:val="18"/>
          <w:lang w:eastAsia="zh-CN"/>
        </w:rPr>
        <w:t xml:space="preserve">Согласие действует с момента </w:t>
      </w:r>
      <w:r w:rsidR="00445882" w:rsidRPr="0021426A">
        <w:rPr>
          <w:sz w:val="18"/>
          <w:szCs w:val="18"/>
          <w:lang w:eastAsia="zh-CN"/>
        </w:rPr>
        <w:t>его под</w:t>
      </w:r>
      <w:r w:rsidRPr="0021426A">
        <w:rPr>
          <w:sz w:val="18"/>
          <w:szCs w:val="18"/>
          <w:lang w:eastAsia="zh-CN"/>
        </w:rPr>
        <w:t>писания</w:t>
      </w:r>
      <w:r w:rsidR="00445882" w:rsidRPr="0021426A">
        <w:rPr>
          <w:sz w:val="18"/>
          <w:szCs w:val="18"/>
          <w:lang w:eastAsia="zh-CN"/>
        </w:rPr>
        <w:t xml:space="preserve"> до момента его отзыва.</w:t>
      </w:r>
    </w:p>
    <w:p w:rsidR="00445882" w:rsidRPr="0021426A" w:rsidRDefault="00445882" w:rsidP="006D6874">
      <w:pPr>
        <w:spacing w:line="360" w:lineRule="auto"/>
        <w:contextualSpacing w:val="0"/>
        <w:rPr>
          <w:sz w:val="18"/>
          <w:szCs w:val="18"/>
          <w:lang w:eastAsia="zh-CN"/>
        </w:rPr>
      </w:pPr>
      <w:r w:rsidRPr="0021426A">
        <w:rPr>
          <w:sz w:val="18"/>
          <w:szCs w:val="18"/>
          <w:lang w:eastAsia="zh-CN"/>
        </w:rPr>
        <w:t>Я оставляю за собой право отозвать свое согласие на обработку персональных данных посредством составления соответствующего письменного заявления, кото</w:t>
      </w:r>
      <w:r w:rsidR="00DB610B" w:rsidRPr="0021426A">
        <w:rPr>
          <w:sz w:val="18"/>
          <w:szCs w:val="18"/>
          <w:lang w:eastAsia="zh-CN"/>
        </w:rPr>
        <w:t xml:space="preserve">рое может быть направлено мной </w:t>
      </w:r>
      <w:r w:rsidRPr="0021426A">
        <w:rPr>
          <w:sz w:val="18"/>
          <w:szCs w:val="18"/>
          <w:lang w:eastAsia="zh-CN"/>
        </w:rPr>
        <w:t xml:space="preserve">на имя </w:t>
      </w:r>
      <w:r w:rsidR="00DB610B" w:rsidRPr="0021426A">
        <w:rPr>
          <w:sz w:val="18"/>
          <w:szCs w:val="18"/>
          <w:lang w:eastAsia="zh-CN"/>
        </w:rPr>
        <w:t>руководителя Агентства</w:t>
      </w:r>
      <w:r w:rsidR="0011498F" w:rsidRPr="0021426A">
        <w:rPr>
          <w:sz w:val="18"/>
          <w:szCs w:val="18"/>
          <w:lang w:eastAsia="zh-CN"/>
        </w:rPr>
        <w:t xml:space="preserve"> </w:t>
      </w:r>
      <w:r w:rsidRPr="0021426A">
        <w:rPr>
          <w:sz w:val="18"/>
          <w:szCs w:val="18"/>
          <w:lang w:eastAsia="zh-CN"/>
        </w:rPr>
        <w:t>по почте заказным письмом с уведомлением о вручении либо вручено лично под расписку должностному лицу</w:t>
      </w:r>
      <w:r w:rsidRPr="0021426A">
        <w:rPr>
          <w:sz w:val="18"/>
          <w:szCs w:val="18"/>
        </w:rPr>
        <w:t xml:space="preserve"> </w:t>
      </w:r>
      <w:r w:rsidR="00DB610B" w:rsidRPr="0021426A">
        <w:rPr>
          <w:sz w:val="18"/>
          <w:szCs w:val="18"/>
          <w:lang w:eastAsia="zh-CN"/>
        </w:rPr>
        <w:t>Агент</w:t>
      </w:r>
      <w:r w:rsidR="00EA182D" w:rsidRPr="0021426A">
        <w:rPr>
          <w:sz w:val="18"/>
          <w:szCs w:val="18"/>
          <w:lang w:eastAsia="zh-CN"/>
        </w:rPr>
        <w:t>ства</w:t>
      </w:r>
      <w:r w:rsidRPr="0021426A">
        <w:rPr>
          <w:sz w:val="18"/>
          <w:szCs w:val="18"/>
          <w:lang w:eastAsia="zh-CN"/>
        </w:rPr>
        <w:t xml:space="preserve">. В случае получения моего письменного заявления об отзыве настоящего согласия на обработку персональных данных </w:t>
      </w:r>
      <w:r w:rsidR="00DB610B" w:rsidRPr="0021426A">
        <w:rPr>
          <w:sz w:val="18"/>
          <w:szCs w:val="18"/>
          <w:lang w:eastAsia="zh-CN"/>
        </w:rPr>
        <w:t>Агент</w:t>
      </w:r>
      <w:r w:rsidR="00EA182D" w:rsidRPr="0021426A">
        <w:rPr>
          <w:sz w:val="18"/>
          <w:szCs w:val="18"/>
          <w:lang w:eastAsia="zh-CN"/>
        </w:rPr>
        <w:t>ство</w:t>
      </w:r>
      <w:r w:rsidR="00DB610B" w:rsidRPr="0021426A">
        <w:rPr>
          <w:sz w:val="18"/>
          <w:szCs w:val="18"/>
          <w:lang w:eastAsia="zh-CN"/>
        </w:rPr>
        <w:t xml:space="preserve"> </w:t>
      </w:r>
      <w:r w:rsidRPr="0021426A">
        <w:rPr>
          <w:sz w:val="18"/>
          <w:szCs w:val="18"/>
          <w:lang w:eastAsia="zh-CN"/>
        </w:rPr>
        <w:t>обязано прекратить их обработку и уничтожи</w:t>
      </w:r>
      <w:r w:rsidR="00DB610B" w:rsidRPr="0021426A">
        <w:rPr>
          <w:sz w:val="18"/>
          <w:szCs w:val="18"/>
          <w:lang w:eastAsia="zh-CN"/>
        </w:rPr>
        <w:t xml:space="preserve">ть мои персональные данные </w:t>
      </w:r>
      <w:r w:rsidRPr="0021426A">
        <w:rPr>
          <w:sz w:val="18"/>
          <w:szCs w:val="18"/>
          <w:lang w:eastAsia="zh-CN"/>
        </w:rPr>
        <w:t>в срок, устано</w:t>
      </w:r>
      <w:r w:rsidR="00DB610B" w:rsidRPr="0021426A">
        <w:rPr>
          <w:sz w:val="18"/>
          <w:szCs w:val="18"/>
          <w:lang w:eastAsia="zh-CN"/>
        </w:rPr>
        <w:t>вленный федеральными законами Российской Федерации</w:t>
      </w:r>
      <w:r w:rsidRPr="0021426A">
        <w:rPr>
          <w:sz w:val="18"/>
          <w:szCs w:val="18"/>
          <w:lang w:eastAsia="zh-CN"/>
        </w:rPr>
        <w:t>. Мне разъяснены юридические послед</w:t>
      </w:r>
      <w:r w:rsidR="0021426A">
        <w:rPr>
          <w:sz w:val="18"/>
          <w:szCs w:val="18"/>
          <w:lang w:eastAsia="zh-CN"/>
        </w:rPr>
        <w:t>ствия моего отзыва</w:t>
      </w:r>
      <w:r w:rsidRPr="0021426A">
        <w:rPr>
          <w:sz w:val="18"/>
          <w:szCs w:val="18"/>
          <w:lang w:eastAsia="zh-CN"/>
        </w:rPr>
        <w:t xml:space="preserve"> согласия на обработку персональных данных, а им</w:t>
      </w:r>
      <w:r w:rsidR="00DB610B" w:rsidRPr="0021426A">
        <w:rPr>
          <w:sz w:val="18"/>
          <w:szCs w:val="18"/>
          <w:lang w:eastAsia="zh-CN"/>
        </w:rPr>
        <w:t xml:space="preserve">енно: в случае отзыва согласия </w:t>
      </w:r>
      <w:r w:rsidRPr="0021426A">
        <w:rPr>
          <w:sz w:val="18"/>
          <w:szCs w:val="18"/>
          <w:lang w:eastAsia="zh-CN"/>
        </w:rPr>
        <w:t>на обработку персональных данных служебный контракт со мной будет расторгнут по моей вине.</w:t>
      </w:r>
    </w:p>
    <w:p w:rsidR="00EA182D" w:rsidRPr="0021426A" w:rsidRDefault="00EA182D" w:rsidP="006D6874">
      <w:pPr>
        <w:spacing w:line="360" w:lineRule="auto"/>
        <w:contextualSpacing w:val="0"/>
        <w:rPr>
          <w:sz w:val="18"/>
          <w:szCs w:val="18"/>
          <w:lang w:eastAsia="zh-CN"/>
        </w:rPr>
      </w:pPr>
    </w:p>
    <w:p w:rsidR="00445882" w:rsidRPr="0021426A" w:rsidRDefault="00445882" w:rsidP="006D6874">
      <w:pPr>
        <w:spacing w:line="360" w:lineRule="auto"/>
        <w:ind w:firstLine="0"/>
        <w:contextualSpacing w:val="0"/>
        <w:rPr>
          <w:sz w:val="18"/>
          <w:szCs w:val="18"/>
          <w:lang w:eastAsia="zh-CN"/>
        </w:rPr>
      </w:pPr>
    </w:p>
    <w:p w:rsidR="00445882" w:rsidRPr="0021426A" w:rsidRDefault="00445882" w:rsidP="006D6874">
      <w:pPr>
        <w:spacing w:line="360" w:lineRule="auto"/>
        <w:ind w:firstLine="0"/>
        <w:contextualSpacing w:val="0"/>
        <w:rPr>
          <w:sz w:val="18"/>
          <w:szCs w:val="18"/>
          <w:lang w:eastAsia="zh-CN"/>
        </w:rPr>
      </w:pPr>
      <w:r w:rsidRPr="0021426A">
        <w:rPr>
          <w:sz w:val="18"/>
          <w:szCs w:val="18"/>
          <w:lang w:eastAsia="zh-CN"/>
        </w:rPr>
        <w:t>_______________________________________________   ___________________  «____»__________20_</w:t>
      </w:r>
      <w:r w:rsidR="00EA182D" w:rsidRPr="0021426A">
        <w:rPr>
          <w:sz w:val="18"/>
          <w:szCs w:val="18"/>
          <w:lang w:eastAsia="zh-CN"/>
        </w:rPr>
        <w:t>_</w:t>
      </w:r>
      <w:r w:rsidRPr="0021426A">
        <w:rPr>
          <w:sz w:val="18"/>
          <w:szCs w:val="18"/>
          <w:lang w:eastAsia="zh-CN"/>
        </w:rPr>
        <w:t>_г.</w:t>
      </w:r>
    </w:p>
    <w:p w:rsidR="00445882" w:rsidRPr="0021426A" w:rsidRDefault="00445882" w:rsidP="006D6874">
      <w:pPr>
        <w:spacing w:line="360" w:lineRule="auto"/>
        <w:ind w:firstLine="0"/>
        <w:contextualSpacing w:val="0"/>
        <w:jc w:val="left"/>
        <w:rPr>
          <w:sz w:val="12"/>
          <w:szCs w:val="12"/>
          <w:lang w:eastAsia="zh-CN"/>
        </w:rPr>
      </w:pPr>
      <w:r w:rsidRPr="0021426A">
        <w:rPr>
          <w:sz w:val="12"/>
          <w:szCs w:val="12"/>
          <w:lang w:eastAsia="zh-CN"/>
        </w:rPr>
        <w:t xml:space="preserve">  (фамилия, имя, отчество)                                                                                                                                     (подпись)</w:t>
      </w:r>
    </w:p>
    <w:p w:rsidR="00DB610B" w:rsidRPr="0021426A" w:rsidRDefault="00DB610B">
      <w:pPr>
        <w:ind w:firstLine="0"/>
        <w:contextualSpacing w:val="0"/>
        <w:jc w:val="left"/>
        <w:rPr>
          <w:sz w:val="20"/>
        </w:rPr>
      </w:pPr>
      <w:r w:rsidRPr="0021426A">
        <w:rPr>
          <w:sz w:val="20"/>
        </w:rPr>
        <w:br w:type="page"/>
      </w:r>
    </w:p>
    <w:p w:rsidR="00F04B65" w:rsidRPr="0021426A" w:rsidRDefault="00B07094" w:rsidP="00DB610B">
      <w:pPr>
        <w:spacing w:line="360" w:lineRule="auto"/>
        <w:ind w:firstLine="3828"/>
        <w:jc w:val="right"/>
        <w:rPr>
          <w:sz w:val="20"/>
        </w:rPr>
      </w:pPr>
      <w:r w:rsidRPr="0021426A">
        <w:rPr>
          <w:sz w:val="20"/>
        </w:rPr>
        <w:lastRenderedPageBreak/>
        <w:t>Приложение №1</w:t>
      </w:r>
      <w:r w:rsidR="00D24665" w:rsidRPr="0021426A">
        <w:rPr>
          <w:sz w:val="20"/>
        </w:rPr>
        <w:t xml:space="preserve">/1 </w:t>
      </w:r>
      <w:r w:rsidR="00DB610B" w:rsidRPr="0021426A">
        <w:rPr>
          <w:sz w:val="20"/>
        </w:rPr>
        <w:t>к Политике</w:t>
      </w:r>
    </w:p>
    <w:p w:rsidR="007D4843" w:rsidRPr="0021426A" w:rsidRDefault="003B47A3" w:rsidP="006D6874">
      <w:pPr>
        <w:spacing w:line="360" w:lineRule="auto"/>
        <w:ind w:firstLine="4820"/>
        <w:jc w:val="right"/>
        <w:rPr>
          <w:sz w:val="20"/>
        </w:rPr>
      </w:pPr>
      <w:r w:rsidRPr="0021426A">
        <w:rPr>
          <w:sz w:val="20"/>
        </w:rPr>
        <w:t xml:space="preserve"> (образец</w:t>
      </w:r>
      <w:r w:rsidR="000D7472" w:rsidRPr="0021426A">
        <w:rPr>
          <w:sz w:val="20"/>
        </w:rPr>
        <w:t xml:space="preserve"> формы</w:t>
      </w:r>
      <w:r w:rsidRPr="0021426A">
        <w:rPr>
          <w:sz w:val="20"/>
        </w:rPr>
        <w:t>)</w:t>
      </w:r>
    </w:p>
    <w:p w:rsidR="00E30993" w:rsidRPr="0021426A" w:rsidRDefault="00E30993" w:rsidP="006D6874">
      <w:pPr>
        <w:pStyle w:val="35"/>
        <w:spacing w:after="0" w:line="360" w:lineRule="auto"/>
        <w:ind w:firstLine="0"/>
        <w:jc w:val="center"/>
        <w:rPr>
          <w:b/>
          <w:sz w:val="24"/>
          <w:szCs w:val="24"/>
        </w:rPr>
      </w:pPr>
      <w:r w:rsidRPr="0021426A">
        <w:rPr>
          <w:b/>
          <w:sz w:val="24"/>
          <w:szCs w:val="24"/>
        </w:rPr>
        <w:t xml:space="preserve">СОГЛАСИЕ                                                       </w:t>
      </w:r>
      <w:r w:rsidRPr="0021426A">
        <w:rPr>
          <w:sz w:val="24"/>
          <w:szCs w:val="24"/>
        </w:rPr>
        <w:t xml:space="preserve"> </w:t>
      </w:r>
    </w:p>
    <w:p w:rsidR="00E30993" w:rsidRPr="0021426A" w:rsidRDefault="00E30993" w:rsidP="006D6874">
      <w:pPr>
        <w:spacing w:line="360" w:lineRule="auto"/>
        <w:jc w:val="center"/>
        <w:rPr>
          <w:b/>
          <w:sz w:val="24"/>
          <w:szCs w:val="24"/>
        </w:rPr>
      </w:pPr>
      <w:r w:rsidRPr="0021426A">
        <w:rPr>
          <w:b/>
          <w:sz w:val="24"/>
          <w:szCs w:val="24"/>
        </w:rPr>
        <w:t>на обработку персональных данных работника</w:t>
      </w:r>
      <w:r w:rsidR="00FD51E0">
        <w:rPr>
          <w:b/>
          <w:sz w:val="24"/>
          <w:szCs w:val="24"/>
        </w:rPr>
        <w:t>/директора ОКУ ЦЗН</w:t>
      </w:r>
    </w:p>
    <w:p w:rsidR="00E30993" w:rsidRPr="0021426A" w:rsidRDefault="00E30993" w:rsidP="006D6874">
      <w:pPr>
        <w:spacing w:line="360" w:lineRule="auto"/>
        <w:ind w:firstLine="0"/>
        <w:rPr>
          <w:sz w:val="20"/>
        </w:rPr>
      </w:pPr>
      <w:r w:rsidRPr="0021426A">
        <w:rPr>
          <w:sz w:val="20"/>
        </w:rPr>
        <w:t>Я,___________________________________________________________________________________</w:t>
      </w:r>
      <w:r w:rsidR="00CD2104" w:rsidRPr="0021426A">
        <w:rPr>
          <w:sz w:val="20"/>
        </w:rPr>
        <w:t>_____________</w:t>
      </w:r>
    </w:p>
    <w:p w:rsidR="00E30993" w:rsidRPr="0021426A" w:rsidRDefault="00E30993" w:rsidP="00E97641">
      <w:pPr>
        <w:spacing w:line="360" w:lineRule="auto"/>
        <w:ind w:firstLine="0"/>
        <w:jc w:val="center"/>
        <w:rPr>
          <w:sz w:val="20"/>
        </w:rPr>
      </w:pPr>
      <w:r w:rsidRPr="0021426A">
        <w:rPr>
          <w:sz w:val="20"/>
        </w:rPr>
        <w:t>(фамилия , имя, отчество)</w:t>
      </w:r>
    </w:p>
    <w:p w:rsidR="00E30993" w:rsidRPr="0021426A" w:rsidRDefault="009A7787" w:rsidP="006D6874">
      <w:pPr>
        <w:spacing w:line="360" w:lineRule="auto"/>
        <w:ind w:firstLine="0"/>
        <w:rPr>
          <w:sz w:val="20"/>
        </w:rPr>
      </w:pPr>
      <w:r w:rsidRPr="0021426A">
        <w:rPr>
          <w:sz w:val="20"/>
        </w:rPr>
        <w:t>до</w:t>
      </w:r>
      <w:r w:rsidR="00E30993" w:rsidRPr="0021426A">
        <w:rPr>
          <w:sz w:val="20"/>
        </w:rPr>
        <w:t>кумент, удостоверяющий личность___________серия ______ № _______________ выдан_______________</w:t>
      </w:r>
      <w:r w:rsidR="00CD2104" w:rsidRPr="0021426A">
        <w:rPr>
          <w:sz w:val="20"/>
        </w:rPr>
        <w:t>______</w:t>
      </w:r>
    </w:p>
    <w:p w:rsidR="00E30993" w:rsidRPr="0021426A" w:rsidRDefault="00E30993" w:rsidP="00E97641">
      <w:pPr>
        <w:spacing w:line="360" w:lineRule="auto"/>
        <w:ind w:firstLine="0"/>
        <w:jc w:val="center"/>
        <w:rPr>
          <w:sz w:val="20"/>
        </w:rPr>
      </w:pPr>
      <w:r w:rsidRPr="0021426A">
        <w:rPr>
          <w:sz w:val="20"/>
        </w:rPr>
        <w:t>(наименование документа)</w:t>
      </w:r>
    </w:p>
    <w:p w:rsidR="00E30993" w:rsidRPr="0021426A" w:rsidRDefault="00E30993" w:rsidP="006D6874">
      <w:pPr>
        <w:spacing w:line="360" w:lineRule="auto"/>
        <w:ind w:firstLine="0"/>
        <w:rPr>
          <w:sz w:val="20"/>
        </w:rPr>
      </w:pPr>
      <w:r w:rsidRPr="0021426A">
        <w:rPr>
          <w:sz w:val="20"/>
        </w:rPr>
        <w:t>________________________________________________________________________________________________</w:t>
      </w:r>
      <w:r w:rsidR="00CD2104" w:rsidRPr="0021426A">
        <w:rPr>
          <w:sz w:val="20"/>
        </w:rPr>
        <w:t>__</w:t>
      </w:r>
    </w:p>
    <w:p w:rsidR="00E30993" w:rsidRPr="0021426A" w:rsidRDefault="00E30993" w:rsidP="00E97641">
      <w:pPr>
        <w:spacing w:line="360" w:lineRule="auto"/>
        <w:ind w:firstLine="0"/>
        <w:jc w:val="center"/>
        <w:rPr>
          <w:sz w:val="20"/>
        </w:rPr>
      </w:pPr>
      <w:r w:rsidRPr="0021426A">
        <w:rPr>
          <w:sz w:val="20"/>
        </w:rPr>
        <w:t>( кем и когда выдан)</w:t>
      </w:r>
    </w:p>
    <w:p w:rsidR="00E30993" w:rsidRPr="0021426A" w:rsidRDefault="00E30993" w:rsidP="006D6874">
      <w:pPr>
        <w:spacing w:line="360" w:lineRule="auto"/>
        <w:ind w:firstLine="0"/>
        <w:rPr>
          <w:sz w:val="20"/>
        </w:rPr>
      </w:pPr>
      <w:r w:rsidRPr="0021426A">
        <w:rPr>
          <w:sz w:val="20"/>
        </w:rPr>
        <w:t>проживающий (ая)_______________________________________________________________________________,</w:t>
      </w:r>
    </w:p>
    <w:p w:rsidR="00E30993" w:rsidRPr="0021426A" w:rsidRDefault="00FE0F33" w:rsidP="006D6874">
      <w:pPr>
        <w:spacing w:line="360" w:lineRule="auto"/>
        <w:ind w:firstLine="0"/>
        <w:rPr>
          <w:sz w:val="20"/>
        </w:rPr>
      </w:pPr>
      <w:r w:rsidRPr="0021426A">
        <w:rPr>
          <w:sz w:val="20"/>
        </w:rPr>
        <w:t xml:space="preserve">действуя свободно, в своей воле и в своем интересе, даю согласие </w:t>
      </w:r>
      <w:r w:rsidR="00DB610B" w:rsidRPr="0021426A">
        <w:rPr>
          <w:sz w:val="20"/>
          <w:lang w:eastAsia="zh-CN"/>
        </w:rPr>
        <w:t>агентству по труду и занятости населения Сахалинской области, расположенному по адресу: Сахалинская область, город Южно-Сахалинск, ул. Дзержинского, 23 (далее - Агентство)</w:t>
      </w:r>
      <w:r w:rsidR="00550E9B" w:rsidRPr="0021426A">
        <w:rPr>
          <w:sz w:val="20"/>
        </w:rPr>
        <w:t xml:space="preserve">, </w:t>
      </w:r>
      <w:r w:rsidR="00DB610B" w:rsidRPr="0021426A">
        <w:rPr>
          <w:sz w:val="20"/>
        </w:rPr>
        <w:t>на обработку, в том числе и с</w:t>
      </w:r>
      <w:r w:rsidR="00E30993" w:rsidRPr="0021426A">
        <w:rPr>
          <w:sz w:val="20"/>
        </w:rPr>
        <w:t xml:space="preserve"> использованием автоматизированной информационных систем следующих моих персональных данных: фамилия, имя, отчество; дата рождения; место рождения; гражданство; пол; знание иностранного языка; образование; профессия; стаж работы; состояние в браке; состав семьи </w:t>
      </w:r>
      <w:r w:rsidR="00DB610B" w:rsidRPr="0021426A">
        <w:rPr>
          <w:sz w:val="20"/>
        </w:rPr>
        <w:t>(Ф.И.О</w:t>
      </w:r>
      <w:r w:rsidR="00E30993" w:rsidRPr="0021426A">
        <w:rPr>
          <w:sz w:val="20"/>
        </w:rPr>
        <w:t>. членов семьи и степень ро</w:t>
      </w:r>
      <w:r w:rsidR="0021426A">
        <w:rPr>
          <w:sz w:val="20"/>
        </w:rPr>
        <w:t xml:space="preserve">дства); данные паспорта; адрес </w:t>
      </w:r>
      <w:r w:rsidR="00E30993" w:rsidRPr="0021426A">
        <w:rPr>
          <w:sz w:val="20"/>
        </w:rPr>
        <w:t>регистрации и фактический адрес проживания; дата регистрации по мест</w:t>
      </w:r>
      <w:r w:rsidR="00DB610B" w:rsidRPr="0021426A">
        <w:rPr>
          <w:sz w:val="20"/>
        </w:rPr>
        <w:t>у жительства; номер телефона; данные о приеме меня на</w:t>
      </w:r>
      <w:r w:rsidR="00E30993" w:rsidRPr="0021426A">
        <w:rPr>
          <w:sz w:val="20"/>
        </w:rPr>
        <w:t xml:space="preserve"> работу и переводе на другую работу; данные о повышении квалификации; данные о профессиональной переподготовке; данные о наградах (поощрениях)</w:t>
      </w:r>
      <w:r w:rsidR="00A20FA8" w:rsidRPr="0021426A">
        <w:rPr>
          <w:sz w:val="20"/>
        </w:rPr>
        <w:t xml:space="preserve"> и дисциплинарных наказаниях</w:t>
      </w:r>
      <w:r w:rsidR="00E30993" w:rsidRPr="0021426A">
        <w:rPr>
          <w:sz w:val="20"/>
        </w:rPr>
        <w:t>, почетных званиях; данные о предоставленных отпусках; данные о социальных льготах</w:t>
      </w:r>
      <w:r w:rsidR="00E97641" w:rsidRPr="0021426A">
        <w:rPr>
          <w:sz w:val="20"/>
        </w:rPr>
        <w:t xml:space="preserve">, на которые я имею право; мое </w:t>
      </w:r>
      <w:r w:rsidR="00E30993" w:rsidRPr="0021426A">
        <w:rPr>
          <w:sz w:val="20"/>
        </w:rPr>
        <w:t>фотографическое изображение, основания прекращения трудового договора; данные  водительского удостоверения (для водителей)</w:t>
      </w:r>
      <w:r w:rsidR="00E94DB5" w:rsidRPr="0021426A">
        <w:rPr>
          <w:sz w:val="20"/>
        </w:rPr>
        <w:t>, сведения об отсутствии в реестре дисквалифицированных лиц</w:t>
      </w:r>
      <w:r w:rsidR="00CD2104" w:rsidRPr="0021426A">
        <w:rPr>
          <w:sz w:val="20"/>
        </w:rPr>
        <w:t>, мое видеоизображение на рабочем месте и аудиозапись моего голоса на рабочем месте.</w:t>
      </w:r>
    </w:p>
    <w:p w:rsidR="00E30993" w:rsidRPr="0021426A" w:rsidRDefault="00E30993" w:rsidP="006D6874">
      <w:pPr>
        <w:spacing w:line="360" w:lineRule="auto"/>
        <w:rPr>
          <w:sz w:val="20"/>
        </w:rPr>
      </w:pPr>
      <w:r w:rsidRPr="0021426A">
        <w:rPr>
          <w:sz w:val="20"/>
        </w:rPr>
        <w:t>Под обработкой п</w:t>
      </w:r>
      <w:r w:rsidR="00E97641" w:rsidRPr="0021426A">
        <w:rPr>
          <w:sz w:val="20"/>
        </w:rPr>
        <w:t xml:space="preserve">ерсональных данных, на которую </w:t>
      </w:r>
      <w:r w:rsidRPr="0021426A">
        <w:rPr>
          <w:sz w:val="20"/>
        </w:rPr>
        <w:t>даю согласие, я понимаю: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E30993" w:rsidRPr="0021426A" w:rsidRDefault="00E97641" w:rsidP="006D6874">
      <w:pPr>
        <w:spacing w:line="360" w:lineRule="auto"/>
        <w:rPr>
          <w:sz w:val="20"/>
        </w:rPr>
      </w:pPr>
      <w:r w:rsidRPr="0021426A">
        <w:rPr>
          <w:sz w:val="20"/>
        </w:rPr>
        <w:t xml:space="preserve">Я даю согласие на обработку </w:t>
      </w:r>
      <w:r w:rsidR="00E30993" w:rsidRPr="0021426A">
        <w:rPr>
          <w:sz w:val="20"/>
        </w:rPr>
        <w:t>моих персональных данных, в том числе и в автоматизированных  информаци</w:t>
      </w:r>
      <w:r w:rsidR="00DB610B" w:rsidRPr="0021426A">
        <w:rPr>
          <w:sz w:val="20"/>
        </w:rPr>
        <w:t>онных системах Агент</w:t>
      </w:r>
      <w:r w:rsidR="00550E9B" w:rsidRPr="0021426A">
        <w:rPr>
          <w:sz w:val="20"/>
        </w:rPr>
        <w:t>ства</w:t>
      </w:r>
      <w:r w:rsidR="0044003A" w:rsidRPr="0021426A">
        <w:rPr>
          <w:sz w:val="20"/>
        </w:rPr>
        <w:t xml:space="preserve"> </w:t>
      </w:r>
      <w:r w:rsidR="00E30993" w:rsidRPr="0021426A">
        <w:rPr>
          <w:sz w:val="20"/>
        </w:rPr>
        <w:t xml:space="preserve">только в целях обеспечения соблюдения Конституции Российской Федерации, </w:t>
      </w:r>
      <w:r w:rsidR="006007A5" w:rsidRPr="0021426A">
        <w:rPr>
          <w:sz w:val="20"/>
        </w:rPr>
        <w:t>Трудового кодекса Российской Федерации от 30.12.2001 № 197-ФЗ</w:t>
      </w:r>
      <w:r w:rsidR="00DB610B" w:rsidRPr="0021426A">
        <w:rPr>
          <w:sz w:val="20"/>
        </w:rPr>
        <w:t xml:space="preserve"> </w:t>
      </w:r>
      <w:r w:rsidR="00E30993" w:rsidRPr="0021426A">
        <w:rPr>
          <w:sz w:val="20"/>
        </w:rPr>
        <w:t>и трудового договора, заключенного между мно</w:t>
      </w:r>
      <w:r w:rsidR="00DB610B" w:rsidRPr="0021426A">
        <w:rPr>
          <w:sz w:val="20"/>
        </w:rPr>
        <w:t>й</w:t>
      </w:r>
      <w:r w:rsidR="00E30993" w:rsidRPr="0021426A">
        <w:rPr>
          <w:sz w:val="20"/>
        </w:rPr>
        <w:t xml:space="preserve"> и </w:t>
      </w:r>
      <w:r w:rsidR="00DB610B" w:rsidRPr="0021426A">
        <w:rPr>
          <w:sz w:val="20"/>
        </w:rPr>
        <w:t>Агентс</w:t>
      </w:r>
      <w:r w:rsidR="004B0CE8" w:rsidRPr="0021426A">
        <w:rPr>
          <w:sz w:val="20"/>
        </w:rPr>
        <w:t>твом</w:t>
      </w:r>
      <w:r w:rsidR="00E30993" w:rsidRPr="0021426A">
        <w:rPr>
          <w:sz w:val="20"/>
        </w:rPr>
        <w:t>, других законов и иных нормативных правовых актов, содействия мне в исполнении работы</w:t>
      </w:r>
      <w:r w:rsidR="00DB610B" w:rsidRPr="0021426A">
        <w:rPr>
          <w:sz w:val="20"/>
        </w:rPr>
        <w:t>, обучении и должностном росте,</w:t>
      </w:r>
      <w:r w:rsidR="00E30993" w:rsidRPr="0021426A">
        <w:rPr>
          <w:sz w:val="20"/>
        </w:rPr>
        <w:t xml:space="preserve"> о</w:t>
      </w:r>
      <w:r w:rsidR="00DB610B" w:rsidRPr="0021426A">
        <w:rPr>
          <w:sz w:val="20"/>
        </w:rPr>
        <w:t xml:space="preserve">беспечения моей личной безопасности </w:t>
      </w:r>
      <w:r w:rsidR="00E30993" w:rsidRPr="0021426A">
        <w:rPr>
          <w:sz w:val="20"/>
        </w:rPr>
        <w:t xml:space="preserve">и членов моей семьи, а также в целях обеспечения сохранности принадлежащего мне имущества, учета результатов исполнения мною должностных обязанностей и обеспечения сохранности имущества </w:t>
      </w:r>
      <w:r w:rsidR="00DB610B" w:rsidRPr="0021426A">
        <w:rPr>
          <w:sz w:val="20"/>
        </w:rPr>
        <w:t>Агентства</w:t>
      </w:r>
      <w:r w:rsidR="00E30993" w:rsidRPr="0021426A">
        <w:rPr>
          <w:sz w:val="20"/>
        </w:rPr>
        <w:t>. Цель обр</w:t>
      </w:r>
      <w:r w:rsidRPr="0021426A">
        <w:rPr>
          <w:sz w:val="20"/>
        </w:rPr>
        <w:t>аботки моих персональных данных</w:t>
      </w:r>
      <w:r w:rsidR="00E30993" w:rsidRPr="0021426A">
        <w:rPr>
          <w:sz w:val="20"/>
        </w:rPr>
        <w:t xml:space="preserve"> достигается в момент истечения их сроков хранения, установленных нормативными правовыми актами федеральных органов власти. При д</w:t>
      </w:r>
      <w:r w:rsidR="0021426A">
        <w:rPr>
          <w:sz w:val="20"/>
        </w:rPr>
        <w:t xml:space="preserve">остижении </w:t>
      </w:r>
      <w:r w:rsidRPr="0021426A">
        <w:rPr>
          <w:sz w:val="20"/>
        </w:rPr>
        <w:t xml:space="preserve">целей обработки мои </w:t>
      </w:r>
      <w:r w:rsidR="00E30993" w:rsidRPr="0021426A">
        <w:rPr>
          <w:sz w:val="20"/>
        </w:rPr>
        <w:t>персональные данные подлежат уничтожению в срок, не превышающий тридцати дней, если иное не определено федеральными законами.</w:t>
      </w:r>
    </w:p>
    <w:p w:rsidR="00E30993" w:rsidRPr="0021426A" w:rsidRDefault="00E30993" w:rsidP="006D6874">
      <w:pPr>
        <w:spacing w:line="360" w:lineRule="auto"/>
        <w:ind w:firstLine="0"/>
        <w:rPr>
          <w:sz w:val="20"/>
        </w:rPr>
      </w:pPr>
      <w:r w:rsidRPr="0021426A">
        <w:rPr>
          <w:sz w:val="20"/>
        </w:rPr>
        <w:lastRenderedPageBreak/>
        <w:t xml:space="preserve"> </w:t>
      </w:r>
      <w:r w:rsidRPr="0021426A">
        <w:rPr>
          <w:sz w:val="20"/>
        </w:rPr>
        <w:tab/>
        <w:t>Мне разъяснено, что перечень должностных лиц, имеющих доступ к моим персональным данным, определен приказами</w:t>
      </w:r>
      <w:r w:rsidR="00E732D3" w:rsidRPr="0021426A">
        <w:rPr>
          <w:sz w:val="20"/>
        </w:rPr>
        <w:t xml:space="preserve"> </w:t>
      </w:r>
      <w:r w:rsidR="00DB610B" w:rsidRPr="0021426A">
        <w:rPr>
          <w:sz w:val="20"/>
        </w:rPr>
        <w:t>Агент</w:t>
      </w:r>
      <w:r w:rsidR="004B0CE8" w:rsidRPr="0021426A">
        <w:rPr>
          <w:sz w:val="20"/>
        </w:rPr>
        <w:t>ства</w:t>
      </w:r>
      <w:r w:rsidRPr="0021426A">
        <w:rPr>
          <w:sz w:val="20"/>
        </w:rPr>
        <w:t xml:space="preserve">. Мне разъяснено, что </w:t>
      </w:r>
      <w:r w:rsidR="00DB610B" w:rsidRPr="0021426A">
        <w:rPr>
          <w:sz w:val="20"/>
        </w:rPr>
        <w:t>Агент</w:t>
      </w:r>
      <w:r w:rsidR="004B0CE8" w:rsidRPr="0021426A">
        <w:rPr>
          <w:sz w:val="20"/>
        </w:rPr>
        <w:t>ство</w:t>
      </w:r>
      <w:r w:rsidR="000D7472" w:rsidRPr="0021426A">
        <w:rPr>
          <w:sz w:val="20"/>
        </w:rPr>
        <w:t xml:space="preserve"> </w:t>
      </w:r>
      <w:r w:rsidRPr="0021426A">
        <w:rPr>
          <w:sz w:val="20"/>
        </w:rPr>
        <w:t>обязан</w:t>
      </w:r>
      <w:r w:rsidR="00822750" w:rsidRPr="0021426A">
        <w:rPr>
          <w:sz w:val="20"/>
        </w:rPr>
        <w:t>о</w:t>
      </w:r>
      <w:r w:rsidRPr="0021426A">
        <w:rPr>
          <w:sz w:val="20"/>
        </w:rPr>
        <w:t xml:space="preserve"> известить меня о наименовании или фамилии, имени, отчестве и адресе лица, осуществляющего обработку персональных данных по поручению </w:t>
      </w:r>
      <w:r w:rsidR="00DB610B" w:rsidRPr="0021426A">
        <w:rPr>
          <w:sz w:val="20"/>
        </w:rPr>
        <w:t>Агент</w:t>
      </w:r>
      <w:r w:rsidR="004B0CE8" w:rsidRPr="0021426A">
        <w:rPr>
          <w:sz w:val="20"/>
        </w:rPr>
        <w:t>ства</w:t>
      </w:r>
      <w:r w:rsidRPr="0021426A">
        <w:rPr>
          <w:sz w:val="20"/>
        </w:rPr>
        <w:t>, если обработка будет поручена такому лицу.</w:t>
      </w:r>
    </w:p>
    <w:p w:rsidR="00E30993" w:rsidRPr="0021426A" w:rsidRDefault="0021426A" w:rsidP="006D6874">
      <w:pPr>
        <w:spacing w:line="360" w:lineRule="auto"/>
        <w:rPr>
          <w:sz w:val="20"/>
        </w:rPr>
      </w:pPr>
      <w:r>
        <w:rPr>
          <w:sz w:val="20"/>
        </w:rPr>
        <w:t xml:space="preserve">Согласие действует с момента его подписания </w:t>
      </w:r>
      <w:r w:rsidR="00E30993" w:rsidRPr="0021426A">
        <w:rPr>
          <w:sz w:val="20"/>
        </w:rPr>
        <w:t>до момента его отзыва.</w:t>
      </w:r>
    </w:p>
    <w:p w:rsidR="00E30993" w:rsidRPr="0021426A" w:rsidRDefault="00E30993" w:rsidP="006D6874">
      <w:pPr>
        <w:spacing w:line="360" w:lineRule="auto"/>
        <w:rPr>
          <w:sz w:val="20"/>
        </w:rPr>
      </w:pPr>
      <w:r w:rsidRPr="0021426A">
        <w:rPr>
          <w:sz w:val="20"/>
        </w:rPr>
        <w:t>Я оставляю за собой право отозвать свое согласие на обработку персональных данных посредством составления соответствующего письменного заявления, кото</w:t>
      </w:r>
      <w:r w:rsidR="00DB610B" w:rsidRPr="0021426A">
        <w:rPr>
          <w:sz w:val="20"/>
        </w:rPr>
        <w:t xml:space="preserve">рое может быть направлено мной </w:t>
      </w:r>
      <w:r w:rsidR="000B6C54" w:rsidRPr="0021426A">
        <w:rPr>
          <w:sz w:val="20"/>
        </w:rPr>
        <w:t xml:space="preserve">на имя </w:t>
      </w:r>
      <w:r w:rsidR="00DB610B" w:rsidRPr="0021426A">
        <w:rPr>
          <w:sz w:val="20"/>
        </w:rPr>
        <w:t>руководителя Агентства</w:t>
      </w:r>
      <w:r w:rsidRPr="0021426A">
        <w:rPr>
          <w:sz w:val="20"/>
        </w:rPr>
        <w:t xml:space="preserve"> по почте заказным письмом с уведомлением о вручении либо вручено лично под расписку уполномоченному должностному лицу </w:t>
      </w:r>
      <w:r w:rsidR="00DB610B" w:rsidRPr="0021426A">
        <w:rPr>
          <w:sz w:val="20"/>
        </w:rPr>
        <w:t>Агент</w:t>
      </w:r>
      <w:r w:rsidR="004B0CE8" w:rsidRPr="0021426A">
        <w:rPr>
          <w:sz w:val="20"/>
        </w:rPr>
        <w:t>ства</w:t>
      </w:r>
      <w:r w:rsidRPr="0021426A">
        <w:rPr>
          <w:sz w:val="20"/>
        </w:rPr>
        <w:t>. В случае получения моего письменного заявления об отзыве настоящего согласия на обработку персо</w:t>
      </w:r>
      <w:r w:rsidR="00DB610B" w:rsidRPr="0021426A">
        <w:rPr>
          <w:sz w:val="20"/>
        </w:rPr>
        <w:t>нальных данных Агент</w:t>
      </w:r>
      <w:r w:rsidR="004B0CE8" w:rsidRPr="0021426A">
        <w:rPr>
          <w:sz w:val="20"/>
        </w:rPr>
        <w:t>ство</w:t>
      </w:r>
      <w:r w:rsidR="000D7472" w:rsidRPr="0021426A">
        <w:rPr>
          <w:sz w:val="20"/>
        </w:rPr>
        <w:t xml:space="preserve"> </w:t>
      </w:r>
      <w:r w:rsidRPr="0021426A">
        <w:rPr>
          <w:sz w:val="20"/>
        </w:rPr>
        <w:t>обязан</w:t>
      </w:r>
      <w:r w:rsidR="00822750" w:rsidRPr="0021426A">
        <w:rPr>
          <w:sz w:val="20"/>
        </w:rPr>
        <w:t>о</w:t>
      </w:r>
      <w:r w:rsidRPr="0021426A">
        <w:rPr>
          <w:sz w:val="20"/>
        </w:rPr>
        <w:t xml:space="preserve"> прекратить их обработку и уничтожить мои персональные данные по достижении цели обработки в срок, устано</w:t>
      </w:r>
      <w:r w:rsidR="0021426A">
        <w:rPr>
          <w:sz w:val="20"/>
        </w:rPr>
        <w:t>вленный федеральными законами Российской Федерации</w:t>
      </w:r>
      <w:r w:rsidRPr="0021426A">
        <w:rPr>
          <w:sz w:val="20"/>
        </w:rPr>
        <w:t>. Мне разъяснены юридические послед</w:t>
      </w:r>
      <w:r w:rsidR="0021426A">
        <w:rPr>
          <w:sz w:val="20"/>
        </w:rPr>
        <w:t xml:space="preserve">ствия моего отзыва </w:t>
      </w:r>
      <w:r w:rsidRPr="0021426A">
        <w:rPr>
          <w:sz w:val="20"/>
        </w:rPr>
        <w:t>согласия на обработку персональных данных.</w:t>
      </w:r>
    </w:p>
    <w:p w:rsidR="004B0CE8" w:rsidRPr="0021426A" w:rsidRDefault="004B0CE8" w:rsidP="006D6874">
      <w:pPr>
        <w:spacing w:line="360" w:lineRule="auto"/>
        <w:rPr>
          <w:sz w:val="20"/>
        </w:rPr>
      </w:pPr>
    </w:p>
    <w:p w:rsidR="004B0CE8" w:rsidRPr="0021426A" w:rsidRDefault="004B0CE8" w:rsidP="006D6874">
      <w:pPr>
        <w:spacing w:line="360" w:lineRule="auto"/>
        <w:rPr>
          <w:sz w:val="20"/>
        </w:rPr>
      </w:pPr>
    </w:p>
    <w:p w:rsidR="00E30993" w:rsidRPr="0021426A" w:rsidRDefault="00E30993" w:rsidP="006D6874">
      <w:pPr>
        <w:spacing w:line="360" w:lineRule="auto"/>
        <w:ind w:firstLine="0"/>
        <w:rPr>
          <w:sz w:val="20"/>
        </w:rPr>
      </w:pPr>
      <w:r w:rsidRPr="0021426A">
        <w:rPr>
          <w:sz w:val="20"/>
        </w:rPr>
        <w:t>_______________________________________________   ___________________  «____»__________20__г.</w:t>
      </w:r>
    </w:p>
    <w:p w:rsidR="00E30993" w:rsidRPr="0021426A" w:rsidRDefault="00E30993" w:rsidP="006D6874">
      <w:pPr>
        <w:spacing w:line="360" w:lineRule="auto"/>
        <w:ind w:firstLine="0"/>
        <w:rPr>
          <w:sz w:val="20"/>
        </w:rPr>
      </w:pPr>
      <w:r w:rsidRPr="0021426A">
        <w:rPr>
          <w:sz w:val="20"/>
        </w:rPr>
        <w:t xml:space="preserve"> </w:t>
      </w:r>
      <w:r w:rsidR="004B0CE8" w:rsidRPr="0021426A">
        <w:rPr>
          <w:sz w:val="20"/>
        </w:rPr>
        <w:t xml:space="preserve">     </w:t>
      </w:r>
      <w:r w:rsidRPr="0021426A">
        <w:rPr>
          <w:sz w:val="20"/>
        </w:rPr>
        <w:t xml:space="preserve"> (фамилия, имя, отчество)                </w:t>
      </w:r>
      <w:r w:rsidR="004B0CE8" w:rsidRPr="0021426A">
        <w:rPr>
          <w:sz w:val="20"/>
        </w:rPr>
        <w:t xml:space="preserve">        </w:t>
      </w:r>
      <w:r w:rsidRPr="0021426A">
        <w:rPr>
          <w:sz w:val="20"/>
        </w:rPr>
        <w:t xml:space="preserve">                                       (подпись)</w:t>
      </w:r>
    </w:p>
    <w:p w:rsidR="00445882" w:rsidRPr="0021426A" w:rsidRDefault="00445882" w:rsidP="006D6874">
      <w:pPr>
        <w:spacing w:line="360" w:lineRule="auto"/>
        <w:rPr>
          <w:sz w:val="20"/>
        </w:rPr>
        <w:sectPr w:rsidR="00445882" w:rsidRPr="0021426A" w:rsidSect="00014699">
          <w:pgSz w:w="11907" w:h="16840" w:code="9"/>
          <w:pgMar w:top="907" w:right="567" w:bottom="1758" w:left="1134" w:header="720" w:footer="720" w:gutter="0"/>
          <w:cols w:space="720"/>
          <w:docGrid w:linePitch="381"/>
        </w:sectPr>
      </w:pPr>
    </w:p>
    <w:p w:rsidR="00445882" w:rsidRPr="0021426A" w:rsidRDefault="00A6194D" w:rsidP="00DB610B">
      <w:pPr>
        <w:spacing w:line="360" w:lineRule="auto"/>
        <w:ind w:firstLine="3828"/>
        <w:jc w:val="right"/>
        <w:rPr>
          <w:sz w:val="20"/>
        </w:rPr>
      </w:pPr>
      <w:r w:rsidRPr="0021426A">
        <w:rPr>
          <w:sz w:val="20"/>
        </w:rPr>
        <w:lastRenderedPageBreak/>
        <w:t>Приложение №1</w:t>
      </w:r>
      <w:r w:rsidR="00D24665" w:rsidRPr="0021426A">
        <w:rPr>
          <w:sz w:val="20"/>
        </w:rPr>
        <w:t xml:space="preserve">/2 </w:t>
      </w:r>
      <w:r w:rsidR="00DB610B" w:rsidRPr="0021426A">
        <w:rPr>
          <w:sz w:val="20"/>
        </w:rPr>
        <w:t>к Политике</w:t>
      </w:r>
    </w:p>
    <w:p w:rsidR="00445882" w:rsidRPr="0021426A" w:rsidRDefault="00445882" w:rsidP="006D6874">
      <w:pPr>
        <w:spacing w:line="360" w:lineRule="auto"/>
        <w:ind w:firstLine="4820"/>
        <w:jc w:val="right"/>
        <w:rPr>
          <w:sz w:val="20"/>
        </w:rPr>
      </w:pPr>
      <w:r w:rsidRPr="0021426A">
        <w:rPr>
          <w:sz w:val="20"/>
        </w:rPr>
        <w:t xml:space="preserve"> (образец формы)</w:t>
      </w:r>
    </w:p>
    <w:p w:rsidR="00445882" w:rsidRPr="0021426A" w:rsidRDefault="0021426A" w:rsidP="006D6874">
      <w:pPr>
        <w:pStyle w:val="35"/>
        <w:spacing w:after="0" w:line="360" w:lineRule="auto"/>
        <w:ind w:firstLine="0"/>
        <w:jc w:val="center"/>
        <w:rPr>
          <w:b/>
          <w:sz w:val="24"/>
          <w:szCs w:val="24"/>
        </w:rPr>
      </w:pPr>
      <w:r>
        <w:rPr>
          <w:b/>
          <w:sz w:val="24"/>
          <w:szCs w:val="24"/>
        </w:rPr>
        <w:t>СОГЛАСИЕ</w:t>
      </w:r>
    </w:p>
    <w:p w:rsidR="00A6194D" w:rsidRPr="0021426A" w:rsidRDefault="00445882" w:rsidP="006D6874">
      <w:pPr>
        <w:spacing w:line="360" w:lineRule="auto"/>
        <w:ind w:firstLine="0"/>
        <w:jc w:val="center"/>
        <w:rPr>
          <w:b/>
          <w:sz w:val="18"/>
          <w:szCs w:val="18"/>
        </w:rPr>
      </w:pPr>
      <w:r w:rsidRPr="0021426A">
        <w:rPr>
          <w:b/>
          <w:sz w:val="24"/>
          <w:szCs w:val="24"/>
        </w:rPr>
        <w:t>на обработку персональных данных лиц</w:t>
      </w:r>
      <w:r w:rsidR="0021426A">
        <w:rPr>
          <w:b/>
          <w:sz w:val="24"/>
          <w:szCs w:val="24"/>
        </w:rPr>
        <w:t xml:space="preserve">, </w:t>
      </w:r>
      <w:r w:rsidRPr="0021426A">
        <w:rPr>
          <w:b/>
          <w:sz w:val="24"/>
          <w:szCs w:val="24"/>
        </w:rPr>
        <w:t>внесенных в кадровый резерв</w:t>
      </w:r>
      <w:r w:rsidR="00A6194D" w:rsidRPr="0021426A">
        <w:rPr>
          <w:b/>
          <w:sz w:val="24"/>
          <w:szCs w:val="24"/>
        </w:rPr>
        <w:t xml:space="preserve"> </w:t>
      </w:r>
      <w:r w:rsidRPr="0021426A">
        <w:rPr>
          <w:b/>
          <w:sz w:val="24"/>
          <w:szCs w:val="24"/>
        </w:rPr>
        <w:t>государственной гражданской служб</w:t>
      </w:r>
      <w:r w:rsidR="00DB610B" w:rsidRPr="0021426A">
        <w:rPr>
          <w:b/>
          <w:sz w:val="24"/>
          <w:szCs w:val="24"/>
        </w:rPr>
        <w:t>ы</w:t>
      </w:r>
      <w:r w:rsidRPr="0021426A">
        <w:rPr>
          <w:b/>
          <w:sz w:val="24"/>
          <w:szCs w:val="24"/>
        </w:rPr>
        <w:t xml:space="preserve"> </w:t>
      </w:r>
      <w:r w:rsidR="00DB610B" w:rsidRPr="0021426A">
        <w:rPr>
          <w:b/>
          <w:sz w:val="24"/>
          <w:szCs w:val="24"/>
        </w:rPr>
        <w:t>агентства по труду и занятости населения Сахалинской области</w:t>
      </w:r>
      <w:r w:rsidR="00EA611C" w:rsidRPr="0021426A">
        <w:rPr>
          <w:b/>
          <w:sz w:val="18"/>
          <w:szCs w:val="18"/>
        </w:rPr>
        <w:t xml:space="preserve"> </w:t>
      </w:r>
    </w:p>
    <w:p w:rsidR="00A6194D" w:rsidRPr="0021426A" w:rsidRDefault="00A6194D" w:rsidP="006D6874">
      <w:pPr>
        <w:spacing w:line="360" w:lineRule="auto"/>
        <w:ind w:firstLine="0"/>
        <w:jc w:val="center"/>
        <w:rPr>
          <w:b/>
          <w:sz w:val="18"/>
          <w:szCs w:val="18"/>
        </w:rPr>
      </w:pPr>
    </w:p>
    <w:p w:rsidR="00445882" w:rsidRPr="0021426A" w:rsidRDefault="00445882" w:rsidP="006D6874">
      <w:pPr>
        <w:spacing w:line="360" w:lineRule="auto"/>
        <w:ind w:firstLine="0"/>
        <w:jc w:val="center"/>
        <w:rPr>
          <w:sz w:val="18"/>
          <w:szCs w:val="18"/>
        </w:rPr>
      </w:pPr>
      <w:r w:rsidRPr="0021426A">
        <w:rPr>
          <w:sz w:val="18"/>
          <w:szCs w:val="18"/>
        </w:rPr>
        <w:t>Я,________________________________________________________________________________________</w:t>
      </w:r>
      <w:r w:rsidR="00480822" w:rsidRPr="0021426A">
        <w:rPr>
          <w:sz w:val="18"/>
          <w:szCs w:val="18"/>
        </w:rPr>
        <w:t>__________________</w:t>
      </w:r>
      <w:r w:rsidRPr="0021426A">
        <w:rPr>
          <w:sz w:val="18"/>
          <w:szCs w:val="18"/>
        </w:rPr>
        <w:t>_____</w:t>
      </w:r>
    </w:p>
    <w:p w:rsidR="00445882" w:rsidRPr="0021426A" w:rsidRDefault="00445882" w:rsidP="0021426A">
      <w:pPr>
        <w:spacing w:line="360" w:lineRule="auto"/>
        <w:ind w:firstLine="0"/>
        <w:jc w:val="center"/>
        <w:rPr>
          <w:sz w:val="12"/>
          <w:szCs w:val="12"/>
        </w:rPr>
      </w:pPr>
      <w:r w:rsidRPr="0021426A">
        <w:rPr>
          <w:sz w:val="12"/>
          <w:szCs w:val="12"/>
        </w:rPr>
        <w:t>(фамилия , имя, отчество)</w:t>
      </w:r>
    </w:p>
    <w:p w:rsidR="00445882" w:rsidRPr="0021426A" w:rsidRDefault="00445882" w:rsidP="006D6874">
      <w:pPr>
        <w:spacing w:line="360" w:lineRule="auto"/>
        <w:ind w:firstLine="0"/>
        <w:rPr>
          <w:sz w:val="18"/>
          <w:szCs w:val="18"/>
        </w:rPr>
      </w:pPr>
      <w:r w:rsidRPr="0021426A">
        <w:rPr>
          <w:sz w:val="18"/>
          <w:szCs w:val="18"/>
        </w:rPr>
        <w:t>документ, удостоверяющий личность _____________</w:t>
      </w:r>
      <w:r w:rsidR="00480822" w:rsidRPr="0021426A">
        <w:rPr>
          <w:sz w:val="18"/>
          <w:szCs w:val="18"/>
        </w:rPr>
        <w:t xml:space="preserve">_____ </w:t>
      </w:r>
      <w:r w:rsidRPr="0021426A">
        <w:rPr>
          <w:sz w:val="18"/>
          <w:szCs w:val="18"/>
        </w:rPr>
        <w:t>серия ______ № _______________ выдан___________</w:t>
      </w:r>
      <w:r w:rsidR="00480822" w:rsidRPr="0021426A">
        <w:rPr>
          <w:sz w:val="18"/>
          <w:szCs w:val="18"/>
        </w:rPr>
        <w:t>____________</w:t>
      </w:r>
      <w:r w:rsidRPr="0021426A">
        <w:rPr>
          <w:sz w:val="18"/>
          <w:szCs w:val="18"/>
        </w:rPr>
        <w:t>____</w:t>
      </w:r>
    </w:p>
    <w:p w:rsidR="00445882" w:rsidRPr="0021426A" w:rsidRDefault="00445882" w:rsidP="0021426A">
      <w:pPr>
        <w:spacing w:line="360" w:lineRule="auto"/>
        <w:ind w:firstLine="0"/>
        <w:jc w:val="center"/>
        <w:rPr>
          <w:sz w:val="12"/>
          <w:szCs w:val="12"/>
        </w:rPr>
      </w:pPr>
      <w:r w:rsidRPr="0021426A">
        <w:rPr>
          <w:sz w:val="12"/>
          <w:szCs w:val="12"/>
        </w:rPr>
        <w:t>(наименование документа)</w:t>
      </w:r>
    </w:p>
    <w:p w:rsidR="00445882" w:rsidRPr="0021426A" w:rsidRDefault="00445882" w:rsidP="006D6874">
      <w:pPr>
        <w:spacing w:line="360" w:lineRule="auto"/>
        <w:ind w:firstLine="0"/>
        <w:rPr>
          <w:sz w:val="18"/>
          <w:szCs w:val="18"/>
        </w:rPr>
      </w:pPr>
      <w:r w:rsidRPr="0021426A">
        <w:rPr>
          <w:sz w:val="18"/>
          <w:szCs w:val="18"/>
        </w:rPr>
        <w:t>_______________________________________________________________________________________</w:t>
      </w:r>
      <w:r w:rsidR="00480822" w:rsidRPr="0021426A">
        <w:rPr>
          <w:sz w:val="18"/>
          <w:szCs w:val="18"/>
        </w:rPr>
        <w:t>_________________</w:t>
      </w:r>
      <w:r w:rsidRPr="0021426A">
        <w:rPr>
          <w:sz w:val="18"/>
          <w:szCs w:val="18"/>
        </w:rPr>
        <w:t>_________</w:t>
      </w:r>
    </w:p>
    <w:p w:rsidR="00445882" w:rsidRPr="0021426A" w:rsidRDefault="00445882" w:rsidP="0021426A">
      <w:pPr>
        <w:spacing w:line="360" w:lineRule="auto"/>
        <w:ind w:firstLine="0"/>
        <w:jc w:val="center"/>
        <w:rPr>
          <w:sz w:val="12"/>
          <w:szCs w:val="12"/>
        </w:rPr>
      </w:pPr>
      <w:r w:rsidRPr="0021426A">
        <w:rPr>
          <w:sz w:val="12"/>
          <w:szCs w:val="12"/>
        </w:rPr>
        <w:t>( кем и когда выдан)</w:t>
      </w:r>
    </w:p>
    <w:p w:rsidR="00445882" w:rsidRPr="0021426A" w:rsidRDefault="00445882" w:rsidP="006D6874">
      <w:pPr>
        <w:spacing w:line="360" w:lineRule="auto"/>
        <w:ind w:firstLine="0"/>
        <w:rPr>
          <w:sz w:val="18"/>
          <w:szCs w:val="18"/>
        </w:rPr>
      </w:pPr>
      <w:r w:rsidRPr="0021426A">
        <w:rPr>
          <w:sz w:val="18"/>
          <w:szCs w:val="18"/>
        </w:rPr>
        <w:t>проживающий (ая)______________________________________________________________________</w:t>
      </w:r>
      <w:r w:rsidR="00480822" w:rsidRPr="0021426A">
        <w:rPr>
          <w:sz w:val="18"/>
          <w:szCs w:val="18"/>
        </w:rPr>
        <w:t>_________________</w:t>
      </w:r>
      <w:r w:rsidRPr="0021426A">
        <w:rPr>
          <w:sz w:val="18"/>
          <w:szCs w:val="18"/>
        </w:rPr>
        <w:t>_________,</w:t>
      </w:r>
    </w:p>
    <w:p w:rsidR="00445882" w:rsidRPr="0021426A" w:rsidRDefault="00DB610B" w:rsidP="006D6874">
      <w:pPr>
        <w:spacing w:line="360" w:lineRule="auto"/>
        <w:ind w:firstLine="0"/>
        <w:rPr>
          <w:sz w:val="18"/>
          <w:szCs w:val="18"/>
        </w:rPr>
      </w:pPr>
      <w:r w:rsidRPr="0021426A">
        <w:rPr>
          <w:sz w:val="18"/>
          <w:szCs w:val="18"/>
        </w:rPr>
        <w:t xml:space="preserve">действуя свободно, в </w:t>
      </w:r>
      <w:r w:rsidR="00445882" w:rsidRPr="0021426A">
        <w:rPr>
          <w:sz w:val="18"/>
          <w:szCs w:val="18"/>
        </w:rPr>
        <w:t xml:space="preserve">своей воле и в своем интересе, даю согласие </w:t>
      </w:r>
      <w:r w:rsidRPr="0021426A">
        <w:rPr>
          <w:sz w:val="18"/>
          <w:szCs w:val="18"/>
          <w:lang w:eastAsia="zh-CN"/>
        </w:rPr>
        <w:t>агентству по труду и занятости населения Сахалинской области, расположенному по адресу: Сахалинская область, город Южно-Сахалинск, ул. Дзержинского, 23 (далее - Агентство)</w:t>
      </w:r>
      <w:r w:rsidRPr="0021426A">
        <w:rPr>
          <w:sz w:val="18"/>
          <w:szCs w:val="18"/>
        </w:rPr>
        <w:t xml:space="preserve">, </w:t>
      </w:r>
      <w:r w:rsidR="00445882" w:rsidRPr="0021426A">
        <w:rPr>
          <w:sz w:val="18"/>
          <w:szCs w:val="18"/>
        </w:rPr>
        <w:t>на обработ</w:t>
      </w:r>
      <w:r w:rsidR="0021426A">
        <w:rPr>
          <w:sz w:val="18"/>
          <w:szCs w:val="18"/>
        </w:rPr>
        <w:t xml:space="preserve">ку, в том числе и с </w:t>
      </w:r>
      <w:r w:rsidR="00445882" w:rsidRPr="0021426A">
        <w:rPr>
          <w:sz w:val="18"/>
          <w:szCs w:val="18"/>
        </w:rPr>
        <w:t>использованием автоматизированной информационных систем следующих моих персональных данных: фамилия, имя, отчество; число, месяц, г</w:t>
      </w:r>
      <w:r w:rsidRPr="0021426A">
        <w:rPr>
          <w:sz w:val="18"/>
          <w:szCs w:val="18"/>
        </w:rPr>
        <w:t xml:space="preserve">од и </w:t>
      </w:r>
      <w:r w:rsidR="00445882" w:rsidRPr="0021426A">
        <w:rPr>
          <w:sz w:val="18"/>
          <w:szCs w:val="18"/>
        </w:rPr>
        <w:t>место рождения; гра</w:t>
      </w:r>
      <w:r w:rsidRPr="0021426A">
        <w:rPr>
          <w:sz w:val="18"/>
          <w:szCs w:val="18"/>
        </w:rPr>
        <w:t xml:space="preserve">жданство; образование (когда и какие учебные </w:t>
      </w:r>
      <w:r w:rsidR="00445882" w:rsidRPr="0021426A">
        <w:rPr>
          <w:sz w:val="18"/>
          <w:szCs w:val="18"/>
        </w:rPr>
        <w:t xml:space="preserve">заведения </w:t>
      </w:r>
      <w:r w:rsidRPr="0021426A">
        <w:rPr>
          <w:sz w:val="18"/>
          <w:szCs w:val="18"/>
        </w:rPr>
        <w:t xml:space="preserve">окончил, номера дипломов), направление </w:t>
      </w:r>
      <w:r w:rsidR="00445882" w:rsidRPr="0021426A">
        <w:rPr>
          <w:sz w:val="18"/>
          <w:szCs w:val="18"/>
        </w:rPr>
        <w:t>подготовки или специальность по диплому, квалификация по диплому); послевузовское профессиональное образование: аспиранту</w:t>
      </w:r>
      <w:r w:rsidRPr="0021426A">
        <w:rPr>
          <w:sz w:val="18"/>
          <w:szCs w:val="18"/>
        </w:rPr>
        <w:t xml:space="preserve">ра, </w:t>
      </w:r>
      <w:r w:rsidR="00445882" w:rsidRPr="0021426A">
        <w:rPr>
          <w:sz w:val="18"/>
          <w:szCs w:val="18"/>
        </w:rPr>
        <w:t>адъюнктура, докторантура (наи</w:t>
      </w:r>
      <w:r w:rsidRPr="0021426A">
        <w:rPr>
          <w:sz w:val="18"/>
          <w:szCs w:val="18"/>
        </w:rPr>
        <w:t>менование образовательного или</w:t>
      </w:r>
      <w:r w:rsidR="00445882" w:rsidRPr="0021426A">
        <w:rPr>
          <w:sz w:val="18"/>
          <w:szCs w:val="18"/>
        </w:rPr>
        <w:t xml:space="preserve"> научного учреждения, год окон</w:t>
      </w:r>
      <w:r w:rsidRPr="0021426A">
        <w:rPr>
          <w:sz w:val="18"/>
          <w:szCs w:val="18"/>
        </w:rPr>
        <w:t>чания), ученая степень, ученое</w:t>
      </w:r>
      <w:r w:rsidR="00445882" w:rsidRPr="0021426A">
        <w:rPr>
          <w:sz w:val="18"/>
          <w:szCs w:val="18"/>
        </w:rPr>
        <w:t xml:space="preserve"> звание (когда</w:t>
      </w:r>
      <w:r w:rsidRPr="0021426A">
        <w:rPr>
          <w:sz w:val="18"/>
          <w:szCs w:val="18"/>
        </w:rPr>
        <w:t xml:space="preserve"> </w:t>
      </w:r>
      <w:r w:rsidR="00445882" w:rsidRPr="0021426A">
        <w:rPr>
          <w:sz w:val="18"/>
          <w:szCs w:val="18"/>
        </w:rPr>
        <w:t xml:space="preserve">присвоены, номера дипломов, аттестатов); владение иностранными языками </w:t>
      </w:r>
      <w:r w:rsidRPr="0021426A">
        <w:rPr>
          <w:sz w:val="18"/>
          <w:szCs w:val="18"/>
        </w:rPr>
        <w:t>и языками Российской Федерации;</w:t>
      </w:r>
      <w:r w:rsidR="00445882" w:rsidRPr="0021426A">
        <w:rPr>
          <w:sz w:val="18"/>
          <w:szCs w:val="18"/>
        </w:rPr>
        <w:t xml:space="preserve"> к</w:t>
      </w:r>
      <w:r w:rsidRPr="0021426A">
        <w:rPr>
          <w:sz w:val="18"/>
          <w:szCs w:val="18"/>
        </w:rPr>
        <w:t xml:space="preserve">лассный чин федеральной гражданской </w:t>
      </w:r>
      <w:r w:rsidR="00445882" w:rsidRPr="0021426A">
        <w:rPr>
          <w:sz w:val="18"/>
          <w:szCs w:val="18"/>
        </w:rPr>
        <w:t>службы, дипломати</w:t>
      </w:r>
      <w:r w:rsidR="00E97641" w:rsidRPr="0021426A">
        <w:rPr>
          <w:sz w:val="18"/>
          <w:szCs w:val="18"/>
        </w:rPr>
        <w:t xml:space="preserve">ческий ранг, </w:t>
      </w:r>
      <w:r w:rsidR="00445882" w:rsidRPr="0021426A">
        <w:rPr>
          <w:sz w:val="18"/>
          <w:szCs w:val="18"/>
        </w:rPr>
        <w:t>воинское или специальное звание, классный чин правоохранительной служ</w:t>
      </w:r>
      <w:r w:rsidR="00E97641" w:rsidRPr="0021426A">
        <w:rPr>
          <w:sz w:val="18"/>
          <w:szCs w:val="18"/>
        </w:rPr>
        <w:t xml:space="preserve">бы, классный чин гражданской службы </w:t>
      </w:r>
      <w:r w:rsidR="00445882" w:rsidRPr="0021426A">
        <w:rPr>
          <w:sz w:val="18"/>
          <w:szCs w:val="18"/>
        </w:rPr>
        <w:t>субъекта Россий</w:t>
      </w:r>
      <w:r w:rsidR="00E97641" w:rsidRPr="0021426A">
        <w:rPr>
          <w:sz w:val="18"/>
          <w:szCs w:val="18"/>
        </w:rPr>
        <w:t xml:space="preserve">ской </w:t>
      </w:r>
      <w:r w:rsidR="0021426A">
        <w:rPr>
          <w:sz w:val="18"/>
          <w:szCs w:val="18"/>
        </w:rPr>
        <w:t>Федерации, квалификационный</w:t>
      </w:r>
      <w:r w:rsidR="00445882" w:rsidRPr="0021426A">
        <w:rPr>
          <w:sz w:val="18"/>
          <w:szCs w:val="18"/>
        </w:rPr>
        <w:t xml:space="preserve"> разряд государстве</w:t>
      </w:r>
      <w:r w:rsidR="00E97641" w:rsidRPr="0021426A">
        <w:rPr>
          <w:sz w:val="18"/>
          <w:szCs w:val="18"/>
        </w:rPr>
        <w:t xml:space="preserve">нной службы, квалификационный разряд или классный чин </w:t>
      </w:r>
      <w:r w:rsidR="00445882" w:rsidRPr="0021426A">
        <w:rPr>
          <w:sz w:val="18"/>
          <w:szCs w:val="18"/>
        </w:rPr>
        <w:t>муниципальной службы (кем и когда присвое</w:t>
      </w:r>
      <w:r w:rsidR="00E97641" w:rsidRPr="0021426A">
        <w:rPr>
          <w:sz w:val="18"/>
          <w:szCs w:val="18"/>
        </w:rPr>
        <w:t xml:space="preserve">ны); наличие судимости; допуск к </w:t>
      </w:r>
      <w:r w:rsidR="00445882" w:rsidRPr="0021426A">
        <w:rPr>
          <w:sz w:val="18"/>
          <w:szCs w:val="18"/>
        </w:rPr>
        <w:t>государст</w:t>
      </w:r>
      <w:r w:rsidR="00E97641" w:rsidRPr="0021426A">
        <w:rPr>
          <w:sz w:val="18"/>
          <w:szCs w:val="18"/>
        </w:rPr>
        <w:t xml:space="preserve">венной тайне, оформленный за </w:t>
      </w:r>
      <w:r w:rsidR="00445882" w:rsidRPr="0021426A">
        <w:rPr>
          <w:sz w:val="18"/>
          <w:szCs w:val="18"/>
        </w:rPr>
        <w:t>период рабо</w:t>
      </w:r>
      <w:r w:rsidR="00E97641" w:rsidRPr="0021426A">
        <w:rPr>
          <w:sz w:val="18"/>
          <w:szCs w:val="18"/>
        </w:rPr>
        <w:t>ты,</w:t>
      </w:r>
      <w:r w:rsidR="00445882" w:rsidRPr="0021426A">
        <w:rPr>
          <w:sz w:val="18"/>
          <w:szCs w:val="18"/>
        </w:rPr>
        <w:t xml:space="preserve"> службы</w:t>
      </w:r>
      <w:r w:rsidR="00E97641" w:rsidRPr="0021426A">
        <w:rPr>
          <w:sz w:val="18"/>
          <w:szCs w:val="18"/>
        </w:rPr>
        <w:t xml:space="preserve">, учебы, его форма, номер и дата </w:t>
      </w:r>
      <w:r w:rsidR="00445882" w:rsidRPr="0021426A">
        <w:rPr>
          <w:sz w:val="18"/>
          <w:szCs w:val="18"/>
        </w:rPr>
        <w:t>(если имеется); выполня</w:t>
      </w:r>
      <w:r w:rsidR="00E97641" w:rsidRPr="0021426A">
        <w:rPr>
          <w:sz w:val="18"/>
          <w:szCs w:val="18"/>
        </w:rPr>
        <w:t xml:space="preserve">емая работа с начала трудовой </w:t>
      </w:r>
      <w:r w:rsidR="00445882" w:rsidRPr="0021426A">
        <w:rPr>
          <w:sz w:val="18"/>
          <w:szCs w:val="18"/>
        </w:rPr>
        <w:t>деятельности (включая учебу в высших и средних специальных учебных завед</w:t>
      </w:r>
      <w:r w:rsidR="00E97641" w:rsidRPr="0021426A">
        <w:rPr>
          <w:sz w:val="18"/>
          <w:szCs w:val="18"/>
        </w:rPr>
        <w:t xml:space="preserve">ениях, военную службу, работу по </w:t>
      </w:r>
      <w:r w:rsidR="00445882" w:rsidRPr="0021426A">
        <w:rPr>
          <w:sz w:val="18"/>
          <w:szCs w:val="18"/>
        </w:rPr>
        <w:t>совместительству, предпринимательскую деятельность и т.п.); государственные награды, иные награды и знаки отличия; анкетные данные близких родственников (степень родства, фамилия, имя, отчество, год, число, месяц и место рождения, место работы, домашний адрес); пребывание за границей; отношение к воинской обязанности и воинское звание; домашний адрес (ад</w:t>
      </w:r>
      <w:r w:rsidR="0021426A">
        <w:rPr>
          <w:sz w:val="18"/>
          <w:szCs w:val="18"/>
        </w:rPr>
        <w:t xml:space="preserve">рес регистрации, фактического </w:t>
      </w:r>
      <w:r w:rsidR="00445882" w:rsidRPr="0021426A">
        <w:rPr>
          <w:sz w:val="18"/>
          <w:szCs w:val="18"/>
        </w:rPr>
        <w:t>проживания), номер телефона (либо иной вид связи); паспортные данные (серия, номер, кем и когда выдан); наличие заграничного паспорта (серия, номер, кем и когда выдан); ном</w:t>
      </w:r>
      <w:r w:rsidR="0021426A">
        <w:rPr>
          <w:sz w:val="18"/>
          <w:szCs w:val="18"/>
        </w:rPr>
        <w:t>ер страхового свидетельства обязательного</w:t>
      </w:r>
      <w:r w:rsidR="00445882" w:rsidRPr="0021426A">
        <w:rPr>
          <w:sz w:val="18"/>
          <w:szCs w:val="18"/>
        </w:rPr>
        <w:t xml:space="preserve"> пенсионного страхования; ИНН; фотографическое изображение; стаж государственной службы; стаж работы по специальности; должность гражданской службы, для замещения которой я включен в кадровый резерв, с указанием наименования подразделения и государственного органа;</w:t>
      </w:r>
      <w:r w:rsidR="00445882" w:rsidRPr="0021426A">
        <w:rPr>
          <w:sz w:val="18"/>
          <w:szCs w:val="18"/>
        </w:rPr>
        <w:tab/>
        <w:t>основание для включения в кадровый резерв (протокол к</w:t>
      </w:r>
      <w:r w:rsidR="00480822" w:rsidRPr="0021426A">
        <w:rPr>
          <w:sz w:val="18"/>
          <w:szCs w:val="18"/>
        </w:rPr>
        <w:t>онкурс</w:t>
      </w:r>
      <w:r w:rsidR="00445882" w:rsidRPr="0021426A">
        <w:rPr>
          <w:sz w:val="18"/>
          <w:szCs w:val="18"/>
        </w:rPr>
        <w:t xml:space="preserve">ной комиссии, его реквизиты, </w:t>
      </w:r>
      <w:r w:rsidR="00E97641" w:rsidRPr="0021426A">
        <w:rPr>
          <w:sz w:val="18"/>
          <w:szCs w:val="18"/>
        </w:rPr>
        <w:t xml:space="preserve">иные основания); дата и номер </w:t>
      </w:r>
      <w:r w:rsidR="00445882" w:rsidRPr="0021426A">
        <w:rPr>
          <w:sz w:val="18"/>
          <w:szCs w:val="18"/>
        </w:rPr>
        <w:t>правового акта о включении в кадровый резерв; основание для издания правового акта об исключении из к</w:t>
      </w:r>
      <w:r w:rsidR="0021426A">
        <w:rPr>
          <w:sz w:val="18"/>
          <w:szCs w:val="18"/>
        </w:rPr>
        <w:t xml:space="preserve">адрового резерва; дата и номер </w:t>
      </w:r>
      <w:r w:rsidR="00445882" w:rsidRPr="0021426A">
        <w:rPr>
          <w:sz w:val="18"/>
          <w:szCs w:val="18"/>
        </w:rPr>
        <w:t>правового акта об исключении из кадрового резерва.</w:t>
      </w:r>
    </w:p>
    <w:p w:rsidR="00445882" w:rsidRPr="0021426A" w:rsidRDefault="00445882" w:rsidP="006D6874">
      <w:pPr>
        <w:spacing w:line="360" w:lineRule="auto"/>
        <w:rPr>
          <w:sz w:val="18"/>
          <w:szCs w:val="18"/>
        </w:rPr>
      </w:pPr>
      <w:r w:rsidRPr="0021426A">
        <w:rPr>
          <w:sz w:val="18"/>
          <w:szCs w:val="18"/>
        </w:rPr>
        <w:t>Под обработкой пе</w:t>
      </w:r>
      <w:r w:rsidR="0021426A">
        <w:rPr>
          <w:sz w:val="18"/>
          <w:szCs w:val="18"/>
        </w:rPr>
        <w:t xml:space="preserve">рсональных данных, на которую </w:t>
      </w:r>
      <w:r w:rsidRPr="0021426A">
        <w:rPr>
          <w:sz w:val="18"/>
          <w:szCs w:val="18"/>
        </w:rPr>
        <w:t>даю согласие, я понимаю: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445882" w:rsidRPr="0021426A" w:rsidRDefault="00E97641" w:rsidP="006D6874">
      <w:pPr>
        <w:spacing w:line="360" w:lineRule="auto"/>
        <w:rPr>
          <w:sz w:val="18"/>
          <w:szCs w:val="18"/>
        </w:rPr>
      </w:pPr>
      <w:r w:rsidRPr="0021426A">
        <w:rPr>
          <w:sz w:val="18"/>
          <w:szCs w:val="18"/>
        </w:rPr>
        <w:t xml:space="preserve">Я даю согласие на обработку </w:t>
      </w:r>
      <w:r w:rsidR="00445882" w:rsidRPr="0021426A">
        <w:rPr>
          <w:sz w:val="18"/>
          <w:szCs w:val="18"/>
        </w:rPr>
        <w:t>моих персональных данных, в то</w:t>
      </w:r>
      <w:r w:rsidRPr="0021426A">
        <w:rPr>
          <w:sz w:val="18"/>
          <w:szCs w:val="18"/>
        </w:rPr>
        <w:t xml:space="preserve">м числе и в автоматизированных </w:t>
      </w:r>
      <w:r w:rsidR="00445882" w:rsidRPr="0021426A">
        <w:rPr>
          <w:sz w:val="18"/>
          <w:szCs w:val="18"/>
        </w:rPr>
        <w:t xml:space="preserve">информационных системах </w:t>
      </w:r>
      <w:r w:rsidRPr="0021426A">
        <w:rPr>
          <w:sz w:val="18"/>
          <w:szCs w:val="18"/>
          <w:lang w:eastAsia="zh-CN"/>
        </w:rPr>
        <w:t>Агент</w:t>
      </w:r>
      <w:r w:rsidR="00480822" w:rsidRPr="0021426A">
        <w:rPr>
          <w:sz w:val="18"/>
          <w:szCs w:val="18"/>
          <w:lang w:eastAsia="zh-CN"/>
        </w:rPr>
        <w:t>ства</w:t>
      </w:r>
      <w:r w:rsidR="00EA611C" w:rsidRPr="0021426A">
        <w:rPr>
          <w:sz w:val="18"/>
          <w:szCs w:val="18"/>
          <w:lang w:eastAsia="zh-CN"/>
        </w:rPr>
        <w:t xml:space="preserve"> </w:t>
      </w:r>
      <w:r w:rsidRPr="0021426A">
        <w:rPr>
          <w:sz w:val="18"/>
          <w:szCs w:val="18"/>
        </w:rPr>
        <w:t>только в целях обеспечения</w:t>
      </w:r>
      <w:r w:rsidR="00445882" w:rsidRPr="0021426A">
        <w:rPr>
          <w:sz w:val="18"/>
          <w:szCs w:val="18"/>
        </w:rPr>
        <w:t xml:space="preserve"> моего конституционного права на равный доступ к госуда</w:t>
      </w:r>
      <w:r w:rsidRPr="0021426A">
        <w:rPr>
          <w:sz w:val="18"/>
          <w:szCs w:val="18"/>
        </w:rPr>
        <w:t>рственной службе, а также права</w:t>
      </w:r>
      <w:r w:rsidR="00445882" w:rsidRPr="0021426A">
        <w:rPr>
          <w:sz w:val="18"/>
          <w:szCs w:val="18"/>
        </w:rPr>
        <w:t xml:space="preserve"> госуд</w:t>
      </w:r>
      <w:r w:rsidRPr="0021426A">
        <w:rPr>
          <w:sz w:val="18"/>
          <w:szCs w:val="18"/>
        </w:rPr>
        <w:t>арственных гражданских служащих</w:t>
      </w:r>
      <w:r w:rsidR="00445882" w:rsidRPr="0021426A">
        <w:rPr>
          <w:sz w:val="18"/>
          <w:szCs w:val="18"/>
        </w:rPr>
        <w:t xml:space="preserve"> на должностной рост на конкурсной основе. Мне разъяснено, что в соответ</w:t>
      </w:r>
      <w:r w:rsidR="0021426A">
        <w:rPr>
          <w:sz w:val="18"/>
          <w:szCs w:val="18"/>
        </w:rPr>
        <w:t>ствии</w:t>
      </w:r>
      <w:r w:rsidR="00445882" w:rsidRPr="0021426A">
        <w:rPr>
          <w:sz w:val="18"/>
          <w:szCs w:val="18"/>
        </w:rPr>
        <w:t xml:space="preserve"> с нормативными правовыми актами органов федеральной власти установлен постоянный (бессрочный) срок хранения пер</w:t>
      </w:r>
      <w:r w:rsidR="0021426A">
        <w:rPr>
          <w:sz w:val="18"/>
          <w:szCs w:val="18"/>
        </w:rPr>
        <w:t xml:space="preserve">сональных </w:t>
      </w:r>
      <w:r w:rsidR="0021426A">
        <w:rPr>
          <w:sz w:val="18"/>
          <w:szCs w:val="18"/>
        </w:rPr>
        <w:lastRenderedPageBreak/>
        <w:t xml:space="preserve">данных лиц, </w:t>
      </w:r>
      <w:r w:rsidR="00445882" w:rsidRPr="0021426A">
        <w:rPr>
          <w:sz w:val="18"/>
          <w:szCs w:val="18"/>
        </w:rPr>
        <w:t>внесенных в кадровый резерв на государственной гражданской службе.</w:t>
      </w:r>
      <w:r w:rsidR="00C26139" w:rsidRPr="0021426A">
        <w:rPr>
          <w:sz w:val="18"/>
          <w:szCs w:val="18"/>
        </w:rPr>
        <w:t xml:space="preserve"> </w:t>
      </w:r>
      <w:r w:rsidR="00445882" w:rsidRPr="0021426A">
        <w:rPr>
          <w:sz w:val="18"/>
          <w:szCs w:val="18"/>
        </w:rPr>
        <w:t>Мне разъяснено, что в соответствии с нормативными правовыми актами органов власти во время моего нахождения в кадровом резерве мои персональные данные два раза в год будут передаваться в Правительств</w:t>
      </w:r>
      <w:r w:rsidR="00EA611C" w:rsidRPr="0021426A">
        <w:rPr>
          <w:sz w:val="18"/>
          <w:szCs w:val="18"/>
        </w:rPr>
        <w:t>о</w:t>
      </w:r>
      <w:r w:rsidR="00445882" w:rsidRPr="0021426A">
        <w:rPr>
          <w:sz w:val="18"/>
          <w:szCs w:val="18"/>
        </w:rPr>
        <w:t xml:space="preserve"> </w:t>
      </w:r>
      <w:r w:rsidRPr="0021426A">
        <w:rPr>
          <w:sz w:val="18"/>
          <w:szCs w:val="18"/>
        </w:rPr>
        <w:t>Сахалинской области</w:t>
      </w:r>
      <w:r w:rsidR="00EA611C" w:rsidRPr="0021426A">
        <w:rPr>
          <w:sz w:val="18"/>
          <w:szCs w:val="18"/>
        </w:rPr>
        <w:t xml:space="preserve"> </w:t>
      </w:r>
      <w:r w:rsidR="00445882" w:rsidRPr="0021426A">
        <w:rPr>
          <w:sz w:val="18"/>
          <w:szCs w:val="18"/>
        </w:rPr>
        <w:t>на бумажных и электронных носителях.</w:t>
      </w:r>
      <w:r w:rsidR="00C26139" w:rsidRPr="0021426A">
        <w:rPr>
          <w:sz w:val="18"/>
          <w:szCs w:val="18"/>
        </w:rPr>
        <w:t xml:space="preserve"> </w:t>
      </w:r>
      <w:r w:rsidRPr="0021426A">
        <w:rPr>
          <w:sz w:val="18"/>
          <w:szCs w:val="18"/>
        </w:rPr>
        <w:t xml:space="preserve">Согласие действует с момента </w:t>
      </w:r>
      <w:r w:rsidR="0021426A">
        <w:rPr>
          <w:sz w:val="18"/>
          <w:szCs w:val="18"/>
        </w:rPr>
        <w:t xml:space="preserve">его подписания </w:t>
      </w:r>
      <w:r w:rsidR="00445882" w:rsidRPr="0021426A">
        <w:rPr>
          <w:sz w:val="18"/>
          <w:szCs w:val="18"/>
        </w:rPr>
        <w:t>до момента его отзыва.</w:t>
      </w:r>
    </w:p>
    <w:p w:rsidR="00445882" w:rsidRPr="0021426A" w:rsidRDefault="00445882" w:rsidP="006D6874">
      <w:pPr>
        <w:spacing w:line="360" w:lineRule="auto"/>
        <w:rPr>
          <w:sz w:val="18"/>
          <w:szCs w:val="18"/>
        </w:rPr>
      </w:pPr>
      <w:r w:rsidRPr="0021426A">
        <w:rPr>
          <w:sz w:val="18"/>
          <w:szCs w:val="18"/>
        </w:rPr>
        <w:t>Я оставляю за собой право отозвать свое согласие на обработку персональных данных посредством составления соответствующего письменного заявления, кото</w:t>
      </w:r>
      <w:r w:rsidR="00E97641" w:rsidRPr="0021426A">
        <w:rPr>
          <w:sz w:val="18"/>
          <w:szCs w:val="18"/>
        </w:rPr>
        <w:t xml:space="preserve">рое может быть направлено мной </w:t>
      </w:r>
      <w:r w:rsidRPr="0021426A">
        <w:rPr>
          <w:sz w:val="18"/>
          <w:szCs w:val="18"/>
        </w:rPr>
        <w:t xml:space="preserve">в адрес </w:t>
      </w:r>
      <w:r w:rsidR="00E97641" w:rsidRPr="0021426A">
        <w:rPr>
          <w:sz w:val="18"/>
          <w:szCs w:val="18"/>
          <w:lang w:eastAsia="zh-CN"/>
        </w:rPr>
        <w:t>Агент</w:t>
      </w:r>
      <w:r w:rsidR="00480822" w:rsidRPr="0021426A">
        <w:rPr>
          <w:sz w:val="18"/>
          <w:szCs w:val="18"/>
          <w:lang w:eastAsia="zh-CN"/>
        </w:rPr>
        <w:t>ства</w:t>
      </w:r>
      <w:r w:rsidR="00635398" w:rsidRPr="0021426A">
        <w:rPr>
          <w:sz w:val="18"/>
          <w:szCs w:val="18"/>
          <w:lang w:eastAsia="zh-CN"/>
        </w:rPr>
        <w:t xml:space="preserve"> </w:t>
      </w:r>
      <w:r w:rsidRPr="0021426A">
        <w:rPr>
          <w:sz w:val="18"/>
          <w:szCs w:val="18"/>
        </w:rPr>
        <w:t>по почте заказным письмом с уведомлением о вручении либо вручено лично под расписку уполномоченному должностному</w:t>
      </w:r>
      <w:r w:rsidR="00635398" w:rsidRPr="0021426A">
        <w:rPr>
          <w:sz w:val="18"/>
          <w:szCs w:val="18"/>
        </w:rPr>
        <w:t xml:space="preserve"> лицу</w:t>
      </w:r>
      <w:r w:rsidRPr="0021426A">
        <w:rPr>
          <w:sz w:val="18"/>
          <w:szCs w:val="18"/>
        </w:rPr>
        <w:t xml:space="preserve"> </w:t>
      </w:r>
      <w:r w:rsidR="00E97641" w:rsidRPr="0021426A">
        <w:rPr>
          <w:sz w:val="18"/>
          <w:szCs w:val="18"/>
        </w:rPr>
        <w:t>Агент</w:t>
      </w:r>
      <w:r w:rsidR="00480822" w:rsidRPr="0021426A">
        <w:rPr>
          <w:sz w:val="18"/>
          <w:szCs w:val="18"/>
        </w:rPr>
        <w:t>ства</w:t>
      </w:r>
      <w:r w:rsidRPr="0021426A">
        <w:rPr>
          <w:rFonts w:eastAsia="Calibri"/>
          <w:sz w:val="18"/>
          <w:szCs w:val="18"/>
          <w:lang w:eastAsia="en-US"/>
        </w:rPr>
        <w:t xml:space="preserve">. </w:t>
      </w:r>
      <w:r w:rsidRPr="0021426A">
        <w:rPr>
          <w:sz w:val="18"/>
          <w:szCs w:val="18"/>
        </w:rPr>
        <w:t>Мне разъяснены юридические последствия мое</w:t>
      </w:r>
      <w:r w:rsidR="0021426A">
        <w:rPr>
          <w:sz w:val="18"/>
          <w:szCs w:val="18"/>
        </w:rPr>
        <w:t xml:space="preserve">го отзыва </w:t>
      </w:r>
      <w:r w:rsidRPr="0021426A">
        <w:rPr>
          <w:sz w:val="18"/>
          <w:szCs w:val="18"/>
        </w:rPr>
        <w:t>согласия на обработку персональных данных, а именно: 1) отзыв настоящего согласия на обработку персональных данных влечет за собой мое исключение из кадрового резерва; 2) отзыв настоящего согласия на обработку персональных данных не влечет за собой прекращение их обработки, т.к. в соответствии с нормативными правовыми актами федеральных органов власти срок хранения персональных данных, на обработку которых я даю настоящее согласие, определен как «постоянно», а в соответствии со ст.3 Федерального</w:t>
      </w:r>
      <w:r w:rsidR="0021426A">
        <w:rPr>
          <w:sz w:val="18"/>
          <w:szCs w:val="18"/>
        </w:rPr>
        <w:t xml:space="preserve"> закона от 27.07.2006 № 152-ФЗ </w:t>
      </w:r>
      <w:r w:rsidRPr="0021426A">
        <w:rPr>
          <w:sz w:val="18"/>
          <w:szCs w:val="18"/>
        </w:rPr>
        <w:t>«О персональных данных» хранение персональных данных является одним из видов их обработки.</w:t>
      </w:r>
    </w:p>
    <w:p w:rsidR="00C26139" w:rsidRPr="0021426A" w:rsidRDefault="00C26139" w:rsidP="006D6874">
      <w:pPr>
        <w:spacing w:line="360" w:lineRule="auto"/>
        <w:rPr>
          <w:sz w:val="18"/>
          <w:szCs w:val="18"/>
        </w:rPr>
      </w:pPr>
    </w:p>
    <w:p w:rsidR="00480822" w:rsidRPr="0021426A" w:rsidRDefault="00445882" w:rsidP="006D6874">
      <w:pPr>
        <w:spacing w:line="360" w:lineRule="auto"/>
        <w:ind w:firstLine="0"/>
        <w:rPr>
          <w:sz w:val="18"/>
          <w:szCs w:val="18"/>
        </w:rPr>
      </w:pPr>
      <w:r w:rsidRPr="0021426A">
        <w:rPr>
          <w:sz w:val="18"/>
          <w:szCs w:val="18"/>
        </w:rPr>
        <w:t>______________________________________________   ___________________  «____»__________20__г.</w:t>
      </w:r>
    </w:p>
    <w:p w:rsidR="00445882" w:rsidRPr="0021426A" w:rsidRDefault="0021426A" w:rsidP="006D6874">
      <w:pPr>
        <w:spacing w:line="360" w:lineRule="auto"/>
        <w:ind w:firstLine="0"/>
        <w:rPr>
          <w:sz w:val="12"/>
          <w:szCs w:val="12"/>
        </w:rPr>
      </w:pPr>
      <w:r>
        <w:rPr>
          <w:sz w:val="12"/>
          <w:szCs w:val="12"/>
        </w:rPr>
        <w:t xml:space="preserve">                                              </w:t>
      </w:r>
      <w:r w:rsidR="00445882" w:rsidRPr="0021426A">
        <w:rPr>
          <w:sz w:val="12"/>
          <w:szCs w:val="12"/>
        </w:rPr>
        <w:t xml:space="preserve">(фамилия, имя, отчество)                 </w:t>
      </w:r>
      <w:r>
        <w:rPr>
          <w:sz w:val="12"/>
          <w:szCs w:val="12"/>
        </w:rPr>
        <w:t xml:space="preserve">                         </w:t>
      </w:r>
      <w:r w:rsidR="00445882" w:rsidRPr="0021426A">
        <w:rPr>
          <w:sz w:val="12"/>
          <w:szCs w:val="12"/>
        </w:rPr>
        <w:t xml:space="preserve">                       (подпись)</w:t>
      </w:r>
    </w:p>
    <w:p w:rsidR="00445882" w:rsidRPr="0021426A" w:rsidRDefault="00445882" w:rsidP="006D6874">
      <w:pPr>
        <w:spacing w:line="360" w:lineRule="auto"/>
        <w:rPr>
          <w:sz w:val="20"/>
        </w:rPr>
        <w:sectPr w:rsidR="00445882" w:rsidRPr="0021426A" w:rsidSect="00014699">
          <w:pgSz w:w="11907" w:h="16840" w:code="9"/>
          <w:pgMar w:top="907" w:right="567" w:bottom="1758" w:left="1134" w:header="720" w:footer="720" w:gutter="0"/>
          <w:cols w:space="720"/>
          <w:docGrid w:linePitch="381"/>
        </w:sectPr>
      </w:pPr>
    </w:p>
    <w:p w:rsidR="00466B50" w:rsidRPr="0021426A" w:rsidRDefault="00D24665" w:rsidP="00E97641">
      <w:pPr>
        <w:spacing w:line="360" w:lineRule="auto"/>
        <w:ind w:firstLine="3828"/>
        <w:jc w:val="right"/>
        <w:rPr>
          <w:sz w:val="20"/>
        </w:rPr>
      </w:pPr>
      <w:r w:rsidRPr="0021426A">
        <w:rPr>
          <w:sz w:val="20"/>
        </w:rPr>
        <w:lastRenderedPageBreak/>
        <w:t>Приложение №1</w:t>
      </w:r>
      <w:r w:rsidR="00BC2C99" w:rsidRPr="0021426A">
        <w:rPr>
          <w:sz w:val="20"/>
        </w:rPr>
        <w:t>/3</w:t>
      </w:r>
      <w:r w:rsidRPr="0021426A">
        <w:rPr>
          <w:sz w:val="20"/>
        </w:rPr>
        <w:t xml:space="preserve"> </w:t>
      </w:r>
      <w:r w:rsidR="00E97641" w:rsidRPr="0021426A">
        <w:rPr>
          <w:sz w:val="20"/>
        </w:rPr>
        <w:t>к Политике</w:t>
      </w:r>
    </w:p>
    <w:p w:rsidR="00466B50" w:rsidRPr="0021426A" w:rsidRDefault="00466B50" w:rsidP="006D6874">
      <w:pPr>
        <w:spacing w:line="360" w:lineRule="auto"/>
        <w:ind w:firstLine="4820"/>
        <w:jc w:val="right"/>
        <w:rPr>
          <w:sz w:val="20"/>
        </w:rPr>
      </w:pPr>
      <w:r w:rsidRPr="0021426A">
        <w:rPr>
          <w:sz w:val="20"/>
        </w:rPr>
        <w:t xml:space="preserve"> (образец)</w:t>
      </w:r>
    </w:p>
    <w:p w:rsidR="00466B50" w:rsidRPr="0021426A" w:rsidRDefault="00466B50" w:rsidP="006D6874">
      <w:pPr>
        <w:spacing w:line="360" w:lineRule="auto"/>
        <w:ind w:firstLine="4820"/>
        <w:jc w:val="right"/>
        <w:rPr>
          <w:sz w:val="20"/>
        </w:rPr>
      </w:pPr>
    </w:p>
    <w:p w:rsidR="00466B50" w:rsidRPr="0021426A" w:rsidRDefault="0021426A" w:rsidP="006D6874">
      <w:pPr>
        <w:pStyle w:val="35"/>
        <w:spacing w:after="0" w:line="360" w:lineRule="auto"/>
        <w:ind w:firstLine="0"/>
        <w:jc w:val="center"/>
        <w:rPr>
          <w:b/>
          <w:sz w:val="24"/>
          <w:szCs w:val="24"/>
        </w:rPr>
      </w:pPr>
      <w:r>
        <w:rPr>
          <w:b/>
          <w:sz w:val="24"/>
          <w:szCs w:val="24"/>
        </w:rPr>
        <w:t>СОГЛАСИЕ</w:t>
      </w:r>
    </w:p>
    <w:p w:rsidR="00466B50" w:rsidRPr="0021426A" w:rsidRDefault="00466B50" w:rsidP="006D6874">
      <w:pPr>
        <w:spacing w:line="360" w:lineRule="auto"/>
        <w:jc w:val="center"/>
        <w:rPr>
          <w:b/>
          <w:sz w:val="24"/>
          <w:szCs w:val="24"/>
        </w:rPr>
      </w:pPr>
      <w:r w:rsidRPr="0021426A">
        <w:rPr>
          <w:b/>
          <w:sz w:val="24"/>
          <w:szCs w:val="24"/>
        </w:rPr>
        <w:t xml:space="preserve">на обработку персональных данных претендента на замещение вакантной </w:t>
      </w:r>
    </w:p>
    <w:p w:rsidR="00466B50" w:rsidRPr="0021426A" w:rsidRDefault="00466B50" w:rsidP="006D6874">
      <w:pPr>
        <w:spacing w:line="360" w:lineRule="auto"/>
        <w:ind w:firstLine="0"/>
        <w:jc w:val="center"/>
        <w:rPr>
          <w:b/>
          <w:sz w:val="24"/>
          <w:szCs w:val="24"/>
        </w:rPr>
      </w:pPr>
      <w:r w:rsidRPr="0021426A">
        <w:rPr>
          <w:b/>
          <w:sz w:val="24"/>
          <w:szCs w:val="24"/>
        </w:rPr>
        <w:t>должности гражданской службы</w:t>
      </w:r>
    </w:p>
    <w:p w:rsidR="00466B50" w:rsidRPr="0021426A" w:rsidRDefault="00466B50" w:rsidP="006D6874">
      <w:pPr>
        <w:spacing w:line="360" w:lineRule="auto"/>
        <w:ind w:firstLine="0"/>
        <w:rPr>
          <w:sz w:val="18"/>
          <w:szCs w:val="18"/>
        </w:rPr>
      </w:pPr>
      <w:r w:rsidRPr="0021426A">
        <w:rPr>
          <w:sz w:val="18"/>
          <w:szCs w:val="18"/>
        </w:rPr>
        <w:t>Я,____________________________________________________________________________________________</w:t>
      </w:r>
      <w:r w:rsidR="00C26139" w:rsidRPr="0021426A">
        <w:rPr>
          <w:sz w:val="18"/>
          <w:szCs w:val="18"/>
        </w:rPr>
        <w:t>_____________</w:t>
      </w:r>
      <w:r w:rsidRPr="0021426A">
        <w:rPr>
          <w:sz w:val="18"/>
          <w:szCs w:val="18"/>
        </w:rPr>
        <w:t>_____</w:t>
      </w:r>
    </w:p>
    <w:p w:rsidR="00466B50" w:rsidRPr="0021426A" w:rsidRDefault="0021426A" w:rsidP="00E97641">
      <w:pPr>
        <w:spacing w:line="360" w:lineRule="auto"/>
        <w:ind w:firstLine="0"/>
        <w:jc w:val="center"/>
        <w:rPr>
          <w:sz w:val="18"/>
          <w:szCs w:val="18"/>
        </w:rPr>
      </w:pPr>
      <w:r>
        <w:rPr>
          <w:sz w:val="18"/>
          <w:szCs w:val="18"/>
        </w:rPr>
        <w:t>(фамилия</w:t>
      </w:r>
      <w:r w:rsidR="00466B50" w:rsidRPr="0021426A">
        <w:rPr>
          <w:sz w:val="18"/>
          <w:szCs w:val="18"/>
        </w:rPr>
        <w:t>, имя, отчество)</w:t>
      </w:r>
    </w:p>
    <w:p w:rsidR="00466B50" w:rsidRPr="0021426A" w:rsidRDefault="00466B50" w:rsidP="006D6874">
      <w:pPr>
        <w:spacing w:line="360" w:lineRule="auto"/>
        <w:ind w:firstLine="0"/>
        <w:rPr>
          <w:sz w:val="18"/>
          <w:szCs w:val="18"/>
        </w:rPr>
      </w:pPr>
      <w:r w:rsidRPr="0021426A">
        <w:rPr>
          <w:sz w:val="18"/>
          <w:szCs w:val="18"/>
        </w:rPr>
        <w:t>документ, удостоверяющий личность _____________серия ______ № _______________ выдан_________</w:t>
      </w:r>
      <w:r w:rsidR="00C26139" w:rsidRPr="0021426A">
        <w:rPr>
          <w:sz w:val="18"/>
          <w:szCs w:val="18"/>
        </w:rPr>
        <w:t>__________________</w:t>
      </w:r>
      <w:r w:rsidRPr="0021426A">
        <w:rPr>
          <w:sz w:val="18"/>
          <w:szCs w:val="18"/>
        </w:rPr>
        <w:t>_____</w:t>
      </w:r>
    </w:p>
    <w:p w:rsidR="00466B50" w:rsidRPr="0021426A" w:rsidRDefault="00466B50" w:rsidP="00E97641">
      <w:pPr>
        <w:spacing w:line="360" w:lineRule="auto"/>
        <w:ind w:firstLine="0"/>
        <w:jc w:val="center"/>
        <w:rPr>
          <w:sz w:val="18"/>
          <w:szCs w:val="18"/>
        </w:rPr>
      </w:pPr>
      <w:r w:rsidRPr="0021426A">
        <w:rPr>
          <w:sz w:val="18"/>
          <w:szCs w:val="18"/>
        </w:rPr>
        <w:t>(наименование документа)</w:t>
      </w:r>
    </w:p>
    <w:p w:rsidR="00466B50" w:rsidRPr="0021426A" w:rsidRDefault="00466B50" w:rsidP="006D6874">
      <w:pPr>
        <w:spacing w:line="360" w:lineRule="auto"/>
        <w:ind w:firstLine="0"/>
        <w:rPr>
          <w:sz w:val="18"/>
          <w:szCs w:val="18"/>
        </w:rPr>
      </w:pPr>
      <w:r w:rsidRPr="0021426A">
        <w:rPr>
          <w:sz w:val="18"/>
          <w:szCs w:val="18"/>
        </w:rPr>
        <w:t>____________________________________________________________________________________________</w:t>
      </w:r>
      <w:r w:rsidR="00C26139" w:rsidRPr="0021426A">
        <w:rPr>
          <w:sz w:val="18"/>
          <w:szCs w:val="18"/>
        </w:rPr>
        <w:t>________________</w:t>
      </w:r>
      <w:r w:rsidRPr="0021426A">
        <w:rPr>
          <w:sz w:val="18"/>
          <w:szCs w:val="18"/>
        </w:rPr>
        <w:t>____</w:t>
      </w:r>
    </w:p>
    <w:p w:rsidR="00466B50" w:rsidRPr="0021426A" w:rsidRDefault="00466B50" w:rsidP="00E97641">
      <w:pPr>
        <w:spacing w:line="360" w:lineRule="auto"/>
        <w:ind w:firstLine="0"/>
        <w:jc w:val="center"/>
        <w:rPr>
          <w:sz w:val="18"/>
          <w:szCs w:val="18"/>
        </w:rPr>
      </w:pPr>
      <w:r w:rsidRPr="0021426A">
        <w:rPr>
          <w:sz w:val="18"/>
          <w:szCs w:val="18"/>
        </w:rPr>
        <w:t>( кем и когда выдан)</w:t>
      </w:r>
    </w:p>
    <w:p w:rsidR="00466B50" w:rsidRPr="0021426A" w:rsidRDefault="00466B50" w:rsidP="006D6874">
      <w:pPr>
        <w:spacing w:line="360" w:lineRule="auto"/>
        <w:ind w:firstLine="0"/>
        <w:rPr>
          <w:sz w:val="18"/>
          <w:szCs w:val="18"/>
        </w:rPr>
      </w:pPr>
      <w:r w:rsidRPr="0021426A">
        <w:rPr>
          <w:sz w:val="18"/>
          <w:szCs w:val="18"/>
        </w:rPr>
        <w:t>проживающий (ая)_____________________________________________________________________</w:t>
      </w:r>
      <w:r w:rsidR="00C26139" w:rsidRPr="0021426A">
        <w:rPr>
          <w:sz w:val="18"/>
          <w:szCs w:val="18"/>
        </w:rPr>
        <w:t>_________________</w:t>
      </w:r>
      <w:r w:rsidRPr="0021426A">
        <w:rPr>
          <w:sz w:val="18"/>
          <w:szCs w:val="18"/>
        </w:rPr>
        <w:t>__________,</w:t>
      </w:r>
    </w:p>
    <w:p w:rsidR="00466B50" w:rsidRPr="0021426A" w:rsidRDefault="00466B50" w:rsidP="006D6874">
      <w:pPr>
        <w:spacing w:line="360" w:lineRule="auto"/>
        <w:ind w:firstLine="0"/>
        <w:contextualSpacing w:val="0"/>
        <w:rPr>
          <w:sz w:val="18"/>
          <w:szCs w:val="18"/>
          <w:lang w:eastAsia="zh-CN"/>
        </w:rPr>
      </w:pPr>
      <w:r w:rsidRPr="0021426A">
        <w:rPr>
          <w:sz w:val="18"/>
          <w:szCs w:val="18"/>
          <w:lang w:eastAsia="zh-CN"/>
        </w:rPr>
        <w:t xml:space="preserve">действуя без принуждения, в своей воле и в своем интересе, даю согласие </w:t>
      </w:r>
      <w:r w:rsidR="00E97641" w:rsidRPr="0021426A">
        <w:rPr>
          <w:sz w:val="18"/>
          <w:szCs w:val="18"/>
          <w:lang w:eastAsia="zh-CN"/>
        </w:rPr>
        <w:t>агентству по труду и занятости населения Сахалинской области, расположенному по адресу: Сахалинская область, город Южно-Сахалинск, ул. Дзержинского, 23 (далее - Агентство)</w:t>
      </w:r>
      <w:r w:rsidRPr="0021426A">
        <w:rPr>
          <w:sz w:val="18"/>
          <w:szCs w:val="18"/>
          <w:lang w:eastAsia="zh-CN"/>
        </w:rPr>
        <w:t>, на обработку, в том числе и с использованием автоматизированных информационных систем следующих моих персональных данных: фамилия, имя, отчество; число, месяц, год и место рождения; гражданство; образо</w:t>
      </w:r>
      <w:r w:rsidR="00E97641" w:rsidRPr="0021426A">
        <w:rPr>
          <w:sz w:val="18"/>
          <w:szCs w:val="18"/>
          <w:lang w:eastAsia="zh-CN"/>
        </w:rPr>
        <w:t xml:space="preserve">вание (когда и какие учебные заведения окончил,  номера дипломов), направление </w:t>
      </w:r>
      <w:r w:rsidRPr="0021426A">
        <w:rPr>
          <w:sz w:val="18"/>
          <w:szCs w:val="18"/>
          <w:lang w:eastAsia="zh-CN"/>
        </w:rPr>
        <w:t>подготовки или специальность по диплому, квалификация по диплому; послевузовское профессиональное образование: аспиран</w:t>
      </w:r>
      <w:r w:rsidR="00E97641" w:rsidRPr="0021426A">
        <w:rPr>
          <w:sz w:val="18"/>
          <w:szCs w:val="18"/>
          <w:lang w:eastAsia="zh-CN"/>
        </w:rPr>
        <w:t xml:space="preserve">тура, адъюнктура, докторантура </w:t>
      </w:r>
      <w:r w:rsidRPr="0021426A">
        <w:rPr>
          <w:sz w:val="18"/>
          <w:szCs w:val="18"/>
          <w:lang w:eastAsia="zh-CN"/>
        </w:rPr>
        <w:t>(наим</w:t>
      </w:r>
      <w:r w:rsidR="00E97641" w:rsidRPr="0021426A">
        <w:rPr>
          <w:sz w:val="18"/>
          <w:szCs w:val="18"/>
          <w:lang w:eastAsia="zh-CN"/>
        </w:rPr>
        <w:t xml:space="preserve">енование образовательного или </w:t>
      </w:r>
      <w:r w:rsidRPr="0021426A">
        <w:rPr>
          <w:sz w:val="18"/>
          <w:szCs w:val="18"/>
          <w:lang w:eastAsia="zh-CN"/>
        </w:rPr>
        <w:t>научного учреждения, год окон</w:t>
      </w:r>
      <w:r w:rsidR="00E97641" w:rsidRPr="0021426A">
        <w:rPr>
          <w:sz w:val="18"/>
          <w:szCs w:val="18"/>
          <w:lang w:eastAsia="zh-CN"/>
        </w:rPr>
        <w:t>чания), ученая степень, ученое</w:t>
      </w:r>
      <w:r w:rsidRPr="0021426A">
        <w:rPr>
          <w:sz w:val="18"/>
          <w:szCs w:val="18"/>
          <w:lang w:eastAsia="zh-CN"/>
        </w:rPr>
        <w:t xml:space="preserve"> звание (когда присвоены, номера дипломов, аттестатов); владение иностранными языками и языками Р</w:t>
      </w:r>
      <w:r w:rsidR="00E97641" w:rsidRPr="0021426A">
        <w:rPr>
          <w:sz w:val="18"/>
          <w:szCs w:val="18"/>
          <w:lang w:eastAsia="zh-CN"/>
        </w:rPr>
        <w:t xml:space="preserve">оссийской Федерации; классный чин </w:t>
      </w:r>
      <w:r w:rsidRPr="0021426A">
        <w:rPr>
          <w:sz w:val="18"/>
          <w:szCs w:val="18"/>
          <w:lang w:eastAsia="zh-CN"/>
        </w:rPr>
        <w:t xml:space="preserve">федеральной гражданской </w:t>
      </w:r>
      <w:r w:rsidR="00E97641" w:rsidRPr="0021426A">
        <w:rPr>
          <w:sz w:val="18"/>
          <w:szCs w:val="18"/>
          <w:lang w:eastAsia="zh-CN"/>
        </w:rPr>
        <w:t xml:space="preserve">службы, дипломатический ранг, </w:t>
      </w:r>
      <w:r w:rsidRPr="0021426A">
        <w:rPr>
          <w:sz w:val="18"/>
          <w:szCs w:val="18"/>
          <w:lang w:eastAsia="zh-CN"/>
        </w:rPr>
        <w:t xml:space="preserve">воинское или специальное </w:t>
      </w:r>
      <w:r w:rsidR="00E97641" w:rsidRPr="0021426A">
        <w:rPr>
          <w:sz w:val="18"/>
          <w:szCs w:val="18"/>
          <w:lang w:eastAsia="zh-CN"/>
        </w:rPr>
        <w:t>з</w:t>
      </w:r>
      <w:r w:rsidRPr="0021426A">
        <w:rPr>
          <w:sz w:val="18"/>
          <w:szCs w:val="18"/>
          <w:lang w:eastAsia="zh-CN"/>
        </w:rPr>
        <w:t>вание, классный чин прав</w:t>
      </w:r>
      <w:r w:rsidR="00E97641" w:rsidRPr="0021426A">
        <w:rPr>
          <w:sz w:val="18"/>
          <w:szCs w:val="18"/>
          <w:lang w:eastAsia="zh-CN"/>
        </w:rPr>
        <w:t>оохранительной службы, классный чин гражданской службы субъекта Российской Федерации, квалификационный</w:t>
      </w:r>
      <w:r w:rsidRPr="0021426A">
        <w:rPr>
          <w:sz w:val="18"/>
          <w:szCs w:val="18"/>
          <w:lang w:eastAsia="zh-CN"/>
        </w:rPr>
        <w:t xml:space="preserve"> разряд государстве</w:t>
      </w:r>
      <w:r w:rsidR="00E97641" w:rsidRPr="0021426A">
        <w:rPr>
          <w:sz w:val="18"/>
          <w:szCs w:val="18"/>
          <w:lang w:eastAsia="zh-CN"/>
        </w:rPr>
        <w:t xml:space="preserve">нной службы, квалификационный </w:t>
      </w:r>
      <w:r w:rsidRPr="0021426A">
        <w:rPr>
          <w:sz w:val="18"/>
          <w:szCs w:val="18"/>
          <w:lang w:eastAsia="zh-CN"/>
        </w:rPr>
        <w:t>раз</w:t>
      </w:r>
      <w:r w:rsidR="00E97641" w:rsidRPr="0021426A">
        <w:rPr>
          <w:sz w:val="18"/>
          <w:szCs w:val="18"/>
          <w:lang w:eastAsia="zh-CN"/>
        </w:rPr>
        <w:t xml:space="preserve">ряд или классный чин </w:t>
      </w:r>
      <w:r w:rsidRPr="0021426A">
        <w:rPr>
          <w:sz w:val="18"/>
          <w:szCs w:val="18"/>
          <w:lang w:eastAsia="zh-CN"/>
        </w:rPr>
        <w:t>муниципальной службы (кем и когда присвоены);</w:t>
      </w:r>
      <w:r w:rsidR="00E97641" w:rsidRPr="0021426A">
        <w:rPr>
          <w:sz w:val="18"/>
          <w:szCs w:val="18"/>
          <w:lang w:eastAsia="zh-CN"/>
        </w:rPr>
        <w:t xml:space="preserve"> наличие судимости; </w:t>
      </w:r>
      <w:r w:rsidR="00E97641" w:rsidRPr="0021426A">
        <w:rPr>
          <w:sz w:val="18"/>
          <w:szCs w:val="18"/>
          <w:lang w:eastAsia="zh-CN"/>
        </w:rPr>
        <w:tab/>
        <w:t>допуск к</w:t>
      </w:r>
      <w:r w:rsidRPr="0021426A">
        <w:rPr>
          <w:sz w:val="18"/>
          <w:szCs w:val="18"/>
          <w:lang w:eastAsia="zh-CN"/>
        </w:rPr>
        <w:t xml:space="preserve"> гос</w:t>
      </w:r>
      <w:r w:rsidR="00E97641" w:rsidRPr="0021426A">
        <w:rPr>
          <w:sz w:val="18"/>
          <w:szCs w:val="18"/>
          <w:lang w:eastAsia="zh-CN"/>
        </w:rPr>
        <w:t xml:space="preserve">ударственной тайне, оформленный за период работы, службы, учебы, его форма, номер и дата (если имеется); </w:t>
      </w:r>
      <w:r w:rsidRPr="0021426A">
        <w:rPr>
          <w:sz w:val="18"/>
          <w:szCs w:val="18"/>
          <w:lang w:eastAsia="zh-CN"/>
        </w:rPr>
        <w:t>выполняемая работа с начала тру</w:t>
      </w:r>
      <w:r w:rsidR="00E97641" w:rsidRPr="0021426A">
        <w:rPr>
          <w:sz w:val="18"/>
          <w:szCs w:val="18"/>
          <w:lang w:eastAsia="zh-CN"/>
        </w:rPr>
        <w:t xml:space="preserve">довой </w:t>
      </w:r>
      <w:r w:rsidRPr="0021426A">
        <w:rPr>
          <w:sz w:val="18"/>
          <w:szCs w:val="18"/>
          <w:lang w:eastAsia="zh-CN"/>
        </w:rPr>
        <w:t>деятельности (включая учебу в высших и средних сп</w:t>
      </w:r>
      <w:r w:rsidR="00E97641" w:rsidRPr="0021426A">
        <w:rPr>
          <w:sz w:val="18"/>
          <w:szCs w:val="18"/>
          <w:lang w:eastAsia="zh-CN"/>
        </w:rPr>
        <w:t xml:space="preserve">ециальных учебных заведениях, военную службу, работу по </w:t>
      </w:r>
      <w:r w:rsidRPr="0021426A">
        <w:rPr>
          <w:sz w:val="18"/>
          <w:szCs w:val="18"/>
          <w:lang w:eastAsia="zh-CN"/>
        </w:rPr>
        <w:t>совместительству, предпринима</w:t>
      </w:r>
      <w:r w:rsidR="00E97641" w:rsidRPr="0021426A">
        <w:rPr>
          <w:sz w:val="18"/>
          <w:szCs w:val="18"/>
          <w:lang w:eastAsia="zh-CN"/>
        </w:rPr>
        <w:t xml:space="preserve">тельскую деятельность и т.п.); </w:t>
      </w:r>
      <w:r w:rsidRPr="0021426A">
        <w:rPr>
          <w:sz w:val="18"/>
          <w:szCs w:val="18"/>
          <w:lang w:eastAsia="zh-CN"/>
        </w:rPr>
        <w:t>государственные награды, иные награды и знаки отличия; анкетные данные близких родственников (степень родства, фамилия, имя, отчество, год, число, месяц и место рождения, место работы, домашний адрес); пребывание за границей; отношение к воинской обязанности и воинское звание; домашний адрес (ад</w:t>
      </w:r>
      <w:r w:rsidR="00E97641" w:rsidRPr="0021426A">
        <w:rPr>
          <w:sz w:val="18"/>
          <w:szCs w:val="18"/>
          <w:lang w:eastAsia="zh-CN"/>
        </w:rPr>
        <w:t xml:space="preserve">рес регистрации, фактического </w:t>
      </w:r>
      <w:r w:rsidRPr="0021426A">
        <w:rPr>
          <w:sz w:val="18"/>
          <w:szCs w:val="18"/>
          <w:lang w:eastAsia="zh-CN"/>
        </w:rPr>
        <w:t>проживания), номер телефона (либо иной вид связи); паспортные данные (серия, номер, кем и когда выдан); наличие заграничного паспорта (серия, номер, кем и к</w:t>
      </w:r>
      <w:r w:rsidR="00E97641" w:rsidRPr="0021426A">
        <w:rPr>
          <w:sz w:val="18"/>
          <w:szCs w:val="18"/>
          <w:lang w:eastAsia="zh-CN"/>
        </w:rPr>
        <w:t xml:space="preserve">огда выдан); </w:t>
      </w:r>
      <w:r w:rsidR="00E97641" w:rsidRPr="0021426A">
        <w:rPr>
          <w:sz w:val="18"/>
          <w:szCs w:val="18"/>
          <w:lang w:eastAsia="zh-CN"/>
        </w:rPr>
        <w:tab/>
        <w:t>номер страхового свидетельства обязательного</w:t>
      </w:r>
      <w:r w:rsidRPr="0021426A">
        <w:rPr>
          <w:sz w:val="18"/>
          <w:szCs w:val="18"/>
          <w:lang w:eastAsia="zh-CN"/>
        </w:rPr>
        <w:t xml:space="preserve"> пенсионного страхования; ИНН; фотографическое изображение.</w:t>
      </w:r>
    </w:p>
    <w:p w:rsidR="00466B50" w:rsidRPr="0021426A" w:rsidRDefault="00466B50" w:rsidP="006D6874">
      <w:pPr>
        <w:spacing w:line="360" w:lineRule="auto"/>
        <w:contextualSpacing w:val="0"/>
        <w:rPr>
          <w:sz w:val="18"/>
          <w:szCs w:val="18"/>
          <w:lang w:eastAsia="zh-CN"/>
        </w:rPr>
      </w:pPr>
      <w:r w:rsidRPr="0021426A">
        <w:rPr>
          <w:sz w:val="18"/>
          <w:szCs w:val="18"/>
          <w:lang w:eastAsia="zh-CN"/>
        </w:rPr>
        <w:t>Под обработкой п</w:t>
      </w:r>
      <w:r w:rsidR="0021426A">
        <w:rPr>
          <w:sz w:val="18"/>
          <w:szCs w:val="18"/>
          <w:lang w:eastAsia="zh-CN"/>
        </w:rPr>
        <w:t xml:space="preserve">ерсональных данных, на которую </w:t>
      </w:r>
      <w:r w:rsidRPr="0021426A">
        <w:rPr>
          <w:sz w:val="18"/>
          <w:szCs w:val="18"/>
          <w:lang w:eastAsia="zh-CN"/>
        </w:rPr>
        <w:t>даю согласие, я понимаю: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w:t>
      </w:r>
    </w:p>
    <w:p w:rsidR="00466B50" w:rsidRPr="0021426A" w:rsidRDefault="00E97641" w:rsidP="006D6874">
      <w:pPr>
        <w:spacing w:line="360" w:lineRule="auto"/>
        <w:contextualSpacing w:val="0"/>
        <w:rPr>
          <w:sz w:val="18"/>
          <w:szCs w:val="18"/>
          <w:lang w:eastAsia="zh-CN"/>
        </w:rPr>
      </w:pPr>
      <w:r w:rsidRPr="0021426A">
        <w:rPr>
          <w:sz w:val="18"/>
          <w:szCs w:val="18"/>
          <w:lang w:eastAsia="zh-CN"/>
        </w:rPr>
        <w:t xml:space="preserve">Я даю согласие на обработку </w:t>
      </w:r>
      <w:r w:rsidR="00466B50" w:rsidRPr="0021426A">
        <w:rPr>
          <w:sz w:val="18"/>
          <w:szCs w:val="18"/>
          <w:lang w:eastAsia="zh-CN"/>
        </w:rPr>
        <w:t>моих персональных данных, в то</w:t>
      </w:r>
      <w:r w:rsidRPr="0021426A">
        <w:rPr>
          <w:sz w:val="18"/>
          <w:szCs w:val="18"/>
          <w:lang w:eastAsia="zh-CN"/>
        </w:rPr>
        <w:t xml:space="preserve">м числе и в автоматизированных </w:t>
      </w:r>
      <w:r w:rsidR="00466B50" w:rsidRPr="0021426A">
        <w:rPr>
          <w:sz w:val="18"/>
          <w:szCs w:val="18"/>
          <w:lang w:eastAsia="zh-CN"/>
        </w:rPr>
        <w:t xml:space="preserve">информационных системах </w:t>
      </w:r>
      <w:r w:rsidRPr="0021426A">
        <w:rPr>
          <w:sz w:val="18"/>
          <w:szCs w:val="18"/>
          <w:lang w:eastAsia="zh-CN"/>
        </w:rPr>
        <w:t>Агент</w:t>
      </w:r>
      <w:r w:rsidR="007C3BF2" w:rsidRPr="0021426A">
        <w:rPr>
          <w:sz w:val="18"/>
          <w:szCs w:val="18"/>
          <w:lang w:eastAsia="zh-CN"/>
        </w:rPr>
        <w:t>ства</w:t>
      </w:r>
      <w:r w:rsidR="00466B50" w:rsidRPr="0021426A">
        <w:rPr>
          <w:sz w:val="18"/>
          <w:szCs w:val="18"/>
          <w:lang w:eastAsia="zh-CN"/>
        </w:rPr>
        <w:t xml:space="preserve"> только в целях обеспечения моего конституционного права на равный доступ к государ</w:t>
      </w:r>
      <w:r w:rsidRPr="0021426A">
        <w:rPr>
          <w:sz w:val="18"/>
          <w:szCs w:val="18"/>
          <w:lang w:eastAsia="zh-CN"/>
        </w:rPr>
        <w:t xml:space="preserve">ственной службе, а также права </w:t>
      </w:r>
      <w:r w:rsidR="00466B50" w:rsidRPr="0021426A">
        <w:rPr>
          <w:sz w:val="18"/>
          <w:szCs w:val="18"/>
          <w:lang w:eastAsia="zh-CN"/>
        </w:rPr>
        <w:t>государственных гражданских служащих на должностной рост на конкурсной основе. Цель обра</w:t>
      </w:r>
      <w:r w:rsidR="0021426A">
        <w:rPr>
          <w:sz w:val="18"/>
          <w:szCs w:val="18"/>
          <w:lang w:eastAsia="zh-CN"/>
        </w:rPr>
        <w:t xml:space="preserve">ботки моих персональных данных </w:t>
      </w:r>
      <w:r w:rsidR="00466B50" w:rsidRPr="0021426A">
        <w:rPr>
          <w:sz w:val="18"/>
          <w:szCs w:val="18"/>
          <w:lang w:eastAsia="zh-CN"/>
        </w:rPr>
        <w:t xml:space="preserve">достигается с момента возвращения мне материальных носителей персональных данных, предоставленных мной </w:t>
      </w:r>
      <w:r w:rsidRPr="0021426A">
        <w:rPr>
          <w:sz w:val="18"/>
          <w:szCs w:val="18"/>
          <w:lang w:eastAsia="zh-CN"/>
        </w:rPr>
        <w:t>Агент</w:t>
      </w:r>
      <w:r w:rsidR="007C3BF2" w:rsidRPr="0021426A">
        <w:rPr>
          <w:sz w:val="18"/>
          <w:szCs w:val="18"/>
          <w:lang w:eastAsia="zh-CN"/>
        </w:rPr>
        <w:t>ству</w:t>
      </w:r>
      <w:r w:rsidRPr="0021426A">
        <w:rPr>
          <w:sz w:val="18"/>
          <w:szCs w:val="18"/>
          <w:lang w:eastAsia="zh-CN"/>
        </w:rPr>
        <w:t xml:space="preserve"> для </w:t>
      </w:r>
      <w:r w:rsidR="00466B50" w:rsidRPr="0021426A">
        <w:rPr>
          <w:sz w:val="18"/>
          <w:szCs w:val="18"/>
          <w:lang w:eastAsia="zh-CN"/>
        </w:rPr>
        <w:t>моего участия в конкурсе, либо по истечении трехлетнего срока их архивного хранения.</w:t>
      </w:r>
    </w:p>
    <w:p w:rsidR="00466B50" w:rsidRPr="0021426A" w:rsidRDefault="00466B50" w:rsidP="006D6874">
      <w:pPr>
        <w:spacing w:line="360" w:lineRule="auto"/>
        <w:contextualSpacing w:val="0"/>
        <w:rPr>
          <w:sz w:val="18"/>
          <w:szCs w:val="18"/>
          <w:lang w:eastAsia="zh-CN"/>
        </w:rPr>
      </w:pPr>
      <w:r w:rsidRPr="0021426A">
        <w:rPr>
          <w:sz w:val="18"/>
          <w:szCs w:val="18"/>
          <w:lang w:eastAsia="zh-CN"/>
        </w:rPr>
        <w:t>При д</w:t>
      </w:r>
      <w:r w:rsidR="0021426A">
        <w:rPr>
          <w:sz w:val="18"/>
          <w:szCs w:val="18"/>
          <w:lang w:eastAsia="zh-CN"/>
        </w:rPr>
        <w:t xml:space="preserve">остижении </w:t>
      </w:r>
      <w:r w:rsidR="00E97641" w:rsidRPr="0021426A">
        <w:rPr>
          <w:sz w:val="18"/>
          <w:szCs w:val="18"/>
          <w:lang w:eastAsia="zh-CN"/>
        </w:rPr>
        <w:t xml:space="preserve">целей обработки мои </w:t>
      </w:r>
      <w:r w:rsidRPr="0021426A">
        <w:rPr>
          <w:sz w:val="18"/>
          <w:szCs w:val="18"/>
          <w:lang w:eastAsia="zh-CN"/>
        </w:rPr>
        <w:t>персональные данные подлежат уничтожению в срок, не превышающий трех рабочих дней, если иное не определено федеральными законами.</w:t>
      </w:r>
    </w:p>
    <w:p w:rsidR="00466B50" w:rsidRPr="0021426A" w:rsidRDefault="00466B50" w:rsidP="006D6874">
      <w:pPr>
        <w:spacing w:line="360" w:lineRule="auto"/>
        <w:ind w:firstLine="0"/>
        <w:contextualSpacing w:val="0"/>
        <w:rPr>
          <w:sz w:val="18"/>
          <w:szCs w:val="18"/>
          <w:lang w:eastAsia="zh-CN"/>
        </w:rPr>
      </w:pPr>
      <w:r w:rsidRPr="0021426A">
        <w:rPr>
          <w:sz w:val="18"/>
          <w:szCs w:val="18"/>
          <w:lang w:eastAsia="zh-CN"/>
        </w:rPr>
        <w:lastRenderedPageBreak/>
        <w:t xml:space="preserve"> </w:t>
      </w:r>
      <w:r w:rsidRPr="0021426A">
        <w:rPr>
          <w:sz w:val="18"/>
          <w:szCs w:val="18"/>
          <w:lang w:eastAsia="zh-CN"/>
        </w:rPr>
        <w:tab/>
        <w:t xml:space="preserve">Мне разъяснено, что перечень должностных лиц, имеющих доступ к моим персональным данным, определен приказом </w:t>
      </w:r>
      <w:r w:rsidR="00E97641" w:rsidRPr="0021426A">
        <w:rPr>
          <w:sz w:val="18"/>
          <w:szCs w:val="18"/>
          <w:lang w:eastAsia="zh-CN"/>
        </w:rPr>
        <w:t>Агент</w:t>
      </w:r>
      <w:r w:rsidR="007C3BF2" w:rsidRPr="0021426A">
        <w:rPr>
          <w:sz w:val="18"/>
          <w:szCs w:val="18"/>
          <w:lang w:eastAsia="zh-CN"/>
        </w:rPr>
        <w:t>ства</w:t>
      </w:r>
      <w:r w:rsidRPr="0021426A">
        <w:rPr>
          <w:sz w:val="18"/>
          <w:szCs w:val="18"/>
          <w:lang w:eastAsia="zh-CN"/>
        </w:rPr>
        <w:t>.</w:t>
      </w:r>
    </w:p>
    <w:p w:rsidR="00466B50" w:rsidRPr="0021426A" w:rsidRDefault="00E97641" w:rsidP="006D6874">
      <w:pPr>
        <w:spacing w:line="360" w:lineRule="auto"/>
        <w:contextualSpacing w:val="0"/>
        <w:rPr>
          <w:sz w:val="18"/>
          <w:szCs w:val="18"/>
          <w:lang w:eastAsia="zh-CN"/>
        </w:rPr>
      </w:pPr>
      <w:r w:rsidRPr="0021426A">
        <w:rPr>
          <w:sz w:val="18"/>
          <w:szCs w:val="18"/>
          <w:lang w:eastAsia="zh-CN"/>
        </w:rPr>
        <w:t xml:space="preserve">Согласие действует с момента его подписания </w:t>
      </w:r>
      <w:r w:rsidR="00466B50" w:rsidRPr="0021426A">
        <w:rPr>
          <w:sz w:val="18"/>
          <w:szCs w:val="18"/>
          <w:lang w:eastAsia="zh-CN"/>
        </w:rPr>
        <w:t>до момента его отзыва или истечения срока его архивного хранения..</w:t>
      </w:r>
    </w:p>
    <w:p w:rsidR="00466B50" w:rsidRPr="0021426A" w:rsidRDefault="00466B50" w:rsidP="006D6874">
      <w:pPr>
        <w:spacing w:line="360" w:lineRule="auto"/>
        <w:contextualSpacing w:val="0"/>
        <w:rPr>
          <w:sz w:val="18"/>
          <w:szCs w:val="18"/>
          <w:lang w:eastAsia="zh-CN"/>
        </w:rPr>
      </w:pPr>
      <w:r w:rsidRPr="0021426A">
        <w:rPr>
          <w:sz w:val="18"/>
          <w:szCs w:val="18"/>
          <w:lang w:eastAsia="zh-CN"/>
        </w:rPr>
        <w:t>Я оставляю за собой право отозвать свое согласие на обработку персональных данных посредством составления соответствующего письменного заявления, кот</w:t>
      </w:r>
      <w:r w:rsidR="00E97641" w:rsidRPr="0021426A">
        <w:rPr>
          <w:sz w:val="18"/>
          <w:szCs w:val="18"/>
          <w:lang w:eastAsia="zh-CN"/>
        </w:rPr>
        <w:t>орое может быть направлено мной</w:t>
      </w:r>
      <w:r w:rsidRPr="0021426A">
        <w:rPr>
          <w:sz w:val="18"/>
          <w:szCs w:val="18"/>
          <w:lang w:eastAsia="zh-CN"/>
        </w:rPr>
        <w:t xml:space="preserve"> на имя </w:t>
      </w:r>
      <w:r w:rsidR="00E97641" w:rsidRPr="0021426A">
        <w:rPr>
          <w:sz w:val="18"/>
          <w:szCs w:val="18"/>
          <w:lang w:eastAsia="zh-CN"/>
        </w:rPr>
        <w:t xml:space="preserve">руководителя Агентства </w:t>
      </w:r>
      <w:r w:rsidRPr="0021426A">
        <w:rPr>
          <w:sz w:val="18"/>
          <w:szCs w:val="18"/>
          <w:lang w:eastAsia="zh-CN"/>
        </w:rPr>
        <w:t xml:space="preserve">по почте заказным письмом с уведомлением о вручении либо вручено лично под расписку должностному лицу </w:t>
      </w:r>
      <w:r w:rsidR="00E97641" w:rsidRPr="0021426A">
        <w:rPr>
          <w:sz w:val="18"/>
          <w:szCs w:val="18"/>
          <w:lang w:eastAsia="zh-CN"/>
        </w:rPr>
        <w:t>Агент</w:t>
      </w:r>
      <w:r w:rsidR="007C3BF2" w:rsidRPr="0021426A">
        <w:rPr>
          <w:sz w:val="18"/>
          <w:szCs w:val="18"/>
          <w:lang w:eastAsia="zh-CN"/>
        </w:rPr>
        <w:t>ства</w:t>
      </w:r>
      <w:r w:rsidRPr="0021426A">
        <w:rPr>
          <w:sz w:val="18"/>
          <w:szCs w:val="18"/>
          <w:lang w:eastAsia="zh-CN"/>
        </w:rPr>
        <w:t xml:space="preserve">, ответственному за ведение делопроизводства по обращениям граждан. В случае получения моего письменного заявления об отзыве настоящего согласия на обработку персональных данных </w:t>
      </w:r>
      <w:r w:rsidR="00E97641" w:rsidRPr="0021426A">
        <w:rPr>
          <w:sz w:val="18"/>
          <w:szCs w:val="18"/>
          <w:lang w:eastAsia="zh-CN"/>
        </w:rPr>
        <w:t>Агент</w:t>
      </w:r>
      <w:r w:rsidR="007C3BF2" w:rsidRPr="0021426A">
        <w:rPr>
          <w:sz w:val="18"/>
          <w:szCs w:val="18"/>
          <w:lang w:eastAsia="zh-CN"/>
        </w:rPr>
        <w:t>ство</w:t>
      </w:r>
      <w:r w:rsidRPr="0021426A">
        <w:rPr>
          <w:sz w:val="18"/>
          <w:szCs w:val="18"/>
          <w:lang w:eastAsia="zh-CN"/>
        </w:rPr>
        <w:t xml:space="preserve"> обязан</w:t>
      </w:r>
      <w:r w:rsidR="007C3BF2" w:rsidRPr="0021426A">
        <w:rPr>
          <w:sz w:val="18"/>
          <w:szCs w:val="18"/>
          <w:lang w:eastAsia="zh-CN"/>
        </w:rPr>
        <w:t>о</w:t>
      </w:r>
      <w:r w:rsidRPr="0021426A">
        <w:rPr>
          <w:sz w:val="18"/>
          <w:szCs w:val="18"/>
          <w:lang w:eastAsia="zh-CN"/>
        </w:rPr>
        <w:t xml:space="preserve"> прекратить их обработку, вернуть мне материальные носители моих персональных данных или унич</w:t>
      </w:r>
      <w:r w:rsidR="00E97641" w:rsidRPr="0021426A">
        <w:rPr>
          <w:sz w:val="18"/>
          <w:szCs w:val="18"/>
          <w:lang w:eastAsia="zh-CN"/>
        </w:rPr>
        <w:t xml:space="preserve">тожить мои персональные данные </w:t>
      </w:r>
      <w:r w:rsidRPr="0021426A">
        <w:rPr>
          <w:sz w:val="18"/>
          <w:szCs w:val="18"/>
          <w:lang w:eastAsia="zh-CN"/>
        </w:rPr>
        <w:t>в срок, установленный федеральными законами Р</w:t>
      </w:r>
      <w:r w:rsidR="00E97641" w:rsidRPr="0021426A">
        <w:rPr>
          <w:sz w:val="18"/>
          <w:szCs w:val="18"/>
          <w:lang w:eastAsia="zh-CN"/>
        </w:rPr>
        <w:t>оссийской Федерации</w:t>
      </w:r>
      <w:r w:rsidRPr="0021426A">
        <w:rPr>
          <w:sz w:val="18"/>
          <w:szCs w:val="18"/>
          <w:lang w:eastAsia="zh-CN"/>
        </w:rPr>
        <w:t>. Мне разъяснены юриди</w:t>
      </w:r>
      <w:r w:rsidR="00E97641" w:rsidRPr="0021426A">
        <w:rPr>
          <w:sz w:val="18"/>
          <w:szCs w:val="18"/>
          <w:lang w:eastAsia="zh-CN"/>
        </w:rPr>
        <w:t>ческие последствия моего отзыва</w:t>
      </w:r>
      <w:r w:rsidRPr="0021426A">
        <w:rPr>
          <w:sz w:val="18"/>
          <w:szCs w:val="18"/>
          <w:lang w:eastAsia="zh-CN"/>
        </w:rPr>
        <w:t xml:space="preserve"> согласия на обработку персональных данных, а им</w:t>
      </w:r>
      <w:r w:rsidR="00E97641" w:rsidRPr="0021426A">
        <w:rPr>
          <w:sz w:val="18"/>
          <w:szCs w:val="18"/>
          <w:lang w:eastAsia="zh-CN"/>
        </w:rPr>
        <w:t xml:space="preserve">енно: в случае отзыва согласия </w:t>
      </w:r>
      <w:r w:rsidRPr="0021426A">
        <w:rPr>
          <w:sz w:val="18"/>
          <w:szCs w:val="18"/>
          <w:lang w:eastAsia="zh-CN"/>
        </w:rPr>
        <w:t>на обработку персональных данных я не буду допущен(а) к участию в конкурсе на замещение вакантной должности гражданской службы.</w:t>
      </w:r>
    </w:p>
    <w:p w:rsidR="007C3BF2" w:rsidRPr="0021426A" w:rsidRDefault="007C3BF2" w:rsidP="006D6874">
      <w:pPr>
        <w:spacing w:line="360" w:lineRule="auto"/>
        <w:contextualSpacing w:val="0"/>
        <w:rPr>
          <w:sz w:val="18"/>
          <w:szCs w:val="18"/>
          <w:lang w:eastAsia="zh-CN"/>
        </w:rPr>
      </w:pPr>
    </w:p>
    <w:p w:rsidR="007C3BF2" w:rsidRPr="0021426A" w:rsidRDefault="007C3BF2" w:rsidP="006D6874">
      <w:pPr>
        <w:spacing w:line="360" w:lineRule="auto"/>
        <w:contextualSpacing w:val="0"/>
        <w:rPr>
          <w:sz w:val="18"/>
          <w:szCs w:val="18"/>
          <w:lang w:eastAsia="zh-CN"/>
        </w:rPr>
      </w:pPr>
    </w:p>
    <w:p w:rsidR="007C3BF2" w:rsidRPr="0021426A" w:rsidRDefault="007C3BF2" w:rsidP="006D6874">
      <w:pPr>
        <w:spacing w:line="360" w:lineRule="auto"/>
        <w:contextualSpacing w:val="0"/>
        <w:rPr>
          <w:sz w:val="18"/>
          <w:szCs w:val="18"/>
          <w:lang w:eastAsia="zh-CN"/>
        </w:rPr>
      </w:pPr>
    </w:p>
    <w:p w:rsidR="00466B50" w:rsidRPr="0021426A" w:rsidRDefault="00466B50" w:rsidP="006D6874">
      <w:pPr>
        <w:spacing w:line="360" w:lineRule="auto"/>
        <w:ind w:firstLine="0"/>
        <w:contextualSpacing w:val="0"/>
        <w:rPr>
          <w:sz w:val="18"/>
          <w:szCs w:val="18"/>
          <w:lang w:eastAsia="zh-CN"/>
        </w:rPr>
      </w:pPr>
      <w:r w:rsidRPr="0021426A">
        <w:rPr>
          <w:sz w:val="18"/>
          <w:szCs w:val="18"/>
          <w:lang w:eastAsia="zh-CN"/>
        </w:rPr>
        <w:t>_______________________________________________   ___________________  «____»__________20__г.</w:t>
      </w:r>
    </w:p>
    <w:p w:rsidR="00466B50" w:rsidRPr="0021426A" w:rsidRDefault="00466B50" w:rsidP="006D6874">
      <w:pPr>
        <w:spacing w:line="360" w:lineRule="auto"/>
        <w:ind w:firstLine="0"/>
        <w:contextualSpacing w:val="0"/>
        <w:rPr>
          <w:sz w:val="18"/>
          <w:szCs w:val="18"/>
          <w:lang w:eastAsia="zh-CN"/>
        </w:rPr>
      </w:pPr>
      <w:r w:rsidRPr="0021426A">
        <w:rPr>
          <w:sz w:val="18"/>
          <w:szCs w:val="18"/>
          <w:lang w:eastAsia="zh-CN"/>
        </w:rPr>
        <w:t xml:space="preserve"> </w:t>
      </w:r>
      <w:r w:rsidR="0021426A">
        <w:rPr>
          <w:sz w:val="18"/>
          <w:szCs w:val="18"/>
          <w:lang w:eastAsia="zh-CN"/>
        </w:rPr>
        <w:t xml:space="preserve">                            </w:t>
      </w:r>
      <w:r w:rsidRPr="0021426A">
        <w:rPr>
          <w:sz w:val="18"/>
          <w:szCs w:val="18"/>
          <w:lang w:eastAsia="zh-CN"/>
        </w:rPr>
        <w:t xml:space="preserve"> (фамилия, имя, отчеств</w:t>
      </w:r>
      <w:r w:rsidR="0021426A">
        <w:rPr>
          <w:sz w:val="18"/>
          <w:szCs w:val="18"/>
          <w:lang w:eastAsia="zh-CN"/>
        </w:rPr>
        <w:t xml:space="preserve">о)                           </w:t>
      </w:r>
      <w:r w:rsidRPr="0021426A">
        <w:rPr>
          <w:sz w:val="18"/>
          <w:szCs w:val="18"/>
          <w:lang w:eastAsia="zh-CN"/>
        </w:rPr>
        <w:t xml:space="preserve">       (подпись)</w:t>
      </w:r>
    </w:p>
    <w:p w:rsidR="00466B50" w:rsidRPr="0021426A" w:rsidRDefault="00466B50" w:rsidP="006D6874">
      <w:pPr>
        <w:spacing w:line="360" w:lineRule="auto"/>
        <w:ind w:firstLine="4820"/>
        <w:jc w:val="right"/>
        <w:rPr>
          <w:sz w:val="20"/>
        </w:rPr>
      </w:pPr>
    </w:p>
    <w:p w:rsidR="00466B50" w:rsidRPr="0021426A" w:rsidRDefault="00466B50" w:rsidP="006D6874">
      <w:pPr>
        <w:spacing w:line="360" w:lineRule="auto"/>
        <w:rPr>
          <w:szCs w:val="28"/>
        </w:rPr>
        <w:sectPr w:rsidR="00466B50" w:rsidRPr="0021426A" w:rsidSect="00014699">
          <w:pgSz w:w="11907" w:h="16840" w:code="9"/>
          <w:pgMar w:top="907" w:right="567" w:bottom="1758" w:left="1134" w:header="720" w:footer="720" w:gutter="0"/>
          <w:cols w:space="720"/>
          <w:docGrid w:linePitch="381"/>
        </w:sectPr>
      </w:pPr>
    </w:p>
    <w:p w:rsidR="00B06035" w:rsidRPr="0021426A" w:rsidRDefault="00AD57EB" w:rsidP="00E97641">
      <w:pPr>
        <w:spacing w:line="360" w:lineRule="auto"/>
        <w:ind w:firstLine="3828"/>
        <w:jc w:val="right"/>
        <w:rPr>
          <w:sz w:val="20"/>
        </w:rPr>
      </w:pPr>
      <w:r w:rsidRPr="0021426A">
        <w:rPr>
          <w:sz w:val="20"/>
        </w:rPr>
        <w:lastRenderedPageBreak/>
        <w:t>Приложение №</w:t>
      </w:r>
      <w:r w:rsidR="00E97641" w:rsidRPr="0021426A">
        <w:rPr>
          <w:sz w:val="20"/>
        </w:rPr>
        <w:t xml:space="preserve"> 2 к Политике</w:t>
      </w:r>
    </w:p>
    <w:p w:rsidR="00B06035" w:rsidRPr="0021426A" w:rsidRDefault="00B06035" w:rsidP="006D6874">
      <w:pPr>
        <w:spacing w:line="360" w:lineRule="auto"/>
        <w:ind w:firstLine="4820"/>
        <w:jc w:val="right"/>
        <w:rPr>
          <w:sz w:val="20"/>
        </w:rPr>
      </w:pPr>
      <w:r w:rsidRPr="0021426A">
        <w:rPr>
          <w:sz w:val="20"/>
        </w:rPr>
        <w:t>(образец</w:t>
      </w:r>
      <w:r w:rsidR="00035C9D" w:rsidRPr="0021426A">
        <w:rPr>
          <w:sz w:val="20"/>
        </w:rPr>
        <w:t xml:space="preserve"> формы</w:t>
      </w:r>
      <w:r w:rsidRPr="0021426A">
        <w:rPr>
          <w:sz w:val="20"/>
        </w:rPr>
        <w:t>)</w:t>
      </w:r>
    </w:p>
    <w:tbl>
      <w:tblPr>
        <w:tblW w:w="0" w:type="auto"/>
        <w:tblInd w:w="4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3"/>
      </w:tblGrid>
      <w:tr w:rsidR="00B01AF4" w:rsidRPr="0021426A" w:rsidTr="00B3559C">
        <w:tc>
          <w:tcPr>
            <w:tcW w:w="5953" w:type="dxa"/>
            <w:tcBorders>
              <w:top w:val="nil"/>
              <w:left w:val="nil"/>
              <w:bottom w:val="nil"/>
              <w:right w:val="nil"/>
            </w:tcBorders>
          </w:tcPr>
          <w:p w:rsidR="002E4848" w:rsidRPr="0021426A" w:rsidRDefault="002E4848" w:rsidP="006D6874">
            <w:pPr>
              <w:spacing w:line="360" w:lineRule="auto"/>
              <w:ind w:firstLine="0"/>
              <w:jc w:val="left"/>
              <w:rPr>
                <w:sz w:val="24"/>
                <w:szCs w:val="24"/>
              </w:rPr>
            </w:pPr>
          </w:p>
          <w:p w:rsidR="000E0BBC" w:rsidRPr="0021426A" w:rsidRDefault="00E97641" w:rsidP="006D6874">
            <w:pPr>
              <w:spacing w:line="360" w:lineRule="auto"/>
              <w:ind w:firstLine="0"/>
              <w:jc w:val="right"/>
              <w:rPr>
                <w:sz w:val="24"/>
                <w:szCs w:val="24"/>
              </w:rPr>
            </w:pPr>
            <w:r w:rsidRPr="0021426A">
              <w:rPr>
                <w:sz w:val="24"/>
                <w:szCs w:val="24"/>
              </w:rPr>
              <w:t>Руководителю агентства по труду</w:t>
            </w:r>
          </w:p>
          <w:p w:rsidR="00E97641" w:rsidRPr="0021426A" w:rsidRDefault="00E97641" w:rsidP="006D6874">
            <w:pPr>
              <w:spacing w:line="360" w:lineRule="auto"/>
              <w:ind w:firstLine="0"/>
              <w:jc w:val="right"/>
              <w:rPr>
                <w:sz w:val="24"/>
                <w:szCs w:val="24"/>
              </w:rPr>
            </w:pPr>
            <w:r w:rsidRPr="0021426A">
              <w:rPr>
                <w:sz w:val="24"/>
                <w:szCs w:val="24"/>
              </w:rPr>
              <w:t>и занятости населения Сахалинской области</w:t>
            </w:r>
          </w:p>
          <w:p w:rsidR="00CB0167" w:rsidRPr="0021426A" w:rsidRDefault="008F536D" w:rsidP="006D6874">
            <w:pPr>
              <w:spacing w:line="360" w:lineRule="auto"/>
              <w:ind w:firstLine="0"/>
              <w:jc w:val="left"/>
              <w:rPr>
                <w:sz w:val="24"/>
                <w:szCs w:val="24"/>
              </w:rPr>
            </w:pPr>
            <w:r w:rsidRPr="0021426A">
              <w:rPr>
                <w:sz w:val="24"/>
                <w:szCs w:val="24"/>
              </w:rPr>
              <w:t xml:space="preserve">от </w:t>
            </w:r>
            <w:r w:rsidR="00CB0167" w:rsidRPr="0021426A">
              <w:rPr>
                <w:sz w:val="24"/>
                <w:szCs w:val="24"/>
              </w:rPr>
              <w:t>___</w:t>
            </w:r>
            <w:r w:rsidR="0026496F" w:rsidRPr="0021426A">
              <w:rPr>
                <w:sz w:val="24"/>
                <w:szCs w:val="24"/>
              </w:rPr>
              <w:t>__________________________________________</w:t>
            </w:r>
            <w:r w:rsidR="000E0BBC" w:rsidRPr="0021426A">
              <w:rPr>
                <w:sz w:val="24"/>
                <w:szCs w:val="24"/>
              </w:rPr>
              <w:t xml:space="preserve"> </w:t>
            </w:r>
            <w:r w:rsidR="00B01AF4" w:rsidRPr="0021426A">
              <w:rPr>
                <w:sz w:val="24"/>
                <w:szCs w:val="24"/>
              </w:rPr>
              <w:t xml:space="preserve"> </w:t>
            </w:r>
          </w:p>
          <w:p w:rsidR="00B01AF4" w:rsidRPr="0021426A" w:rsidRDefault="00B01AF4" w:rsidP="006D6874">
            <w:pPr>
              <w:spacing w:line="360" w:lineRule="auto"/>
              <w:ind w:firstLine="0"/>
              <w:jc w:val="left"/>
              <w:rPr>
                <w:sz w:val="20"/>
              </w:rPr>
            </w:pPr>
            <w:r w:rsidRPr="0021426A">
              <w:rPr>
                <w:sz w:val="20"/>
              </w:rPr>
              <w:t xml:space="preserve">                         ( фамилия, имя, отчество полностью)</w:t>
            </w:r>
          </w:p>
          <w:p w:rsidR="00B01AF4" w:rsidRPr="0021426A" w:rsidRDefault="00E30993" w:rsidP="006D6874">
            <w:pPr>
              <w:spacing w:line="360" w:lineRule="auto"/>
              <w:ind w:firstLine="0"/>
              <w:jc w:val="left"/>
              <w:rPr>
                <w:sz w:val="24"/>
                <w:szCs w:val="24"/>
              </w:rPr>
            </w:pPr>
            <w:r w:rsidRPr="0021426A">
              <w:rPr>
                <w:sz w:val="24"/>
                <w:szCs w:val="24"/>
              </w:rPr>
              <w:t>_____</w:t>
            </w:r>
            <w:r w:rsidR="003974CC" w:rsidRPr="0021426A">
              <w:rPr>
                <w:sz w:val="24"/>
                <w:szCs w:val="24"/>
              </w:rPr>
              <w:t>______</w:t>
            </w:r>
            <w:r w:rsidRPr="0021426A">
              <w:rPr>
                <w:sz w:val="24"/>
                <w:szCs w:val="24"/>
              </w:rPr>
              <w:t>___________________________</w:t>
            </w:r>
            <w:r w:rsidR="00B01AF4" w:rsidRPr="0021426A">
              <w:rPr>
                <w:sz w:val="24"/>
                <w:szCs w:val="24"/>
              </w:rPr>
              <w:t>_____</w:t>
            </w:r>
            <w:r w:rsidR="0026496F" w:rsidRPr="0021426A">
              <w:rPr>
                <w:sz w:val="24"/>
                <w:szCs w:val="24"/>
              </w:rPr>
              <w:t>___________________________________________________</w:t>
            </w:r>
            <w:r w:rsidR="00B01AF4" w:rsidRPr="0021426A">
              <w:rPr>
                <w:sz w:val="24"/>
                <w:szCs w:val="24"/>
              </w:rPr>
              <w:t>,</w:t>
            </w:r>
          </w:p>
          <w:p w:rsidR="00576847" w:rsidRPr="0021426A" w:rsidRDefault="00B01AF4" w:rsidP="006D6874">
            <w:pPr>
              <w:spacing w:line="360" w:lineRule="auto"/>
              <w:ind w:firstLine="0"/>
              <w:jc w:val="center"/>
              <w:rPr>
                <w:sz w:val="20"/>
              </w:rPr>
            </w:pPr>
            <w:r w:rsidRPr="0021426A">
              <w:rPr>
                <w:sz w:val="20"/>
              </w:rPr>
              <w:t>(должн</w:t>
            </w:r>
            <w:r w:rsidR="0021426A">
              <w:rPr>
                <w:sz w:val="20"/>
              </w:rPr>
              <w:t xml:space="preserve">ость, подразделение или данные </w:t>
            </w:r>
            <w:r w:rsidRPr="0021426A">
              <w:rPr>
                <w:sz w:val="20"/>
              </w:rPr>
              <w:t>документа</w:t>
            </w:r>
            <w:r w:rsidR="00576847" w:rsidRPr="0021426A">
              <w:rPr>
                <w:sz w:val="20"/>
              </w:rPr>
              <w:t>,</w:t>
            </w:r>
          </w:p>
          <w:p w:rsidR="00B01AF4" w:rsidRPr="0021426A" w:rsidRDefault="00576847" w:rsidP="006D6874">
            <w:pPr>
              <w:spacing w:line="360" w:lineRule="auto"/>
              <w:ind w:firstLine="0"/>
              <w:jc w:val="center"/>
              <w:rPr>
                <w:sz w:val="24"/>
                <w:szCs w:val="24"/>
              </w:rPr>
            </w:pPr>
            <w:r w:rsidRPr="0021426A">
              <w:rPr>
                <w:sz w:val="24"/>
                <w:szCs w:val="24"/>
              </w:rPr>
              <w:t>______</w:t>
            </w:r>
            <w:r w:rsidR="003974CC" w:rsidRPr="0021426A">
              <w:rPr>
                <w:sz w:val="24"/>
                <w:szCs w:val="24"/>
              </w:rPr>
              <w:t>_____</w:t>
            </w:r>
            <w:r w:rsidRPr="0021426A">
              <w:rPr>
                <w:sz w:val="24"/>
                <w:szCs w:val="24"/>
              </w:rPr>
              <w:t>_______________________________</w:t>
            </w:r>
            <w:r w:rsidR="0026496F" w:rsidRPr="0021426A">
              <w:rPr>
                <w:sz w:val="24"/>
                <w:szCs w:val="24"/>
              </w:rPr>
              <w:t>____________________________________________________</w:t>
            </w:r>
          </w:p>
        </w:tc>
      </w:tr>
    </w:tbl>
    <w:p w:rsidR="00B01AF4" w:rsidRPr="0021426A" w:rsidRDefault="00B01AF4" w:rsidP="006D6874">
      <w:pPr>
        <w:spacing w:line="360" w:lineRule="auto"/>
        <w:jc w:val="center"/>
        <w:rPr>
          <w:sz w:val="20"/>
        </w:rPr>
      </w:pPr>
      <w:r w:rsidRPr="0021426A">
        <w:rPr>
          <w:sz w:val="20"/>
        </w:rPr>
        <w:t xml:space="preserve">                                                                        удостоверяющего личность)                                                                  </w:t>
      </w:r>
    </w:p>
    <w:p w:rsidR="00B01AF4" w:rsidRPr="0021426A" w:rsidRDefault="00B01AF4" w:rsidP="006D6874">
      <w:pPr>
        <w:spacing w:line="360" w:lineRule="auto"/>
        <w:jc w:val="center"/>
        <w:rPr>
          <w:b/>
          <w:sz w:val="24"/>
          <w:szCs w:val="24"/>
        </w:rPr>
      </w:pPr>
      <w:r w:rsidRPr="0021426A">
        <w:rPr>
          <w:b/>
          <w:sz w:val="24"/>
          <w:szCs w:val="24"/>
        </w:rPr>
        <w:t>ЗАПРОС</w:t>
      </w:r>
    </w:p>
    <w:p w:rsidR="00CC70E8" w:rsidRPr="0021426A" w:rsidRDefault="00CC70E8" w:rsidP="006D6874">
      <w:pPr>
        <w:spacing w:line="360" w:lineRule="auto"/>
        <w:jc w:val="center"/>
        <w:rPr>
          <w:b/>
          <w:sz w:val="24"/>
          <w:szCs w:val="24"/>
        </w:rPr>
      </w:pPr>
      <w:r w:rsidRPr="0021426A">
        <w:rPr>
          <w:b/>
          <w:sz w:val="24"/>
          <w:szCs w:val="24"/>
        </w:rPr>
        <w:t>оператору персональных данных</w:t>
      </w:r>
    </w:p>
    <w:p w:rsidR="00B01AF4" w:rsidRPr="0021426A" w:rsidRDefault="00B01AF4" w:rsidP="006D6874">
      <w:pPr>
        <w:spacing w:line="360" w:lineRule="auto"/>
        <w:jc w:val="center"/>
        <w:rPr>
          <w:sz w:val="24"/>
          <w:szCs w:val="24"/>
        </w:rPr>
      </w:pPr>
    </w:p>
    <w:p w:rsidR="00617A41" w:rsidRPr="0021426A" w:rsidRDefault="00E97641" w:rsidP="006D6874">
      <w:pPr>
        <w:spacing w:line="360" w:lineRule="auto"/>
        <w:rPr>
          <w:sz w:val="24"/>
          <w:szCs w:val="24"/>
        </w:rPr>
      </w:pPr>
      <w:r w:rsidRPr="0021426A">
        <w:rPr>
          <w:sz w:val="24"/>
          <w:szCs w:val="24"/>
        </w:rPr>
        <w:t xml:space="preserve">На основании </w:t>
      </w:r>
      <w:r w:rsidR="00617A41" w:rsidRPr="0021426A">
        <w:rPr>
          <w:sz w:val="24"/>
          <w:szCs w:val="24"/>
        </w:rPr>
        <w:t xml:space="preserve">ст. 14 Федерального закона </w:t>
      </w:r>
      <w:r w:rsidR="00EB0C2B" w:rsidRPr="0021426A">
        <w:rPr>
          <w:sz w:val="24"/>
          <w:szCs w:val="24"/>
        </w:rPr>
        <w:t>«О персональных данных»</w:t>
      </w:r>
      <w:r w:rsidRPr="0021426A">
        <w:rPr>
          <w:sz w:val="24"/>
          <w:szCs w:val="24"/>
        </w:rPr>
        <w:t xml:space="preserve"> от 27.07.2006</w:t>
      </w:r>
      <w:r w:rsidRPr="0021426A">
        <w:rPr>
          <w:sz w:val="24"/>
          <w:szCs w:val="24"/>
        </w:rPr>
        <w:br/>
      </w:r>
      <w:r w:rsidR="00617A41" w:rsidRPr="0021426A">
        <w:rPr>
          <w:sz w:val="24"/>
          <w:szCs w:val="24"/>
        </w:rPr>
        <w:t>№ 152-ФЗ прошу</w:t>
      </w:r>
      <w:r w:rsidRPr="0021426A">
        <w:rPr>
          <w:sz w:val="24"/>
          <w:szCs w:val="24"/>
        </w:rPr>
        <w:t xml:space="preserve"> сообщить мне информацию </w:t>
      </w:r>
      <w:r w:rsidR="00617A41" w:rsidRPr="0021426A">
        <w:rPr>
          <w:sz w:val="24"/>
          <w:szCs w:val="24"/>
        </w:rPr>
        <w:t xml:space="preserve">(нужное подчеркнуть):  </w:t>
      </w:r>
    </w:p>
    <w:p w:rsidR="00617A41" w:rsidRPr="0021426A" w:rsidRDefault="00617A41" w:rsidP="006D6874">
      <w:pPr>
        <w:numPr>
          <w:ilvl w:val="0"/>
          <w:numId w:val="18"/>
        </w:numPr>
        <w:spacing w:line="360" w:lineRule="auto"/>
        <w:rPr>
          <w:sz w:val="24"/>
          <w:szCs w:val="24"/>
        </w:rPr>
      </w:pPr>
      <w:r w:rsidRPr="0021426A">
        <w:rPr>
          <w:sz w:val="24"/>
          <w:szCs w:val="24"/>
        </w:rPr>
        <w:t>о факте обработки моих персональных данных;</w:t>
      </w:r>
    </w:p>
    <w:p w:rsidR="00617A41" w:rsidRPr="0021426A" w:rsidRDefault="00617A41" w:rsidP="006D6874">
      <w:pPr>
        <w:numPr>
          <w:ilvl w:val="0"/>
          <w:numId w:val="18"/>
        </w:numPr>
        <w:spacing w:line="360" w:lineRule="auto"/>
        <w:rPr>
          <w:sz w:val="24"/>
          <w:szCs w:val="24"/>
        </w:rPr>
      </w:pPr>
      <w:r w:rsidRPr="0021426A">
        <w:rPr>
          <w:sz w:val="24"/>
          <w:szCs w:val="24"/>
        </w:rPr>
        <w:t>правовые основания и цели обработки моих персональных данных;</w:t>
      </w:r>
    </w:p>
    <w:p w:rsidR="00617A41" w:rsidRPr="0021426A" w:rsidRDefault="00617A41" w:rsidP="006D6874">
      <w:pPr>
        <w:numPr>
          <w:ilvl w:val="0"/>
          <w:numId w:val="18"/>
        </w:numPr>
        <w:spacing w:line="360" w:lineRule="auto"/>
        <w:rPr>
          <w:sz w:val="24"/>
          <w:szCs w:val="24"/>
        </w:rPr>
      </w:pPr>
      <w:r w:rsidRPr="0021426A">
        <w:rPr>
          <w:sz w:val="24"/>
          <w:szCs w:val="24"/>
        </w:rPr>
        <w:t xml:space="preserve">цели и применяемые </w:t>
      </w:r>
      <w:r w:rsidR="00E97641" w:rsidRPr="0021426A">
        <w:rPr>
          <w:sz w:val="24"/>
          <w:szCs w:val="24"/>
        </w:rPr>
        <w:t>Агент</w:t>
      </w:r>
      <w:r w:rsidR="00AD57EB" w:rsidRPr="0021426A">
        <w:rPr>
          <w:sz w:val="24"/>
          <w:szCs w:val="24"/>
        </w:rPr>
        <w:t>ством</w:t>
      </w:r>
      <w:r w:rsidR="006A686A" w:rsidRPr="0021426A">
        <w:rPr>
          <w:sz w:val="24"/>
          <w:szCs w:val="24"/>
        </w:rPr>
        <w:t xml:space="preserve"> </w:t>
      </w:r>
      <w:r w:rsidR="00E97641" w:rsidRPr="0021426A">
        <w:rPr>
          <w:sz w:val="24"/>
          <w:szCs w:val="24"/>
        </w:rPr>
        <w:t xml:space="preserve">способы обработки моих </w:t>
      </w:r>
      <w:r w:rsidRPr="0021426A">
        <w:rPr>
          <w:sz w:val="24"/>
          <w:szCs w:val="24"/>
        </w:rPr>
        <w:t>персональных данных;</w:t>
      </w:r>
    </w:p>
    <w:p w:rsidR="00617A41" w:rsidRPr="0021426A" w:rsidRDefault="00617A41" w:rsidP="006D6874">
      <w:pPr>
        <w:numPr>
          <w:ilvl w:val="0"/>
          <w:numId w:val="18"/>
        </w:numPr>
        <w:spacing w:line="360" w:lineRule="auto"/>
        <w:rPr>
          <w:sz w:val="24"/>
          <w:szCs w:val="24"/>
        </w:rPr>
      </w:pPr>
      <w:r w:rsidRPr="0021426A">
        <w:rPr>
          <w:sz w:val="24"/>
          <w:szCs w:val="24"/>
        </w:rPr>
        <w:t xml:space="preserve">наименование и место нахождения </w:t>
      </w:r>
      <w:r w:rsidR="00E97641" w:rsidRPr="0021426A">
        <w:rPr>
          <w:sz w:val="24"/>
          <w:szCs w:val="24"/>
        </w:rPr>
        <w:t>Агент</w:t>
      </w:r>
      <w:r w:rsidR="006D118E" w:rsidRPr="0021426A">
        <w:rPr>
          <w:sz w:val="24"/>
          <w:szCs w:val="24"/>
        </w:rPr>
        <w:t>ства</w:t>
      </w:r>
      <w:r w:rsidRPr="0021426A">
        <w:rPr>
          <w:sz w:val="24"/>
          <w:szCs w:val="24"/>
        </w:rPr>
        <w:t xml:space="preserve">, сведения о лицах (за </w:t>
      </w:r>
      <w:r w:rsidR="00FD51E0" w:rsidRPr="0021426A">
        <w:rPr>
          <w:sz w:val="24"/>
          <w:szCs w:val="24"/>
        </w:rPr>
        <w:t>исключением специалистов</w:t>
      </w:r>
      <w:r w:rsidR="003974CC" w:rsidRPr="0021426A">
        <w:rPr>
          <w:sz w:val="24"/>
          <w:szCs w:val="24"/>
        </w:rPr>
        <w:t xml:space="preserve"> </w:t>
      </w:r>
      <w:r w:rsidR="00E97641" w:rsidRPr="0021426A">
        <w:rPr>
          <w:sz w:val="24"/>
          <w:szCs w:val="24"/>
        </w:rPr>
        <w:t>Агент</w:t>
      </w:r>
      <w:r w:rsidR="006D118E" w:rsidRPr="0021426A">
        <w:rPr>
          <w:sz w:val="24"/>
          <w:szCs w:val="24"/>
        </w:rPr>
        <w:t>ства</w:t>
      </w:r>
      <w:r w:rsidRPr="0021426A">
        <w:rPr>
          <w:sz w:val="24"/>
          <w:szCs w:val="24"/>
        </w:rPr>
        <w:t>), которые имеют доступ к моим персональным данным или которым</w:t>
      </w:r>
      <w:r w:rsidR="006A48A4" w:rsidRPr="0021426A">
        <w:rPr>
          <w:sz w:val="24"/>
          <w:szCs w:val="24"/>
        </w:rPr>
        <w:t>и</w:t>
      </w:r>
      <w:r w:rsidRPr="0021426A">
        <w:rPr>
          <w:sz w:val="24"/>
          <w:szCs w:val="24"/>
        </w:rPr>
        <w:t xml:space="preserve"> могут быть раскрыты персональные данные на основании договора с </w:t>
      </w:r>
      <w:r w:rsidR="00E97641" w:rsidRPr="0021426A">
        <w:rPr>
          <w:rFonts w:eastAsia="Calibri"/>
          <w:sz w:val="24"/>
          <w:szCs w:val="24"/>
          <w:lang w:eastAsia="en-US"/>
        </w:rPr>
        <w:t>Агентс</w:t>
      </w:r>
      <w:r w:rsidR="006D118E" w:rsidRPr="0021426A">
        <w:rPr>
          <w:rFonts w:eastAsia="Calibri"/>
          <w:sz w:val="24"/>
          <w:szCs w:val="24"/>
          <w:lang w:eastAsia="en-US"/>
        </w:rPr>
        <w:t>твом</w:t>
      </w:r>
      <w:r w:rsidR="00EB0C2B" w:rsidRPr="0021426A">
        <w:rPr>
          <w:rFonts w:eastAsia="Calibri"/>
          <w:sz w:val="24"/>
          <w:szCs w:val="24"/>
          <w:lang w:eastAsia="en-US"/>
        </w:rPr>
        <w:t xml:space="preserve"> </w:t>
      </w:r>
      <w:r w:rsidRPr="0021426A">
        <w:rPr>
          <w:sz w:val="24"/>
          <w:szCs w:val="24"/>
        </w:rPr>
        <w:t>или на основании федерального закона;</w:t>
      </w:r>
    </w:p>
    <w:p w:rsidR="00617A41" w:rsidRPr="0021426A" w:rsidRDefault="00617A41" w:rsidP="006D6874">
      <w:pPr>
        <w:numPr>
          <w:ilvl w:val="0"/>
          <w:numId w:val="18"/>
        </w:numPr>
        <w:spacing w:line="360" w:lineRule="auto"/>
        <w:rPr>
          <w:sz w:val="24"/>
          <w:szCs w:val="24"/>
        </w:rPr>
      </w:pPr>
      <w:r w:rsidRPr="0021426A">
        <w:rPr>
          <w:sz w:val="24"/>
          <w:szCs w:val="24"/>
        </w:rPr>
        <w:t>перечень обрабатываемых моих персональных данных, источник их получения, если иной порядок представления таких данных не предусмотрен федеральным законом;</w:t>
      </w:r>
    </w:p>
    <w:p w:rsidR="00617A41" w:rsidRPr="0021426A" w:rsidRDefault="00617A41" w:rsidP="006D6874">
      <w:pPr>
        <w:numPr>
          <w:ilvl w:val="0"/>
          <w:numId w:val="18"/>
        </w:numPr>
        <w:spacing w:line="360" w:lineRule="auto"/>
        <w:rPr>
          <w:sz w:val="24"/>
          <w:szCs w:val="24"/>
        </w:rPr>
      </w:pPr>
      <w:r w:rsidRPr="0021426A">
        <w:rPr>
          <w:sz w:val="24"/>
          <w:szCs w:val="24"/>
        </w:rPr>
        <w:t>сроки обработки моих персональных данных, в том числе сроки их хранения;</w:t>
      </w:r>
    </w:p>
    <w:p w:rsidR="00617A41" w:rsidRPr="0021426A" w:rsidRDefault="00617A41" w:rsidP="006D6874">
      <w:pPr>
        <w:numPr>
          <w:ilvl w:val="0"/>
          <w:numId w:val="18"/>
        </w:numPr>
        <w:spacing w:line="360" w:lineRule="auto"/>
        <w:rPr>
          <w:sz w:val="24"/>
          <w:szCs w:val="24"/>
        </w:rPr>
      </w:pPr>
      <w:r w:rsidRPr="0021426A">
        <w:rPr>
          <w:sz w:val="24"/>
          <w:szCs w:val="24"/>
        </w:rPr>
        <w:t>порядок осуществления прав, предусмотренных Федеральным</w:t>
      </w:r>
      <w:r w:rsidR="0021426A">
        <w:rPr>
          <w:sz w:val="24"/>
          <w:szCs w:val="24"/>
        </w:rPr>
        <w:t xml:space="preserve"> законом от 27.07.2006 № 152-ФЗ</w:t>
      </w:r>
      <w:r w:rsidRPr="0021426A">
        <w:rPr>
          <w:sz w:val="24"/>
          <w:szCs w:val="24"/>
        </w:rPr>
        <w:t xml:space="preserve"> «О персональных данных»;</w:t>
      </w:r>
    </w:p>
    <w:p w:rsidR="00617A41" w:rsidRPr="0021426A" w:rsidRDefault="00617A41" w:rsidP="006D6874">
      <w:pPr>
        <w:numPr>
          <w:ilvl w:val="0"/>
          <w:numId w:val="18"/>
        </w:numPr>
        <w:spacing w:line="360" w:lineRule="auto"/>
        <w:rPr>
          <w:sz w:val="24"/>
          <w:szCs w:val="24"/>
        </w:rPr>
      </w:pPr>
      <w:r w:rsidRPr="0021426A">
        <w:rPr>
          <w:sz w:val="24"/>
          <w:szCs w:val="24"/>
        </w:rPr>
        <w:t>информацию об осуществленной или о предполагаемой трансграничной передаче моих персональных данных;</w:t>
      </w:r>
    </w:p>
    <w:p w:rsidR="00617A41" w:rsidRPr="0021426A" w:rsidRDefault="00617A41" w:rsidP="006D6874">
      <w:pPr>
        <w:numPr>
          <w:ilvl w:val="0"/>
          <w:numId w:val="18"/>
        </w:numPr>
        <w:spacing w:line="360" w:lineRule="auto"/>
        <w:rPr>
          <w:sz w:val="24"/>
          <w:szCs w:val="24"/>
        </w:rPr>
      </w:pPr>
      <w:r w:rsidRPr="0021426A">
        <w:rPr>
          <w:sz w:val="24"/>
          <w:szCs w:val="24"/>
        </w:rPr>
        <w:lastRenderedPageBreak/>
        <w:t xml:space="preserve">наименование или фамилию, имя, отчество и адрес лица, осуществляющего обработку персональных данных по поручению </w:t>
      </w:r>
      <w:r w:rsidR="00E97641" w:rsidRPr="0021426A">
        <w:rPr>
          <w:rFonts w:eastAsia="Calibri"/>
          <w:sz w:val="24"/>
          <w:szCs w:val="24"/>
          <w:lang w:eastAsia="en-US"/>
        </w:rPr>
        <w:t>Агент</w:t>
      </w:r>
      <w:r w:rsidR="006D118E" w:rsidRPr="0021426A">
        <w:rPr>
          <w:rFonts w:eastAsia="Calibri"/>
          <w:sz w:val="24"/>
          <w:szCs w:val="24"/>
          <w:lang w:eastAsia="en-US"/>
        </w:rPr>
        <w:t>ства</w:t>
      </w:r>
      <w:r w:rsidRPr="0021426A">
        <w:rPr>
          <w:sz w:val="24"/>
          <w:szCs w:val="24"/>
        </w:rPr>
        <w:t>, если обработка поручена или будет поручена такому лицу;</w:t>
      </w:r>
    </w:p>
    <w:p w:rsidR="00D73DB8" w:rsidRPr="0021426A" w:rsidRDefault="00617A41" w:rsidP="006D6874">
      <w:pPr>
        <w:numPr>
          <w:ilvl w:val="0"/>
          <w:numId w:val="18"/>
        </w:numPr>
        <w:spacing w:line="360" w:lineRule="auto"/>
        <w:rPr>
          <w:sz w:val="24"/>
          <w:szCs w:val="24"/>
        </w:rPr>
      </w:pPr>
      <w:r w:rsidRPr="0021426A">
        <w:rPr>
          <w:sz w:val="24"/>
          <w:szCs w:val="24"/>
        </w:rPr>
        <w:t xml:space="preserve">иные сведения, предусмотренные Федеральным </w:t>
      </w:r>
      <w:r w:rsidR="00E97641" w:rsidRPr="0021426A">
        <w:rPr>
          <w:sz w:val="24"/>
          <w:szCs w:val="24"/>
        </w:rPr>
        <w:t xml:space="preserve">законом от 27.07.2006 № 152-ФЗ </w:t>
      </w:r>
      <w:r w:rsidR="00E97641" w:rsidRPr="0021426A">
        <w:rPr>
          <w:sz w:val="24"/>
          <w:szCs w:val="24"/>
        </w:rPr>
        <w:br/>
        <w:t>«О персональных данных»</w:t>
      </w:r>
      <w:r w:rsidRPr="0021426A">
        <w:rPr>
          <w:sz w:val="24"/>
          <w:szCs w:val="24"/>
        </w:rPr>
        <w:t xml:space="preserve"> или другими федеральными законами:</w:t>
      </w:r>
      <w:r w:rsidR="00D73DB8" w:rsidRPr="0021426A">
        <w:rPr>
          <w:sz w:val="24"/>
          <w:szCs w:val="24"/>
        </w:rPr>
        <w:t xml:space="preserve"> </w:t>
      </w:r>
    </w:p>
    <w:p w:rsidR="00617A41" w:rsidRPr="0021426A" w:rsidRDefault="00617A41" w:rsidP="006D6874">
      <w:pPr>
        <w:spacing w:line="360" w:lineRule="auto"/>
        <w:ind w:left="1429" w:firstLine="0"/>
        <w:rPr>
          <w:sz w:val="24"/>
          <w:szCs w:val="24"/>
        </w:rPr>
      </w:pPr>
      <w:r w:rsidRPr="0021426A">
        <w:rPr>
          <w:sz w:val="24"/>
          <w:szCs w:val="24"/>
        </w:rPr>
        <w:t>_________</w:t>
      </w:r>
      <w:r w:rsidR="00D73DB8" w:rsidRPr="0021426A">
        <w:rPr>
          <w:sz w:val="24"/>
          <w:szCs w:val="24"/>
        </w:rPr>
        <w:t>________________________________________________________________</w:t>
      </w:r>
    </w:p>
    <w:p w:rsidR="00617A41" w:rsidRPr="0021426A" w:rsidRDefault="00617A41" w:rsidP="0021426A">
      <w:pPr>
        <w:spacing w:line="360" w:lineRule="auto"/>
        <w:ind w:left="207" w:firstLine="0"/>
        <w:jc w:val="center"/>
        <w:rPr>
          <w:sz w:val="20"/>
        </w:rPr>
      </w:pPr>
      <w:r w:rsidRPr="0021426A">
        <w:rPr>
          <w:sz w:val="20"/>
        </w:rPr>
        <w:t>(какие именно)</w:t>
      </w:r>
    </w:p>
    <w:p w:rsidR="00617A41" w:rsidRPr="0021426A" w:rsidRDefault="00617A41" w:rsidP="006D6874">
      <w:pPr>
        <w:spacing w:line="360" w:lineRule="auto"/>
        <w:ind w:left="1276" w:firstLine="142"/>
        <w:rPr>
          <w:sz w:val="24"/>
          <w:szCs w:val="24"/>
        </w:rPr>
      </w:pPr>
      <w:r w:rsidRPr="0021426A">
        <w:rPr>
          <w:sz w:val="24"/>
          <w:szCs w:val="24"/>
        </w:rPr>
        <w:t>________________________________________________________________</w:t>
      </w:r>
      <w:r w:rsidR="0026496F" w:rsidRPr="0021426A">
        <w:rPr>
          <w:sz w:val="24"/>
          <w:szCs w:val="24"/>
        </w:rPr>
        <w:t>_</w:t>
      </w:r>
      <w:r w:rsidRPr="0021426A">
        <w:rPr>
          <w:sz w:val="24"/>
          <w:szCs w:val="24"/>
        </w:rPr>
        <w:t xml:space="preserve">________ </w:t>
      </w:r>
    </w:p>
    <w:p w:rsidR="00617A41" w:rsidRPr="0021426A" w:rsidRDefault="00617A41" w:rsidP="006D6874">
      <w:pPr>
        <w:spacing w:line="360" w:lineRule="auto"/>
        <w:ind w:left="1429" w:firstLine="567"/>
        <w:contextualSpacing w:val="0"/>
        <w:jc w:val="left"/>
        <w:rPr>
          <w:sz w:val="24"/>
          <w:szCs w:val="24"/>
        </w:rPr>
      </w:pPr>
      <w:r w:rsidRPr="0021426A">
        <w:rPr>
          <w:sz w:val="24"/>
          <w:szCs w:val="24"/>
        </w:rPr>
        <w:t>Указанные сведения прошу _________________________________________</w:t>
      </w:r>
    </w:p>
    <w:p w:rsidR="00617A41" w:rsidRPr="0021426A" w:rsidRDefault="00617A41" w:rsidP="006D6874">
      <w:pPr>
        <w:spacing w:line="360" w:lineRule="auto"/>
        <w:rPr>
          <w:sz w:val="20"/>
        </w:rPr>
      </w:pPr>
      <w:r w:rsidRPr="0021426A">
        <w:rPr>
          <w:sz w:val="20"/>
        </w:rPr>
        <w:t xml:space="preserve">             </w:t>
      </w:r>
      <w:r w:rsidR="00D73DB8" w:rsidRPr="0021426A">
        <w:rPr>
          <w:sz w:val="20"/>
        </w:rPr>
        <w:t xml:space="preserve">                        </w:t>
      </w:r>
      <w:r w:rsidRPr="0021426A">
        <w:rPr>
          <w:sz w:val="20"/>
        </w:rPr>
        <w:t xml:space="preserve">  (передать мне лично, направить по почте заказным письмом (нужное подчеркнуть)</w:t>
      </w:r>
    </w:p>
    <w:p w:rsidR="00D73DB8" w:rsidRPr="0021426A" w:rsidRDefault="00D73DB8" w:rsidP="006D6874">
      <w:pPr>
        <w:spacing w:line="360" w:lineRule="auto"/>
        <w:rPr>
          <w:sz w:val="24"/>
          <w:szCs w:val="24"/>
        </w:rPr>
      </w:pPr>
    </w:p>
    <w:p w:rsidR="00617A41" w:rsidRPr="0021426A" w:rsidRDefault="00617A41" w:rsidP="006D6874">
      <w:pPr>
        <w:spacing w:line="360" w:lineRule="auto"/>
        <w:rPr>
          <w:sz w:val="24"/>
          <w:szCs w:val="24"/>
        </w:rPr>
      </w:pPr>
      <w:r w:rsidRPr="0021426A">
        <w:rPr>
          <w:sz w:val="24"/>
          <w:szCs w:val="24"/>
        </w:rPr>
        <w:t>«_____»_______________20__. _____________________( _______________)</w:t>
      </w:r>
    </w:p>
    <w:p w:rsidR="00617A41" w:rsidRPr="0021426A" w:rsidRDefault="00617A41" w:rsidP="006D6874">
      <w:pPr>
        <w:spacing w:line="360" w:lineRule="auto"/>
        <w:ind w:firstLine="0"/>
        <w:jc w:val="center"/>
        <w:rPr>
          <w:sz w:val="20"/>
        </w:rPr>
      </w:pPr>
      <w:r w:rsidRPr="0021426A">
        <w:rPr>
          <w:sz w:val="20"/>
        </w:rPr>
        <w:t>(подпись)</w:t>
      </w:r>
    </w:p>
    <w:p w:rsidR="00C3256A" w:rsidRPr="0021426A" w:rsidRDefault="00C3256A" w:rsidP="006D6874">
      <w:pPr>
        <w:spacing w:line="360" w:lineRule="auto"/>
        <w:ind w:firstLine="0"/>
        <w:jc w:val="right"/>
        <w:rPr>
          <w:sz w:val="20"/>
        </w:rPr>
      </w:pPr>
    </w:p>
    <w:p w:rsidR="0026496F" w:rsidRPr="0021426A" w:rsidRDefault="0026496F" w:rsidP="006D6874">
      <w:pPr>
        <w:spacing w:line="360" w:lineRule="auto"/>
        <w:ind w:firstLine="0"/>
        <w:jc w:val="right"/>
        <w:rPr>
          <w:sz w:val="20"/>
        </w:rPr>
        <w:sectPr w:rsidR="0026496F" w:rsidRPr="0021426A" w:rsidSect="00014699">
          <w:pgSz w:w="11907" w:h="16840" w:code="9"/>
          <w:pgMar w:top="907" w:right="567" w:bottom="1758" w:left="1134" w:header="720" w:footer="720" w:gutter="0"/>
          <w:cols w:space="720"/>
          <w:docGrid w:linePitch="381"/>
        </w:sectPr>
      </w:pPr>
    </w:p>
    <w:p w:rsidR="00123B24" w:rsidRPr="0021426A" w:rsidRDefault="00E17CD0" w:rsidP="00E97641">
      <w:pPr>
        <w:spacing w:line="360" w:lineRule="auto"/>
        <w:ind w:firstLine="3828"/>
        <w:jc w:val="right"/>
        <w:rPr>
          <w:sz w:val="20"/>
        </w:rPr>
      </w:pPr>
      <w:r w:rsidRPr="0021426A">
        <w:rPr>
          <w:sz w:val="20"/>
        </w:rPr>
        <w:lastRenderedPageBreak/>
        <w:t>Приложение №</w:t>
      </w:r>
      <w:r w:rsidR="0096143F" w:rsidRPr="0021426A">
        <w:rPr>
          <w:sz w:val="20"/>
        </w:rPr>
        <w:t xml:space="preserve"> </w:t>
      </w:r>
      <w:r w:rsidRPr="0021426A">
        <w:rPr>
          <w:sz w:val="20"/>
        </w:rPr>
        <w:t xml:space="preserve">3 </w:t>
      </w:r>
      <w:r w:rsidR="00E97641" w:rsidRPr="0021426A">
        <w:rPr>
          <w:sz w:val="20"/>
        </w:rPr>
        <w:t>к Политике</w:t>
      </w:r>
    </w:p>
    <w:p w:rsidR="00B06035" w:rsidRPr="0021426A" w:rsidRDefault="00B06035" w:rsidP="006D6874">
      <w:pPr>
        <w:tabs>
          <w:tab w:val="center" w:pos="7513"/>
          <w:tab w:val="left" w:pos="9413"/>
        </w:tabs>
        <w:spacing w:line="360" w:lineRule="auto"/>
        <w:ind w:firstLine="4820"/>
        <w:jc w:val="right"/>
        <w:rPr>
          <w:sz w:val="20"/>
        </w:rPr>
      </w:pPr>
      <w:r w:rsidRPr="0021426A">
        <w:rPr>
          <w:sz w:val="20"/>
        </w:rPr>
        <w:tab/>
        <w:t>(образец</w:t>
      </w:r>
      <w:r w:rsidR="00C3256A" w:rsidRPr="0021426A">
        <w:rPr>
          <w:sz w:val="20"/>
        </w:rPr>
        <w:t xml:space="preserve"> формы</w:t>
      </w:r>
      <w:r w:rsidRPr="0021426A">
        <w:rPr>
          <w:sz w:val="20"/>
        </w:rPr>
        <w:t>)</w:t>
      </w:r>
    </w:p>
    <w:tbl>
      <w:tblPr>
        <w:tblW w:w="5953" w:type="dxa"/>
        <w:tblInd w:w="4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
        <w:gridCol w:w="5670"/>
      </w:tblGrid>
      <w:tr w:rsidR="00B06035" w:rsidRPr="0021426A" w:rsidTr="00F346D9">
        <w:trPr>
          <w:gridBefore w:val="1"/>
          <w:wBefore w:w="283" w:type="dxa"/>
        </w:trPr>
        <w:tc>
          <w:tcPr>
            <w:tcW w:w="5670" w:type="dxa"/>
            <w:tcBorders>
              <w:top w:val="nil"/>
              <w:left w:val="nil"/>
              <w:bottom w:val="nil"/>
              <w:right w:val="nil"/>
            </w:tcBorders>
          </w:tcPr>
          <w:p w:rsidR="00B06035" w:rsidRPr="0021426A" w:rsidRDefault="00B06035" w:rsidP="006D6874">
            <w:pPr>
              <w:spacing w:line="360" w:lineRule="auto"/>
              <w:ind w:firstLine="0"/>
              <w:jc w:val="left"/>
              <w:rPr>
                <w:sz w:val="24"/>
                <w:szCs w:val="24"/>
              </w:rPr>
            </w:pPr>
          </w:p>
        </w:tc>
      </w:tr>
      <w:tr w:rsidR="00F346D9" w:rsidRPr="0021426A" w:rsidTr="00F346D9">
        <w:tc>
          <w:tcPr>
            <w:tcW w:w="5953" w:type="dxa"/>
            <w:gridSpan w:val="2"/>
            <w:tcBorders>
              <w:top w:val="nil"/>
              <w:left w:val="nil"/>
              <w:bottom w:val="nil"/>
              <w:right w:val="nil"/>
            </w:tcBorders>
          </w:tcPr>
          <w:p w:rsidR="00E97641" w:rsidRPr="0021426A" w:rsidRDefault="00E97641" w:rsidP="00E97641">
            <w:pPr>
              <w:spacing w:line="360" w:lineRule="auto"/>
              <w:ind w:firstLine="0"/>
              <w:jc w:val="right"/>
              <w:rPr>
                <w:sz w:val="24"/>
                <w:szCs w:val="24"/>
              </w:rPr>
            </w:pPr>
            <w:r w:rsidRPr="0021426A">
              <w:rPr>
                <w:sz w:val="24"/>
                <w:szCs w:val="24"/>
              </w:rPr>
              <w:t>Руководителю агентства по труду</w:t>
            </w:r>
          </w:p>
          <w:p w:rsidR="00E97641" w:rsidRPr="0021426A" w:rsidRDefault="00E97641" w:rsidP="00E97641">
            <w:pPr>
              <w:spacing w:line="360" w:lineRule="auto"/>
              <w:ind w:firstLine="0"/>
              <w:jc w:val="right"/>
              <w:rPr>
                <w:sz w:val="24"/>
                <w:szCs w:val="24"/>
              </w:rPr>
            </w:pPr>
            <w:r w:rsidRPr="0021426A">
              <w:rPr>
                <w:sz w:val="24"/>
                <w:szCs w:val="24"/>
              </w:rPr>
              <w:t>и занятости населения Сахалинской области</w:t>
            </w:r>
          </w:p>
          <w:p w:rsidR="00F346D9" w:rsidRPr="0021426A" w:rsidRDefault="00F346D9" w:rsidP="006D6874">
            <w:pPr>
              <w:spacing w:line="360" w:lineRule="auto"/>
              <w:ind w:firstLine="0"/>
              <w:jc w:val="left"/>
              <w:rPr>
                <w:sz w:val="24"/>
                <w:szCs w:val="24"/>
              </w:rPr>
            </w:pPr>
            <w:r w:rsidRPr="0021426A">
              <w:rPr>
                <w:sz w:val="24"/>
                <w:szCs w:val="24"/>
              </w:rPr>
              <w:t xml:space="preserve">от _____________________________________________  </w:t>
            </w:r>
          </w:p>
          <w:p w:rsidR="00F346D9" w:rsidRPr="0021426A" w:rsidRDefault="00F346D9" w:rsidP="006D6874">
            <w:pPr>
              <w:spacing w:line="360" w:lineRule="auto"/>
              <w:ind w:firstLine="0"/>
              <w:jc w:val="left"/>
              <w:rPr>
                <w:sz w:val="20"/>
              </w:rPr>
            </w:pPr>
            <w:r w:rsidRPr="0021426A">
              <w:rPr>
                <w:sz w:val="20"/>
              </w:rPr>
              <w:t xml:space="preserve">                         ( фамилия, имя, отчество полностью)</w:t>
            </w:r>
          </w:p>
          <w:p w:rsidR="00F346D9" w:rsidRPr="0021426A" w:rsidRDefault="00F346D9" w:rsidP="006D6874">
            <w:pPr>
              <w:spacing w:line="360" w:lineRule="auto"/>
              <w:ind w:firstLine="0"/>
              <w:jc w:val="left"/>
              <w:rPr>
                <w:sz w:val="24"/>
                <w:szCs w:val="24"/>
              </w:rPr>
            </w:pPr>
            <w:r w:rsidRPr="0021426A">
              <w:rPr>
                <w:sz w:val="24"/>
                <w:szCs w:val="24"/>
              </w:rPr>
              <w:t>______________________________________________________________________________________________,</w:t>
            </w:r>
          </w:p>
          <w:p w:rsidR="00F346D9" w:rsidRPr="0021426A" w:rsidRDefault="00F346D9" w:rsidP="006D6874">
            <w:pPr>
              <w:spacing w:line="360" w:lineRule="auto"/>
              <w:ind w:firstLine="0"/>
              <w:jc w:val="center"/>
              <w:rPr>
                <w:sz w:val="20"/>
              </w:rPr>
            </w:pPr>
            <w:r w:rsidRPr="0021426A">
              <w:rPr>
                <w:sz w:val="20"/>
              </w:rPr>
              <w:t>(должность, подразделение или данные документа,</w:t>
            </w:r>
          </w:p>
          <w:p w:rsidR="00F346D9" w:rsidRPr="0021426A" w:rsidRDefault="00F346D9" w:rsidP="006D6874">
            <w:pPr>
              <w:spacing w:line="360" w:lineRule="auto"/>
              <w:ind w:firstLine="0"/>
              <w:jc w:val="center"/>
              <w:rPr>
                <w:sz w:val="24"/>
                <w:szCs w:val="24"/>
              </w:rPr>
            </w:pPr>
            <w:r w:rsidRPr="0021426A">
              <w:rPr>
                <w:sz w:val="24"/>
                <w:szCs w:val="24"/>
              </w:rPr>
              <w:t>______________________________________________________________________________________________</w:t>
            </w:r>
          </w:p>
        </w:tc>
      </w:tr>
    </w:tbl>
    <w:p w:rsidR="00F346D9" w:rsidRPr="0021426A" w:rsidRDefault="00F346D9" w:rsidP="006D6874">
      <w:pPr>
        <w:spacing w:line="360" w:lineRule="auto"/>
        <w:jc w:val="center"/>
        <w:rPr>
          <w:sz w:val="20"/>
        </w:rPr>
      </w:pPr>
      <w:r w:rsidRPr="0021426A">
        <w:rPr>
          <w:sz w:val="20"/>
        </w:rPr>
        <w:t xml:space="preserve">                                                                        удостоверяющего личность)                                                                  </w:t>
      </w:r>
    </w:p>
    <w:p w:rsidR="00927EAA" w:rsidRPr="0021426A" w:rsidRDefault="00927EAA" w:rsidP="006D6874">
      <w:pPr>
        <w:spacing w:line="360" w:lineRule="auto"/>
        <w:jc w:val="right"/>
        <w:rPr>
          <w:sz w:val="24"/>
          <w:szCs w:val="24"/>
        </w:rPr>
      </w:pPr>
    </w:p>
    <w:p w:rsidR="00927EAA" w:rsidRPr="0021426A" w:rsidRDefault="00927EAA" w:rsidP="006D6874">
      <w:pPr>
        <w:spacing w:line="360" w:lineRule="auto"/>
        <w:jc w:val="left"/>
        <w:rPr>
          <w:sz w:val="24"/>
          <w:szCs w:val="24"/>
        </w:rPr>
      </w:pPr>
    </w:p>
    <w:p w:rsidR="00927EAA" w:rsidRPr="0021426A" w:rsidRDefault="00927EAA" w:rsidP="006D6874">
      <w:pPr>
        <w:spacing w:line="360" w:lineRule="auto"/>
        <w:jc w:val="center"/>
        <w:rPr>
          <w:b/>
          <w:sz w:val="24"/>
          <w:szCs w:val="24"/>
        </w:rPr>
      </w:pPr>
      <w:r w:rsidRPr="0021426A">
        <w:rPr>
          <w:b/>
          <w:sz w:val="24"/>
          <w:szCs w:val="24"/>
        </w:rPr>
        <w:t>ЗАЯВЛЕНИЕ</w:t>
      </w:r>
    </w:p>
    <w:p w:rsidR="0085574F" w:rsidRPr="0021426A" w:rsidRDefault="0085574F" w:rsidP="006D6874">
      <w:pPr>
        <w:spacing w:line="360" w:lineRule="auto"/>
        <w:jc w:val="center"/>
        <w:rPr>
          <w:b/>
          <w:sz w:val="24"/>
          <w:szCs w:val="24"/>
        </w:rPr>
      </w:pPr>
      <w:r w:rsidRPr="0021426A">
        <w:rPr>
          <w:b/>
          <w:sz w:val="24"/>
          <w:szCs w:val="24"/>
        </w:rPr>
        <w:t>об отзыве ранее данного согласия на обработку персональных данных</w:t>
      </w:r>
    </w:p>
    <w:p w:rsidR="00927EAA" w:rsidRPr="0021426A" w:rsidRDefault="00927EAA" w:rsidP="006D6874">
      <w:pPr>
        <w:spacing w:line="360" w:lineRule="auto"/>
        <w:jc w:val="center"/>
        <w:rPr>
          <w:sz w:val="24"/>
          <w:szCs w:val="24"/>
        </w:rPr>
      </w:pPr>
    </w:p>
    <w:p w:rsidR="008E3555" w:rsidRPr="0021426A" w:rsidRDefault="008E3555" w:rsidP="006D6874">
      <w:pPr>
        <w:spacing w:line="360" w:lineRule="auto"/>
        <w:jc w:val="left"/>
        <w:rPr>
          <w:sz w:val="24"/>
          <w:szCs w:val="24"/>
        </w:rPr>
      </w:pPr>
      <w:r w:rsidRPr="0021426A">
        <w:rPr>
          <w:sz w:val="24"/>
          <w:szCs w:val="24"/>
        </w:rPr>
        <w:t>На основании ч.</w:t>
      </w:r>
      <w:r w:rsidR="007F2610" w:rsidRPr="0021426A">
        <w:rPr>
          <w:sz w:val="24"/>
          <w:szCs w:val="24"/>
        </w:rPr>
        <w:t xml:space="preserve"> </w:t>
      </w:r>
      <w:r w:rsidRPr="0021426A">
        <w:rPr>
          <w:sz w:val="24"/>
          <w:szCs w:val="24"/>
        </w:rPr>
        <w:t>2 ст. 9 Федерального закона от 27.07.2006 № 1</w:t>
      </w:r>
      <w:r w:rsidR="0021426A">
        <w:rPr>
          <w:sz w:val="24"/>
          <w:szCs w:val="24"/>
        </w:rPr>
        <w:t xml:space="preserve">52-ФЗ </w:t>
      </w:r>
      <w:r w:rsidR="007F2610" w:rsidRPr="0021426A">
        <w:rPr>
          <w:sz w:val="24"/>
          <w:szCs w:val="24"/>
        </w:rPr>
        <w:t xml:space="preserve">«О персональных данных» </w:t>
      </w:r>
      <w:r w:rsidRPr="0021426A">
        <w:rPr>
          <w:sz w:val="24"/>
          <w:szCs w:val="24"/>
        </w:rPr>
        <w:t>я отзываю свое согласие на обработку моих персональных дан</w:t>
      </w:r>
      <w:r w:rsidR="0083622E" w:rsidRPr="0021426A">
        <w:rPr>
          <w:sz w:val="24"/>
          <w:szCs w:val="24"/>
        </w:rPr>
        <w:t>ных: _______________________________________________________________________________</w:t>
      </w:r>
      <w:r w:rsidRPr="0021426A">
        <w:rPr>
          <w:sz w:val="24"/>
          <w:szCs w:val="24"/>
        </w:rPr>
        <w:t>_________________</w:t>
      </w:r>
      <w:r w:rsidR="00436879" w:rsidRPr="0021426A">
        <w:rPr>
          <w:sz w:val="24"/>
          <w:szCs w:val="24"/>
        </w:rPr>
        <w:t>_________________________</w:t>
      </w:r>
      <w:r w:rsidRPr="0021426A">
        <w:rPr>
          <w:sz w:val="24"/>
          <w:szCs w:val="24"/>
        </w:rPr>
        <w:t>________________________________________________,</w:t>
      </w:r>
    </w:p>
    <w:p w:rsidR="008E3555" w:rsidRPr="0021426A" w:rsidRDefault="008E3555" w:rsidP="006D6874">
      <w:pPr>
        <w:spacing w:line="360" w:lineRule="auto"/>
        <w:ind w:firstLine="0"/>
        <w:jc w:val="center"/>
        <w:rPr>
          <w:sz w:val="20"/>
        </w:rPr>
      </w:pPr>
      <w:r w:rsidRPr="0021426A">
        <w:rPr>
          <w:sz w:val="20"/>
        </w:rPr>
        <w:t>(указать: какие именно ПДн отзываются (весь список или отдельные ПДн)</w:t>
      </w:r>
    </w:p>
    <w:p w:rsidR="00975890" w:rsidRPr="0021426A" w:rsidRDefault="008E3555" w:rsidP="006D6874">
      <w:pPr>
        <w:spacing w:line="360" w:lineRule="auto"/>
        <w:ind w:firstLine="0"/>
        <w:rPr>
          <w:sz w:val="24"/>
          <w:szCs w:val="24"/>
        </w:rPr>
      </w:pPr>
      <w:r w:rsidRPr="0021426A">
        <w:rPr>
          <w:sz w:val="24"/>
          <w:szCs w:val="24"/>
        </w:rPr>
        <w:t>которое я ранее дал</w:t>
      </w:r>
      <w:r w:rsidR="00B469C9" w:rsidRPr="0021426A">
        <w:rPr>
          <w:sz w:val="24"/>
          <w:szCs w:val="24"/>
        </w:rPr>
        <w:t>(а)</w:t>
      </w:r>
      <w:r w:rsidR="007F2610" w:rsidRPr="0021426A">
        <w:rPr>
          <w:sz w:val="24"/>
          <w:szCs w:val="24"/>
        </w:rPr>
        <w:t xml:space="preserve"> Агент</w:t>
      </w:r>
      <w:r w:rsidR="00E17CD0" w:rsidRPr="0021426A">
        <w:rPr>
          <w:rFonts w:eastAsia="Calibri"/>
          <w:sz w:val="24"/>
          <w:szCs w:val="24"/>
          <w:lang w:eastAsia="en-US"/>
        </w:rPr>
        <w:t>ству</w:t>
      </w:r>
      <w:r w:rsidRPr="0021426A">
        <w:rPr>
          <w:sz w:val="24"/>
          <w:szCs w:val="24"/>
        </w:rPr>
        <w:t>. Прошу прекратить обработку моих персональных данных и уничтожить соответствующие персональные данные в срок, не превышающий тридцати дней с даты регистрации настоящего заявления, если иное не предусмотрено федеральными законами. Уведомление об этом прошу</w:t>
      </w:r>
    </w:p>
    <w:p w:rsidR="008E3555" w:rsidRPr="0021426A" w:rsidRDefault="008E3555" w:rsidP="006D6874">
      <w:pPr>
        <w:spacing w:line="360" w:lineRule="auto"/>
        <w:ind w:firstLine="0"/>
        <w:rPr>
          <w:sz w:val="24"/>
          <w:szCs w:val="24"/>
        </w:rPr>
      </w:pPr>
      <w:r w:rsidRPr="0021426A">
        <w:rPr>
          <w:sz w:val="24"/>
          <w:szCs w:val="24"/>
        </w:rPr>
        <w:t>_________________________</w:t>
      </w:r>
      <w:r w:rsidR="0021426A">
        <w:rPr>
          <w:sz w:val="24"/>
          <w:szCs w:val="24"/>
        </w:rPr>
        <w:t xml:space="preserve">_____________________________ </w:t>
      </w:r>
    </w:p>
    <w:p w:rsidR="008E3555" w:rsidRPr="0021426A" w:rsidRDefault="008E3555" w:rsidP="006D6874">
      <w:pPr>
        <w:spacing w:line="360" w:lineRule="auto"/>
        <w:ind w:firstLine="0"/>
        <w:jc w:val="center"/>
        <w:rPr>
          <w:sz w:val="20"/>
        </w:rPr>
      </w:pPr>
      <w:r w:rsidRPr="0021426A">
        <w:rPr>
          <w:sz w:val="20"/>
        </w:rPr>
        <w:t>(передать мне лично, направить по почте заказным письмом (нужное подчеркнуть)</w:t>
      </w:r>
    </w:p>
    <w:p w:rsidR="008E3555" w:rsidRPr="0021426A" w:rsidRDefault="008E3555" w:rsidP="006D6874">
      <w:pPr>
        <w:spacing w:line="360" w:lineRule="auto"/>
        <w:rPr>
          <w:sz w:val="24"/>
          <w:szCs w:val="24"/>
        </w:rPr>
      </w:pPr>
      <w:r w:rsidRPr="0021426A">
        <w:rPr>
          <w:sz w:val="24"/>
          <w:szCs w:val="24"/>
        </w:rPr>
        <w:t>«_____»_______________20__.____________________( ___________________)</w:t>
      </w:r>
    </w:p>
    <w:p w:rsidR="008E3555" w:rsidRPr="0021426A" w:rsidRDefault="008E3555" w:rsidP="006D6874">
      <w:pPr>
        <w:spacing w:line="360" w:lineRule="auto"/>
        <w:rPr>
          <w:sz w:val="20"/>
        </w:rPr>
      </w:pPr>
      <w:r w:rsidRPr="0021426A">
        <w:rPr>
          <w:sz w:val="20"/>
        </w:rPr>
        <w:t xml:space="preserve">          </w:t>
      </w:r>
      <w:r w:rsidR="00436879" w:rsidRPr="0021426A">
        <w:rPr>
          <w:sz w:val="20"/>
        </w:rPr>
        <w:t xml:space="preserve">                  </w:t>
      </w:r>
      <w:r w:rsidRPr="0021426A">
        <w:rPr>
          <w:sz w:val="20"/>
        </w:rPr>
        <w:t xml:space="preserve">                          (подпись)                   </w:t>
      </w:r>
      <w:r w:rsidR="0083622E" w:rsidRPr="0021426A">
        <w:rPr>
          <w:sz w:val="20"/>
        </w:rPr>
        <w:t xml:space="preserve">                     </w:t>
      </w:r>
      <w:r w:rsidRPr="0021426A">
        <w:rPr>
          <w:sz w:val="20"/>
        </w:rPr>
        <w:t xml:space="preserve">    </w:t>
      </w:r>
      <w:r w:rsidR="009F32BA" w:rsidRPr="0021426A">
        <w:rPr>
          <w:sz w:val="20"/>
        </w:rPr>
        <w:t xml:space="preserve">                                      </w:t>
      </w:r>
      <w:r w:rsidRPr="0021426A">
        <w:rPr>
          <w:sz w:val="20"/>
        </w:rPr>
        <w:t xml:space="preserve">  (фамилия, И.О.)</w:t>
      </w:r>
    </w:p>
    <w:p w:rsidR="008E3555" w:rsidRPr="0021426A" w:rsidRDefault="008E3555" w:rsidP="006D6874">
      <w:pPr>
        <w:spacing w:line="360" w:lineRule="auto"/>
        <w:ind w:firstLine="705"/>
        <w:rPr>
          <w:sz w:val="24"/>
          <w:szCs w:val="24"/>
        </w:rPr>
      </w:pPr>
      <w:r w:rsidRPr="0021426A">
        <w:rPr>
          <w:sz w:val="24"/>
          <w:szCs w:val="24"/>
        </w:rPr>
        <w:t>Мне разъяснены юридические последствия отзыва согласия на обработку персональных данных</w:t>
      </w:r>
      <w:r w:rsidR="0083622E" w:rsidRPr="0021426A">
        <w:rPr>
          <w:sz w:val="24"/>
          <w:szCs w:val="24"/>
        </w:rPr>
        <w:t xml:space="preserve"> </w:t>
      </w:r>
      <w:r w:rsidRPr="0021426A">
        <w:rPr>
          <w:sz w:val="24"/>
          <w:szCs w:val="24"/>
        </w:rPr>
        <w:t xml:space="preserve"> ___________________________( __________________________)</w:t>
      </w:r>
    </w:p>
    <w:p w:rsidR="008E3555" w:rsidRPr="0021426A" w:rsidRDefault="008E3555" w:rsidP="006D6874">
      <w:pPr>
        <w:spacing w:line="360" w:lineRule="auto"/>
        <w:rPr>
          <w:sz w:val="20"/>
        </w:rPr>
      </w:pPr>
      <w:r w:rsidRPr="0021426A">
        <w:rPr>
          <w:sz w:val="20"/>
        </w:rPr>
        <w:t xml:space="preserve">                         (подпись)                                     </w:t>
      </w:r>
      <w:r w:rsidR="009F32BA" w:rsidRPr="0021426A">
        <w:rPr>
          <w:sz w:val="20"/>
        </w:rPr>
        <w:t xml:space="preserve">                        </w:t>
      </w:r>
      <w:r w:rsidRPr="0021426A">
        <w:rPr>
          <w:sz w:val="20"/>
        </w:rPr>
        <w:t xml:space="preserve">       (фамилия, И.О.)</w:t>
      </w:r>
    </w:p>
    <w:p w:rsidR="00613EDA" w:rsidRPr="0021426A" w:rsidRDefault="00613EDA" w:rsidP="006D6874">
      <w:pPr>
        <w:spacing w:line="360" w:lineRule="auto"/>
        <w:ind w:firstLine="705"/>
        <w:jc w:val="right"/>
        <w:rPr>
          <w:sz w:val="24"/>
          <w:szCs w:val="24"/>
        </w:rPr>
        <w:sectPr w:rsidR="00613EDA" w:rsidRPr="0021426A" w:rsidSect="00014699">
          <w:pgSz w:w="11907" w:h="16840" w:code="9"/>
          <w:pgMar w:top="907" w:right="567" w:bottom="1758" w:left="1134" w:header="720" w:footer="720" w:gutter="0"/>
          <w:cols w:space="720"/>
          <w:docGrid w:linePitch="381"/>
        </w:sectPr>
      </w:pPr>
    </w:p>
    <w:p w:rsidR="00236586" w:rsidRPr="0021426A" w:rsidRDefault="0015295E" w:rsidP="007F2610">
      <w:pPr>
        <w:spacing w:line="360" w:lineRule="auto"/>
        <w:ind w:firstLine="3828"/>
        <w:jc w:val="right"/>
        <w:rPr>
          <w:sz w:val="20"/>
        </w:rPr>
      </w:pPr>
      <w:r w:rsidRPr="0021426A">
        <w:rPr>
          <w:sz w:val="20"/>
        </w:rPr>
        <w:lastRenderedPageBreak/>
        <w:t xml:space="preserve">Приложение № </w:t>
      </w:r>
      <w:r w:rsidR="005D7178" w:rsidRPr="0021426A">
        <w:rPr>
          <w:sz w:val="20"/>
        </w:rPr>
        <w:t>4</w:t>
      </w:r>
      <w:r w:rsidRPr="0021426A">
        <w:rPr>
          <w:sz w:val="20"/>
        </w:rPr>
        <w:t xml:space="preserve"> </w:t>
      </w:r>
      <w:r w:rsidR="007F2610" w:rsidRPr="0021426A">
        <w:rPr>
          <w:sz w:val="20"/>
        </w:rPr>
        <w:t>к Политике</w:t>
      </w:r>
    </w:p>
    <w:p w:rsidR="00B06035" w:rsidRPr="0021426A" w:rsidRDefault="00B06035" w:rsidP="006D6874">
      <w:pPr>
        <w:spacing w:line="360" w:lineRule="auto"/>
        <w:ind w:firstLine="4820"/>
        <w:jc w:val="right"/>
        <w:rPr>
          <w:sz w:val="20"/>
        </w:rPr>
      </w:pPr>
      <w:r w:rsidRPr="0021426A">
        <w:rPr>
          <w:sz w:val="20"/>
        </w:rPr>
        <w:t xml:space="preserve"> (образец</w:t>
      </w:r>
      <w:r w:rsidR="00517788" w:rsidRPr="0021426A">
        <w:rPr>
          <w:sz w:val="20"/>
        </w:rPr>
        <w:t xml:space="preserve"> формы</w:t>
      </w:r>
      <w:r w:rsidRPr="0021426A">
        <w:rPr>
          <w:sz w:val="20"/>
        </w:rPr>
        <w:t>)</w:t>
      </w:r>
    </w:p>
    <w:p w:rsidR="00B06035" w:rsidRPr="0021426A" w:rsidRDefault="00B06035" w:rsidP="006D6874">
      <w:pPr>
        <w:spacing w:line="360" w:lineRule="auto"/>
        <w:ind w:firstLine="705"/>
        <w:jc w:val="right"/>
        <w:rPr>
          <w:szCs w:val="28"/>
        </w:rPr>
      </w:pPr>
    </w:p>
    <w:tbl>
      <w:tblPr>
        <w:tblW w:w="5953" w:type="dxa"/>
        <w:tblInd w:w="4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3"/>
      </w:tblGrid>
      <w:tr w:rsidR="00927ADA" w:rsidRPr="0021426A" w:rsidTr="00F7113A">
        <w:tc>
          <w:tcPr>
            <w:tcW w:w="5953" w:type="dxa"/>
            <w:tcBorders>
              <w:top w:val="nil"/>
              <w:left w:val="nil"/>
              <w:bottom w:val="nil"/>
              <w:right w:val="nil"/>
            </w:tcBorders>
          </w:tcPr>
          <w:p w:rsidR="007F2610" w:rsidRPr="0021426A" w:rsidRDefault="007F2610" w:rsidP="007F2610">
            <w:pPr>
              <w:spacing w:line="360" w:lineRule="auto"/>
              <w:ind w:firstLine="0"/>
              <w:jc w:val="right"/>
              <w:rPr>
                <w:sz w:val="24"/>
                <w:szCs w:val="24"/>
              </w:rPr>
            </w:pPr>
            <w:r w:rsidRPr="0021426A">
              <w:rPr>
                <w:sz w:val="24"/>
                <w:szCs w:val="24"/>
              </w:rPr>
              <w:t>Руководителю агентства по труду</w:t>
            </w:r>
          </w:p>
          <w:p w:rsidR="007F2610" w:rsidRPr="0021426A" w:rsidRDefault="007F2610" w:rsidP="007F2610">
            <w:pPr>
              <w:spacing w:line="360" w:lineRule="auto"/>
              <w:ind w:firstLine="0"/>
              <w:jc w:val="right"/>
              <w:rPr>
                <w:sz w:val="24"/>
                <w:szCs w:val="24"/>
              </w:rPr>
            </w:pPr>
            <w:r w:rsidRPr="0021426A">
              <w:rPr>
                <w:sz w:val="24"/>
                <w:szCs w:val="24"/>
              </w:rPr>
              <w:t>и занятости населения Сахалинской области</w:t>
            </w:r>
          </w:p>
          <w:p w:rsidR="00927ADA" w:rsidRPr="0021426A" w:rsidRDefault="00927ADA" w:rsidP="006D6874">
            <w:pPr>
              <w:spacing w:line="360" w:lineRule="auto"/>
              <w:ind w:firstLine="0"/>
              <w:jc w:val="left"/>
              <w:rPr>
                <w:sz w:val="24"/>
                <w:szCs w:val="24"/>
              </w:rPr>
            </w:pPr>
            <w:r w:rsidRPr="0021426A">
              <w:rPr>
                <w:sz w:val="24"/>
                <w:szCs w:val="24"/>
              </w:rPr>
              <w:t xml:space="preserve">от _____________________________________________  </w:t>
            </w:r>
          </w:p>
          <w:p w:rsidR="00927ADA" w:rsidRPr="0021426A" w:rsidRDefault="00927ADA" w:rsidP="006D6874">
            <w:pPr>
              <w:spacing w:line="360" w:lineRule="auto"/>
              <w:ind w:firstLine="0"/>
              <w:jc w:val="left"/>
              <w:rPr>
                <w:sz w:val="20"/>
              </w:rPr>
            </w:pPr>
            <w:r w:rsidRPr="0021426A">
              <w:rPr>
                <w:sz w:val="20"/>
              </w:rPr>
              <w:t xml:space="preserve">                         ( фамилия, имя, отчество полностью)</w:t>
            </w:r>
          </w:p>
          <w:p w:rsidR="00927ADA" w:rsidRPr="0021426A" w:rsidRDefault="00927ADA" w:rsidP="006D6874">
            <w:pPr>
              <w:spacing w:line="360" w:lineRule="auto"/>
              <w:ind w:firstLine="0"/>
              <w:jc w:val="left"/>
              <w:rPr>
                <w:sz w:val="24"/>
                <w:szCs w:val="24"/>
              </w:rPr>
            </w:pPr>
            <w:r w:rsidRPr="0021426A">
              <w:rPr>
                <w:sz w:val="24"/>
                <w:szCs w:val="24"/>
              </w:rPr>
              <w:t>______________________________________________________________________________________________,</w:t>
            </w:r>
          </w:p>
          <w:p w:rsidR="00927ADA" w:rsidRPr="0021426A" w:rsidRDefault="00927ADA" w:rsidP="006D6874">
            <w:pPr>
              <w:spacing w:line="360" w:lineRule="auto"/>
              <w:ind w:firstLine="0"/>
              <w:jc w:val="center"/>
              <w:rPr>
                <w:sz w:val="20"/>
              </w:rPr>
            </w:pPr>
            <w:r w:rsidRPr="0021426A">
              <w:rPr>
                <w:sz w:val="20"/>
              </w:rPr>
              <w:t>(должн</w:t>
            </w:r>
            <w:r w:rsidR="0021426A">
              <w:rPr>
                <w:sz w:val="20"/>
              </w:rPr>
              <w:t xml:space="preserve">ость, подразделение или данные </w:t>
            </w:r>
            <w:r w:rsidRPr="0021426A">
              <w:rPr>
                <w:sz w:val="20"/>
              </w:rPr>
              <w:t>документа,</w:t>
            </w:r>
          </w:p>
          <w:p w:rsidR="00927ADA" w:rsidRPr="0021426A" w:rsidRDefault="00927ADA" w:rsidP="006D6874">
            <w:pPr>
              <w:spacing w:line="360" w:lineRule="auto"/>
              <w:ind w:firstLine="0"/>
              <w:jc w:val="center"/>
              <w:rPr>
                <w:sz w:val="24"/>
                <w:szCs w:val="24"/>
              </w:rPr>
            </w:pPr>
            <w:r w:rsidRPr="0021426A">
              <w:rPr>
                <w:sz w:val="24"/>
                <w:szCs w:val="24"/>
              </w:rPr>
              <w:t>______________________________________________________________________________________________</w:t>
            </w:r>
          </w:p>
        </w:tc>
      </w:tr>
    </w:tbl>
    <w:p w:rsidR="00927ADA" w:rsidRPr="0021426A" w:rsidRDefault="00927ADA" w:rsidP="006D6874">
      <w:pPr>
        <w:spacing w:line="360" w:lineRule="auto"/>
        <w:jc w:val="center"/>
        <w:rPr>
          <w:sz w:val="20"/>
        </w:rPr>
      </w:pPr>
      <w:r w:rsidRPr="0021426A">
        <w:rPr>
          <w:sz w:val="20"/>
        </w:rPr>
        <w:t xml:space="preserve">                                                                        удостоверяющего личность)                                                                  </w:t>
      </w:r>
    </w:p>
    <w:p w:rsidR="00236586" w:rsidRPr="0021426A" w:rsidRDefault="00236586" w:rsidP="006D6874">
      <w:pPr>
        <w:spacing w:line="360" w:lineRule="auto"/>
        <w:ind w:firstLine="705"/>
        <w:jc w:val="right"/>
        <w:rPr>
          <w:szCs w:val="28"/>
        </w:rPr>
      </w:pPr>
    </w:p>
    <w:p w:rsidR="00236586" w:rsidRPr="0021426A" w:rsidRDefault="00236586" w:rsidP="006D6874">
      <w:pPr>
        <w:spacing w:line="360" w:lineRule="auto"/>
        <w:ind w:firstLine="705"/>
        <w:jc w:val="right"/>
        <w:rPr>
          <w:sz w:val="24"/>
          <w:szCs w:val="24"/>
        </w:rPr>
      </w:pPr>
    </w:p>
    <w:p w:rsidR="00B469C9" w:rsidRPr="0021426A" w:rsidRDefault="00B469C9" w:rsidP="006D6874">
      <w:pPr>
        <w:spacing w:line="360" w:lineRule="auto"/>
        <w:jc w:val="center"/>
        <w:rPr>
          <w:b/>
          <w:sz w:val="24"/>
          <w:szCs w:val="24"/>
        </w:rPr>
      </w:pPr>
      <w:r w:rsidRPr="0021426A">
        <w:rPr>
          <w:b/>
          <w:sz w:val="24"/>
          <w:szCs w:val="24"/>
        </w:rPr>
        <w:t>ЗАЯВЛЕНИЕ</w:t>
      </w:r>
    </w:p>
    <w:p w:rsidR="0085574F" w:rsidRPr="0021426A" w:rsidRDefault="0085574F" w:rsidP="006D6874">
      <w:pPr>
        <w:spacing w:line="360" w:lineRule="auto"/>
        <w:jc w:val="center"/>
        <w:rPr>
          <w:b/>
          <w:sz w:val="24"/>
          <w:szCs w:val="24"/>
        </w:rPr>
      </w:pPr>
      <w:r w:rsidRPr="0021426A">
        <w:rPr>
          <w:b/>
          <w:sz w:val="24"/>
          <w:szCs w:val="24"/>
        </w:rPr>
        <w:t>об отзыве ранее данного согласия на размещение персональных данных</w:t>
      </w:r>
    </w:p>
    <w:p w:rsidR="0085574F" w:rsidRPr="0021426A" w:rsidRDefault="0085574F" w:rsidP="006D6874">
      <w:pPr>
        <w:spacing w:line="360" w:lineRule="auto"/>
        <w:jc w:val="center"/>
        <w:rPr>
          <w:b/>
          <w:sz w:val="24"/>
          <w:szCs w:val="24"/>
        </w:rPr>
      </w:pPr>
      <w:r w:rsidRPr="0021426A">
        <w:rPr>
          <w:b/>
          <w:sz w:val="24"/>
          <w:szCs w:val="24"/>
        </w:rPr>
        <w:t xml:space="preserve"> в о</w:t>
      </w:r>
      <w:r w:rsidR="005E4FD1" w:rsidRPr="0021426A">
        <w:rPr>
          <w:b/>
          <w:sz w:val="24"/>
          <w:szCs w:val="24"/>
        </w:rPr>
        <w:t>бщедоступных</w:t>
      </w:r>
      <w:r w:rsidRPr="0021426A">
        <w:rPr>
          <w:b/>
          <w:sz w:val="24"/>
          <w:szCs w:val="24"/>
        </w:rPr>
        <w:t xml:space="preserve"> источниках</w:t>
      </w:r>
    </w:p>
    <w:p w:rsidR="00B469C9" w:rsidRPr="0021426A" w:rsidRDefault="00B469C9" w:rsidP="006D6874">
      <w:pPr>
        <w:spacing w:line="360" w:lineRule="auto"/>
        <w:jc w:val="center"/>
        <w:rPr>
          <w:sz w:val="24"/>
          <w:szCs w:val="24"/>
        </w:rPr>
      </w:pPr>
    </w:p>
    <w:p w:rsidR="00B469C9" w:rsidRPr="0021426A" w:rsidRDefault="007F2610" w:rsidP="006D6874">
      <w:pPr>
        <w:spacing w:line="360" w:lineRule="auto"/>
        <w:rPr>
          <w:sz w:val="24"/>
          <w:szCs w:val="24"/>
        </w:rPr>
      </w:pPr>
      <w:r w:rsidRPr="0021426A">
        <w:rPr>
          <w:sz w:val="24"/>
          <w:szCs w:val="24"/>
        </w:rPr>
        <w:t>На основании</w:t>
      </w:r>
      <w:r w:rsidR="00B469C9" w:rsidRPr="0021426A">
        <w:rPr>
          <w:sz w:val="24"/>
          <w:szCs w:val="24"/>
        </w:rPr>
        <w:t xml:space="preserve"> ч.</w:t>
      </w:r>
      <w:r w:rsidRPr="0021426A">
        <w:rPr>
          <w:sz w:val="24"/>
          <w:szCs w:val="24"/>
        </w:rPr>
        <w:t xml:space="preserve"> </w:t>
      </w:r>
      <w:r w:rsidR="00B469C9" w:rsidRPr="0021426A">
        <w:rPr>
          <w:sz w:val="24"/>
          <w:szCs w:val="24"/>
        </w:rPr>
        <w:t>2 ст.</w:t>
      </w:r>
      <w:r w:rsidRPr="0021426A">
        <w:rPr>
          <w:sz w:val="24"/>
          <w:szCs w:val="24"/>
        </w:rPr>
        <w:t xml:space="preserve"> </w:t>
      </w:r>
      <w:r w:rsidR="001309B6" w:rsidRPr="0021426A">
        <w:rPr>
          <w:sz w:val="24"/>
          <w:szCs w:val="24"/>
        </w:rPr>
        <w:t>8</w:t>
      </w:r>
      <w:r w:rsidR="00B469C9" w:rsidRPr="0021426A">
        <w:rPr>
          <w:sz w:val="24"/>
          <w:szCs w:val="24"/>
        </w:rPr>
        <w:t>, ч.</w:t>
      </w:r>
      <w:r w:rsidRPr="0021426A">
        <w:rPr>
          <w:sz w:val="24"/>
          <w:szCs w:val="24"/>
        </w:rPr>
        <w:t xml:space="preserve"> </w:t>
      </w:r>
      <w:r w:rsidR="00B469C9" w:rsidRPr="0021426A">
        <w:rPr>
          <w:sz w:val="24"/>
          <w:szCs w:val="24"/>
        </w:rPr>
        <w:t>2 ст.</w:t>
      </w:r>
      <w:r w:rsidRPr="0021426A">
        <w:rPr>
          <w:sz w:val="24"/>
          <w:szCs w:val="24"/>
        </w:rPr>
        <w:t xml:space="preserve"> </w:t>
      </w:r>
      <w:r w:rsidR="00B469C9" w:rsidRPr="0021426A">
        <w:rPr>
          <w:sz w:val="24"/>
          <w:szCs w:val="24"/>
        </w:rPr>
        <w:t>9 Федеральног</w:t>
      </w:r>
      <w:r w:rsidR="008220DA" w:rsidRPr="0021426A">
        <w:rPr>
          <w:sz w:val="24"/>
          <w:szCs w:val="24"/>
        </w:rPr>
        <w:t>о закона от 27.07.2006 № 152-ФЗ</w:t>
      </w:r>
      <w:r w:rsidRPr="0021426A">
        <w:rPr>
          <w:sz w:val="24"/>
          <w:szCs w:val="24"/>
        </w:rPr>
        <w:br/>
        <w:t>«О персональных данных»</w:t>
      </w:r>
      <w:r w:rsidR="00B469C9" w:rsidRPr="0021426A">
        <w:rPr>
          <w:sz w:val="24"/>
          <w:szCs w:val="24"/>
        </w:rPr>
        <w:t xml:space="preserve"> я отзываю свое согласие на размещение в общедоступных источниках_________________________________________________</w:t>
      </w:r>
      <w:r w:rsidR="00581465" w:rsidRPr="0021426A">
        <w:rPr>
          <w:sz w:val="24"/>
          <w:szCs w:val="24"/>
        </w:rPr>
        <w:t>_______</w:t>
      </w:r>
      <w:r w:rsidR="006C2AC5" w:rsidRPr="0021426A">
        <w:rPr>
          <w:sz w:val="24"/>
          <w:szCs w:val="24"/>
        </w:rPr>
        <w:t>___</w:t>
      </w:r>
      <w:r w:rsidRPr="0021426A">
        <w:rPr>
          <w:sz w:val="24"/>
          <w:szCs w:val="24"/>
        </w:rPr>
        <w:t>________________</w:t>
      </w:r>
      <w:r w:rsidR="00B469C9" w:rsidRPr="0021426A">
        <w:rPr>
          <w:sz w:val="24"/>
          <w:szCs w:val="24"/>
        </w:rPr>
        <w:t xml:space="preserve"> _____________________________________________________________________________________ </w:t>
      </w:r>
    </w:p>
    <w:p w:rsidR="00B469C9" w:rsidRPr="0021426A" w:rsidRDefault="00B469C9" w:rsidP="007F2610">
      <w:pPr>
        <w:spacing w:line="360" w:lineRule="auto"/>
        <w:jc w:val="center"/>
        <w:rPr>
          <w:sz w:val="20"/>
        </w:rPr>
      </w:pPr>
      <w:r w:rsidRPr="0021426A">
        <w:rPr>
          <w:sz w:val="20"/>
        </w:rPr>
        <w:t>( указать каких именно)</w:t>
      </w:r>
    </w:p>
    <w:p w:rsidR="00B469C9" w:rsidRPr="0021426A" w:rsidRDefault="00B469C9" w:rsidP="006D6874">
      <w:pPr>
        <w:spacing w:line="360" w:lineRule="auto"/>
        <w:ind w:firstLine="0"/>
        <w:rPr>
          <w:sz w:val="24"/>
          <w:szCs w:val="24"/>
        </w:rPr>
      </w:pPr>
      <w:r w:rsidRPr="0021426A">
        <w:rPr>
          <w:sz w:val="24"/>
          <w:szCs w:val="24"/>
        </w:rPr>
        <w:t>моих персональных данных_______________________________________________________,</w:t>
      </w:r>
    </w:p>
    <w:p w:rsidR="00B469C9" w:rsidRPr="0021426A" w:rsidRDefault="00B469C9" w:rsidP="007F2610">
      <w:pPr>
        <w:spacing w:line="360" w:lineRule="auto"/>
        <w:jc w:val="center"/>
        <w:rPr>
          <w:sz w:val="20"/>
        </w:rPr>
      </w:pPr>
      <w:r w:rsidRPr="0021426A">
        <w:rPr>
          <w:sz w:val="20"/>
        </w:rPr>
        <w:t>( указать каких именно)</w:t>
      </w:r>
    </w:p>
    <w:p w:rsidR="00B469C9" w:rsidRPr="0021426A" w:rsidRDefault="007F2610" w:rsidP="006D6874">
      <w:pPr>
        <w:spacing w:line="360" w:lineRule="auto"/>
        <w:ind w:firstLine="0"/>
        <w:jc w:val="left"/>
        <w:rPr>
          <w:sz w:val="24"/>
          <w:szCs w:val="24"/>
        </w:rPr>
      </w:pPr>
      <w:r w:rsidRPr="0021426A">
        <w:rPr>
          <w:sz w:val="24"/>
          <w:szCs w:val="24"/>
        </w:rPr>
        <w:t xml:space="preserve">которое я ранее дал(а) </w:t>
      </w:r>
      <w:r w:rsidRPr="0021426A">
        <w:rPr>
          <w:rFonts w:eastAsia="Calibri"/>
          <w:sz w:val="24"/>
          <w:szCs w:val="24"/>
          <w:lang w:eastAsia="en-US"/>
        </w:rPr>
        <w:t>Агент</w:t>
      </w:r>
      <w:r w:rsidR="0015295E" w:rsidRPr="0021426A">
        <w:rPr>
          <w:rFonts w:eastAsia="Calibri"/>
          <w:sz w:val="24"/>
          <w:szCs w:val="24"/>
          <w:lang w:eastAsia="en-US"/>
        </w:rPr>
        <w:t>ству</w:t>
      </w:r>
      <w:r w:rsidR="00B469C9" w:rsidRPr="0021426A">
        <w:rPr>
          <w:sz w:val="24"/>
          <w:szCs w:val="24"/>
        </w:rPr>
        <w:t xml:space="preserve">. </w:t>
      </w:r>
    </w:p>
    <w:p w:rsidR="00B469C9" w:rsidRPr="0021426A" w:rsidRDefault="00B469C9" w:rsidP="006D6874">
      <w:pPr>
        <w:spacing w:line="360" w:lineRule="auto"/>
        <w:rPr>
          <w:sz w:val="24"/>
          <w:szCs w:val="24"/>
        </w:rPr>
      </w:pPr>
      <w:r w:rsidRPr="0021426A">
        <w:rPr>
          <w:sz w:val="24"/>
          <w:szCs w:val="24"/>
        </w:rPr>
        <w:t xml:space="preserve">Прошу удалить мои персональные данные из общедоступных источников в течение тридцати дней. </w:t>
      </w:r>
    </w:p>
    <w:p w:rsidR="00B469C9" w:rsidRPr="0021426A" w:rsidRDefault="0021426A" w:rsidP="006D6874">
      <w:pPr>
        <w:spacing w:line="360" w:lineRule="auto"/>
        <w:rPr>
          <w:sz w:val="24"/>
          <w:szCs w:val="24"/>
        </w:rPr>
      </w:pPr>
      <w:r>
        <w:rPr>
          <w:sz w:val="24"/>
          <w:szCs w:val="24"/>
        </w:rPr>
        <w:t xml:space="preserve">Уведомление об этом </w:t>
      </w:r>
      <w:r w:rsidR="00B469C9" w:rsidRPr="0021426A">
        <w:rPr>
          <w:sz w:val="24"/>
          <w:szCs w:val="24"/>
        </w:rPr>
        <w:t>прошу _______________________________________________.</w:t>
      </w:r>
    </w:p>
    <w:p w:rsidR="00B469C9" w:rsidRPr="0021426A" w:rsidRDefault="00B469C9" w:rsidP="006D6874">
      <w:pPr>
        <w:spacing w:line="360" w:lineRule="auto"/>
        <w:ind w:left="3545" w:firstLine="0"/>
        <w:rPr>
          <w:sz w:val="20"/>
        </w:rPr>
      </w:pPr>
      <w:r w:rsidRPr="0021426A">
        <w:rPr>
          <w:sz w:val="20"/>
        </w:rPr>
        <w:t>(передать мне лично, направить по почте заказным письмом (нужное подчеркнуть)</w:t>
      </w:r>
    </w:p>
    <w:p w:rsidR="00B469C9" w:rsidRPr="0021426A" w:rsidRDefault="00B469C9" w:rsidP="006D6874">
      <w:pPr>
        <w:spacing w:line="360" w:lineRule="auto"/>
        <w:rPr>
          <w:sz w:val="24"/>
          <w:szCs w:val="24"/>
        </w:rPr>
      </w:pPr>
      <w:r w:rsidRPr="0021426A">
        <w:rPr>
          <w:sz w:val="24"/>
          <w:szCs w:val="24"/>
        </w:rPr>
        <w:t>«_____»_______________20__. _____________________( _______________)</w:t>
      </w:r>
    </w:p>
    <w:p w:rsidR="00B469C9" w:rsidRPr="0021426A" w:rsidRDefault="00B469C9" w:rsidP="006D6874">
      <w:pPr>
        <w:spacing w:line="360" w:lineRule="auto"/>
        <w:rPr>
          <w:sz w:val="20"/>
        </w:rPr>
      </w:pPr>
      <w:r w:rsidRPr="0021426A">
        <w:rPr>
          <w:sz w:val="20"/>
        </w:rPr>
        <w:t xml:space="preserve">                                   (подпись)                  </w:t>
      </w:r>
      <w:r w:rsidR="006C2AC5" w:rsidRPr="0021426A">
        <w:rPr>
          <w:sz w:val="20"/>
        </w:rPr>
        <w:t xml:space="preserve">      </w:t>
      </w:r>
      <w:r w:rsidRPr="0021426A">
        <w:rPr>
          <w:sz w:val="20"/>
        </w:rPr>
        <w:t xml:space="preserve">                       (фамилия, И.О.)</w:t>
      </w:r>
    </w:p>
    <w:p w:rsidR="00737914" w:rsidRPr="0021426A" w:rsidRDefault="00737914" w:rsidP="006D6874">
      <w:pPr>
        <w:spacing w:line="360" w:lineRule="auto"/>
        <w:rPr>
          <w:szCs w:val="28"/>
        </w:rPr>
        <w:sectPr w:rsidR="00737914" w:rsidRPr="0021426A" w:rsidSect="00014699">
          <w:pgSz w:w="11907" w:h="16840" w:code="9"/>
          <w:pgMar w:top="907" w:right="567" w:bottom="1758" w:left="1134" w:header="720" w:footer="720" w:gutter="0"/>
          <w:cols w:space="720"/>
          <w:docGrid w:linePitch="381"/>
        </w:sectPr>
      </w:pPr>
    </w:p>
    <w:p w:rsidR="006B5837" w:rsidRPr="0021426A" w:rsidRDefault="00DA071B" w:rsidP="007F2610">
      <w:pPr>
        <w:spacing w:line="360" w:lineRule="auto"/>
        <w:ind w:firstLine="3828"/>
        <w:jc w:val="right"/>
        <w:rPr>
          <w:sz w:val="20"/>
        </w:rPr>
      </w:pPr>
      <w:r w:rsidRPr="0021426A">
        <w:rPr>
          <w:sz w:val="20"/>
        </w:rPr>
        <w:lastRenderedPageBreak/>
        <w:t xml:space="preserve">Приложение № </w:t>
      </w:r>
      <w:r w:rsidR="005D7178" w:rsidRPr="0021426A">
        <w:rPr>
          <w:sz w:val="20"/>
        </w:rPr>
        <w:t>4</w:t>
      </w:r>
      <w:r w:rsidRPr="0021426A">
        <w:rPr>
          <w:sz w:val="20"/>
        </w:rPr>
        <w:t xml:space="preserve">/1 </w:t>
      </w:r>
      <w:r w:rsidR="007F2610" w:rsidRPr="0021426A">
        <w:rPr>
          <w:sz w:val="20"/>
        </w:rPr>
        <w:t>к Политике</w:t>
      </w:r>
    </w:p>
    <w:p w:rsidR="00A36892" w:rsidRPr="0021426A" w:rsidRDefault="006B5837" w:rsidP="006D6874">
      <w:pPr>
        <w:spacing w:line="360" w:lineRule="auto"/>
        <w:ind w:firstLine="4820"/>
        <w:jc w:val="right"/>
        <w:rPr>
          <w:sz w:val="20"/>
        </w:rPr>
      </w:pPr>
      <w:r w:rsidRPr="0021426A">
        <w:rPr>
          <w:sz w:val="20"/>
        </w:rPr>
        <w:t xml:space="preserve"> (образец формы</w:t>
      </w:r>
      <w:r w:rsidR="00A36892" w:rsidRPr="0021426A">
        <w:rPr>
          <w:sz w:val="20"/>
        </w:rPr>
        <w:t>,</w:t>
      </w:r>
    </w:p>
    <w:p w:rsidR="00A36892" w:rsidRPr="0021426A" w:rsidRDefault="00A36892" w:rsidP="006D6874">
      <w:pPr>
        <w:spacing w:line="360" w:lineRule="auto"/>
        <w:ind w:firstLine="4820"/>
        <w:jc w:val="right"/>
        <w:rPr>
          <w:sz w:val="20"/>
        </w:rPr>
      </w:pPr>
      <w:r w:rsidRPr="0021426A">
        <w:rPr>
          <w:sz w:val="20"/>
        </w:rPr>
        <w:t xml:space="preserve">исполняется на </w:t>
      </w:r>
      <w:r w:rsidR="007F2610" w:rsidRPr="0021426A">
        <w:rPr>
          <w:sz w:val="20"/>
        </w:rPr>
        <w:t>официальном</w:t>
      </w:r>
      <w:r w:rsidRPr="0021426A">
        <w:rPr>
          <w:sz w:val="20"/>
        </w:rPr>
        <w:t xml:space="preserve"> </w:t>
      </w:r>
    </w:p>
    <w:p w:rsidR="006B5837" w:rsidRPr="0021426A" w:rsidRDefault="00A36892" w:rsidP="006D6874">
      <w:pPr>
        <w:spacing w:line="360" w:lineRule="auto"/>
        <w:ind w:firstLine="4820"/>
        <w:jc w:val="right"/>
        <w:rPr>
          <w:sz w:val="20"/>
        </w:rPr>
      </w:pPr>
      <w:r w:rsidRPr="0021426A">
        <w:rPr>
          <w:sz w:val="20"/>
        </w:rPr>
        <w:t xml:space="preserve">бланке </w:t>
      </w:r>
      <w:r w:rsidR="007F2610" w:rsidRPr="0021426A">
        <w:rPr>
          <w:sz w:val="20"/>
        </w:rPr>
        <w:t>Агент</w:t>
      </w:r>
      <w:r w:rsidRPr="0021426A">
        <w:rPr>
          <w:sz w:val="20"/>
        </w:rPr>
        <w:t>ства</w:t>
      </w:r>
      <w:r w:rsidR="006B5837" w:rsidRPr="0021426A">
        <w:rPr>
          <w:sz w:val="20"/>
        </w:rPr>
        <w:t>)</w:t>
      </w:r>
    </w:p>
    <w:p w:rsidR="006B5837" w:rsidRPr="0021426A" w:rsidRDefault="006B5837" w:rsidP="006D6874">
      <w:pPr>
        <w:spacing w:line="360" w:lineRule="auto"/>
        <w:ind w:firstLine="705"/>
        <w:jc w:val="right"/>
        <w:rPr>
          <w:szCs w:val="28"/>
        </w:rPr>
      </w:pPr>
    </w:p>
    <w:tbl>
      <w:tblPr>
        <w:tblW w:w="5670" w:type="dxa"/>
        <w:tblInd w:w="4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tblGrid>
      <w:tr w:rsidR="006B5837" w:rsidRPr="0021426A" w:rsidTr="0059797D">
        <w:tc>
          <w:tcPr>
            <w:tcW w:w="5528" w:type="dxa"/>
            <w:tcBorders>
              <w:top w:val="nil"/>
              <w:left w:val="nil"/>
              <w:bottom w:val="nil"/>
              <w:right w:val="nil"/>
            </w:tcBorders>
          </w:tcPr>
          <w:p w:rsidR="006B5837" w:rsidRPr="0021426A" w:rsidRDefault="006B5837" w:rsidP="006D6874">
            <w:pPr>
              <w:spacing w:line="360" w:lineRule="auto"/>
              <w:ind w:firstLine="0"/>
              <w:jc w:val="right"/>
              <w:rPr>
                <w:szCs w:val="28"/>
              </w:rPr>
            </w:pPr>
          </w:p>
          <w:p w:rsidR="006B5837" w:rsidRPr="0021426A" w:rsidRDefault="006B5837" w:rsidP="006D6874">
            <w:pPr>
              <w:spacing w:line="360" w:lineRule="auto"/>
              <w:ind w:firstLine="0"/>
              <w:jc w:val="left"/>
              <w:rPr>
                <w:szCs w:val="28"/>
              </w:rPr>
            </w:pPr>
            <w:r w:rsidRPr="0021426A">
              <w:rPr>
                <w:szCs w:val="28"/>
              </w:rPr>
              <w:t>___________________________________________</w:t>
            </w:r>
            <w:r w:rsidR="00A36892" w:rsidRPr="0021426A">
              <w:rPr>
                <w:szCs w:val="28"/>
              </w:rPr>
              <w:t>_________________________________</w:t>
            </w:r>
            <w:r w:rsidRPr="0021426A">
              <w:rPr>
                <w:szCs w:val="28"/>
              </w:rPr>
              <w:t xml:space="preserve"> </w:t>
            </w:r>
          </w:p>
          <w:p w:rsidR="006B5837" w:rsidRPr="0021426A" w:rsidRDefault="006B5837" w:rsidP="0021426A">
            <w:pPr>
              <w:pBdr>
                <w:bottom w:val="single" w:sz="12" w:space="1" w:color="auto"/>
              </w:pBdr>
              <w:spacing w:line="360" w:lineRule="auto"/>
              <w:ind w:firstLine="0"/>
              <w:jc w:val="center"/>
              <w:rPr>
                <w:sz w:val="20"/>
              </w:rPr>
            </w:pPr>
            <w:r w:rsidRPr="0021426A">
              <w:rPr>
                <w:sz w:val="20"/>
              </w:rPr>
              <w:t>( фамилия, имя, отчество полностью</w:t>
            </w:r>
            <w:r w:rsidR="0059797D" w:rsidRPr="0021426A">
              <w:rPr>
                <w:sz w:val="20"/>
              </w:rPr>
              <w:t>, адрес</w:t>
            </w:r>
            <w:r w:rsidRPr="0021426A">
              <w:rPr>
                <w:sz w:val="20"/>
              </w:rPr>
              <w:t>)</w:t>
            </w:r>
          </w:p>
          <w:p w:rsidR="006B5837" w:rsidRPr="0021426A" w:rsidRDefault="006B5837" w:rsidP="006D6874">
            <w:pPr>
              <w:spacing w:line="360" w:lineRule="auto"/>
              <w:ind w:firstLine="0"/>
              <w:jc w:val="center"/>
              <w:rPr>
                <w:szCs w:val="28"/>
              </w:rPr>
            </w:pPr>
          </w:p>
        </w:tc>
      </w:tr>
    </w:tbl>
    <w:p w:rsidR="006B5837" w:rsidRDefault="006B5837" w:rsidP="006D6874">
      <w:pPr>
        <w:spacing w:line="360" w:lineRule="auto"/>
        <w:ind w:firstLine="705"/>
        <w:jc w:val="right"/>
        <w:rPr>
          <w:sz w:val="24"/>
          <w:szCs w:val="24"/>
        </w:rPr>
      </w:pPr>
    </w:p>
    <w:p w:rsidR="0021426A" w:rsidRPr="0021426A" w:rsidRDefault="0021426A" w:rsidP="006D6874">
      <w:pPr>
        <w:spacing w:line="360" w:lineRule="auto"/>
        <w:ind w:firstLine="705"/>
        <w:jc w:val="right"/>
        <w:rPr>
          <w:sz w:val="24"/>
          <w:szCs w:val="24"/>
        </w:rPr>
      </w:pPr>
    </w:p>
    <w:p w:rsidR="006B5837" w:rsidRPr="0021426A" w:rsidRDefault="0059797D" w:rsidP="006D6874">
      <w:pPr>
        <w:spacing w:line="360" w:lineRule="auto"/>
        <w:ind w:firstLine="705"/>
        <w:jc w:val="center"/>
        <w:rPr>
          <w:b/>
          <w:sz w:val="24"/>
          <w:szCs w:val="24"/>
        </w:rPr>
      </w:pPr>
      <w:r w:rsidRPr="0021426A">
        <w:rPr>
          <w:b/>
          <w:sz w:val="24"/>
          <w:szCs w:val="24"/>
        </w:rPr>
        <w:t xml:space="preserve">Извещение </w:t>
      </w:r>
    </w:p>
    <w:p w:rsidR="0059797D" w:rsidRPr="0021426A" w:rsidRDefault="0059797D" w:rsidP="006D6874">
      <w:pPr>
        <w:spacing w:line="360" w:lineRule="auto"/>
        <w:ind w:firstLine="705"/>
        <w:jc w:val="center"/>
        <w:rPr>
          <w:b/>
          <w:sz w:val="24"/>
          <w:szCs w:val="24"/>
        </w:rPr>
      </w:pPr>
      <w:r w:rsidRPr="0021426A">
        <w:rPr>
          <w:b/>
          <w:sz w:val="24"/>
          <w:szCs w:val="24"/>
        </w:rPr>
        <w:t>о прекращении обработки персональных данных</w:t>
      </w:r>
    </w:p>
    <w:p w:rsidR="0075063C" w:rsidRPr="0021426A" w:rsidRDefault="0075063C" w:rsidP="006D6874">
      <w:pPr>
        <w:spacing w:line="360" w:lineRule="auto"/>
        <w:ind w:firstLine="705"/>
        <w:jc w:val="center"/>
        <w:rPr>
          <w:b/>
          <w:sz w:val="24"/>
          <w:szCs w:val="24"/>
        </w:rPr>
      </w:pPr>
    </w:p>
    <w:p w:rsidR="0059797D" w:rsidRPr="0021426A" w:rsidRDefault="0059797D" w:rsidP="006D6874">
      <w:pPr>
        <w:spacing w:line="360" w:lineRule="auto"/>
        <w:rPr>
          <w:sz w:val="24"/>
          <w:szCs w:val="24"/>
        </w:rPr>
      </w:pPr>
      <w:r w:rsidRPr="0021426A">
        <w:rPr>
          <w:sz w:val="24"/>
          <w:szCs w:val="24"/>
        </w:rPr>
        <w:t>На Ваше заявление об отзыве ранее данного согласия на обработку персональных да</w:t>
      </w:r>
      <w:r w:rsidR="007F2610" w:rsidRPr="0021426A">
        <w:rPr>
          <w:sz w:val="24"/>
          <w:szCs w:val="24"/>
        </w:rPr>
        <w:t xml:space="preserve">нных от ___. _____.20___ №____ </w:t>
      </w:r>
      <w:r w:rsidRPr="0021426A">
        <w:rPr>
          <w:sz w:val="24"/>
          <w:szCs w:val="24"/>
        </w:rPr>
        <w:t>сообщаем:</w:t>
      </w:r>
    </w:p>
    <w:p w:rsidR="0059797D" w:rsidRPr="0021426A" w:rsidRDefault="0059797D" w:rsidP="006D6874">
      <w:pPr>
        <w:numPr>
          <w:ilvl w:val="0"/>
          <w:numId w:val="26"/>
        </w:numPr>
        <w:spacing w:line="360" w:lineRule="auto"/>
        <w:rPr>
          <w:sz w:val="24"/>
          <w:szCs w:val="24"/>
        </w:rPr>
      </w:pPr>
      <w:r w:rsidRPr="0021426A">
        <w:rPr>
          <w:sz w:val="24"/>
          <w:szCs w:val="24"/>
        </w:rPr>
        <w:t>Обработка персональных данных___________________________________________________ __________________________________________________________________________________</w:t>
      </w:r>
    </w:p>
    <w:p w:rsidR="0059797D" w:rsidRPr="0021426A" w:rsidRDefault="007F2610" w:rsidP="006D6874">
      <w:pPr>
        <w:spacing w:line="360" w:lineRule="auto"/>
        <w:ind w:left="360" w:firstLine="0"/>
        <w:jc w:val="center"/>
        <w:rPr>
          <w:sz w:val="20"/>
        </w:rPr>
      </w:pPr>
      <w:r w:rsidRPr="0021426A">
        <w:rPr>
          <w:sz w:val="20"/>
        </w:rPr>
        <w:t xml:space="preserve">(указываются персональные </w:t>
      </w:r>
      <w:r w:rsidR="0059797D" w:rsidRPr="0021426A">
        <w:rPr>
          <w:sz w:val="20"/>
        </w:rPr>
        <w:t>данные, согласие на обработку которых отозвано)</w:t>
      </w:r>
    </w:p>
    <w:p w:rsidR="0059797D" w:rsidRPr="0021426A" w:rsidRDefault="00907BAE" w:rsidP="006D6874">
      <w:pPr>
        <w:spacing w:line="360" w:lineRule="auto"/>
        <w:ind w:left="360" w:firstLine="0"/>
        <w:rPr>
          <w:sz w:val="24"/>
          <w:szCs w:val="24"/>
        </w:rPr>
      </w:pPr>
      <w:r w:rsidRPr="0021426A">
        <w:rPr>
          <w:sz w:val="24"/>
          <w:szCs w:val="24"/>
        </w:rPr>
        <w:t>прекращена (б</w:t>
      </w:r>
      <w:r w:rsidR="0059797D" w:rsidRPr="0021426A">
        <w:rPr>
          <w:sz w:val="24"/>
          <w:szCs w:val="24"/>
        </w:rPr>
        <w:t>локирована</w:t>
      </w:r>
      <w:r w:rsidRPr="0021426A">
        <w:rPr>
          <w:sz w:val="24"/>
          <w:szCs w:val="24"/>
        </w:rPr>
        <w:t>). Персональные данные будут уничтожены в установленный дей</w:t>
      </w:r>
      <w:r w:rsidR="007F2610" w:rsidRPr="0021426A">
        <w:rPr>
          <w:sz w:val="24"/>
          <w:szCs w:val="24"/>
        </w:rPr>
        <w:t xml:space="preserve">ствующим </w:t>
      </w:r>
      <w:r w:rsidRPr="0021426A">
        <w:rPr>
          <w:sz w:val="24"/>
          <w:szCs w:val="24"/>
        </w:rPr>
        <w:t>законодательством срок.</w:t>
      </w:r>
    </w:p>
    <w:p w:rsidR="0059797D" w:rsidRPr="0021426A" w:rsidRDefault="0021426A" w:rsidP="006D6874">
      <w:pPr>
        <w:numPr>
          <w:ilvl w:val="0"/>
          <w:numId w:val="26"/>
        </w:numPr>
        <w:spacing w:line="360" w:lineRule="auto"/>
        <w:rPr>
          <w:sz w:val="24"/>
          <w:szCs w:val="24"/>
        </w:rPr>
      </w:pPr>
      <w:r>
        <w:rPr>
          <w:sz w:val="24"/>
          <w:szCs w:val="24"/>
        </w:rPr>
        <w:t xml:space="preserve">Направляем </w:t>
      </w:r>
      <w:r w:rsidR="00907BAE" w:rsidRPr="0021426A">
        <w:rPr>
          <w:sz w:val="24"/>
          <w:szCs w:val="24"/>
        </w:rPr>
        <w:t>Вам ранее данное согласие на обработку персональных данных.</w:t>
      </w:r>
    </w:p>
    <w:p w:rsidR="006B5837" w:rsidRPr="0021426A" w:rsidRDefault="006B5837" w:rsidP="006D6874">
      <w:pPr>
        <w:spacing w:line="360" w:lineRule="auto"/>
        <w:rPr>
          <w:sz w:val="24"/>
          <w:szCs w:val="24"/>
        </w:rPr>
      </w:pPr>
    </w:p>
    <w:p w:rsidR="006B5837" w:rsidRPr="0021426A" w:rsidRDefault="00907BAE" w:rsidP="006D6874">
      <w:pPr>
        <w:spacing w:line="360" w:lineRule="auto"/>
        <w:rPr>
          <w:sz w:val="24"/>
          <w:szCs w:val="24"/>
        </w:rPr>
      </w:pPr>
      <w:r w:rsidRPr="0021426A">
        <w:rPr>
          <w:sz w:val="24"/>
          <w:szCs w:val="24"/>
        </w:rPr>
        <w:t xml:space="preserve">Приложение: Согласие на обработку </w:t>
      </w:r>
      <w:r w:rsidR="007F2610" w:rsidRPr="0021426A">
        <w:rPr>
          <w:sz w:val="24"/>
          <w:szCs w:val="24"/>
        </w:rPr>
        <w:t>персональных данных на 1 (одном</w:t>
      </w:r>
      <w:r w:rsidRPr="0021426A">
        <w:rPr>
          <w:sz w:val="24"/>
          <w:szCs w:val="24"/>
        </w:rPr>
        <w:t>) листе.</w:t>
      </w:r>
    </w:p>
    <w:p w:rsidR="006B5837" w:rsidRPr="0021426A" w:rsidRDefault="006B5837" w:rsidP="006D6874">
      <w:pPr>
        <w:spacing w:line="360" w:lineRule="auto"/>
        <w:rPr>
          <w:sz w:val="24"/>
          <w:szCs w:val="24"/>
        </w:rPr>
      </w:pPr>
    </w:p>
    <w:p w:rsidR="006B5837" w:rsidRPr="0021426A" w:rsidRDefault="007F2610" w:rsidP="006D6874">
      <w:pPr>
        <w:spacing w:line="360" w:lineRule="auto"/>
        <w:rPr>
          <w:sz w:val="24"/>
          <w:szCs w:val="24"/>
        </w:rPr>
      </w:pPr>
      <w:r w:rsidRPr="0021426A">
        <w:rPr>
          <w:sz w:val="24"/>
          <w:szCs w:val="24"/>
        </w:rPr>
        <w:t>Руководитель Агентства</w:t>
      </w:r>
      <w:r w:rsidR="00A36892" w:rsidRPr="0021426A">
        <w:rPr>
          <w:sz w:val="24"/>
          <w:szCs w:val="24"/>
        </w:rPr>
        <w:t xml:space="preserve"> </w:t>
      </w:r>
      <w:r w:rsidR="00907BAE" w:rsidRPr="0021426A">
        <w:rPr>
          <w:sz w:val="24"/>
          <w:szCs w:val="24"/>
        </w:rPr>
        <w:t>_________________</w:t>
      </w:r>
    </w:p>
    <w:p w:rsidR="006B5837" w:rsidRPr="0021426A" w:rsidRDefault="006B5837" w:rsidP="006D6874">
      <w:pPr>
        <w:spacing w:line="360" w:lineRule="auto"/>
        <w:rPr>
          <w:sz w:val="24"/>
          <w:szCs w:val="24"/>
        </w:rPr>
      </w:pPr>
    </w:p>
    <w:p w:rsidR="006B5837" w:rsidRPr="0021426A" w:rsidRDefault="006B5837" w:rsidP="006D6874">
      <w:pPr>
        <w:spacing w:line="360" w:lineRule="auto"/>
        <w:rPr>
          <w:sz w:val="24"/>
          <w:szCs w:val="24"/>
        </w:rPr>
      </w:pPr>
    </w:p>
    <w:p w:rsidR="006B5837" w:rsidRPr="0021426A" w:rsidRDefault="006B5837" w:rsidP="006D6874">
      <w:pPr>
        <w:spacing w:line="360" w:lineRule="auto"/>
        <w:rPr>
          <w:sz w:val="24"/>
          <w:szCs w:val="24"/>
        </w:rPr>
      </w:pPr>
    </w:p>
    <w:p w:rsidR="0082260F" w:rsidRPr="0021426A" w:rsidRDefault="0082260F" w:rsidP="006D6874">
      <w:pPr>
        <w:spacing w:line="360" w:lineRule="auto"/>
        <w:rPr>
          <w:szCs w:val="28"/>
        </w:rPr>
        <w:sectPr w:rsidR="0082260F" w:rsidRPr="0021426A" w:rsidSect="00014699">
          <w:pgSz w:w="11907" w:h="16840" w:code="9"/>
          <w:pgMar w:top="907" w:right="567" w:bottom="1758" w:left="1134" w:header="720" w:footer="720" w:gutter="0"/>
          <w:cols w:space="720"/>
          <w:docGrid w:linePitch="381"/>
        </w:sectPr>
      </w:pPr>
    </w:p>
    <w:p w:rsidR="00C26139" w:rsidRPr="0021426A" w:rsidRDefault="00BC2C99" w:rsidP="007F2610">
      <w:pPr>
        <w:spacing w:line="360" w:lineRule="auto"/>
        <w:jc w:val="right"/>
        <w:rPr>
          <w:sz w:val="20"/>
        </w:rPr>
      </w:pPr>
      <w:r w:rsidRPr="0021426A">
        <w:rPr>
          <w:sz w:val="20"/>
        </w:rPr>
        <w:lastRenderedPageBreak/>
        <w:t xml:space="preserve">Приложение </w:t>
      </w:r>
      <w:r w:rsidR="00E9364D" w:rsidRPr="0021426A">
        <w:rPr>
          <w:sz w:val="20"/>
        </w:rPr>
        <w:t>5</w:t>
      </w:r>
      <w:r w:rsidR="007F2610" w:rsidRPr="0021426A">
        <w:rPr>
          <w:sz w:val="20"/>
        </w:rPr>
        <w:t xml:space="preserve"> </w:t>
      </w:r>
      <w:r w:rsidR="006B060B" w:rsidRPr="0021426A">
        <w:rPr>
          <w:sz w:val="20"/>
        </w:rPr>
        <w:t xml:space="preserve">к Политике, </w:t>
      </w:r>
    </w:p>
    <w:p w:rsidR="001664EA" w:rsidRPr="0021426A" w:rsidRDefault="001664EA" w:rsidP="006D6874">
      <w:pPr>
        <w:spacing w:line="360" w:lineRule="auto"/>
        <w:jc w:val="right"/>
        <w:rPr>
          <w:sz w:val="20"/>
        </w:rPr>
      </w:pPr>
      <w:r w:rsidRPr="0021426A">
        <w:rPr>
          <w:sz w:val="20"/>
        </w:rPr>
        <w:t>(образец формы)</w:t>
      </w:r>
    </w:p>
    <w:p w:rsidR="001664EA" w:rsidRPr="0021426A" w:rsidRDefault="001664EA" w:rsidP="006D6874">
      <w:pPr>
        <w:spacing w:line="360" w:lineRule="auto"/>
        <w:jc w:val="right"/>
        <w:rPr>
          <w:sz w:val="20"/>
        </w:rPr>
      </w:pPr>
    </w:p>
    <w:p w:rsidR="003F2C76" w:rsidRPr="0021426A" w:rsidRDefault="003F2C76" w:rsidP="006D6874">
      <w:pPr>
        <w:spacing w:line="360" w:lineRule="auto"/>
        <w:jc w:val="right"/>
        <w:rPr>
          <w:sz w:val="20"/>
        </w:rPr>
      </w:pPr>
    </w:p>
    <w:p w:rsidR="003F2C76" w:rsidRPr="0021426A" w:rsidRDefault="003F2C76" w:rsidP="007F2610">
      <w:pPr>
        <w:spacing w:line="360" w:lineRule="auto"/>
        <w:ind w:firstLine="6946"/>
        <w:jc w:val="center"/>
        <w:rPr>
          <w:sz w:val="20"/>
        </w:rPr>
      </w:pPr>
      <w:r w:rsidRPr="0021426A">
        <w:rPr>
          <w:sz w:val="20"/>
        </w:rPr>
        <w:t>УТВЕРЖДЕН</w:t>
      </w:r>
    </w:p>
    <w:p w:rsidR="007F2610" w:rsidRPr="0021426A" w:rsidRDefault="003D78BA" w:rsidP="007F2610">
      <w:pPr>
        <w:spacing w:line="360" w:lineRule="auto"/>
        <w:ind w:left="6946" w:firstLine="0"/>
        <w:rPr>
          <w:sz w:val="20"/>
        </w:rPr>
      </w:pPr>
      <w:r w:rsidRPr="0021426A">
        <w:rPr>
          <w:sz w:val="20"/>
        </w:rPr>
        <w:t>П</w:t>
      </w:r>
      <w:r w:rsidR="00FF083D" w:rsidRPr="0021426A">
        <w:rPr>
          <w:sz w:val="20"/>
        </w:rPr>
        <w:t>рика</w:t>
      </w:r>
      <w:r w:rsidR="003F2C76" w:rsidRPr="0021426A">
        <w:rPr>
          <w:sz w:val="20"/>
        </w:rPr>
        <w:t>зом</w:t>
      </w:r>
      <w:r>
        <w:rPr>
          <w:sz w:val="20"/>
        </w:rPr>
        <w:t>/распоряжением</w:t>
      </w:r>
      <w:r w:rsidR="003F2C76" w:rsidRPr="0021426A">
        <w:rPr>
          <w:sz w:val="20"/>
        </w:rPr>
        <w:t xml:space="preserve"> </w:t>
      </w:r>
      <w:r w:rsidR="007F2610" w:rsidRPr="0021426A">
        <w:rPr>
          <w:sz w:val="20"/>
        </w:rPr>
        <w:t>агентства по труду и занятости населения Сахалинской области</w:t>
      </w:r>
    </w:p>
    <w:p w:rsidR="0045462B" w:rsidRPr="0021426A" w:rsidRDefault="0045462B" w:rsidP="006D6874">
      <w:pPr>
        <w:spacing w:line="360" w:lineRule="auto"/>
        <w:jc w:val="right"/>
        <w:rPr>
          <w:sz w:val="20"/>
        </w:rPr>
      </w:pPr>
      <w:r w:rsidRPr="0021426A">
        <w:rPr>
          <w:sz w:val="20"/>
        </w:rPr>
        <w:t>от __.___.20__ №___</w:t>
      </w:r>
    </w:p>
    <w:p w:rsidR="0045462B" w:rsidRPr="0021426A" w:rsidRDefault="0045462B" w:rsidP="006D6874">
      <w:pPr>
        <w:spacing w:line="360" w:lineRule="auto"/>
        <w:jc w:val="right"/>
        <w:rPr>
          <w:szCs w:val="28"/>
        </w:rPr>
      </w:pPr>
    </w:p>
    <w:p w:rsidR="0045462B" w:rsidRPr="0021426A" w:rsidRDefault="0045462B" w:rsidP="006D6874">
      <w:pPr>
        <w:spacing w:line="360" w:lineRule="auto"/>
        <w:jc w:val="right"/>
        <w:rPr>
          <w:szCs w:val="28"/>
        </w:rPr>
      </w:pPr>
    </w:p>
    <w:p w:rsidR="0045462B" w:rsidRPr="0021426A" w:rsidRDefault="0045462B" w:rsidP="006D6874">
      <w:pPr>
        <w:spacing w:line="360" w:lineRule="auto"/>
        <w:rPr>
          <w:szCs w:val="28"/>
        </w:rPr>
      </w:pPr>
    </w:p>
    <w:p w:rsidR="0045462B" w:rsidRPr="0021426A" w:rsidRDefault="0045462B" w:rsidP="006D6874">
      <w:pPr>
        <w:spacing w:line="360" w:lineRule="auto"/>
        <w:jc w:val="center"/>
        <w:rPr>
          <w:b/>
          <w:szCs w:val="28"/>
        </w:rPr>
      </w:pPr>
      <w:r w:rsidRPr="0021426A">
        <w:rPr>
          <w:b/>
          <w:szCs w:val="28"/>
        </w:rPr>
        <w:t>Перечень</w:t>
      </w:r>
    </w:p>
    <w:p w:rsidR="006B060B" w:rsidRPr="0021426A" w:rsidRDefault="00A27585" w:rsidP="007F2610">
      <w:pPr>
        <w:spacing w:line="360" w:lineRule="auto"/>
        <w:jc w:val="center"/>
        <w:rPr>
          <w:b/>
          <w:szCs w:val="28"/>
        </w:rPr>
      </w:pPr>
      <w:r w:rsidRPr="0021426A">
        <w:rPr>
          <w:b/>
          <w:szCs w:val="28"/>
        </w:rPr>
        <w:t xml:space="preserve">должностных лиц </w:t>
      </w:r>
      <w:r w:rsidR="007F2610" w:rsidRPr="0021426A">
        <w:rPr>
          <w:b/>
          <w:szCs w:val="28"/>
        </w:rPr>
        <w:t>агентства по труду и занятости населения</w:t>
      </w:r>
      <w:r w:rsidR="007F2610" w:rsidRPr="0021426A">
        <w:rPr>
          <w:b/>
          <w:szCs w:val="28"/>
        </w:rPr>
        <w:br/>
        <w:t>Сахалинской области</w:t>
      </w:r>
      <w:r w:rsidR="00FD4CF8" w:rsidRPr="0021426A">
        <w:rPr>
          <w:b/>
          <w:szCs w:val="28"/>
        </w:rPr>
        <w:t>,</w:t>
      </w:r>
      <w:r w:rsidR="006B060B" w:rsidRPr="0021426A">
        <w:rPr>
          <w:b/>
          <w:szCs w:val="28"/>
        </w:rPr>
        <w:t xml:space="preserve"> </w:t>
      </w:r>
      <w:r w:rsidR="00FD4CF8" w:rsidRPr="0021426A">
        <w:rPr>
          <w:b/>
          <w:szCs w:val="28"/>
        </w:rPr>
        <w:t xml:space="preserve">ответственных за проведение мероприятий </w:t>
      </w:r>
    </w:p>
    <w:p w:rsidR="0045462B" w:rsidRPr="0021426A" w:rsidRDefault="00FD4CF8" w:rsidP="006D6874">
      <w:pPr>
        <w:spacing w:line="360" w:lineRule="auto"/>
        <w:jc w:val="center"/>
        <w:rPr>
          <w:b/>
          <w:szCs w:val="28"/>
        </w:rPr>
      </w:pPr>
      <w:r w:rsidRPr="0021426A">
        <w:rPr>
          <w:b/>
          <w:szCs w:val="28"/>
        </w:rPr>
        <w:t>по обезличиванию персональных данных</w:t>
      </w:r>
    </w:p>
    <w:p w:rsidR="00FD4CF8" w:rsidRPr="0021426A" w:rsidRDefault="00FD4CF8" w:rsidP="006D6874">
      <w:pPr>
        <w:spacing w:line="360" w:lineRule="auto"/>
        <w:jc w:val="center"/>
        <w:rPr>
          <w:b/>
          <w:szCs w:val="28"/>
        </w:rPr>
      </w:pPr>
    </w:p>
    <w:tbl>
      <w:tblPr>
        <w:tblW w:w="10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3118"/>
        <w:gridCol w:w="2084"/>
        <w:gridCol w:w="2085"/>
        <w:gridCol w:w="2085"/>
      </w:tblGrid>
      <w:tr w:rsidR="0045462B" w:rsidRPr="0021426A" w:rsidTr="00B536FC">
        <w:tc>
          <w:tcPr>
            <w:tcW w:w="959" w:type="dxa"/>
            <w:shd w:val="clear" w:color="auto" w:fill="auto"/>
          </w:tcPr>
          <w:p w:rsidR="0045462B" w:rsidRPr="0021426A" w:rsidRDefault="0045462B" w:rsidP="006D6874">
            <w:pPr>
              <w:spacing w:line="360" w:lineRule="auto"/>
              <w:ind w:firstLine="0"/>
              <w:jc w:val="center"/>
              <w:rPr>
                <w:sz w:val="20"/>
              </w:rPr>
            </w:pPr>
            <w:r w:rsidRPr="0021426A">
              <w:rPr>
                <w:sz w:val="20"/>
              </w:rPr>
              <w:t>№ п/п</w:t>
            </w:r>
          </w:p>
        </w:tc>
        <w:tc>
          <w:tcPr>
            <w:tcW w:w="3118" w:type="dxa"/>
            <w:shd w:val="clear" w:color="auto" w:fill="auto"/>
          </w:tcPr>
          <w:p w:rsidR="00911270" w:rsidRPr="0021426A" w:rsidRDefault="0045462B" w:rsidP="006D6874">
            <w:pPr>
              <w:spacing w:line="360" w:lineRule="auto"/>
              <w:ind w:firstLine="0"/>
              <w:jc w:val="center"/>
              <w:rPr>
                <w:sz w:val="20"/>
              </w:rPr>
            </w:pPr>
            <w:r w:rsidRPr="0021426A">
              <w:rPr>
                <w:sz w:val="20"/>
              </w:rPr>
              <w:t xml:space="preserve">Фамилия и инициалы </w:t>
            </w:r>
          </w:p>
          <w:p w:rsidR="0045462B" w:rsidRPr="0021426A" w:rsidRDefault="0045462B" w:rsidP="006D6874">
            <w:pPr>
              <w:spacing w:line="360" w:lineRule="auto"/>
              <w:ind w:firstLine="0"/>
              <w:jc w:val="center"/>
              <w:rPr>
                <w:sz w:val="20"/>
              </w:rPr>
            </w:pPr>
            <w:r w:rsidRPr="0021426A">
              <w:rPr>
                <w:sz w:val="20"/>
              </w:rPr>
              <w:t>работника</w:t>
            </w:r>
          </w:p>
        </w:tc>
        <w:tc>
          <w:tcPr>
            <w:tcW w:w="2084" w:type="dxa"/>
            <w:shd w:val="clear" w:color="auto" w:fill="auto"/>
          </w:tcPr>
          <w:p w:rsidR="0045462B" w:rsidRPr="0021426A" w:rsidRDefault="00566B29" w:rsidP="006D6874">
            <w:pPr>
              <w:tabs>
                <w:tab w:val="center" w:pos="934"/>
                <w:tab w:val="right" w:pos="1868"/>
              </w:tabs>
              <w:spacing w:line="360" w:lineRule="auto"/>
              <w:ind w:firstLine="0"/>
              <w:jc w:val="left"/>
              <w:rPr>
                <w:sz w:val="20"/>
              </w:rPr>
            </w:pPr>
            <w:r w:rsidRPr="0021426A">
              <w:rPr>
                <w:sz w:val="20"/>
              </w:rPr>
              <w:tab/>
            </w:r>
            <w:r w:rsidR="0045462B" w:rsidRPr="0021426A">
              <w:rPr>
                <w:sz w:val="20"/>
              </w:rPr>
              <w:t>должность</w:t>
            </w:r>
            <w:r w:rsidRPr="0021426A">
              <w:rPr>
                <w:sz w:val="20"/>
              </w:rPr>
              <w:tab/>
            </w:r>
          </w:p>
        </w:tc>
        <w:tc>
          <w:tcPr>
            <w:tcW w:w="2085" w:type="dxa"/>
            <w:shd w:val="clear" w:color="auto" w:fill="auto"/>
          </w:tcPr>
          <w:p w:rsidR="0045462B" w:rsidRPr="0021426A" w:rsidRDefault="0045462B" w:rsidP="006D6874">
            <w:pPr>
              <w:spacing w:line="360" w:lineRule="auto"/>
              <w:ind w:firstLine="0"/>
              <w:jc w:val="center"/>
              <w:rPr>
                <w:sz w:val="20"/>
              </w:rPr>
            </w:pPr>
            <w:r w:rsidRPr="0021426A">
              <w:rPr>
                <w:sz w:val="20"/>
              </w:rPr>
              <w:t>Наименование подразделения</w:t>
            </w:r>
          </w:p>
        </w:tc>
        <w:tc>
          <w:tcPr>
            <w:tcW w:w="2085" w:type="dxa"/>
            <w:shd w:val="clear" w:color="auto" w:fill="auto"/>
          </w:tcPr>
          <w:p w:rsidR="0045462B" w:rsidRPr="0021426A" w:rsidRDefault="0045462B" w:rsidP="006D6874">
            <w:pPr>
              <w:spacing w:line="360" w:lineRule="auto"/>
              <w:ind w:firstLine="0"/>
              <w:jc w:val="center"/>
              <w:rPr>
                <w:sz w:val="20"/>
              </w:rPr>
            </w:pPr>
            <w:r w:rsidRPr="0021426A">
              <w:rPr>
                <w:sz w:val="20"/>
              </w:rPr>
              <w:t>примечания</w:t>
            </w:r>
          </w:p>
        </w:tc>
      </w:tr>
      <w:tr w:rsidR="0045462B" w:rsidRPr="0021426A" w:rsidTr="00B536FC">
        <w:tc>
          <w:tcPr>
            <w:tcW w:w="959" w:type="dxa"/>
            <w:shd w:val="clear" w:color="auto" w:fill="auto"/>
          </w:tcPr>
          <w:p w:rsidR="0045462B" w:rsidRPr="0021426A" w:rsidRDefault="0045462B" w:rsidP="006D6874">
            <w:pPr>
              <w:numPr>
                <w:ilvl w:val="0"/>
                <w:numId w:val="9"/>
              </w:numPr>
              <w:spacing w:line="360" w:lineRule="auto"/>
              <w:jc w:val="center"/>
              <w:rPr>
                <w:sz w:val="20"/>
              </w:rPr>
            </w:pPr>
          </w:p>
        </w:tc>
        <w:tc>
          <w:tcPr>
            <w:tcW w:w="3118" w:type="dxa"/>
            <w:shd w:val="clear" w:color="auto" w:fill="auto"/>
          </w:tcPr>
          <w:p w:rsidR="0045462B" w:rsidRPr="0021426A" w:rsidRDefault="0045462B" w:rsidP="006D6874">
            <w:pPr>
              <w:spacing w:line="360" w:lineRule="auto"/>
              <w:ind w:firstLine="0"/>
              <w:jc w:val="center"/>
              <w:rPr>
                <w:sz w:val="20"/>
              </w:rPr>
            </w:pPr>
          </w:p>
        </w:tc>
        <w:tc>
          <w:tcPr>
            <w:tcW w:w="2084" w:type="dxa"/>
            <w:shd w:val="clear" w:color="auto" w:fill="auto"/>
          </w:tcPr>
          <w:p w:rsidR="0045462B" w:rsidRPr="0021426A" w:rsidRDefault="0045462B" w:rsidP="006D6874">
            <w:pPr>
              <w:spacing w:line="360" w:lineRule="auto"/>
              <w:ind w:firstLine="0"/>
              <w:jc w:val="center"/>
              <w:rPr>
                <w:sz w:val="20"/>
              </w:rPr>
            </w:pPr>
          </w:p>
        </w:tc>
        <w:tc>
          <w:tcPr>
            <w:tcW w:w="2085" w:type="dxa"/>
            <w:shd w:val="clear" w:color="auto" w:fill="auto"/>
          </w:tcPr>
          <w:p w:rsidR="0045462B" w:rsidRPr="0021426A" w:rsidRDefault="0045462B" w:rsidP="006D6874">
            <w:pPr>
              <w:spacing w:line="360" w:lineRule="auto"/>
              <w:ind w:firstLine="0"/>
              <w:jc w:val="center"/>
              <w:rPr>
                <w:sz w:val="20"/>
              </w:rPr>
            </w:pPr>
          </w:p>
        </w:tc>
        <w:tc>
          <w:tcPr>
            <w:tcW w:w="2085" w:type="dxa"/>
            <w:shd w:val="clear" w:color="auto" w:fill="auto"/>
          </w:tcPr>
          <w:p w:rsidR="0045462B" w:rsidRPr="0021426A" w:rsidRDefault="0045462B" w:rsidP="006D6874">
            <w:pPr>
              <w:spacing w:line="360" w:lineRule="auto"/>
              <w:ind w:firstLine="0"/>
              <w:jc w:val="center"/>
              <w:rPr>
                <w:sz w:val="20"/>
              </w:rPr>
            </w:pPr>
          </w:p>
        </w:tc>
      </w:tr>
      <w:tr w:rsidR="0045462B" w:rsidRPr="0021426A" w:rsidTr="00B536FC">
        <w:tc>
          <w:tcPr>
            <w:tcW w:w="959" w:type="dxa"/>
            <w:shd w:val="clear" w:color="auto" w:fill="auto"/>
          </w:tcPr>
          <w:p w:rsidR="0045462B" w:rsidRPr="0021426A" w:rsidRDefault="0045462B" w:rsidP="006D6874">
            <w:pPr>
              <w:numPr>
                <w:ilvl w:val="0"/>
                <w:numId w:val="9"/>
              </w:numPr>
              <w:spacing w:line="360" w:lineRule="auto"/>
              <w:jc w:val="center"/>
              <w:rPr>
                <w:sz w:val="20"/>
              </w:rPr>
            </w:pPr>
          </w:p>
        </w:tc>
        <w:tc>
          <w:tcPr>
            <w:tcW w:w="3118" w:type="dxa"/>
            <w:shd w:val="clear" w:color="auto" w:fill="auto"/>
          </w:tcPr>
          <w:p w:rsidR="0045462B" w:rsidRPr="0021426A" w:rsidRDefault="0045462B" w:rsidP="006D6874">
            <w:pPr>
              <w:spacing w:line="360" w:lineRule="auto"/>
              <w:ind w:firstLine="0"/>
              <w:jc w:val="center"/>
              <w:rPr>
                <w:sz w:val="20"/>
              </w:rPr>
            </w:pPr>
          </w:p>
        </w:tc>
        <w:tc>
          <w:tcPr>
            <w:tcW w:w="2084" w:type="dxa"/>
            <w:shd w:val="clear" w:color="auto" w:fill="auto"/>
          </w:tcPr>
          <w:p w:rsidR="0045462B" w:rsidRPr="0021426A" w:rsidRDefault="0045462B" w:rsidP="006D6874">
            <w:pPr>
              <w:spacing w:line="360" w:lineRule="auto"/>
              <w:ind w:firstLine="0"/>
              <w:jc w:val="center"/>
              <w:rPr>
                <w:sz w:val="20"/>
              </w:rPr>
            </w:pPr>
          </w:p>
        </w:tc>
        <w:tc>
          <w:tcPr>
            <w:tcW w:w="2085" w:type="dxa"/>
            <w:shd w:val="clear" w:color="auto" w:fill="auto"/>
          </w:tcPr>
          <w:p w:rsidR="0045462B" w:rsidRPr="0021426A" w:rsidRDefault="0045462B" w:rsidP="006D6874">
            <w:pPr>
              <w:spacing w:line="360" w:lineRule="auto"/>
              <w:ind w:firstLine="0"/>
              <w:jc w:val="center"/>
              <w:rPr>
                <w:sz w:val="20"/>
              </w:rPr>
            </w:pPr>
          </w:p>
        </w:tc>
        <w:tc>
          <w:tcPr>
            <w:tcW w:w="2085" w:type="dxa"/>
            <w:shd w:val="clear" w:color="auto" w:fill="auto"/>
          </w:tcPr>
          <w:p w:rsidR="0045462B" w:rsidRPr="0021426A" w:rsidRDefault="0045462B" w:rsidP="006D6874">
            <w:pPr>
              <w:spacing w:line="360" w:lineRule="auto"/>
              <w:ind w:firstLine="0"/>
              <w:jc w:val="center"/>
              <w:rPr>
                <w:sz w:val="20"/>
              </w:rPr>
            </w:pPr>
          </w:p>
        </w:tc>
      </w:tr>
    </w:tbl>
    <w:p w:rsidR="00E843EC" w:rsidRPr="0021426A" w:rsidRDefault="00E843EC" w:rsidP="006D6874">
      <w:pPr>
        <w:spacing w:line="360" w:lineRule="auto"/>
        <w:jc w:val="center"/>
        <w:rPr>
          <w:b/>
          <w:szCs w:val="28"/>
        </w:rPr>
      </w:pPr>
    </w:p>
    <w:p w:rsidR="00724CDB" w:rsidRPr="0021426A" w:rsidRDefault="00724CDB" w:rsidP="006D6874">
      <w:pPr>
        <w:spacing w:line="360" w:lineRule="auto"/>
        <w:jc w:val="center"/>
        <w:rPr>
          <w:b/>
          <w:szCs w:val="28"/>
        </w:rPr>
      </w:pPr>
    </w:p>
    <w:p w:rsidR="00724CDB" w:rsidRPr="0021426A" w:rsidRDefault="00724CDB" w:rsidP="006D6874">
      <w:pPr>
        <w:spacing w:line="360" w:lineRule="auto"/>
        <w:jc w:val="center"/>
        <w:rPr>
          <w:b/>
          <w:szCs w:val="28"/>
        </w:rPr>
      </w:pPr>
    </w:p>
    <w:p w:rsidR="00724CDB" w:rsidRPr="0021426A" w:rsidRDefault="00724CDB" w:rsidP="006D6874">
      <w:pPr>
        <w:spacing w:line="360" w:lineRule="auto"/>
        <w:jc w:val="center"/>
        <w:rPr>
          <w:b/>
          <w:szCs w:val="28"/>
        </w:rPr>
      </w:pPr>
    </w:p>
    <w:p w:rsidR="00724CDB" w:rsidRPr="0021426A" w:rsidRDefault="00724CDB" w:rsidP="006D6874">
      <w:pPr>
        <w:spacing w:line="360" w:lineRule="auto"/>
        <w:jc w:val="center"/>
        <w:rPr>
          <w:b/>
          <w:szCs w:val="28"/>
        </w:rPr>
      </w:pPr>
    </w:p>
    <w:p w:rsidR="00724CDB" w:rsidRPr="0021426A" w:rsidRDefault="00724CDB" w:rsidP="006D6874">
      <w:pPr>
        <w:spacing w:line="360" w:lineRule="auto"/>
        <w:jc w:val="center"/>
        <w:rPr>
          <w:b/>
          <w:szCs w:val="28"/>
        </w:rPr>
      </w:pPr>
    </w:p>
    <w:p w:rsidR="00724CDB" w:rsidRPr="0021426A" w:rsidRDefault="00724CDB" w:rsidP="006D6874">
      <w:pPr>
        <w:spacing w:line="360" w:lineRule="auto"/>
        <w:jc w:val="center"/>
        <w:rPr>
          <w:b/>
          <w:szCs w:val="28"/>
        </w:rPr>
      </w:pPr>
    </w:p>
    <w:p w:rsidR="00724CDB" w:rsidRPr="0021426A" w:rsidRDefault="00724CDB" w:rsidP="006D6874">
      <w:pPr>
        <w:spacing w:line="360" w:lineRule="auto"/>
        <w:jc w:val="center"/>
        <w:rPr>
          <w:b/>
          <w:szCs w:val="28"/>
        </w:rPr>
      </w:pPr>
    </w:p>
    <w:p w:rsidR="00724CDB" w:rsidRPr="0021426A" w:rsidRDefault="00724CDB" w:rsidP="006D6874">
      <w:pPr>
        <w:spacing w:line="360" w:lineRule="auto"/>
        <w:jc w:val="center"/>
        <w:rPr>
          <w:b/>
          <w:szCs w:val="28"/>
        </w:rPr>
      </w:pPr>
    </w:p>
    <w:p w:rsidR="00724CDB" w:rsidRPr="0021426A" w:rsidRDefault="00724CDB" w:rsidP="006D6874">
      <w:pPr>
        <w:spacing w:line="360" w:lineRule="auto"/>
        <w:jc w:val="center"/>
        <w:rPr>
          <w:b/>
          <w:szCs w:val="28"/>
        </w:rPr>
      </w:pPr>
    </w:p>
    <w:p w:rsidR="00724CDB" w:rsidRPr="0021426A" w:rsidRDefault="00724CDB" w:rsidP="006D6874">
      <w:pPr>
        <w:spacing w:line="360" w:lineRule="auto"/>
        <w:jc w:val="center"/>
        <w:rPr>
          <w:b/>
          <w:szCs w:val="28"/>
        </w:rPr>
      </w:pPr>
    </w:p>
    <w:p w:rsidR="00C26139" w:rsidRPr="0021426A" w:rsidRDefault="00724CDB" w:rsidP="007F2610">
      <w:pPr>
        <w:spacing w:line="360" w:lineRule="auto"/>
        <w:ind w:firstLine="3828"/>
        <w:jc w:val="right"/>
        <w:rPr>
          <w:sz w:val="20"/>
        </w:rPr>
      </w:pPr>
      <w:r w:rsidRPr="0021426A">
        <w:rPr>
          <w:sz w:val="20"/>
        </w:rPr>
        <w:lastRenderedPageBreak/>
        <w:t xml:space="preserve">Приложение № </w:t>
      </w:r>
      <w:r w:rsidR="00E9364D" w:rsidRPr="0021426A">
        <w:rPr>
          <w:sz w:val="20"/>
        </w:rPr>
        <w:t>6</w:t>
      </w:r>
      <w:r w:rsidRPr="0021426A">
        <w:rPr>
          <w:sz w:val="20"/>
        </w:rPr>
        <w:t xml:space="preserve"> к Политике</w:t>
      </w:r>
      <w:r w:rsidR="00C26139" w:rsidRPr="0021426A">
        <w:rPr>
          <w:sz w:val="20"/>
        </w:rPr>
        <w:t xml:space="preserve"> </w:t>
      </w:r>
    </w:p>
    <w:p w:rsidR="00724CDB" w:rsidRPr="0021426A" w:rsidRDefault="00724CDB" w:rsidP="006D6874">
      <w:pPr>
        <w:spacing w:line="360" w:lineRule="auto"/>
        <w:jc w:val="center"/>
        <w:rPr>
          <w:b/>
          <w:szCs w:val="28"/>
        </w:rPr>
      </w:pPr>
    </w:p>
    <w:p w:rsidR="00A8496E" w:rsidRPr="0021426A" w:rsidRDefault="00A8496E" w:rsidP="006D6874">
      <w:pPr>
        <w:spacing w:line="360" w:lineRule="auto"/>
        <w:jc w:val="center"/>
        <w:rPr>
          <w:b/>
          <w:szCs w:val="28"/>
        </w:rPr>
      </w:pPr>
    </w:p>
    <w:p w:rsidR="00CA1586" w:rsidRPr="0021426A" w:rsidRDefault="00CA1586" w:rsidP="006D6874">
      <w:pPr>
        <w:spacing w:line="360" w:lineRule="auto"/>
        <w:ind w:firstLine="360"/>
        <w:jc w:val="center"/>
        <w:rPr>
          <w:rFonts w:cs="Arial"/>
          <w:b/>
          <w:sz w:val="24"/>
          <w:szCs w:val="24"/>
        </w:rPr>
      </w:pPr>
      <w:r w:rsidRPr="0021426A">
        <w:rPr>
          <w:rFonts w:cs="Arial"/>
          <w:b/>
          <w:sz w:val="24"/>
          <w:szCs w:val="24"/>
        </w:rPr>
        <w:t xml:space="preserve">Типовая форма разъяснения </w:t>
      </w:r>
    </w:p>
    <w:p w:rsidR="00CA1586" w:rsidRPr="0021426A" w:rsidRDefault="00CA1586" w:rsidP="006D6874">
      <w:pPr>
        <w:spacing w:line="360" w:lineRule="auto"/>
        <w:ind w:firstLine="360"/>
        <w:jc w:val="center"/>
        <w:rPr>
          <w:rFonts w:cs="Arial"/>
          <w:b/>
          <w:sz w:val="24"/>
          <w:szCs w:val="24"/>
        </w:rPr>
      </w:pPr>
      <w:r w:rsidRPr="0021426A">
        <w:rPr>
          <w:rFonts w:cs="Arial"/>
          <w:b/>
          <w:sz w:val="24"/>
          <w:szCs w:val="24"/>
        </w:rPr>
        <w:t>субъекту персональных данных юридических последствий отказа предоставить свои персональные данные</w:t>
      </w:r>
    </w:p>
    <w:p w:rsidR="00CA1586" w:rsidRPr="0021426A" w:rsidRDefault="00CA1586" w:rsidP="006D6874">
      <w:pPr>
        <w:spacing w:line="360" w:lineRule="auto"/>
        <w:ind w:firstLine="360"/>
        <w:jc w:val="center"/>
        <w:rPr>
          <w:rFonts w:cs="Arial"/>
          <w:b/>
        </w:rPr>
      </w:pPr>
    </w:p>
    <w:tbl>
      <w:tblPr>
        <w:tblW w:w="10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
        <w:gridCol w:w="236"/>
        <w:gridCol w:w="610"/>
        <w:gridCol w:w="79"/>
        <w:gridCol w:w="236"/>
        <w:gridCol w:w="1552"/>
        <w:gridCol w:w="236"/>
        <w:gridCol w:w="496"/>
        <w:gridCol w:w="459"/>
        <w:gridCol w:w="261"/>
        <w:gridCol w:w="714"/>
        <w:gridCol w:w="1987"/>
        <w:gridCol w:w="322"/>
        <w:gridCol w:w="2248"/>
        <w:gridCol w:w="498"/>
      </w:tblGrid>
      <w:tr w:rsidR="00CA1586" w:rsidRPr="0021426A" w:rsidTr="005B0ECC">
        <w:trPr>
          <w:gridAfter w:val="1"/>
          <w:wAfter w:w="498" w:type="dxa"/>
          <w:trHeight w:val="341"/>
        </w:trPr>
        <w:tc>
          <w:tcPr>
            <w:tcW w:w="1134" w:type="dxa"/>
            <w:gridSpan w:val="3"/>
            <w:tcBorders>
              <w:top w:val="nil"/>
              <w:left w:val="nil"/>
              <w:bottom w:val="nil"/>
              <w:right w:val="nil"/>
            </w:tcBorders>
            <w:vAlign w:val="bottom"/>
          </w:tcPr>
          <w:p w:rsidR="00CA1586" w:rsidRPr="0021426A" w:rsidRDefault="00CA1586" w:rsidP="006D6874">
            <w:pPr>
              <w:spacing w:line="360" w:lineRule="auto"/>
              <w:ind w:firstLine="0"/>
              <w:rPr>
                <w:rFonts w:cs="Arial"/>
                <w:sz w:val="24"/>
                <w:szCs w:val="24"/>
              </w:rPr>
            </w:pPr>
            <w:r w:rsidRPr="0021426A">
              <w:rPr>
                <w:rFonts w:cs="Arial"/>
                <w:sz w:val="24"/>
                <w:szCs w:val="24"/>
              </w:rPr>
              <w:t>Мне,</w:t>
            </w:r>
          </w:p>
        </w:tc>
        <w:tc>
          <w:tcPr>
            <w:tcW w:w="8590" w:type="dxa"/>
            <w:gridSpan w:val="11"/>
            <w:tcBorders>
              <w:top w:val="nil"/>
              <w:left w:val="nil"/>
              <w:bottom w:val="single" w:sz="4" w:space="0" w:color="auto"/>
              <w:right w:val="nil"/>
            </w:tcBorders>
          </w:tcPr>
          <w:p w:rsidR="00CA1586" w:rsidRPr="0021426A" w:rsidRDefault="00CA1586" w:rsidP="006D6874">
            <w:pPr>
              <w:spacing w:line="360" w:lineRule="auto"/>
              <w:ind w:firstLine="459"/>
              <w:rPr>
                <w:rFonts w:cs="Arial"/>
                <w:sz w:val="24"/>
                <w:szCs w:val="24"/>
              </w:rPr>
            </w:pPr>
          </w:p>
        </w:tc>
      </w:tr>
      <w:tr w:rsidR="00CA1586" w:rsidRPr="0021426A" w:rsidTr="005B0ECC">
        <w:trPr>
          <w:gridAfter w:val="1"/>
          <w:wAfter w:w="498" w:type="dxa"/>
          <w:trHeight w:val="148"/>
        </w:trPr>
        <w:tc>
          <w:tcPr>
            <w:tcW w:w="1134" w:type="dxa"/>
            <w:gridSpan w:val="3"/>
            <w:tcBorders>
              <w:top w:val="nil"/>
              <w:left w:val="nil"/>
              <w:bottom w:val="nil"/>
              <w:right w:val="nil"/>
            </w:tcBorders>
            <w:vAlign w:val="bottom"/>
          </w:tcPr>
          <w:p w:rsidR="00CA1586" w:rsidRPr="0021426A" w:rsidRDefault="00CA1586" w:rsidP="006D6874">
            <w:pPr>
              <w:spacing w:line="360" w:lineRule="auto"/>
              <w:jc w:val="center"/>
              <w:rPr>
                <w:rFonts w:cs="Arial"/>
                <w:sz w:val="24"/>
                <w:szCs w:val="24"/>
              </w:rPr>
            </w:pPr>
          </w:p>
        </w:tc>
        <w:tc>
          <w:tcPr>
            <w:tcW w:w="8590" w:type="dxa"/>
            <w:gridSpan w:val="11"/>
            <w:tcBorders>
              <w:top w:val="single" w:sz="4" w:space="0" w:color="auto"/>
              <w:left w:val="nil"/>
              <w:bottom w:val="nil"/>
              <w:right w:val="nil"/>
            </w:tcBorders>
          </w:tcPr>
          <w:p w:rsidR="00CA1586" w:rsidRPr="0021426A" w:rsidRDefault="00CA1586" w:rsidP="006D6874">
            <w:pPr>
              <w:spacing w:line="360" w:lineRule="auto"/>
              <w:ind w:firstLine="459"/>
              <w:jc w:val="center"/>
              <w:rPr>
                <w:rFonts w:cs="Arial"/>
                <w:i/>
                <w:sz w:val="24"/>
                <w:szCs w:val="24"/>
              </w:rPr>
            </w:pPr>
            <w:r w:rsidRPr="0021426A">
              <w:rPr>
                <w:rFonts w:cs="Arial"/>
                <w:i/>
                <w:sz w:val="24"/>
                <w:szCs w:val="24"/>
              </w:rPr>
              <w:t>Фамилия, имя, отчество</w:t>
            </w:r>
          </w:p>
        </w:tc>
      </w:tr>
      <w:tr w:rsidR="00CA1586" w:rsidRPr="0021426A" w:rsidTr="005B0ECC">
        <w:trPr>
          <w:gridAfter w:val="1"/>
          <w:wAfter w:w="498" w:type="dxa"/>
          <w:trHeight w:val="4155"/>
        </w:trPr>
        <w:tc>
          <w:tcPr>
            <w:tcW w:w="9724" w:type="dxa"/>
            <w:gridSpan w:val="14"/>
            <w:tcBorders>
              <w:top w:val="nil"/>
              <w:left w:val="nil"/>
              <w:bottom w:val="nil"/>
              <w:right w:val="nil"/>
            </w:tcBorders>
          </w:tcPr>
          <w:p w:rsidR="00CA1586" w:rsidRPr="0021426A" w:rsidRDefault="00CA1586" w:rsidP="006D6874">
            <w:pPr>
              <w:spacing w:before="120" w:line="360" w:lineRule="auto"/>
              <w:ind w:firstLine="0"/>
              <w:rPr>
                <w:rFonts w:cs="Arial"/>
                <w:sz w:val="24"/>
                <w:szCs w:val="24"/>
              </w:rPr>
            </w:pPr>
            <w:r w:rsidRPr="0021426A">
              <w:rPr>
                <w:rFonts w:cs="Arial"/>
                <w:sz w:val="24"/>
                <w:szCs w:val="24"/>
              </w:rPr>
              <w:t>разъяснены юридические последствия отказа предоставить свои персональные данные в ______________________________________________________________________________.</w:t>
            </w:r>
          </w:p>
          <w:p w:rsidR="00CA1586" w:rsidRPr="0021426A" w:rsidRDefault="00CA1586" w:rsidP="006D6874">
            <w:pPr>
              <w:spacing w:before="120" w:line="360" w:lineRule="auto"/>
              <w:jc w:val="center"/>
              <w:rPr>
                <w:rFonts w:cs="Arial"/>
                <w:i/>
                <w:sz w:val="24"/>
                <w:szCs w:val="24"/>
              </w:rPr>
            </w:pPr>
            <w:r w:rsidRPr="0021426A">
              <w:rPr>
                <w:rFonts w:cs="Arial"/>
                <w:i/>
                <w:sz w:val="24"/>
                <w:szCs w:val="24"/>
              </w:rPr>
              <w:t>у</w:t>
            </w:r>
            <w:r w:rsidR="007F2610" w:rsidRPr="0021426A">
              <w:rPr>
                <w:rFonts w:cs="Arial"/>
                <w:i/>
                <w:sz w:val="24"/>
                <w:szCs w:val="24"/>
              </w:rPr>
              <w:t>казать орган, учреждение</w:t>
            </w:r>
          </w:p>
          <w:p w:rsidR="00CA1586" w:rsidRPr="0021426A" w:rsidRDefault="00CA1586" w:rsidP="006D6874">
            <w:pPr>
              <w:spacing w:line="360" w:lineRule="auto"/>
              <w:ind w:firstLine="360"/>
              <w:rPr>
                <w:rFonts w:cs="Arial"/>
                <w:sz w:val="24"/>
                <w:szCs w:val="24"/>
              </w:rPr>
            </w:pPr>
          </w:p>
          <w:p w:rsidR="00CA1586" w:rsidRPr="0021426A" w:rsidRDefault="00CA1586" w:rsidP="006D6874">
            <w:pPr>
              <w:spacing w:line="360" w:lineRule="auto"/>
              <w:ind w:firstLine="0"/>
              <w:rPr>
                <w:rFonts w:cs="Arial"/>
                <w:sz w:val="24"/>
                <w:szCs w:val="24"/>
              </w:rPr>
            </w:pPr>
            <w:r w:rsidRPr="0021426A">
              <w:rPr>
                <w:rFonts w:cs="Arial"/>
                <w:sz w:val="24"/>
                <w:szCs w:val="24"/>
              </w:rPr>
              <w:t>В соответствии с нормативным правовым актом _____________________________________</w:t>
            </w:r>
          </w:p>
          <w:p w:rsidR="00CA1586" w:rsidRPr="0021426A" w:rsidRDefault="00CA1586" w:rsidP="006D6874">
            <w:pPr>
              <w:spacing w:line="360" w:lineRule="auto"/>
              <w:ind w:firstLine="0"/>
              <w:rPr>
                <w:rFonts w:cs="Arial"/>
                <w:sz w:val="24"/>
                <w:szCs w:val="24"/>
              </w:rPr>
            </w:pPr>
            <w:r w:rsidRPr="0021426A">
              <w:rPr>
                <w:rFonts w:cs="Arial"/>
                <w:sz w:val="24"/>
                <w:szCs w:val="24"/>
              </w:rPr>
              <w:t>_______________________________________________________________________________</w:t>
            </w:r>
          </w:p>
          <w:p w:rsidR="00CA1586" w:rsidRPr="0021426A" w:rsidRDefault="00CA1586" w:rsidP="006D6874">
            <w:pPr>
              <w:spacing w:line="360" w:lineRule="auto"/>
              <w:ind w:firstLine="0"/>
              <w:rPr>
                <w:rFonts w:cs="Arial"/>
                <w:sz w:val="24"/>
                <w:szCs w:val="24"/>
              </w:rPr>
            </w:pPr>
            <w:r w:rsidRPr="0021426A">
              <w:rPr>
                <w:rFonts w:cs="Arial"/>
                <w:sz w:val="24"/>
                <w:szCs w:val="24"/>
              </w:rPr>
              <w:t xml:space="preserve">____________________________________________________________________________________________________________________________________, определен перечень персональных данных, которые я, как субъект персональных данных, обязан представить для получения государственной услуги. </w:t>
            </w:r>
          </w:p>
          <w:p w:rsidR="00CA1586" w:rsidRPr="0021426A" w:rsidRDefault="00CA1586" w:rsidP="006D6874">
            <w:pPr>
              <w:spacing w:line="360" w:lineRule="auto"/>
              <w:ind w:firstLine="360"/>
              <w:rPr>
                <w:rFonts w:cs="Arial"/>
                <w:sz w:val="24"/>
                <w:szCs w:val="24"/>
              </w:rPr>
            </w:pPr>
            <w:r w:rsidRPr="0021426A">
              <w:rPr>
                <w:rFonts w:cs="Arial"/>
                <w:sz w:val="24"/>
                <w:szCs w:val="24"/>
              </w:rPr>
              <w:t>Мне, как субъекту персональных данных, разъяснено что:</w:t>
            </w:r>
          </w:p>
          <w:p w:rsidR="00CA1586" w:rsidRPr="0021426A" w:rsidRDefault="00CA1586" w:rsidP="006D6874">
            <w:pPr>
              <w:spacing w:line="360" w:lineRule="auto"/>
              <w:ind w:firstLine="360"/>
              <w:rPr>
                <w:rFonts w:cs="Arial"/>
                <w:sz w:val="24"/>
                <w:szCs w:val="24"/>
              </w:rPr>
            </w:pPr>
            <w:r w:rsidRPr="0021426A">
              <w:rPr>
                <w:rFonts w:cs="Arial"/>
                <w:sz w:val="24"/>
                <w:szCs w:val="24"/>
              </w:rPr>
              <w:t>- без представления обязательных для предоставления государственной услуги документов и сведений, подложных документов или заведомо ложных государственная услуга не может быть оказана в полном объеме.</w:t>
            </w:r>
          </w:p>
          <w:p w:rsidR="00CA1586" w:rsidRPr="0021426A" w:rsidRDefault="00CA1586" w:rsidP="006D6874">
            <w:pPr>
              <w:spacing w:line="360" w:lineRule="auto"/>
              <w:ind w:firstLine="360"/>
              <w:rPr>
                <w:rFonts w:cs="Arial"/>
                <w:sz w:val="24"/>
                <w:szCs w:val="24"/>
              </w:rPr>
            </w:pPr>
          </w:p>
        </w:tc>
      </w:tr>
      <w:tr w:rsidR="00CA1586" w:rsidRPr="0021426A" w:rsidTr="005B0ECC">
        <w:tc>
          <w:tcPr>
            <w:tcW w:w="288" w:type="dxa"/>
            <w:tcBorders>
              <w:top w:val="nil"/>
              <w:left w:val="nil"/>
              <w:bottom w:val="nil"/>
              <w:right w:val="nil"/>
            </w:tcBorders>
          </w:tcPr>
          <w:p w:rsidR="00CA1586" w:rsidRPr="0021426A" w:rsidRDefault="00CA1586" w:rsidP="006D6874">
            <w:pPr>
              <w:spacing w:line="360" w:lineRule="auto"/>
              <w:rPr>
                <w:rFonts w:cs="Arial"/>
                <w:sz w:val="24"/>
                <w:szCs w:val="24"/>
              </w:rPr>
            </w:pPr>
          </w:p>
        </w:tc>
        <w:tc>
          <w:tcPr>
            <w:tcW w:w="236" w:type="dxa"/>
            <w:tcBorders>
              <w:top w:val="nil"/>
              <w:left w:val="nil"/>
              <w:bottom w:val="nil"/>
              <w:right w:val="nil"/>
            </w:tcBorders>
          </w:tcPr>
          <w:p w:rsidR="00CA1586" w:rsidRPr="0021426A" w:rsidRDefault="00CA1586" w:rsidP="006D6874">
            <w:pPr>
              <w:spacing w:line="360" w:lineRule="auto"/>
              <w:rPr>
                <w:rFonts w:cs="Arial"/>
                <w:sz w:val="24"/>
                <w:szCs w:val="24"/>
              </w:rPr>
            </w:pPr>
          </w:p>
          <w:p w:rsidR="00CA1586" w:rsidRPr="0021426A" w:rsidRDefault="00CA1586" w:rsidP="006D6874">
            <w:pPr>
              <w:spacing w:line="360" w:lineRule="auto"/>
              <w:rPr>
                <w:rFonts w:cs="Arial"/>
                <w:sz w:val="24"/>
                <w:szCs w:val="24"/>
              </w:rPr>
            </w:pPr>
            <w:r w:rsidRPr="0021426A">
              <w:rPr>
                <w:rFonts w:cs="Arial"/>
                <w:sz w:val="24"/>
                <w:szCs w:val="24"/>
              </w:rPr>
              <w:t>«</w:t>
            </w:r>
          </w:p>
        </w:tc>
        <w:tc>
          <w:tcPr>
            <w:tcW w:w="689" w:type="dxa"/>
            <w:gridSpan w:val="2"/>
            <w:tcBorders>
              <w:top w:val="nil"/>
              <w:left w:val="nil"/>
              <w:bottom w:val="single" w:sz="4" w:space="0" w:color="auto"/>
              <w:right w:val="nil"/>
            </w:tcBorders>
          </w:tcPr>
          <w:p w:rsidR="00CA1586" w:rsidRPr="0021426A" w:rsidRDefault="00CA1586" w:rsidP="006D6874">
            <w:pPr>
              <w:spacing w:line="360" w:lineRule="auto"/>
              <w:rPr>
                <w:rFonts w:cs="Arial"/>
                <w:sz w:val="24"/>
                <w:szCs w:val="24"/>
              </w:rPr>
            </w:pPr>
          </w:p>
        </w:tc>
        <w:tc>
          <w:tcPr>
            <w:tcW w:w="236" w:type="dxa"/>
            <w:tcBorders>
              <w:top w:val="nil"/>
              <w:left w:val="nil"/>
              <w:bottom w:val="nil"/>
              <w:right w:val="nil"/>
            </w:tcBorders>
          </w:tcPr>
          <w:p w:rsidR="00CA1586" w:rsidRPr="0021426A" w:rsidRDefault="00CA1586" w:rsidP="006D6874">
            <w:pPr>
              <w:spacing w:line="360" w:lineRule="auto"/>
              <w:rPr>
                <w:rFonts w:cs="Arial"/>
                <w:sz w:val="24"/>
                <w:szCs w:val="24"/>
              </w:rPr>
            </w:pPr>
          </w:p>
          <w:p w:rsidR="00CA1586" w:rsidRPr="0021426A" w:rsidRDefault="00CA1586" w:rsidP="006D6874">
            <w:pPr>
              <w:spacing w:line="360" w:lineRule="auto"/>
              <w:rPr>
                <w:rFonts w:cs="Arial"/>
                <w:sz w:val="24"/>
                <w:szCs w:val="24"/>
              </w:rPr>
            </w:pPr>
            <w:r w:rsidRPr="0021426A">
              <w:rPr>
                <w:rFonts w:cs="Arial"/>
                <w:sz w:val="24"/>
                <w:szCs w:val="24"/>
              </w:rPr>
              <w:t>»</w:t>
            </w:r>
          </w:p>
        </w:tc>
        <w:tc>
          <w:tcPr>
            <w:tcW w:w="1552" w:type="dxa"/>
            <w:tcBorders>
              <w:top w:val="nil"/>
              <w:left w:val="nil"/>
              <w:bottom w:val="single" w:sz="4" w:space="0" w:color="auto"/>
              <w:right w:val="nil"/>
            </w:tcBorders>
          </w:tcPr>
          <w:p w:rsidR="00CA1586" w:rsidRPr="0021426A" w:rsidRDefault="00CA1586" w:rsidP="006D6874">
            <w:pPr>
              <w:spacing w:line="360" w:lineRule="auto"/>
              <w:rPr>
                <w:rFonts w:cs="Arial"/>
                <w:sz w:val="24"/>
                <w:szCs w:val="24"/>
              </w:rPr>
            </w:pPr>
          </w:p>
        </w:tc>
        <w:tc>
          <w:tcPr>
            <w:tcW w:w="236" w:type="dxa"/>
            <w:tcBorders>
              <w:top w:val="nil"/>
              <w:left w:val="nil"/>
              <w:bottom w:val="nil"/>
              <w:right w:val="nil"/>
            </w:tcBorders>
          </w:tcPr>
          <w:p w:rsidR="00CA1586" w:rsidRPr="0021426A" w:rsidRDefault="00CA1586" w:rsidP="006D6874">
            <w:pPr>
              <w:spacing w:line="360" w:lineRule="auto"/>
              <w:rPr>
                <w:rFonts w:cs="Arial"/>
                <w:sz w:val="24"/>
                <w:szCs w:val="24"/>
              </w:rPr>
            </w:pPr>
          </w:p>
        </w:tc>
        <w:tc>
          <w:tcPr>
            <w:tcW w:w="496" w:type="dxa"/>
            <w:tcBorders>
              <w:top w:val="nil"/>
              <w:left w:val="nil"/>
              <w:bottom w:val="nil"/>
              <w:right w:val="nil"/>
            </w:tcBorders>
          </w:tcPr>
          <w:p w:rsidR="00CA1586" w:rsidRPr="0021426A" w:rsidRDefault="00CA1586" w:rsidP="006D6874">
            <w:pPr>
              <w:spacing w:line="360" w:lineRule="auto"/>
              <w:rPr>
                <w:rFonts w:cs="Arial"/>
                <w:sz w:val="24"/>
                <w:szCs w:val="24"/>
              </w:rPr>
            </w:pPr>
            <w:r w:rsidRPr="0021426A">
              <w:rPr>
                <w:rFonts w:cs="Arial"/>
                <w:sz w:val="24"/>
                <w:szCs w:val="24"/>
              </w:rPr>
              <w:t>220</w:t>
            </w:r>
          </w:p>
        </w:tc>
        <w:tc>
          <w:tcPr>
            <w:tcW w:w="459" w:type="dxa"/>
            <w:tcBorders>
              <w:top w:val="nil"/>
              <w:left w:val="nil"/>
              <w:bottom w:val="single" w:sz="4" w:space="0" w:color="auto"/>
              <w:right w:val="nil"/>
            </w:tcBorders>
          </w:tcPr>
          <w:p w:rsidR="00CA1586" w:rsidRPr="0021426A" w:rsidRDefault="00CA1586" w:rsidP="006D6874">
            <w:pPr>
              <w:spacing w:line="360" w:lineRule="auto"/>
              <w:rPr>
                <w:rFonts w:cs="Arial"/>
                <w:sz w:val="24"/>
                <w:szCs w:val="24"/>
              </w:rPr>
            </w:pPr>
          </w:p>
        </w:tc>
        <w:tc>
          <w:tcPr>
            <w:tcW w:w="261" w:type="dxa"/>
            <w:tcBorders>
              <w:top w:val="nil"/>
              <w:left w:val="nil"/>
              <w:bottom w:val="nil"/>
              <w:right w:val="nil"/>
            </w:tcBorders>
          </w:tcPr>
          <w:p w:rsidR="00CA1586" w:rsidRPr="0021426A" w:rsidRDefault="00CA1586" w:rsidP="006D6874">
            <w:pPr>
              <w:spacing w:line="360" w:lineRule="auto"/>
              <w:rPr>
                <w:rFonts w:cs="Arial"/>
                <w:sz w:val="24"/>
                <w:szCs w:val="24"/>
              </w:rPr>
            </w:pPr>
          </w:p>
          <w:p w:rsidR="00CA1586" w:rsidRPr="0021426A" w:rsidRDefault="00CA1586" w:rsidP="006D6874">
            <w:pPr>
              <w:spacing w:line="360" w:lineRule="auto"/>
              <w:rPr>
                <w:rFonts w:cs="Arial"/>
                <w:sz w:val="24"/>
                <w:szCs w:val="24"/>
              </w:rPr>
            </w:pPr>
            <w:r w:rsidRPr="0021426A">
              <w:rPr>
                <w:rFonts w:cs="Arial"/>
                <w:sz w:val="24"/>
                <w:szCs w:val="24"/>
              </w:rPr>
              <w:t>г</w:t>
            </w:r>
          </w:p>
        </w:tc>
        <w:tc>
          <w:tcPr>
            <w:tcW w:w="714" w:type="dxa"/>
            <w:tcBorders>
              <w:top w:val="nil"/>
              <w:left w:val="nil"/>
              <w:bottom w:val="nil"/>
              <w:right w:val="nil"/>
            </w:tcBorders>
          </w:tcPr>
          <w:p w:rsidR="00CA1586" w:rsidRPr="0021426A" w:rsidRDefault="00CA1586" w:rsidP="006D6874">
            <w:pPr>
              <w:spacing w:line="360" w:lineRule="auto"/>
              <w:rPr>
                <w:rFonts w:cs="Arial"/>
                <w:sz w:val="24"/>
                <w:szCs w:val="24"/>
              </w:rPr>
            </w:pPr>
            <w:r w:rsidRPr="0021426A">
              <w:rPr>
                <w:rFonts w:cs="Arial"/>
                <w:sz w:val="24"/>
                <w:szCs w:val="24"/>
              </w:rPr>
              <w:t>Гг.</w:t>
            </w:r>
          </w:p>
        </w:tc>
        <w:tc>
          <w:tcPr>
            <w:tcW w:w="1987" w:type="dxa"/>
            <w:tcBorders>
              <w:top w:val="nil"/>
              <w:left w:val="nil"/>
              <w:bottom w:val="single" w:sz="4" w:space="0" w:color="auto"/>
              <w:right w:val="nil"/>
            </w:tcBorders>
          </w:tcPr>
          <w:p w:rsidR="00CA1586" w:rsidRPr="0021426A" w:rsidRDefault="00CA1586" w:rsidP="006D6874">
            <w:pPr>
              <w:spacing w:line="360" w:lineRule="auto"/>
              <w:rPr>
                <w:rFonts w:cs="Arial"/>
                <w:sz w:val="24"/>
                <w:szCs w:val="24"/>
              </w:rPr>
            </w:pPr>
          </w:p>
          <w:p w:rsidR="00CA1586" w:rsidRPr="0021426A" w:rsidRDefault="00CA1586" w:rsidP="006D6874">
            <w:pPr>
              <w:spacing w:line="360" w:lineRule="auto"/>
              <w:rPr>
                <w:rFonts w:cs="Arial"/>
                <w:sz w:val="24"/>
                <w:szCs w:val="24"/>
              </w:rPr>
            </w:pPr>
          </w:p>
        </w:tc>
        <w:tc>
          <w:tcPr>
            <w:tcW w:w="322" w:type="dxa"/>
            <w:tcBorders>
              <w:top w:val="nil"/>
              <w:left w:val="nil"/>
              <w:bottom w:val="nil"/>
              <w:right w:val="nil"/>
            </w:tcBorders>
          </w:tcPr>
          <w:p w:rsidR="00CA1586" w:rsidRPr="0021426A" w:rsidRDefault="00CA1586" w:rsidP="006D6874">
            <w:pPr>
              <w:spacing w:line="360" w:lineRule="auto"/>
              <w:rPr>
                <w:rFonts w:cs="Arial"/>
                <w:sz w:val="24"/>
                <w:szCs w:val="24"/>
              </w:rPr>
            </w:pPr>
          </w:p>
        </w:tc>
        <w:tc>
          <w:tcPr>
            <w:tcW w:w="2248" w:type="dxa"/>
            <w:tcBorders>
              <w:top w:val="nil"/>
              <w:left w:val="nil"/>
              <w:bottom w:val="single" w:sz="4" w:space="0" w:color="auto"/>
              <w:right w:val="nil"/>
            </w:tcBorders>
          </w:tcPr>
          <w:p w:rsidR="00CA1586" w:rsidRPr="0021426A" w:rsidRDefault="00CA1586" w:rsidP="006D6874">
            <w:pPr>
              <w:spacing w:line="360" w:lineRule="auto"/>
              <w:rPr>
                <w:rFonts w:cs="Arial"/>
                <w:sz w:val="24"/>
                <w:szCs w:val="24"/>
              </w:rPr>
            </w:pPr>
          </w:p>
        </w:tc>
        <w:tc>
          <w:tcPr>
            <w:tcW w:w="498" w:type="dxa"/>
            <w:tcBorders>
              <w:top w:val="nil"/>
              <w:left w:val="nil"/>
              <w:bottom w:val="nil"/>
              <w:right w:val="nil"/>
            </w:tcBorders>
          </w:tcPr>
          <w:p w:rsidR="00CA1586" w:rsidRPr="0021426A" w:rsidRDefault="00CA1586" w:rsidP="006D6874">
            <w:pPr>
              <w:spacing w:line="360" w:lineRule="auto"/>
              <w:rPr>
                <w:rFonts w:cs="Arial"/>
                <w:sz w:val="24"/>
                <w:szCs w:val="24"/>
              </w:rPr>
            </w:pPr>
          </w:p>
        </w:tc>
      </w:tr>
      <w:tr w:rsidR="00CA1586" w:rsidRPr="00CA1586" w:rsidTr="005B0ECC">
        <w:trPr>
          <w:gridAfter w:val="1"/>
          <w:wAfter w:w="498" w:type="dxa"/>
        </w:trPr>
        <w:tc>
          <w:tcPr>
            <w:tcW w:w="288" w:type="dxa"/>
            <w:tcBorders>
              <w:top w:val="nil"/>
              <w:left w:val="nil"/>
              <w:bottom w:val="nil"/>
              <w:right w:val="nil"/>
            </w:tcBorders>
          </w:tcPr>
          <w:p w:rsidR="00CA1586" w:rsidRPr="0021426A" w:rsidRDefault="00CA1586" w:rsidP="006D6874">
            <w:pPr>
              <w:spacing w:line="360" w:lineRule="auto"/>
              <w:rPr>
                <w:rFonts w:cs="Arial"/>
                <w:sz w:val="18"/>
                <w:szCs w:val="18"/>
              </w:rPr>
            </w:pPr>
          </w:p>
        </w:tc>
        <w:tc>
          <w:tcPr>
            <w:tcW w:w="3904" w:type="dxa"/>
            <w:gridSpan w:val="8"/>
            <w:tcBorders>
              <w:top w:val="nil"/>
              <w:left w:val="nil"/>
              <w:bottom w:val="nil"/>
              <w:right w:val="nil"/>
            </w:tcBorders>
          </w:tcPr>
          <w:p w:rsidR="00CA1586" w:rsidRPr="0021426A" w:rsidRDefault="00CA1586" w:rsidP="006D6874">
            <w:pPr>
              <w:spacing w:line="360" w:lineRule="auto"/>
              <w:jc w:val="center"/>
              <w:rPr>
                <w:rFonts w:cs="Arial"/>
                <w:i/>
                <w:sz w:val="18"/>
                <w:szCs w:val="18"/>
              </w:rPr>
            </w:pPr>
            <w:r w:rsidRPr="0021426A">
              <w:rPr>
                <w:rFonts w:cs="Arial"/>
                <w:i/>
                <w:sz w:val="18"/>
                <w:szCs w:val="18"/>
              </w:rPr>
              <w:t>(дата)</w:t>
            </w:r>
          </w:p>
        </w:tc>
        <w:tc>
          <w:tcPr>
            <w:tcW w:w="5532" w:type="dxa"/>
            <w:gridSpan w:val="5"/>
            <w:tcBorders>
              <w:top w:val="nil"/>
              <w:left w:val="nil"/>
              <w:bottom w:val="nil"/>
              <w:right w:val="nil"/>
            </w:tcBorders>
          </w:tcPr>
          <w:p w:rsidR="00CA1586" w:rsidRPr="00CA1586" w:rsidRDefault="00CA1586" w:rsidP="006D6874">
            <w:pPr>
              <w:spacing w:line="360" w:lineRule="auto"/>
              <w:rPr>
                <w:rFonts w:cs="Arial"/>
                <w:i/>
                <w:sz w:val="18"/>
                <w:szCs w:val="18"/>
              </w:rPr>
            </w:pPr>
            <w:r w:rsidRPr="0021426A">
              <w:rPr>
                <w:rFonts w:cs="Arial"/>
                <w:sz w:val="18"/>
                <w:szCs w:val="18"/>
              </w:rPr>
              <w:t xml:space="preserve">                  </w:t>
            </w:r>
            <w:r w:rsidRPr="0021426A">
              <w:rPr>
                <w:rFonts w:cs="Arial"/>
                <w:i/>
                <w:sz w:val="18"/>
                <w:szCs w:val="18"/>
              </w:rPr>
              <w:t>(подпись)                        (расшифровка подписи)</w:t>
            </w:r>
          </w:p>
        </w:tc>
      </w:tr>
    </w:tbl>
    <w:p w:rsidR="00CA1586" w:rsidRPr="00CA1586" w:rsidRDefault="00CA1586" w:rsidP="006D6874">
      <w:pPr>
        <w:spacing w:line="360" w:lineRule="auto"/>
        <w:rPr>
          <w:sz w:val="18"/>
          <w:szCs w:val="18"/>
        </w:rPr>
      </w:pPr>
    </w:p>
    <w:p w:rsidR="00A8496E" w:rsidRPr="00474A31" w:rsidRDefault="00A8496E" w:rsidP="006D6874">
      <w:pPr>
        <w:spacing w:line="360" w:lineRule="auto"/>
        <w:jc w:val="center"/>
        <w:rPr>
          <w:b/>
          <w:szCs w:val="28"/>
        </w:rPr>
      </w:pPr>
    </w:p>
    <w:sectPr w:rsidR="00A8496E" w:rsidRPr="00474A31" w:rsidSect="00911270">
      <w:headerReference w:type="default" r:id="rId15"/>
      <w:pgSz w:w="11907" w:h="16840" w:code="9"/>
      <w:pgMar w:top="907" w:right="567" w:bottom="1758"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BC8" w:rsidRDefault="00CB6BC8" w:rsidP="001C77E8">
      <w:r>
        <w:separator/>
      </w:r>
    </w:p>
  </w:endnote>
  <w:endnote w:type="continuationSeparator" w:id="0">
    <w:p w:rsidR="00CB6BC8" w:rsidRDefault="00CB6BC8" w:rsidP="001C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charset w:val="00"/>
    <w:family w:val="swiss"/>
    <w:pitch w:val="variable"/>
    <w:sig w:usb0="00000001" w:usb1="00000000" w:usb2="00000000" w:usb3="00000000" w:csb0="0000009F" w:csb1="00000000"/>
  </w:font>
  <w:font w:name="Journal">
    <w:altName w:val="Times New Roman"/>
    <w:charset w:val="00"/>
    <w:family w:val="auto"/>
    <w:pitch w:val="variable"/>
    <w:sig w:usb0="00000001" w:usb1="00000000" w:usb2="00000000" w:usb3="00000000" w:csb0="0000009F"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BC8" w:rsidRPr="00B84200" w:rsidRDefault="00CB6BC8">
    <w:pPr>
      <w:pStyle w:val="a8"/>
      <w:jc w:val="right"/>
    </w:pPr>
  </w:p>
  <w:p w:rsidR="00CB6BC8" w:rsidRDefault="00CB6BC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BC8" w:rsidRDefault="00CB6BC8">
    <w:pPr>
      <w:pStyle w:val="a8"/>
      <w:jc w:val="right"/>
    </w:pPr>
  </w:p>
  <w:p w:rsidR="00CB6BC8" w:rsidRDefault="00CB6B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BC8" w:rsidRDefault="00CB6BC8" w:rsidP="001C77E8">
      <w:r>
        <w:separator/>
      </w:r>
    </w:p>
  </w:footnote>
  <w:footnote w:type="continuationSeparator" w:id="0">
    <w:p w:rsidR="00CB6BC8" w:rsidRDefault="00CB6BC8" w:rsidP="001C77E8">
      <w:r>
        <w:continuationSeparator/>
      </w:r>
    </w:p>
  </w:footnote>
  <w:footnote w:id="1">
    <w:p w:rsidR="00CB6BC8" w:rsidRPr="00474A31" w:rsidRDefault="00CB6BC8" w:rsidP="000706FE">
      <w:pPr>
        <w:pStyle w:val="aff1"/>
      </w:pPr>
      <w:r w:rsidRPr="00474A31">
        <w:rPr>
          <w:rStyle w:val="aff3"/>
        </w:rPr>
        <w:footnoteRef/>
      </w:r>
      <w:r w:rsidRPr="00474A31">
        <w:t xml:space="preserve"> См.: приложение №</w:t>
      </w:r>
      <w:r>
        <w:t>5</w:t>
      </w:r>
      <w:r w:rsidRPr="00474A31">
        <w:t xml:space="preserve"> к настоящей Политике.</w:t>
      </w:r>
    </w:p>
  </w:footnote>
  <w:footnote w:id="2">
    <w:p w:rsidR="00CB6BC8" w:rsidRPr="000706FE" w:rsidRDefault="00CB6BC8" w:rsidP="000706FE">
      <w:pPr>
        <w:pStyle w:val="aff1"/>
      </w:pPr>
      <w:r w:rsidRPr="000706FE">
        <w:rPr>
          <w:rStyle w:val="aff3"/>
        </w:rPr>
        <w:footnoteRef/>
      </w:r>
      <w:r>
        <w:t xml:space="preserve"> См.: ч.4</w:t>
      </w:r>
      <w:r w:rsidRPr="000706FE">
        <w:t xml:space="preserve"> ст.3 Федерального закона от 27.07.2006 № 152-ФЗ «О персональных данных».</w:t>
      </w:r>
    </w:p>
  </w:footnote>
  <w:footnote w:id="3">
    <w:p w:rsidR="00CB6BC8" w:rsidRPr="00B913F1" w:rsidRDefault="00CB6BC8" w:rsidP="000706FE">
      <w:pPr>
        <w:pStyle w:val="aff1"/>
      </w:pPr>
      <w:r w:rsidRPr="00B913F1">
        <w:rPr>
          <w:rStyle w:val="aff3"/>
        </w:rPr>
        <w:footnoteRef/>
      </w:r>
      <w:r w:rsidRPr="00B913F1">
        <w:t xml:space="preserve"> См.: ч.7 ст.3 Федерального закона от 27.07.2006 № 152-ФЗ «О персональных данных».</w:t>
      </w:r>
    </w:p>
  </w:footnote>
  <w:footnote w:id="4">
    <w:p w:rsidR="00CB6BC8" w:rsidRPr="00B913F1" w:rsidRDefault="00CB6BC8" w:rsidP="000706FE">
      <w:pPr>
        <w:pStyle w:val="aff1"/>
      </w:pPr>
      <w:r w:rsidRPr="00B913F1">
        <w:rPr>
          <w:rStyle w:val="aff3"/>
        </w:rPr>
        <w:footnoteRef/>
      </w:r>
      <w:r>
        <w:t xml:space="preserve"> См.: ч.10</w:t>
      </w:r>
      <w:r w:rsidRPr="00B913F1">
        <w:t xml:space="preserve"> ст.3 Федерального закона от 27.07.2006 № 152-ФЗ «О персональных данных</w:t>
      </w:r>
      <w:r>
        <w:t>»</w:t>
      </w:r>
      <w:r w:rsidRPr="00B913F1">
        <w:t>.</w:t>
      </w:r>
    </w:p>
  </w:footnote>
  <w:footnote w:id="5">
    <w:p w:rsidR="00CB6BC8" w:rsidRPr="00B913F1" w:rsidRDefault="00CB6BC8" w:rsidP="000706FE">
      <w:pPr>
        <w:pStyle w:val="aff1"/>
      </w:pPr>
      <w:r w:rsidRPr="00B913F1">
        <w:rPr>
          <w:rStyle w:val="aff3"/>
        </w:rPr>
        <w:footnoteRef/>
      </w:r>
      <w:r w:rsidRPr="00B913F1">
        <w:t xml:space="preserve"> См.:</w:t>
      </w:r>
    </w:p>
    <w:p w:rsidR="00CB6BC8" w:rsidRPr="00B913F1" w:rsidRDefault="00CB6BC8" w:rsidP="000706FE">
      <w:pPr>
        <w:pStyle w:val="-"/>
      </w:pPr>
      <w:r w:rsidRPr="00B913F1">
        <w:t>ст.7 Федерального закона от 27.07.2006 № 152-ФЗ «О персональных данных»;</w:t>
      </w:r>
    </w:p>
    <w:p w:rsidR="00CB6BC8" w:rsidRPr="00B913F1" w:rsidRDefault="00CB6BC8" w:rsidP="000706FE">
      <w:pPr>
        <w:pStyle w:val="-"/>
      </w:pPr>
      <w:r w:rsidRPr="00B913F1">
        <w:t xml:space="preserve">ч.7.ст.2 </w:t>
      </w:r>
      <w:r w:rsidRPr="00B913F1">
        <w:tab/>
        <w:t>Федерального закона от 27.07.2006 №</w:t>
      </w:r>
      <w:r>
        <w:t xml:space="preserve"> 149-ФЗ «</w:t>
      </w:r>
      <w:r w:rsidRPr="00B913F1">
        <w:t>Об информации, информационных технологиях и о защите информации</w:t>
      </w:r>
      <w:r>
        <w:t>»</w:t>
      </w:r>
      <w:r w:rsidRPr="00B913F1">
        <w:t>;</w:t>
      </w:r>
    </w:p>
    <w:p w:rsidR="00CB6BC8" w:rsidRPr="00B913F1" w:rsidRDefault="00CB6BC8" w:rsidP="000706FE">
      <w:pPr>
        <w:pStyle w:val="-"/>
      </w:pPr>
      <w:r w:rsidRPr="00B913F1">
        <w:t>раздел 1 Методических рекомендаций по обеспечению с помощью криптосредств безопасности персональных данных при их обработке в информационных системах персональных данных с использованием средств автоматизации, утвержденных руководством 8 Центра ФСБ России 21.02.2008 № 149/54-144.</w:t>
      </w:r>
    </w:p>
  </w:footnote>
  <w:footnote w:id="6">
    <w:p w:rsidR="00CB6BC8" w:rsidRPr="00B913F1" w:rsidRDefault="00CB6BC8" w:rsidP="000706FE">
      <w:pPr>
        <w:pStyle w:val="aff1"/>
      </w:pPr>
      <w:r w:rsidRPr="00B913F1">
        <w:rPr>
          <w:rStyle w:val="aff3"/>
        </w:rPr>
        <w:footnoteRef/>
      </w:r>
      <w:r w:rsidRPr="00B913F1">
        <w:t xml:space="preserve"> См.:</w:t>
      </w:r>
    </w:p>
    <w:p w:rsidR="00CB6BC8" w:rsidRPr="00B913F1" w:rsidRDefault="00CB6BC8" w:rsidP="000706FE">
      <w:pPr>
        <w:pStyle w:val="-"/>
      </w:pPr>
      <w:r w:rsidRPr="00B913F1">
        <w:t>п. ЗНИ.3, п. ЗТС.2 , п. ЗИС.3 Приложения 2 к Требованиям о защите информации, не составляющей государственную тайну, содержащейся в государственных информационных системах, утвержденных приказом ФСТЭК России от 11.02.2013 №</w:t>
      </w:r>
      <w:r w:rsidRPr="006D6874">
        <w:t xml:space="preserve"> </w:t>
      </w:r>
      <w:r w:rsidRPr="00B913F1">
        <w:t xml:space="preserve">17; </w:t>
      </w:r>
    </w:p>
    <w:p w:rsidR="00CB6BC8" w:rsidRPr="00B913F1" w:rsidRDefault="00CB6BC8" w:rsidP="000706FE">
      <w:pPr>
        <w:pStyle w:val="-"/>
      </w:pPr>
      <w:r w:rsidRPr="00B913F1">
        <w:t>подпункт «в» п. 10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утвержденных приказо</w:t>
      </w:r>
      <w:r>
        <w:t>м ФСБ России от 10.07.2014 №</w:t>
      </w:r>
      <w:r w:rsidRPr="006D6874">
        <w:t xml:space="preserve"> </w:t>
      </w:r>
      <w:r>
        <w:t>378</w:t>
      </w:r>
      <w:r w:rsidRPr="00B913F1">
        <w:t xml:space="preserve">; </w:t>
      </w:r>
    </w:p>
    <w:p w:rsidR="00CB6BC8" w:rsidRPr="00B913F1" w:rsidRDefault="00CB6BC8" w:rsidP="000706FE">
      <w:pPr>
        <w:pStyle w:val="-"/>
      </w:pPr>
      <w:r w:rsidRPr="00B913F1">
        <w:t>п.1.16, п.5.1.3. Специальных требований и рекомендаций по технической защите конфиденциальной информации (СТР-К), утвержденных приказом Гостехкомиссии России от 30.08.2002 № 282;</w:t>
      </w:r>
    </w:p>
    <w:p w:rsidR="00CB6BC8" w:rsidRPr="00E15264" w:rsidRDefault="00CB6BC8" w:rsidP="000706FE">
      <w:pPr>
        <w:pStyle w:val="-"/>
      </w:pPr>
      <w:r w:rsidRPr="00E15264">
        <w:t>раздел 1 Базовой модели угроз безопасности персональных данных при их обработке в информационных системах персональных данных, утвержденной Федеральной службой по техническому и экспортному контролю 15.02.2008;</w:t>
      </w:r>
    </w:p>
    <w:p w:rsidR="00CB6BC8" w:rsidRPr="00E15264" w:rsidRDefault="00CB6BC8" w:rsidP="000706FE">
      <w:pPr>
        <w:pStyle w:val="-"/>
      </w:pPr>
      <w:r w:rsidRPr="00E15264">
        <w:t>разд.А.9.1 Таблицы А.1 - Цели и меры управления ГОСТ Р ИСО/МЭК 27001-2006. Информационная технология. Методы и средства обеспечения безопасности. Системы менеджмента информационной безопасности требования</w:t>
      </w:r>
      <w:r w:rsidRPr="00E1006B">
        <w:t>;</w:t>
      </w:r>
    </w:p>
    <w:p w:rsidR="00CB6BC8" w:rsidRPr="00E15264" w:rsidRDefault="00CB6BC8" w:rsidP="000706FE">
      <w:pPr>
        <w:pStyle w:val="-"/>
      </w:pPr>
      <w:r w:rsidRPr="00E15264">
        <w:t>п. 9.1.1 ГОСТ Р ИСО/МЭК 27002-2012 Информационная технология. Методы и средства обеспечения безопасности. Свод норм и правил менеджмента информационной безопасности;</w:t>
      </w:r>
    </w:p>
    <w:p w:rsidR="00CB6BC8" w:rsidRPr="00E15264" w:rsidRDefault="00CB6BC8" w:rsidP="000706FE">
      <w:pPr>
        <w:pStyle w:val="-"/>
      </w:pPr>
      <w:r w:rsidRPr="00E15264">
        <w:t xml:space="preserve"> разд.1, разд.5</w:t>
      </w:r>
      <w:r w:rsidRPr="006D6874">
        <w:t xml:space="preserve"> </w:t>
      </w:r>
      <w:r w:rsidRPr="00E15264">
        <w:t>- 7, разд.11-12 ГОСТ Р ИСО/МЭК ТО 13335-5-2006. Информационная технология. МЕТОДЫ И СРЕДСТВА ОБЕСПЕЧЕНИЯ БЕЗОПАСНОСТИ. Часть 5. Руководство по менеджменту безопасности сети.</w:t>
      </w:r>
    </w:p>
  </w:footnote>
  <w:footnote w:id="7">
    <w:p w:rsidR="00CB6BC8" w:rsidRPr="00E15264" w:rsidRDefault="00CB6BC8" w:rsidP="000706FE">
      <w:pPr>
        <w:pStyle w:val="aff1"/>
      </w:pPr>
      <w:r w:rsidRPr="00E15264">
        <w:rPr>
          <w:rStyle w:val="aff3"/>
        </w:rPr>
        <w:footnoteRef/>
      </w:r>
      <w:r>
        <w:t xml:space="preserve"> См.: ч.9</w:t>
      </w:r>
      <w:r w:rsidRPr="00E15264">
        <w:t xml:space="preserve"> ст.3 Федерального закона от 27.07.2006 № 152-ФЗ «О персональных данных</w:t>
      </w:r>
      <w:r>
        <w:t>»</w:t>
      </w:r>
      <w:r w:rsidRPr="00E15264">
        <w:t>.</w:t>
      </w:r>
    </w:p>
  </w:footnote>
  <w:footnote w:id="8">
    <w:p w:rsidR="00CB6BC8" w:rsidRPr="00E15264" w:rsidRDefault="00CB6BC8" w:rsidP="000706FE">
      <w:pPr>
        <w:pStyle w:val="aff1"/>
      </w:pPr>
      <w:r w:rsidRPr="00E15264">
        <w:rPr>
          <w:rStyle w:val="aff3"/>
        </w:rPr>
        <w:footnoteRef/>
      </w:r>
      <w:r>
        <w:t xml:space="preserve"> См.: ч.2</w:t>
      </w:r>
      <w:r w:rsidRPr="00E15264">
        <w:t xml:space="preserve"> ст.3 Федерального</w:t>
      </w:r>
      <w:r>
        <w:t xml:space="preserve"> закона от 27.07.2006 № 152-ФЗ</w:t>
      </w:r>
      <w:r w:rsidRPr="00E15264">
        <w:t xml:space="preserve"> «О персональных данных</w:t>
      </w:r>
      <w:r>
        <w:t>»</w:t>
      </w:r>
      <w:r w:rsidRPr="00E15264">
        <w:t>.</w:t>
      </w:r>
    </w:p>
  </w:footnote>
  <w:footnote w:id="9">
    <w:p w:rsidR="00CB6BC8" w:rsidRPr="00E15264" w:rsidRDefault="00CB6BC8" w:rsidP="000706FE">
      <w:pPr>
        <w:pStyle w:val="aff1"/>
      </w:pPr>
      <w:r w:rsidRPr="00E15264">
        <w:rPr>
          <w:rStyle w:val="aff3"/>
        </w:rPr>
        <w:footnoteRef/>
      </w:r>
      <w:r>
        <w:t xml:space="preserve"> См.: ч.6</w:t>
      </w:r>
      <w:r w:rsidRPr="00E15264">
        <w:t xml:space="preserve"> ст.3 Федерального</w:t>
      </w:r>
      <w:r>
        <w:t xml:space="preserve"> закона от 27.07.2006 № 152-ФЗ </w:t>
      </w:r>
      <w:r w:rsidRPr="00E15264">
        <w:t>«О персональных данных</w:t>
      </w:r>
      <w:r>
        <w:t>».</w:t>
      </w:r>
    </w:p>
  </w:footnote>
  <w:footnote w:id="10">
    <w:p w:rsidR="00CB6BC8" w:rsidRPr="00E15264" w:rsidRDefault="00CB6BC8" w:rsidP="000706FE">
      <w:pPr>
        <w:pStyle w:val="aff1"/>
      </w:pPr>
      <w:r w:rsidRPr="00E15264">
        <w:rPr>
          <w:rStyle w:val="aff3"/>
        </w:rPr>
        <w:footnoteRef/>
      </w:r>
      <w:r w:rsidRPr="00E15264">
        <w:t xml:space="preserve"> Действует до настоящего времени кроме части </w:t>
      </w:r>
      <w:r w:rsidRPr="00E15264">
        <w:rPr>
          <w:lang w:val="en-US"/>
        </w:rPr>
        <w:t>II</w:t>
      </w:r>
      <w:r w:rsidRPr="00E15264">
        <w:t xml:space="preserve">, отмененной п.2 приказа Минкультуры РФ от 31.07.2007 № 1182 </w:t>
      </w:r>
      <w:r>
        <w:t>«</w:t>
      </w:r>
      <w:r w:rsidRPr="00E15264">
        <w:t>Об утверждении Перечня типовых архивных документов, образующихся в научно-технической и производственной деятельности организаций, с указанием сроков хранения</w:t>
      </w:r>
      <w:r>
        <w:t>».</w:t>
      </w:r>
    </w:p>
  </w:footnote>
  <w:footnote w:id="11">
    <w:p w:rsidR="00CB6BC8" w:rsidRPr="00A97BBD" w:rsidRDefault="00CB6BC8" w:rsidP="000706FE">
      <w:pPr>
        <w:pStyle w:val="aff1"/>
      </w:pPr>
      <w:r w:rsidRPr="00A97BBD">
        <w:rPr>
          <w:rStyle w:val="aff3"/>
        </w:rPr>
        <w:footnoteRef/>
      </w:r>
      <w:r>
        <w:t xml:space="preserve"> См.: ч.1</w:t>
      </w:r>
      <w:r w:rsidRPr="00A97BBD">
        <w:t xml:space="preserve"> ст.3 Федерального</w:t>
      </w:r>
      <w:r>
        <w:t xml:space="preserve"> закона от 27.07.2006 № 152-ФЗ «О персональных данных»</w:t>
      </w:r>
      <w:r w:rsidRPr="00A97BBD">
        <w:t>.</w:t>
      </w:r>
    </w:p>
  </w:footnote>
  <w:footnote w:id="12">
    <w:p w:rsidR="00CB6BC8" w:rsidRPr="00A97BBD" w:rsidRDefault="00CB6BC8" w:rsidP="000706FE">
      <w:pPr>
        <w:pStyle w:val="aff1"/>
      </w:pPr>
      <w:r w:rsidRPr="00A97BBD">
        <w:rPr>
          <w:rStyle w:val="aff3"/>
        </w:rPr>
        <w:footnoteRef/>
      </w:r>
      <w:r>
        <w:t xml:space="preserve"> См.: ч.5</w:t>
      </w:r>
      <w:r w:rsidRPr="00A97BBD">
        <w:t xml:space="preserve"> ст.3 Федерального</w:t>
      </w:r>
      <w:r>
        <w:t xml:space="preserve"> закона от 27.07.2006 № 152-ФЗ</w:t>
      </w:r>
      <w:r w:rsidRPr="00A97BBD">
        <w:t xml:space="preserve"> «О персональных данных</w:t>
      </w:r>
      <w:r>
        <w:t>»</w:t>
      </w:r>
      <w:r w:rsidRPr="00A97BBD">
        <w:t>.</w:t>
      </w:r>
    </w:p>
  </w:footnote>
  <w:footnote w:id="13">
    <w:p w:rsidR="00CB6BC8" w:rsidRPr="00A97BBD" w:rsidRDefault="00CB6BC8" w:rsidP="000706FE">
      <w:pPr>
        <w:pStyle w:val="aff1"/>
      </w:pPr>
      <w:r w:rsidRPr="00A97BBD">
        <w:rPr>
          <w:rStyle w:val="aff3"/>
        </w:rPr>
        <w:footnoteRef/>
      </w:r>
      <w:r w:rsidRPr="00A97BBD">
        <w:t xml:space="preserve"> См.:</w:t>
      </w:r>
    </w:p>
    <w:p w:rsidR="00CB6BC8" w:rsidRPr="00A97BBD" w:rsidRDefault="00CB6BC8" w:rsidP="000706FE">
      <w:pPr>
        <w:pStyle w:val="-"/>
      </w:pPr>
      <w:r w:rsidRPr="00A97BBD">
        <w:t>ч.</w:t>
      </w:r>
      <w:r>
        <w:t xml:space="preserve"> </w:t>
      </w:r>
      <w:r w:rsidRPr="00A97BBD">
        <w:t>5 ст.</w:t>
      </w:r>
      <w:r>
        <w:t xml:space="preserve"> </w:t>
      </w:r>
      <w:r w:rsidRPr="00A97BBD">
        <w:t>19 Федерального закона от 27.07.2006 № 152-ФЗ</w:t>
      </w:r>
      <w:r>
        <w:t xml:space="preserve"> «О персональных данных»</w:t>
      </w:r>
      <w:r w:rsidRPr="00A97BBD">
        <w:t>;</w:t>
      </w:r>
    </w:p>
    <w:p w:rsidR="00CB6BC8" w:rsidRPr="00A97BBD" w:rsidRDefault="00CB6BC8" w:rsidP="000706FE">
      <w:pPr>
        <w:pStyle w:val="-"/>
      </w:pPr>
      <w:r w:rsidRPr="00A97BBD">
        <w:t>ст.</w:t>
      </w:r>
      <w:r>
        <w:t xml:space="preserve"> </w:t>
      </w:r>
      <w:r w:rsidRPr="00A97BBD">
        <w:t>2 Требований к защите персональных данных при их обработке в информационных системах персональных данных утвержденных</w:t>
      </w:r>
      <w:r>
        <w:t xml:space="preserve"> Постановлением Правительства Российской Федерации</w:t>
      </w:r>
      <w:r w:rsidRPr="00A97BBD">
        <w:t xml:space="preserve"> от 01.11.2012 №</w:t>
      </w:r>
      <w:r>
        <w:t xml:space="preserve"> </w:t>
      </w:r>
      <w:r w:rsidRPr="00A97BBD">
        <w:t>1119;</w:t>
      </w:r>
    </w:p>
    <w:p w:rsidR="00CB6BC8" w:rsidRPr="00A97BBD" w:rsidRDefault="00CB6BC8" w:rsidP="000706FE">
      <w:pPr>
        <w:pStyle w:val="-"/>
      </w:pPr>
      <w:r w:rsidRPr="00A97BBD">
        <w:t>п.</w:t>
      </w:r>
      <w:r>
        <w:t xml:space="preserve"> </w:t>
      </w:r>
      <w:r w:rsidRPr="00A97BBD">
        <w:t>2 Требований о защите информации, не составляющей государственную тайну, содержащейся в государственных информационных системах, утвержденных приказом ФСТЭК России от 11.02.2013 №</w:t>
      </w:r>
      <w:r>
        <w:t xml:space="preserve"> </w:t>
      </w:r>
      <w:r w:rsidRPr="00A97BBD">
        <w:t>17.</w:t>
      </w:r>
    </w:p>
  </w:footnote>
  <w:footnote w:id="14">
    <w:p w:rsidR="00CB6BC8" w:rsidRPr="00A97BBD" w:rsidRDefault="00CB6BC8" w:rsidP="000706FE">
      <w:pPr>
        <w:pStyle w:val="aff1"/>
      </w:pPr>
      <w:r w:rsidRPr="00A97BBD">
        <w:rPr>
          <w:rStyle w:val="aff3"/>
        </w:rPr>
        <w:footnoteRef/>
      </w:r>
      <w:r>
        <w:t xml:space="preserve"> См. ч. 2</w:t>
      </w:r>
      <w:r w:rsidRPr="00A97BBD">
        <w:t xml:space="preserve"> ст.</w:t>
      </w:r>
      <w:r>
        <w:t xml:space="preserve"> </w:t>
      </w:r>
      <w:r w:rsidRPr="00A97BBD">
        <w:t>2 Требований к защите персональных данных при их обработке в информационных системах персональных данных, утвержденных Постановлением Правительства Р</w:t>
      </w:r>
      <w:r>
        <w:t>оссийской Федерации</w:t>
      </w:r>
      <w:r w:rsidRPr="00A97BBD">
        <w:t xml:space="preserve"> от 01.11.2012 №</w:t>
      </w:r>
      <w:r>
        <w:t xml:space="preserve"> </w:t>
      </w:r>
      <w:r w:rsidRPr="00A97BBD">
        <w:t>1119.</w:t>
      </w:r>
    </w:p>
  </w:footnote>
  <w:footnote w:id="15">
    <w:p w:rsidR="00CB6BC8" w:rsidRPr="00A97BBD" w:rsidRDefault="00CB6BC8" w:rsidP="000706FE">
      <w:pPr>
        <w:pStyle w:val="aff1"/>
      </w:pPr>
      <w:r w:rsidRPr="00A97BBD">
        <w:rPr>
          <w:rStyle w:val="aff3"/>
        </w:rPr>
        <w:footnoteRef/>
      </w:r>
      <w:r w:rsidRPr="00A97BBD">
        <w:t xml:space="preserve"> См.: ч.</w:t>
      </w:r>
      <w:r>
        <w:t xml:space="preserve"> </w:t>
      </w:r>
      <w:r w:rsidRPr="00A97BBD">
        <w:t>1 ст.</w:t>
      </w:r>
      <w:r>
        <w:t xml:space="preserve"> </w:t>
      </w:r>
      <w:r w:rsidRPr="00A97BBD">
        <w:t>3 Федерального закона от 27.07.2006 № 152-ФЗ «О персональных данных</w:t>
      </w:r>
      <w:r>
        <w:t>»</w:t>
      </w:r>
      <w:r w:rsidRPr="00A97BBD">
        <w:t>.</w:t>
      </w:r>
    </w:p>
  </w:footnote>
  <w:footnote w:id="16">
    <w:p w:rsidR="00CB6BC8" w:rsidRPr="00A97BBD" w:rsidRDefault="00CB6BC8" w:rsidP="000706FE">
      <w:pPr>
        <w:pStyle w:val="aff1"/>
      </w:pPr>
      <w:r w:rsidRPr="00A97BBD">
        <w:rPr>
          <w:rStyle w:val="aff3"/>
        </w:rPr>
        <w:footnoteRef/>
      </w:r>
      <w:r>
        <w:t xml:space="preserve"> См.: ч. 8</w:t>
      </w:r>
      <w:r w:rsidRPr="00A97BBD">
        <w:t xml:space="preserve"> ст.</w:t>
      </w:r>
      <w:r>
        <w:t xml:space="preserve"> </w:t>
      </w:r>
      <w:r w:rsidRPr="00A97BBD">
        <w:t>3 Федерального</w:t>
      </w:r>
      <w:r>
        <w:t xml:space="preserve"> закона от 27.07.2006 № 152-ФЗ «О персональных данных».</w:t>
      </w:r>
    </w:p>
  </w:footnote>
  <w:footnote w:id="17">
    <w:p w:rsidR="00CB6BC8" w:rsidRPr="00B41A7A" w:rsidRDefault="00CB6BC8" w:rsidP="000706FE">
      <w:pPr>
        <w:pStyle w:val="aff1"/>
      </w:pPr>
      <w:r w:rsidRPr="00B41A7A">
        <w:rPr>
          <w:rStyle w:val="aff3"/>
        </w:rPr>
        <w:footnoteRef/>
      </w:r>
      <w:r>
        <w:t xml:space="preserve"> См.: ч. 11</w:t>
      </w:r>
      <w:r w:rsidRPr="00B41A7A">
        <w:t xml:space="preserve"> ст.</w:t>
      </w:r>
      <w:r>
        <w:t xml:space="preserve"> </w:t>
      </w:r>
      <w:r w:rsidRPr="00B41A7A">
        <w:t>3 Федерального закона от 27.07.2006 № 152-ФЗ «О персональных данных».</w:t>
      </w:r>
    </w:p>
  </w:footnote>
  <w:footnote w:id="18">
    <w:p w:rsidR="00CB6BC8" w:rsidRPr="0020225F" w:rsidRDefault="00CB6BC8" w:rsidP="000706FE">
      <w:pPr>
        <w:pStyle w:val="aff1"/>
      </w:pPr>
      <w:r w:rsidRPr="0020225F">
        <w:rPr>
          <w:rStyle w:val="aff3"/>
        </w:rPr>
        <w:footnoteRef/>
      </w:r>
      <w:r w:rsidRPr="0020225F">
        <w:t xml:space="preserve"> Ведется в соответствии с:</w:t>
      </w:r>
    </w:p>
    <w:p w:rsidR="00CB6BC8" w:rsidRPr="0020225F" w:rsidRDefault="00CB6BC8" w:rsidP="000706FE">
      <w:pPr>
        <w:pStyle w:val="-"/>
      </w:pPr>
      <w:r w:rsidRPr="0020225F">
        <w:t>ч.5 ст.5, п.5 ч.4 ст.9, п.5 ч.7 ст.14 Федерального</w:t>
      </w:r>
      <w:r>
        <w:t xml:space="preserve"> закона от 27.07.2006 № 152-ФЗ</w:t>
      </w:r>
      <w:r w:rsidRPr="0020225F">
        <w:t xml:space="preserve"> «О персональных данных»;</w:t>
      </w:r>
    </w:p>
    <w:p w:rsidR="00CB6BC8" w:rsidRPr="0020225F" w:rsidRDefault="00CB6BC8" w:rsidP="000706FE">
      <w:pPr>
        <w:pStyle w:val="-"/>
      </w:pPr>
      <w:r w:rsidRPr="0020225F">
        <w:t>п.5.2.2. Специальных требований и рекомендаций по технической защите конфиденциальной информации (СТР-К), утвержденных, приказом Гостехкомиссии России от 30.08.2002 № 282.</w:t>
      </w:r>
    </w:p>
  </w:footnote>
  <w:footnote w:id="19">
    <w:p w:rsidR="00CB6BC8" w:rsidRDefault="00CB6BC8" w:rsidP="00A72CA3">
      <w:pPr>
        <w:pStyle w:val="aff1"/>
      </w:pPr>
      <w:r>
        <w:rPr>
          <w:rStyle w:val="aff3"/>
        </w:rPr>
        <w:footnoteRef/>
      </w:r>
      <w:r>
        <w:t xml:space="preserve"> Перечень обрабатываемых персональных данных гражданского служащего установлен в соответствии с:</w:t>
      </w:r>
    </w:p>
    <w:p w:rsidR="00CB6BC8" w:rsidRDefault="00CB6BC8" w:rsidP="00A72CA3">
      <w:pPr>
        <w:pStyle w:val="-"/>
      </w:pPr>
      <w:r>
        <w:t xml:space="preserve">п. 1 и п. 5 ч. 1 ст. 6 </w:t>
      </w:r>
      <w:r w:rsidRPr="00A72CA3">
        <w:t>Федерального закона от 27.07.2006 №</w:t>
      </w:r>
      <w:r>
        <w:t xml:space="preserve"> 152-ФЗ «</w:t>
      </w:r>
      <w:r w:rsidRPr="00A72CA3">
        <w:t>О персональных данных</w:t>
      </w:r>
      <w:r>
        <w:t>»;</w:t>
      </w:r>
    </w:p>
    <w:p w:rsidR="00CB6BC8" w:rsidRDefault="00CB6BC8" w:rsidP="00A72CA3">
      <w:pPr>
        <w:pStyle w:val="-"/>
      </w:pPr>
      <w:r>
        <w:t>ст. 23 Налогового кодекса Российской Федерации (часть первая) от 31.07.1998 № 146-ФЗ;</w:t>
      </w:r>
    </w:p>
    <w:p w:rsidR="00CB6BC8" w:rsidRDefault="00CB6BC8" w:rsidP="00A72CA3">
      <w:pPr>
        <w:pStyle w:val="-"/>
      </w:pPr>
      <w:r>
        <w:t>гл. 23 Налогового кодекса Российской Федерации (часть вторая) от 05.08.2000 № 117-ФЗ;</w:t>
      </w:r>
    </w:p>
    <w:p w:rsidR="00CB6BC8" w:rsidRDefault="00CB6BC8" w:rsidP="009E3D48">
      <w:pPr>
        <w:pStyle w:val="-"/>
      </w:pPr>
      <w:r>
        <w:t>ст. 42 Федерального закона</w:t>
      </w:r>
      <w:r w:rsidRPr="009E3D48">
        <w:t xml:space="preserve"> от 27.07.2004 №</w:t>
      </w:r>
      <w:r>
        <w:t xml:space="preserve"> </w:t>
      </w:r>
      <w:r w:rsidRPr="009E3D48">
        <w:t xml:space="preserve">79-ФЗ </w:t>
      </w:r>
      <w:r>
        <w:t>«</w:t>
      </w:r>
      <w:r w:rsidRPr="009E3D48">
        <w:t>О государственной гражданской службе Российской Федерации</w:t>
      </w:r>
      <w:r>
        <w:t>»;</w:t>
      </w:r>
    </w:p>
    <w:p w:rsidR="00CB6BC8" w:rsidRDefault="00CB6BC8" w:rsidP="009E3D48">
      <w:pPr>
        <w:pStyle w:val="-"/>
      </w:pPr>
      <w:r>
        <w:t xml:space="preserve">ст. 15 </w:t>
      </w:r>
      <w:r w:rsidRPr="009E3D48">
        <w:t>Указа Пре</w:t>
      </w:r>
      <w:r>
        <w:t>зидента Российской Федерации от 30.05.2005 № 609 «</w:t>
      </w:r>
      <w:r w:rsidRPr="009E3D48">
        <w:t>Об утверждении Положения о персональных данных государственного гражданского служащего Российской Федерации и ведении его личного дела»</w:t>
      </w:r>
      <w:r>
        <w:t>.</w:t>
      </w:r>
    </w:p>
  </w:footnote>
  <w:footnote w:id="20">
    <w:p w:rsidR="00CB6BC8" w:rsidRDefault="00CB6BC8">
      <w:pPr>
        <w:pStyle w:val="aff1"/>
      </w:pPr>
      <w:r>
        <w:rPr>
          <w:rStyle w:val="aff3"/>
        </w:rPr>
        <w:footnoteRef/>
      </w:r>
      <w:r>
        <w:t xml:space="preserve"> </w:t>
      </w:r>
      <w:r w:rsidRPr="00AF2EF5">
        <w:t xml:space="preserve">К персональным данным относится фотографическое изображение </w:t>
      </w:r>
      <w:r>
        <w:t>гражданского служащего</w:t>
      </w:r>
      <w:r w:rsidRPr="00AF2EF5">
        <w:t>, сама фотография (фотографическая карточка) относится к материальному носителю персональных данных.</w:t>
      </w:r>
    </w:p>
  </w:footnote>
  <w:footnote w:id="21">
    <w:p w:rsidR="00CB6BC8" w:rsidRPr="00AF2EF5" w:rsidRDefault="00CB6BC8" w:rsidP="000706FE">
      <w:pPr>
        <w:pStyle w:val="aff1"/>
      </w:pPr>
      <w:r w:rsidRPr="00AF2EF5">
        <w:rPr>
          <w:rStyle w:val="aff3"/>
        </w:rPr>
        <w:footnoteRef/>
      </w:r>
      <w:r w:rsidRPr="00AF2EF5">
        <w:rPr>
          <w:vertAlign w:val="superscript"/>
        </w:rPr>
        <w:t xml:space="preserve"> </w:t>
      </w:r>
      <w:r w:rsidRPr="00AF2EF5">
        <w:t xml:space="preserve">Перечень персональных данных работников установлен в соответствии с требованиями: </w:t>
      </w:r>
    </w:p>
    <w:p w:rsidR="00CB6BC8" w:rsidRDefault="00CB6BC8" w:rsidP="004A08C9">
      <w:pPr>
        <w:pStyle w:val="-"/>
      </w:pPr>
      <w:r>
        <w:t>ст. 23 Налогового кодекса Российской Федерации (часть первая) от 31.07.1998 № 146-ФЗ;</w:t>
      </w:r>
    </w:p>
    <w:p w:rsidR="00CB6BC8" w:rsidRDefault="00CB6BC8" w:rsidP="004A08C9">
      <w:pPr>
        <w:pStyle w:val="-"/>
      </w:pPr>
      <w:r>
        <w:t>гл. 23 Налогового кодекса Российской Федерации (часть вторая) от 05.08.2000 № 117-ФЗ;</w:t>
      </w:r>
    </w:p>
    <w:p w:rsidR="00CB6BC8" w:rsidRPr="00AF2EF5" w:rsidRDefault="00CB6BC8" w:rsidP="000706FE">
      <w:pPr>
        <w:pStyle w:val="-"/>
      </w:pPr>
      <w:r w:rsidRPr="00AF2EF5">
        <w:t>ст.</w:t>
      </w:r>
      <w:r>
        <w:t xml:space="preserve"> </w:t>
      </w:r>
      <w:r w:rsidRPr="00AF2EF5">
        <w:t>57 Трудового кодекса Российской Фе</w:t>
      </w:r>
      <w:r>
        <w:t>дерации от 30.12.2001 № 197-ФЗ</w:t>
      </w:r>
      <w:r w:rsidRPr="00AF2EF5">
        <w:t xml:space="preserve">; </w:t>
      </w:r>
    </w:p>
    <w:p w:rsidR="00CB6BC8" w:rsidRPr="00AF2EF5" w:rsidRDefault="00CB6BC8" w:rsidP="000706FE">
      <w:pPr>
        <w:pStyle w:val="-"/>
      </w:pPr>
      <w:r w:rsidRPr="00AF2EF5">
        <w:t>ст.</w:t>
      </w:r>
      <w:r>
        <w:t xml:space="preserve"> </w:t>
      </w:r>
      <w:r w:rsidRPr="00AF2EF5">
        <w:t>8 Федерального закона от 28.03.1998 №</w:t>
      </w:r>
      <w:r>
        <w:t xml:space="preserve"> 53-ФЗ</w:t>
      </w:r>
      <w:r w:rsidRPr="00AF2EF5">
        <w:t xml:space="preserve"> </w:t>
      </w:r>
      <w:r>
        <w:t>«</w:t>
      </w:r>
      <w:r w:rsidRPr="00AF2EF5">
        <w:t>О воинской обязанности и военной службе</w:t>
      </w:r>
      <w:r>
        <w:t>»</w:t>
      </w:r>
      <w:r w:rsidRPr="00AF2EF5">
        <w:t xml:space="preserve">; </w:t>
      </w:r>
    </w:p>
    <w:p w:rsidR="00CB6BC8" w:rsidRPr="00AF2EF5" w:rsidRDefault="00CB6BC8" w:rsidP="000706FE">
      <w:pPr>
        <w:pStyle w:val="-"/>
      </w:pPr>
      <w:r w:rsidRPr="00AF2EF5">
        <w:t>ст.</w:t>
      </w:r>
      <w:r>
        <w:t xml:space="preserve"> </w:t>
      </w:r>
      <w:r w:rsidRPr="00AF2EF5">
        <w:t>9 Федерального закона от 26.02.1997 №</w:t>
      </w:r>
      <w:r>
        <w:t xml:space="preserve"> </w:t>
      </w:r>
      <w:r w:rsidRPr="00AF2EF5">
        <w:t>31-ФЗ</w:t>
      </w:r>
      <w:r>
        <w:t xml:space="preserve"> «</w:t>
      </w:r>
      <w:r w:rsidRPr="00AF2EF5">
        <w:t>О мобилизационной подготовке и мобилизации в Российской Федерации</w:t>
      </w:r>
      <w:r>
        <w:t>»</w:t>
      </w:r>
      <w:r w:rsidRPr="00AF2EF5">
        <w:t xml:space="preserve">; </w:t>
      </w:r>
    </w:p>
    <w:p w:rsidR="00CB6BC8" w:rsidRPr="00AF2EF5" w:rsidRDefault="00CB6BC8" w:rsidP="000706FE">
      <w:pPr>
        <w:pStyle w:val="-"/>
      </w:pPr>
      <w:r w:rsidRPr="00AF2EF5">
        <w:t>ч.</w:t>
      </w:r>
      <w:r>
        <w:t xml:space="preserve"> </w:t>
      </w:r>
      <w:r w:rsidRPr="00AF2EF5">
        <w:t>2 ст.</w:t>
      </w:r>
      <w:r>
        <w:t xml:space="preserve"> </w:t>
      </w:r>
      <w:r w:rsidRPr="00AF2EF5">
        <w:t>14 Федерального закона от 15.12.2001 №</w:t>
      </w:r>
      <w:r>
        <w:t xml:space="preserve"> </w:t>
      </w:r>
      <w:r w:rsidRPr="00AF2EF5">
        <w:t xml:space="preserve">167-ФЗ </w:t>
      </w:r>
      <w:r>
        <w:t>«</w:t>
      </w:r>
      <w:r w:rsidRPr="00AF2EF5">
        <w:t>Об обязательном пенсионном страховании в Российской Федерации</w:t>
      </w:r>
      <w:r>
        <w:t>»</w:t>
      </w:r>
      <w:r w:rsidRPr="00AF2EF5">
        <w:t xml:space="preserve">; </w:t>
      </w:r>
    </w:p>
    <w:p w:rsidR="00CB6BC8" w:rsidRPr="00AF2EF5" w:rsidRDefault="00CB6BC8" w:rsidP="000706FE">
      <w:pPr>
        <w:pStyle w:val="-"/>
      </w:pPr>
      <w:r w:rsidRPr="00AF2EF5">
        <w:t>ст.</w:t>
      </w:r>
      <w:r>
        <w:t xml:space="preserve"> </w:t>
      </w:r>
      <w:r w:rsidRPr="00AF2EF5">
        <w:t>9; ст.</w:t>
      </w:r>
      <w:r>
        <w:t xml:space="preserve"> </w:t>
      </w:r>
      <w:r w:rsidRPr="00AF2EF5">
        <w:t>14; ст.</w:t>
      </w:r>
      <w:r>
        <w:t xml:space="preserve"> 15 </w:t>
      </w:r>
      <w:r w:rsidRPr="00AF2EF5">
        <w:t>Федерального закона от 01.04.1996 №</w:t>
      </w:r>
      <w:r>
        <w:t xml:space="preserve"> </w:t>
      </w:r>
      <w:r w:rsidRPr="00AF2EF5">
        <w:t xml:space="preserve">27-ФЗ </w:t>
      </w:r>
      <w:r>
        <w:t>«</w:t>
      </w:r>
      <w:r w:rsidRPr="00AF2EF5">
        <w:t>Об индивидуальном (персонифицированном) учете в системе обязательного пенсионного страхования</w:t>
      </w:r>
      <w:r>
        <w:t>»</w:t>
      </w:r>
      <w:r w:rsidRPr="00AF2EF5">
        <w:t>;</w:t>
      </w:r>
    </w:p>
    <w:p w:rsidR="00CB6BC8" w:rsidRPr="00AF2EF5" w:rsidRDefault="00CB6BC8" w:rsidP="000706FE">
      <w:pPr>
        <w:pStyle w:val="-"/>
      </w:pPr>
      <w:r w:rsidRPr="00AF2EF5">
        <w:t>ст.</w:t>
      </w:r>
      <w:r>
        <w:t xml:space="preserve"> </w:t>
      </w:r>
      <w:r w:rsidRPr="00AF2EF5">
        <w:t>9 Федерального закона от 30.04.2008 №</w:t>
      </w:r>
      <w:r>
        <w:t xml:space="preserve"> </w:t>
      </w:r>
      <w:r w:rsidRPr="00AF2EF5">
        <w:t xml:space="preserve">56-ФЗ </w:t>
      </w:r>
      <w:r>
        <w:t>«</w:t>
      </w:r>
      <w:r w:rsidRPr="00AF2EF5">
        <w:t>О дополнительных страховых взносах на накопительную пенсию и государственной поддержке формирования пенсионных накоплений</w:t>
      </w:r>
      <w:r>
        <w:t>»</w:t>
      </w:r>
      <w:r w:rsidRPr="00AF2EF5">
        <w:t xml:space="preserve">; </w:t>
      </w:r>
    </w:p>
    <w:p w:rsidR="00CB6BC8" w:rsidRPr="00AF2EF5" w:rsidRDefault="00CB6BC8" w:rsidP="000706FE">
      <w:pPr>
        <w:pStyle w:val="-"/>
      </w:pPr>
      <w:r w:rsidRPr="00AF2EF5">
        <w:t>ст.</w:t>
      </w:r>
      <w:r>
        <w:t xml:space="preserve"> </w:t>
      </w:r>
      <w:r w:rsidRPr="00AF2EF5">
        <w:t>8</w:t>
      </w:r>
      <w:r>
        <w:t xml:space="preserve"> </w:t>
      </w:r>
      <w:r w:rsidRPr="00AF2EF5">
        <w:t>- ст.</w:t>
      </w:r>
      <w:r>
        <w:t xml:space="preserve"> </w:t>
      </w:r>
      <w:r w:rsidRPr="00AF2EF5">
        <w:t>14 Федерального закона от 28.12.2013 №</w:t>
      </w:r>
      <w:r>
        <w:t xml:space="preserve"> </w:t>
      </w:r>
      <w:r w:rsidRPr="00AF2EF5">
        <w:t xml:space="preserve">400-ФЗ </w:t>
      </w:r>
      <w:r>
        <w:t>«</w:t>
      </w:r>
      <w:r w:rsidRPr="00AF2EF5">
        <w:t>О страховых пенсиях</w:t>
      </w:r>
      <w:r>
        <w:t>»</w:t>
      </w:r>
      <w:r w:rsidRPr="00AF2EF5">
        <w:t>;</w:t>
      </w:r>
    </w:p>
    <w:p w:rsidR="00CB6BC8" w:rsidRPr="00AF2EF5" w:rsidRDefault="00CB6BC8" w:rsidP="00C94C6B">
      <w:pPr>
        <w:pStyle w:val="-"/>
      </w:pPr>
      <w:r w:rsidRPr="00AF2EF5">
        <w:t>Унифицированных форм №</w:t>
      </w:r>
      <w:r>
        <w:t xml:space="preserve"> </w:t>
      </w:r>
      <w:r w:rsidRPr="00AF2EF5">
        <w:t>Т-2, Т-4, Т-49, Т-51,</w:t>
      </w:r>
      <w:r>
        <w:t xml:space="preserve"> </w:t>
      </w:r>
      <w:r w:rsidRPr="00AF2EF5">
        <w:t>Т-53, Т-54, утвержденн</w:t>
      </w:r>
      <w:r>
        <w:t>ых постановлением Госкомстата Российской Федерации</w:t>
      </w:r>
      <w:r w:rsidRPr="00AF2EF5">
        <w:t xml:space="preserve"> от 05.01.2004 №</w:t>
      </w:r>
      <w:r>
        <w:t xml:space="preserve"> 1. </w:t>
      </w:r>
    </w:p>
  </w:footnote>
  <w:footnote w:id="22">
    <w:p w:rsidR="00CB6BC8" w:rsidRPr="00012E83" w:rsidRDefault="00CB6BC8" w:rsidP="000706FE">
      <w:pPr>
        <w:pStyle w:val="aff1"/>
      </w:pPr>
      <w:r w:rsidRPr="00012E83">
        <w:rPr>
          <w:rStyle w:val="aff3"/>
        </w:rPr>
        <w:footnoteRef/>
      </w:r>
      <w:r w:rsidRPr="00012E83">
        <w:t xml:space="preserve"> Перечень персональных данных установлен в соответствии с ч.1 ст.8 Федерального закона от 27.07.2006 № 152-ФЗ «О персональных данных».</w:t>
      </w:r>
    </w:p>
  </w:footnote>
  <w:footnote w:id="23">
    <w:p w:rsidR="00CB6BC8" w:rsidRPr="00E13537" w:rsidRDefault="00CB6BC8" w:rsidP="00E13537">
      <w:pPr>
        <w:pStyle w:val="aff1"/>
      </w:pPr>
      <w:r>
        <w:rPr>
          <w:rStyle w:val="aff3"/>
        </w:rPr>
        <w:footnoteRef/>
      </w:r>
      <w:r>
        <w:t xml:space="preserve"> </w:t>
      </w:r>
      <w:r w:rsidRPr="00E13537">
        <w:t>Перечень персональных данных установлен в соответствии с:</w:t>
      </w:r>
    </w:p>
    <w:p w:rsidR="00CB6BC8" w:rsidRPr="00D67EBE" w:rsidRDefault="00CB6BC8" w:rsidP="00E13537">
      <w:pPr>
        <w:pStyle w:val="-"/>
      </w:pPr>
      <w:r w:rsidRPr="00D67EBE">
        <w:t>п.</w:t>
      </w:r>
      <w:r>
        <w:t xml:space="preserve"> </w:t>
      </w:r>
      <w:r w:rsidRPr="00D67EBE">
        <w:t>14 ч.</w:t>
      </w:r>
      <w:r>
        <w:t xml:space="preserve"> </w:t>
      </w:r>
      <w:r w:rsidRPr="00D67EBE">
        <w:t>1 ст.</w:t>
      </w:r>
      <w:r>
        <w:t xml:space="preserve"> </w:t>
      </w:r>
      <w:r w:rsidRPr="00D67EBE">
        <w:t>44</w:t>
      </w:r>
      <w:r>
        <w:t>, п. 4 ч. 2 ст. 60, ст. 64</w:t>
      </w:r>
      <w:r w:rsidRPr="001B36B0">
        <w:rPr>
          <w:rFonts w:eastAsia="Calibri"/>
          <w:sz w:val="24"/>
          <w:szCs w:val="24"/>
          <w:lang w:eastAsia="en-US"/>
        </w:rPr>
        <w:t xml:space="preserve"> </w:t>
      </w:r>
      <w:r w:rsidRPr="00D67EBE">
        <w:t>Федерального закона от 27.07.2004 №</w:t>
      </w:r>
      <w:r>
        <w:t xml:space="preserve"> </w:t>
      </w:r>
      <w:r w:rsidRPr="00D67EBE">
        <w:t xml:space="preserve">79-ФЗ </w:t>
      </w:r>
      <w:r>
        <w:t>«</w:t>
      </w:r>
      <w:r w:rsidRPr="00D67EBE">
        <w:t>О государственной гражданской службе Российской Федерации</w:t>
      </w:r>
      <w:r>
        <w:t>»</w:t>
      </w:r>
      <w:r w:rsidRPr="00D67EBE">
        <w:t>;</w:t>
      </w:r>
    </w:p>
    <w:p w:rsidR="00CB6BC8" w:rsidRPr="00E13537" w:rsidRDefault="00CB6BC8" w:rsidP="0006135F">
      <w:pPr>
        <w:pStyle w:val="-"/>
      </w:pPr>
      <w:r w:rsidRPr="00E13537">
        <w:t xml:space="preserve">распоряжением Правительства </w:t>
      </w:r>
      <w:r>
        <w:t>Российской Федерации</w:t>
      </w:r>
      <w:r w:rsidRPr="00E13537">
        <w:t xml:space="preserve"> от 26.05.2005 №</w:t>
      </w:r>
      <w:r>
        <w:t xml:space="preserve"> </w:t>
      </w:r>
      <w:r w:rsidRPr="00E13537">
        <w:t xml:space="preserve">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w:t>
      </w:r>
      <w:r>
        <w:t>службу в Российской Федерации»</w:t>
      </w:r>
      <w:r w:rsidRPr="00E13537">
        <w:t>.</w:t>
      </w:r>
    </w:p>
    <w:p w:rsidR="00CB6BC8" w:rsidRDefault="00CB6BC8">
      <w:pPr>
        <w:pStyle w:val="aff1"/>
      </w:pPr>
    </w:p>
  </w:footnote>
  <w:footnote w:id="24">
    <w:p w:rsidR="00CB6BC8" w:rsidRPr="00975136" w:rsidRDefault="00CB6BC8" w:rsidP="00975136">
      <w:pPr>
        <w:pStyle w:val="aff1"/>
      </w:pPr>
      <w:r>
        <w:rPr>
          <w:rStyle w:val="aff3"/>
        </w:rPr>
        <w:footnoteRef/>
      </w:r>
      <w:r>
        <w:t xml:space="preserve"> </w:t>
      </w:r>
      <w:r w:rsidRPr="00975136">
        <w:t>Перечень установлен в соответствии с:</w:t>
      </w:r>
    </w:p>
    <w:p w:rsidR="00CB6BC8" w:rsidRPr="00975136" w:rsidRDefault="00CB6BC8" w:rsidP="00975136">
      <w:pPr>
        <w:pStyle w:val="-"/>
      </w:pPr>
      <w:r w:rsidRPr="00975136">
        <w:t>ст.</w:t>
      </w:r>
      <w:r>
        <w:t xml:space="preserve"> </w:t>
      </w:r>
      <w:r w:rsidRPr="00975136">
        <w:t xml:space="preserve">22 Федерального закона  от 27.07.2004 №79-ФЗ </w:t>
      </w:r>
      <w:r>
        <w:t>«</w:t>
      </w:r>
      <w:r w:rsidRPr="00975136">
        <w:t>О государственной гражданской службе Российской Федерации</w:t>
      </w:r>
      <w:r>
        <w:t>»</w:t>
      </w:r>
      <w:r w:rsidRPr="00975136">
        <w:t>;</w:t>
      </w:r>
    </w:p>
    <w:p w:rsidR="00CB6BC8" w:rsidRPr="00975136" w:rsidRDefault="00CB6BC8" w:rsidP="00975136">
      <w:pPr>
        <w:pStyle w:val="-"/>
      </w:pPr>
      <w:r w:rsidRPr="00975136">
        <w:t>ст.</w:t>
      </w:r>
      <w:r>
        <w:t xml:space="preserve"> </w:t>
      </w:r>
      <w:r w:rsidRPr="00975136">
        <w:t>7 и ст.</w:t>
      </w:r>
      <w:r>
        <w:t xml:space="preserve"> </w:t>
      </w:r>
      <w:r w:rsidRPr="00975136">
        <w:t>8 Положения о конкурсе на замещение вакантной должности государственной гражданской службы Российской Федерации, ут</w:t>
      </w:r>
      <w:r>
        <w:t>вержденного Указом Президента Российской Федерации</w:t>
      </w:r>
      <w:r w:rsidRPr="00975136">
        <w:t xml:space="preserve"> от 01.02.2005 №</w:t>
      </w:r>
      <w:r>
        <w:t xml:space="preserve"> 112</w:t>
      </w:r>
      <w:r w:rsidRPr="00975136">
        <w:t>;</w:t>
      </w:r>
    </w:p>
    <w:p w:rsidR="00CB6BC8" w:rsidRDefault="00CB6BC8" w:rsidP="00975136">
      <w:pPr>
        <w:pStyle w:val="-"/>
      </w:pPr>
      <w:r w:rsidRPr="00975136">
        <w:t>формой анкеты, подлежащей представлению в государственный орган, орган местного самоуправления, аппарат избирательной комиссии муниципального образования гражданином Российской Федерации, изъявившим желание участвовать в конкурсе на замещение вакантной должности государственной гражданской службы Российской Федерации, поступающим на государственную гражданскую службу Российской Федерации или на муниципальную службу в Российской Федерации, утвержденной распоряжением Правительства Российско</w:t>
      </w:r>
      <w:r>
        <w:t>й Федерации от 26.05.2005 № 667-р</w:t>
      </w:r>
      <w:r w:rsidRPr="00975136">
        <w:t>.</w:t>
      </w:r>
    </w:p>
  </w:footnote>
  <w:footnote w:id="25">
    <w:p w:rsidR="00CB6BC8" w:rsidRDefault="00CB6BC8" w:rsidP="00DD2144">
      <w:pPr>
        <w:pStyle w:val="aff1"/>
      </w:pPr>
      <w:r>
        <w:rPr>
          <w:rStyle w:val="aff3"/>
        </w:rPr>
        <w:footnoteRef/>
      </w:r>
      <w:r>
        <w:t xml:space="preserve"> Персональными данными является фотографическое изображение. Фотографическая карточка является материальным носителем персональных данных.</w:t>
      </w:r>
    </w:p>
  </w:footnote>
  <w:footnote w:id="26">
    <w:p w:rsidR="00CB6BC8" w:rsidRPr="00AF2EF5" w:rsidRDefault="00CB6BC8" w:rsidP="00D0129B">
      <w:pPr>
        <w:pStyle w:val="aff1"/>
      </w:pPr>
      <w:r w:rsidRPr="00AF2EF5">
        <w:rPr>
          <w:rStyle w:val="aff3"/>
        </w:rPr>
        <w:footnoteRef/>
      </w:r>
      <w:r w:rsidRPr="00AF2EF5">
        <w:rPr>
          <w:vertAlign w:val="superscript"/>
        </w:rPr>
        <w:t xml:space="preserve"> </w:t>
      </w:r>
      <w:r w:rsidRPr="00AF2EF5">
        <w:t xml:space="preserve">Перечень персональных данных работников установлен в соответствии с требованиями: </w:t>
      </w:r>
    </w:p>
    <w:p w:rsidR="00CB6BC8" w:rsidRPr="00AF2EF5" w:rsidRDefault="00CB6BC8" w:rsidP="00D0129B">
      <w:pPr>
        <w:pStyle w:val="-"/>
      </w:pPr>
      <w:r w:rsidRPr="00AF2EF5">
        <w:t>ст.</w:t>
      </w:r>
      <w:r>
        <w:t xml:space="preserve"> </w:t>
      </w:r>
      <w:r w:rsidRPr="00AF2EF5">
        <w:t>57</w:t>
      </w:r>
      <w:r>
        <w:t>, ст. 275</w:t>
      </w:r>
      <w:r w:rsidRPr="00AF2EF5">
        <w:t xml:space="preserve"> Трудового кодекса Российской Фе</w:t>
      </w:r>
      <w:r>
        <w:t>дерации от 30.12.2001 № 197-ФЗ</w:t>
      </w:r>
      <w:r w:rsidRPr="00AF2EF5">
        <w:t xml:space="preserve">; </w:t>
      </w:r>
    </w:p>
    <w:p w:rsidR="00CB6BC8" w:rsidRPr="00AF2EF5" w:rsidRDefault="00CB6BC8" w:rsidP="00D0129B">
      <w:pPr>
        <w:pStyle w:val="-"/>
      </w:pPr>
      <w:r w:rsidRPr="00AF2EF5">
        <w:t>ст.</w:t>
      </w:r>
      <w:r>
        <w:t xml:space="preserve"> </w:t>
      </w:r>
      <w:r w:rsidRPr="00AF2EF5">
        <w:t>8 Федерального закона от 28.03.1998 №</w:t>
      </w:r>
      <w:r>
        <w:t xml:space="preserve"> 53-ФЗ</w:t>
      </w:r>
      <w:r w:rsidRPr="00AF2EF5">
        <w:t xml:space="preserve"> </w:t>
      </w:r>
      <w:r>
        <w:t>«</w:t>
      </w:r>
      <w:r w:rsidRPr="00AF2EF5">
        <w:t>О воинской обязанности и военной службе</w:t>
      </w:r>
      <w:r>
        <w:t>»</w:t>
      </w:r>
      <w:r w:rsidRPr="00AF2EF5">
        <w:t xml:space="preserve">; </w:t>
      </w:r>
    </w:p>
    <w:p w:rsidR="00CB6BC8" w:rsidRPr="00AF2EF5" w:rsidRDefault="00CB6BC8" w:rsidP="00D0129B">
      <w:pPr>
        <w:pStyle w:val="-"/>
      </w:pPr>
      <w:r w:rsidRPr="00AF2EF5">
        <w:t>ст.</w:t>
      </w:r>
      <w:r>
        <w:t xml:space="preserve"> </w:t>
      </w:r>
      <w:r w:rsidRPr="00AF2EF5">
        <w:t>9 Федерального закона от 26.02.1997 №</w:t>
      </w:r>
      <w:r>
        <w:t xml:space="preserve"> </w:t>
      </w:r>
      <w:r w:rsidRPr="00AF2EF5">
        <w:t>31-ФЗ</w:t>
      </w:r>
      <w:r>
        <w:t xml:space="preserve"> «</w:t>
      </w:r>
      <w:r w:rsidRPr="00AF2EF5">
        <w:t>О мобилизационной подготовке и мобилизации в Российской Федерации</w:t>
      </w:r>
      <w:r>
        <w:t>»</w:t>
      </w:r>
      <w:r w:rsidRPr="00AF2EF5">
        <w:t xml:space="preserve">; </w:t>
      </w:r>
    </w:p>
    <w:p w:rsidR="00CB6BC8" w:rsidRDefault="00CB6BC8" w:rsidP="00D0129B">
      <w:pPr>
        <w:pStyle w:val="-"/>
      </w:pPr>
      <w:r w:rsidRPr="00AF2EF5">
        <w:t>ст.</w:t>
      </w:r>
      <w:r>
        <w:t xml:space="preserve"> </w:t>
      </w:r>
      <w:r w:rsidRPr="00AF2EF5">
        <w:t>8</w:t>
      </w:r>
      <w:r>
        <w:t xml:space="preserve"> </w:t>
      </w:r>
      <w:r w:rsidRPr="00AF2EF5">
        <w:t>- ст.</w:t>
      </w:r>
      <w:r>
        <w:t xml:space="preserve"> </w:t>
      </w:r>
      <w:r w:rsidRPr="00AF2EF5">
        <w:t>14 Федерального закона от 28.12.2013 №</w:t>
      </w:r>
      <w:r>
        <w:t xml:space="preserve"> </w:t>
      </w:r>
      <w:r w:rsidRPr="00AF2EF5">
        <w:t xml:space="preserve">400-ФЗ </w:t>
      </w:r>
      <w:r>
        <w:t>«</w:t>
      </w:r>
      <w:r w:rsidRPr="00AF2EF5">
        <w:t>О страховых пенсиях</w:t>
      </w:r>
      <w:r>
        <w:t>»</w:t>
      </w:r>
      <w:r w:rsidRPr="00AF2EF5">
        <w:t>;</w:t>
      </w:r>
    </w:p>
    <w:p w:rsidR="00CB6BC8" w:rsidRPr="00AF2EF5" w:rsidRDefault="00CB6BC8" w:rsidP="00D0129B">
      <w:pPr>
        <w:pStyle w:val="-"/>
      </w:pPr>
      <w:r>
        <w:t>постановления Правительства Сахалинской области от 13.02.2013 № 57;</w:t>
      </w:r>
    </w:p>
    <w:p w:rsidR="00CB6BC8" w:rsidRPr="00AF2EF5" w:rsidRDefault="00CB6BC8" w:rsidP="00D0129B">
      <w:pPr>
        <w:pStyle w:val="-"/>
      </w:pPr>
      <w:r w:rsidRPr="00AF2EF5">
        <w:t>Унифицированных форм №</w:t>
      </w:r>
      <w:r>
        <w:t xml:space="preserve"> </w:t>
      </w:r>
      <w:r w:rsidRPr="00AF2EF5">
        <w:t>Т-2, Т-4, Т-49, Т-51,</w:t>
      </w:r>
      <w:r>
        <w:t xml:space="preserve"> </w:t>
      </w:r>
      <w:r w:rsidRPr="00AF2EF5">
        <w:t>Т-53, Т-54, утвержденн</w:t>
      </w:r>
      <w:r>
        <w:t>ых постановлением Госкомстата Российской Федерации</w:t>
      </w:r>
      <w:r w:rsidRPr="00AF2EF5">
        <w:t xml:space="preserve"> от 05.01.2004 №</w:t>
      </w:r>
      <w:r>
        <w:t xml:space="preserve"> 1. </w:t>
      </w:r>
    </w:p>
  </w:footnote>
  <w:footnote w:id="27">
    <w:p w:rsidR="00CB6BC8" w:rsidRDefault="00CB6BC8" w:rsidP="00570E31">
      <w:pPr>
        <w:pStyle w:val="aff1"/>
      </w:pPr>
      <w:r>
        <w:rPr>
          <w:rStyle w:val="aff3"/>
        </w:rPr>
        <w:footnoteRef/>
      </w:r>
      <w:r>
        <w:t xml:space="preserve"> Перечень определен в соответствии со ст. 16.1 закона РФ от 19.04.1991 № 1032-1 «О занятости населения в Российской Федерации»</w:t>
      </w:r>
    </w:p>
  </w:footnote>
  <w:footnote w:id="28">
    <w:p w:rsidR="00CB6BC8" w:rsidRPr="00A61E00" w:rsidRDefault="00CB6BC8" w:rsidP="000706FE">
      <w:pPr>
        <w:pStyle w:val="aff1"/>
      </w:pPr>
      <w:r w:rsidRPr="00A61E00">
        <w:rPr>
          <w:rStyle w:val="aff3"/>
        </w:rPr>
        <w:footnoteRef/>
      </w:r>
      <w:r>
        <w:t xml:space="preserve"> Перечень </w:t>
      </w:r>
      <w:r w:rsidRPr="00A61E00">
        <w:t>обрабатываемых персональных данных  определен в соответствии с ч.</w:t>
      </w:r>
      <w:r>
        <w:t xml:space="preserve"> </w:t>
      </w:r>
      <w:r w:rsidRPr="00A61E00">
        <w:t>1</w:t>
      </w:r>
      <w:r>
        <w:t xml:space="preserve"> </w:t>
      </w:r>
      <w:r w:rsidRPr="00A61E00">
        <w:t>ст.</w:t>
      </w:r>
      <w:r>
        <w:t xml:space="preserve"> 7 Федерального закона</w:t>
      </w:r>
      <w:r>
        <w:br/>
      </w:r>
      <w:r w:rsidRPr="00A61E00">
        <w:t>от 02.05.2006 №</w:t>
      </w:r>
      <w:r>
        <w:t xml:space="preserve"> </w:t>
      </w:r>
      <w:r w:rsidRPr="00A61E00">
        <w:t xml:space="preserve">59-ФЗ </w:t>
      </w:r>
      <w:r>
        <w:t>«</w:t>
      </w:r>
      <w:r w:rsidRPr="00A61E00">
        <w:t>О порядке рассмотрения обращений граждан Российской Федерации</w:t>
      </w:r>
      <w:r>
        <w:t>»</w:t>
      </w:r>
      <w:r w:rsidRPr="00A61E00">
        <w:t>.</w:t>
      </w:r>
    </w:p>
  </w:footnote>
  <w:footnote w:id="29">
    <w:p w:rsidR="00CB6BC8" w:rsidRPr="00A61E00" w:rsidRDefault="00CB6BC8" w:rsidP="000706FE">
      <w:pPr>
        <w:pStyle w:val="aff1"/>
        <w:rPr>
          <w:color w:val="943634"/>
        </w:rPr>
      </w:pPr>
      <w:r w:rsidRPr="00A61E00">
        <w:rPr>
          <w:rStyle w:val="aff3"/>
        </w:rPr>
        <w:footnoteRef/>
      </w:r>
      <w:r>
        <w:t xml:space="preserve"> Перечень</w:t>
      </w:r>
      <w:r w:rsidRPr="00A61E00">
        <w:t xml:space="preserve"> обра</w:t>
      </w:r>
      <w:r>
        <w:t xml:space="preserve">батываемых персональных данных </w:t>
      </w:r>
      <w:r w:rsidRPr="00A61E00">
        <w:t>определен в соответствии с ч.</w:t>
      </w:r>
      <w:r>
        <w:t xml:space="preserve"> </w:t>
      </w:r>
      <w:r w:rsidRPr="00A61E00">
        <w:t>3 ст.</w:t>
      </w:r>
      <w:r>
        <w:t xml:space="preserve"> </w:t>
      </w:r>
      <w:r w:rsidRPr="00A61E00">
        <w:t>14 Федерального закона</w:t>
      </w:r>
      <w:r>
        <w:br/>
        <w:t>от 27.07.2006 № 152-ФЗ «О персональных данных»</w:t>
      </w:r>
      <w:r w:rsidRPr="00A61E00">
        <w:t>.</w:t>
      </w:r>
    </w:p>
  </w:footnote>
  <w:footnote w:id="30">
    <w:p w:rsidR="00CB6BC8" w:rsidRPr="004E4FA8" w:rsidRDefault="00CB6BC8" w:rsidP="000706FE">
      <w:pPr>
        <w:pStyle w:val="aff1"/>
      </w:pPr>
      <w:r w:rsidRPr="004E4FA8">
        <w:rPr>
          <w:rStyle w:val="aff3"/>
        </w:rPr>
        <w:footnoteRef/>
      </w:r>
      <w:r w:rsidRPr="004E4FA8">
        <w:t xml:space="preserve"> Перечень персональных данных установлен в соответствии с:</w:t>
      </w:r>
    </w:p>
    <w:p w:rsidR="00CB6BC8" w:rsidRPr="004E4FA8" w:rsidRDefault="00CB6BC8" w:rsidP="000706FE">
      <w:pPr>
        <w:pStyle w:val="-"/>
      </w:pPr>
      <w:r w:rsidRPr="004E4FA8">
        <w:t>ч.</w:t>
      </w:r>
      <w:r>
        <w:t xml:space="preserve"> </w:t>
      </w:r>
      <w:r w:rsidRPr="004E4FA8">
        <w:t>2 ст.</w:t>
      </w:r>
      <w:r>
        <w:t xml:space="preserve"> </w:t>
      </w:r>
      <w:r w:rsidRPr="004E4FA8">
        <w:t>5 Федерального закона от 08.08.2001 №</w:t>
      </w:r>
      <w:r>
        <w:t xml:space="preserve"> </w:t>
      </w:r>
      <w:r w:rsidRPr="004E4FA8">
        <w:t xml:space="preserve">129-ФЗ </w:t>
      </w:r>
      <w:r>
        <w:t>«</w:t>
      </w:r>
      <w:r w:rsidRPr="004E4FA8">
        <w:t>О государственной регистрации юридических лиц и индивидуальных предпринимателей</w:t>
      </w:r>
      <w:r>
        <w:t>»</w:t>
      </w:r>
      <w:r w:rsidRPr="004E4FA8">
        <w:t>;</w:t>
      </w:r>
    </w:p>
    <w:p w:rsidR="00CB6BC8" w:rsidRPr="004E4FA8" w:rsidRDefault="00CB6BC8" w:rsidP="000706FE">
      <w:pPr>
        <w:pStyle w:val="-"/>
      </w:pPr>
      <w:r>
        <w:t>п. 7</w:t>
      </w:r>
      <w:r w:rsidRPr="004E4FA8">
        <w:t xml:space="preserve"> ч.</w:t>
      </w:r>
      <w:r>
        <w:t xml:space="preserve"> </w:t>
      </w:r>
      <w:r w:rsidRPr="004E4FA8">
        <w:t>2 ст</w:t>
      </w:r>
      <w:r>
        <w:t xml:space="preserve">. </w:t>
      </w:r>
      <w:r w:rsidRPr="004E4FA8">
        <w:t>103 Федерального закона от 05.04.2013 №</w:t>
      </w:r>
      <w:r>
        <w:t xml:space="preserve"> </w:t>
      </w:r>
      <w:r w:rsidRPr="004E4FA8">
        <w:t>44-ФЗ</w:t>
      </w:r>
      <w:r>
        <w:t xml:space="preserve"> «</w:t>
      </w:r>
      <w:r w:rsidRPr="004E4FA8">
        <w:t>О контрактной системе в сфере закупок товаров, работ, услуг для обеспечения государственных и муниципальных нужд</w:t>
      </w:r>
      <w:r>
        <w:t>»</w:t>
      </w:r>
      <w:r w:rsidRPr="004E4FA8">
        <w:t>;</w:t>
      </w:r>
    </w:p>
    <w:p w:rsidR="00CB6BC8" w:rsidRPr="004E4FA8" w:rsidRDefault="00CB6BC8" w:rsidP="000706FE">
      <w:pPr>
        <w:pStyle w:val="-"/>
      </w:pPr>
      <w:r w:rsidRPr="004E4FA8">
        <w:t>п. ж ст.</w:t>
      </w:r>
      <w:r>
        <w:t xml:space="preserve"> </w:t>
      </w:r>
      <w:r w:rsidRPr="004E4FA8">
        <w:t>2 Правил ведения реестра контрактов, заключенных заказчиками, утвержденных Постановлением Правительства Р</w:t>
      </w:r>
      <w:r>
        <w:t>оссийской Федерации</w:t>
      </w:r>
      <w:r w:rsidRPr="004E4FA8">
        <w:t xml:space="preserve"> от 28.11.2013 №</w:t>
      </w:r>
      <w:r>
        <w:t xml:space="preserve"> </w:t>
      </w:r>
      <w:r w:rsidRPr="004E4FA8">
        <w:t xml:space="preserve">1084 </w:t>
      </w:r>
      <w:r>
        <w:t>«</w:t>
      </w:r>
      <w:r w:rsidRPr="004E4FA8">
        <w:t>О порядке ведения реестра контрактов, заключенных заказчиками, и реестра контрактов, содержащего сведения, составляющие государственную тайну</w:t>
      </w:r>
      <w:r>
        <w:t>»</w:t>
      </w:r>
      <w:r w:rsidRPr="004E4FA8">
        <w:t>.</w:t>
      </w:r>
    </w:p>
  </w:footnote>
  <w:footnote w:id="31">
    <w:p w:rsidR="00CB6BC8" w:rsidRPr="00360364" w:rsidRDefault="00CB6BC8" w:rsidP="000706FE">
      <w:pPr>
        <w:pStyle w:val="aff1"/>
      </w:pPr>
      <w:r w:rsidRPr="00360364">
        <w:rPr>
          <w:rStyle w:val="aff3"/>
        </w:rPr>
        <w:footnoteRef/>
      </w:r>
      <w:r w:rsidRPr="00360364">
        <w:t xml:space="preserve"> Принципы обработки персональных данных изложен</w:t>
      </w:r>
      <w:r>
        <w:t xml:space="preserve">ы в соответствии с положениями </w:t>
      </w:r>
      <w:r w:rsidRPr="00360364">
        <w:t>ст.</w:t>
      </w:r>
      <w:r>
        <w:t xml:space="preserve"> 5 Федерального закона</w:t>
      </w:r>
      <w:r>
        <w:br/>
      </w:r>
      <w:r w:rsidRPr="00360364">
        <w:t>от 27.07.2006 № 152-ФЗ</w:t>
      </w:r>
      <w:r>
        <w:t xml:space="preserve"> «О персональных данных»</w:t>
      </w:r>
      <w:r w:rsidRPr="00360364">
        <w:t>.</w:t>
      </w:r>
    </w:p>
  </w:footnote>
  <w:footnote w:id="32">
    <w:p w:rsidR="00CB6BC8" w:rsidRPr="009C30BE" w:rsidRDefault="00CB6BC8" w:rsidP="009C30BE">
      <w:pPr>
        <w:pStyle w:val="aff1"/>
      </w:pPr>
      <w:r w:rsidRPr="009C30BE">
        <w:rPr>
          <w:rStyle w:val="aff3"/>
          <w:vertAlign w:val="baseline"/>
        </w:rPr>
        <w:footnoteRef/>
      </w:r>
      <w:r w:rsidRPr="009C30BE">
        <w:t xml:space="preserve"> Цели обработки персональных данных указаны в соответствии с п.1</w:t>
      </w:r>
      <w:r>
        <w:t xml:space="preserve"> ч.1 ст.42 Федерального закона от 27.07.2004</w:t>
      </w:r>
      <w:r>
        <w:br/>
      </w:r>
      <w:r w:rsidRPr="009C30BE">
        <w:t>№</w:t>
      </w:r>
      <w:r>
        <w:t xml:space="preserve"> 79-ФЗ «</w:t>
      </w:r>
      <w:r w:rsidRPr="009C30BE">
        <w:t>О государственной гражданской службе Российской Федерации</w:t>
      </w:r>
      <w:r>
        <w:t>»</w:t>
      </w:r>
      <w:r w:rsidRPr="009C30BE">
        <w:t>.</w:t>
      </w:r>
    </w:p>
  </w:footnote>
  <w:footnote w:id="33">
    <w:p w:rsidR="00CB6BC8" w:rsidRPr="009C30BE" w:rsidRDefault="00CB6BC8" w:rsidP="009C30BE">
      <w:pPr>
        <w:pStyle w:val="aff1"/>
        <w:rPr>
          <w:highlight w:val="cyan"/>
        </w:rPr>
      </w:pPr>
      <w:r w:rsidRPr="009C30BE">
        <w:rPr>
          <w:rStyle w:val="aff3"/>
          <w:vertAlign w:val="baseline"/>
        </w:rPr>
        <w:footnoteRef/>
      </w:r>
      <w:r>
        <w:t xml:space="preserve"> См.: п.4.1.12 </w:t>
      </w:r>
      <w:r w:rsidRPr="009C30BE">
        <w:t>настоящ</w:t>
      </w:r>
      <w:r>
        <w:t>ей</w:t>
      </w:r>
      <w:r w:rsidRPr="009C30BE">
        <w:t xml:space="preserve"> </w:t>
      </w:r>
      <w:r>
        <w:t>Политики</w:t>
      </w:r>
      <w:r w:rsidRPr="009C30BE">
        <w:t>.</w:t>
      </w:r>
    </w:p>
  </w:footnote>
  <w:footnote w:id="34">
    <w:p w:rsidR="00CB6BC8" w:rsidRPr="009C30BE" w:rsidRDefault="00CB6BC8" w:rsidP="00785715">
      <w:pPr>
        <w:pStyle w:val="aff1"/>
        <w:rPr>
          <w:highlight w:val="cyan"/>
        </w:rPr>
      </w:pPr>
      <w:r w:rsidRPr="00785715">
        <w:rPr>
          <w:rStyle w:val="aff3"/>
        </w:rPr>
        <w:footnoteRef/>
      </w:r>
      <w:r w:rsidRPr="00785715">
        <w:t xml:space="preserve"> См. ч.3. ст.3 Федерального закона от 27.07.2006 №</w:t>
      </w:r>
      <w:r>
        <w:t xml:space="preserve"> 152-ФЗ «</w:t>
      </w:r>
      <w:r w:rsidRPr="00785715">
        <w:t>О персональных данных</w:t>
      </w:r>
      <w:r>
        <w:t>»</w:t>
      </w:r>
      <w:r w:rsidRPr="00785715">
        <w:t>.</w:t>
      </w:r>
    </w:p>
  </w:footnote>
  <w:footnote w:id="35">
    <w:p w:rsidR="00CB6BC8" w:rsidRPr="00446283" w:rsidRDefault="00CB6BC8" w:rsidP="00446283">
      <w:pPr>
        <w:pStyle w:val="aff1"/>
      </w:pPr>
      <w:r w:rsidRPr="00446283">
        <w:rPr>
          <w:rStyle w:val="aff3"/>
          <w:vertAlign w:val="baseline"/>
        </w:rPr>
        <w:footnoteRef/>
      </w:r>
      <w:r w:rsidRPr="00446283">
        <w:t xml:space="preserve"> Цели обработки персональных данных указаны в соответствии ч.1 ст.86 Трудового кодекса Российской Федерации от 30.12.2001 № 197-ФЗ.</w:t>
      </w:r>
    </w:p>
  </w:footnote>
  <w:footnote w:id="36">
    <w:p w:rsidR="00CB6BC8" w:rsidRPr="00446283" w:rsidRDefault="00CB6BC8" w:rsidP="00446283">
      <w:pPr>
        <w:pStyle w:val="aff1"/>
      </w:pPr>
      <w:r w:rsidRPr="00446283">
        <w:rPr>
          <w:rStyle w:val="aff3"/>
          <w:vertAlign w:val="baseline"/>
        </w:rPr>
        <w:footnoteRef/>
      </w:r>
      <w:r w:rsidRPr="00446283">
        <w:t xml:space="preserve"> См.: п.</w:t>
      </w:r>
      <w:r>
        <w:t xml:space="preserve"> </w:t>
      </w:r>
      <w:r w:rsidRPr="00446283">
        <w:t>4.1.1</w:t>
      </w:r>
      <w:r>
        <w:t>2</w:t>
      </w:r>
      <w:r w:rsidRPr="00446283">
        <w:t xml:space="preserve"> настоящей Политики.</w:t>
      </w:r>
    </w:p>
  </w:footnote>
  <w:footnote w:id="37">
    <w:p w:rsidR="00CB6BC8" w:rsidRPr="009E3532" w:rsidRDefault="00CB6BC8" w:rsidP="00446283">
      <w:pPr>
        <w:pStyle w:val="aff1"/>
        <w:rPr>
          <w:highlight w:val="cyan"/>
        </w:rPr>
      </w:pPr>
      <w:r w:rsidRPr="00446283">
        <w:rPr>
          <w:rStyle w:val="aff3"/>
          <w:vertAlign w:val="baseline"/>
        </w:rPr>
        <w:footnoteRef/>
      </w:r>
      <w:r w:rsidRPr="00446283">
        <w:t xml:space="preserve"> См. ч.3. ст.3 Федерального</w:t>
      </w:r>
      <w:r>
        <w:t xml:space="preserve"> закона от 27.07.2006 № 152-ФЗ </w:t>
      </w:r>
      <w:r w:rsidRPr="00446283">
        <w:t>«О персональных данных.</w:t>
      </w:r>
    </w:p>
  </w:footnote>
  <w:footnote w:id="38">
    <w:p w:rsidR="00CB6BC8" w:rsidRPr="00403DE4" w:rsidRDefault="00CB6BC8" w:rsidP="000706FE">
      <w:pPr>
        <w:pStyle w:val="aff1"/>
      </w:pPr>
      <w:r w:rsidRPr="00403DE4">
        <w:rPr>
          <w:rStyle w:val="aff3"/>
        </w:rPr>
        <w:footnoteRef/>
      </w:r>
      <w:r w:rsidRPr="00403DE4">
        <w:t xml:space="preserve"> В соответствии с частью 4 статьи 10 Федерального закона от 27.07.2006 № 152-ФЗ «О персональных данных».</w:t>
      </w:r>
    </w:p>
  </w:footnote>
  <w:footnote w:id="39">
    <w:p w:rsidR="00CB6BC8" w:rsidRPr="00403DE4" w:rsidRDefault="00CB6BC8" w:rsidP="000706FE">
      <w:pPr>
        <w:pStyle w:val="aff1"/>
      </w:pPr>
      <w:r w:rsidRPr="00403DE4">
        <w:rPr>
          <w:rStyle w:val="aff3"/>
        </w:rPr>
        <w:footnoteRef/>
      </w:r>
      <w:r w:rsidRPr="00403DE4">
        <w:t xml:space="preserve"> В соответствии с частью 4 статьи 21 Федерального закона </w:t>
      </w:r>
      <w:r>
        <w:t>от 27.07.2006 № 152-ФЗ «О персональных данных»</w:t>
      </w:r>
      <w:r w:rsidRPr="00403DE4">
        <w:t>.</w:t>
      </w:r>
    </w:p>
  </w:footnote>
  <w:footnote w:id="40">
    <w:p w:rsidR="00CB6BC8" w:rsidRDefault="00CB6BC8" w:rsidP="00F568C7">
      <w:pPr>
        <w:pStyle w:val="aff1"/>
      </w:pPr>
      <w:r>
        <w:rPr>
          <w:rStyle w:val="aff3"/>
        </w:rPr>
        <w:footnoteRef/>
      </w:r>
      <w:r>
        <w:t xml:space="preserve"> См.: ч.3. ст.3</w:t>
      </w:r>
      <w:r w:rsidRPr="00B30B21">
        <w:rPr>
          <w:sz w:val="28"/>
        </w:rPr>
        <w:t xml:space="preserve"> </w:t>
      </w:r>
      <w:r w:rsidRPr="006E12B9">
        <w:t xml:space="preserve">Федерального закона от 27.07.2006 №152-ФЗ </w:t>
      </w:r>
      <w:r>
        <w:t>«</w:t>
      </w:r>
      <w:r w:rsidRPr="006E12B9">
        <w:t>О персональных данных</w:t>
      </w:r>
      <w:r>
        <w:t>».</w:t>
      </w:r>
    </w:p>
  </w:footnote>
  <w:footnote w:id="41">
    <w:p w:rsidR="00CB6BC8" w:rsidRPr="003F5F1E" w:rsidRDefault="00CB6BC8" w:rsidP="00F65CEB">
      <w:pPr>
        <w:pStyle w:val="aff1"/>
      </w:pPr>
      <w:r w:rsidRPr="000B0D98">
        <w:rPr>
          <w:rStyle w:val="aff3"/>
        </w:rPr>
        <w:footnoteRef/>
      </w:r>
      <w:r w:rsidRPr="000B0D98">
        <w:t xml:space="preserve"> Цели</w:t>
      </w:r>
      <w:r>
        <w:t xml:space="preserve"> обработки персональных данных </w:t>
      </w:r>
      <w:r w:rsidRPr="000B0D98">
        <w:t>указанной категории субъектов установлены в соответствии со ст.</w:t>
      </w:r>
      <w:r>
        <w:t xml:space="preserve"> </w:t>
      </w:r>
      <w:r w:rsidRPr="000B0D98">
        <w:t xml:space="preserve">1 </w:t>
      </w:r>
      <w:r w:rsidRPr="003F5F1E">
        <w:t>Положения о конкурсе на замещение вакантной должности государственной гражданской службы Российской Федерации, ут</w:t>
      </w:r>
      <w:r>
        <w:t>вержденного Указом Президента Российской Федерации</w:t>
      </w:r>
      <w:r w:rsidRPr="003F5F1E">
        <w:t xml:space="preserve"> от 01.02.2005 №</w:t>
      </w:r>
      <w:r>
        <w:t xml:space="preserve"> </w:t>
      </w:r>
      <w:r w:rsidRPr="003F5F1E">
        <w:t xml:space="preserve">112. </w:t>
      </w:r>
    </w:p>
  </w:footnote>
  <w:footnote w:id="42">
    <w:p w:rsidR="00CB6BC8" w:rsidRPr="003F5F1E" w:rsidRDefault="00CB6BC8" w:rsidP="000706FE">
      <w:pPr>
        <w:pStyle w:val="aff1"/>
      </w:pPr>
      <w:r w:rsidRPr="003F5F1E">
        <w:rPr>
          <w:rStyle w:val="aff3"/>
        </w:rPr>
        <w:footnoteRef/>
      </w:r>
      <w:r w:rsidRPr="003F5F1E">
        <w:t xml:space="preserve"> В соответствии с частью 4 статьи 10 Федерального закона </w:t>
      </w:r>
      <w:r>
        <w:t>от 27.07.2006 № 152-ФЗ «О персональных данных»</w:t>
      </w:r>
      <w:r w:rsidRPr="003F5F1E">
        <w:t>.</w:t>
      </w:r>
    </w:p>
  </w:footnote>
  <w:footnote w:id="43">
    <w:p w:rsidR="00CB6BC8" w:rsidRPr="003F5F1E" w:rsidRDefault="00CB6BC8" w:rsidP="000706FE">
      <w:pPr>
        <w:pStyle w:val="aff1"/>
      </w:pPr>
      <w:r w:rsidRPr="003F5F1E">
        <w:rPr>
          <w:rStyle w:val="aff3"/>
        </w:rPr>
        <w:footnoteRef/>
      </w:r>
      <w:r w:rsidRPr="003F5F1E">
        <w:t xml:space="preserve"> В соответствии с частью 4 статьи 21 Федерального закона </w:t>
      </w:r>
      <w:r>
        <w:t>от 27.07.2006 № 152-ФЗ «О персональных данных»</w:t>
      </w:r>
      <w:r w:rsidRPr="003F5F1E">
        <w:t>.</w:t>
      </w:r>
    </w:p>
  </w:footnote>
  <w:footnote w:id="44">
    <w:p w:rsidR="00CB6BC8" w:rsidRPr="00446283" w:rsidRDefault="00CB6BC8" w:rsidP="00733CDE">
      <w:pPr>
        <w:pStyle w:val="aff1"/>
      </w:pPr>
      <w:r w:rsidRPr="00446283">
        <w:rPr>
          <w:rStyle w:val="aff3"/>
          <w:vertAlign w:val="baseline"/>
        </w:rPr>
        <w:footnoteRef/>
      </w:r>
      <w:r w:rsidRPr="00446283">
        <w:t xml:space="preserve"> Цели обработки персональных данных указаны в соответствии ч.1 ст.86 Трудового кодекса Российской Федерации от 30.12.2001 № 197-ФЗ.</w:t>
      </w:r>
    </w:p>
  </w:footnote>
  <w:footnote w:id="45">
    <w:p w:rsidR="00CB6BC8" w:rsidRPr="00446283" w:rsidRDefault="00CB6BC8" w:rsidP="00733CDE">
      <w:pPr>
        <w:pStyle w:val="aff1"/>
      </w:pPr>
      <w:r w:rsidRPr="00446283">
        <w:rPr>
          <w:rStyle w:val="aff3"/>
          <w:vertAlign w:val="baseline"/>
        </w:rPr>
        <w:footnoteRef/>
      </w:r>
      <w:r w:rsidRPr="00446283">
        <w:t xml:space="preserve"> См.: п.</w:t>
      </w:r>
      <w:r>
        <w:t xml:space="preserve"> </w:t>
      </w:r>
      <w:r w:rsidRPr="00446283">
        <w:t>4.1.1</w:t>
      </w:r>
      <w:r>
        <w:t>2</w:t>
      </w:r>
      <w:r w:rsidRPr="00446283">
        <w:t xml:space="preserve"> настоящей Политики.</w:t>
      </w:r>
    </w:p>
  </w:footnote>
  <w:footnote w:id="46">
    <w:p w:rsidR="00CB6BC8" w:rsidRPr="009E3532" w:rsidRDefault="00CB6BC8" w:rsidP="00733CDE">
      <w:pPr>
        <w:pStyle w:val="aff1"/>
        <w:rPr>
          <w:highlight w:val="cyan"/>
        </w:rPr>
      </w:pPr>
      <w:r w:rsidRPr="00446283">
        <w:rPr>
          <w:rStyle w:val="aff3"/>
          <w:vertAlign w:val="baseline"/>
        </w:rPr>
        <w:footnoteRef/>
      </w:r>
      <w:r w:rsidRPr="00446283">
        <w:t xml:space="preserve"> См. ч.3. ст.3 Федерального</w:t>
      </w:r>
      <w:r>
        <w:t xml:space="preserve"> закона от 27.07.2006 № 152-ФЗ </w:t>
      </w:r>
      <w:r w:rsidRPr="00446283">
        <w:t>«О персональных данных.</w:t>
      </w:r>
    </w:p>
  </w:footnote>
  <w:footnote w:id="47">
    <w:p w:rsidR="00CB6BC8" w:rsidRPr="00AF747B" w:rsidRDefault="00CB6BC8" w:rsidP="000706FE">
      <w:pPr>
        <w:pStyle w:val="aff1"/>
      </w:pPr>
      <w:r w:rsidRPr="00DE5A56">
        <w:rPr>
          <w:rStyle w:val="aff3"/>
        </w:rPr>
        <w:footnoteRef/>
      </w:r>
      <w:r w:rsidRPr="00DE5A56">
        <w:t xml:space="preserve"> В соответствии с частью 4 статьи 10 Федерального закона </w:t>
      </w:r>
      <w:r>
        <w:t>от 27.07.2006 № 152-ФЗ «О персональных данных»</w:t>
      </w:r>
      <w:r w:rsidRPr="00AF747B">
        <w:t>.</w:t>
      </w:r>
    </w:p>
  </w:footnote>
  <w:footnote w:id="48">
    <w:p w:rsidR="00CB6BC8" w:rsidRPr="00AF747B" w:rsidRDefault="00CB6BC8" w:rsidP="000706FE">
      <w:pPr>
        <w:pStyle w:val="aff1"/>
      </w:pPr>
      <w:r w:rsidRPr="00AF747B">
        <w:rPr>
          <w:rStyle w:val="aff3"/>
        </w:rPr>
        <w:footnoteRef/>
      </w:r>
      <w:r w:rsidRPr="00AF747B">
        <w:t xml:space="preserve"> В соответствии с частью 4 статьи 21 Федерального закона </w:t>
      </w:r>
      <w:r>
        <w:t>от 27.07.2006 № 152-ФЗ «О персональных данных»</w:t>
      </w:r>
      <w:r w:rsidRPr="00AF747B">
        <w:t>.</w:t>
      </w:r>
    </w:p>
  </w:footnote>
  <w:footnote w:id="49">
    <w:p w:rsidR="00CB6BC8" w:rsidRPr="00AC0528" w:rsidRDefault="00CB6BC8" w:rsidP="000706FE">
      <w:pPr>
        <w:pStyle w:val="aff1"/>
      </w:pPr>
      <w:r w:rsidRPr="00AC0528">
        <w:rPr>
          <w:rStyle w:val="aff3"/>
        </w:rPr>
        <w:footnoteRef/>
      </w:r>
      <w:r w:rsidRPr="00AC0528">
        <w:t xml:space="preserve"> См.: п. </w:t>
      </w:r>
      <w:r>
        <w:t>6.2.8.1</w:t>
      </w:r>
      <w:r w:rsidRPr="00AC0528">
        <w:t xml:space="preserve"> настоящей Политики.</w:t>
      </w:r>
    </w:p>
  </w:footnote>
  <w:footnote w:id="50">
    <w:p w:rsidR="00CB6BC8" w:rsidRPr="009E3532" w:rsidRDefault="00CB6BC8" w:rsidP="000706FE">
      <w:pPr>
        <w:pStyle w:val="aff1"/>
        <w:rPr>
          <w:highlight w:val="cyan"/>
        </w:rPr>
      </w:pPr>
      <w:r w:rsidRPr="00AC0528">
        <w:rPr>
          <w:rStyle w:val="aff3"/>
        </w:rPr>
        <w:footnoteRef/>
      </w:r>
      <w:r w:rsidRPr="00AC0528">
        <w:t xml:space="preserve"> См.: п. </w:t>
      </w:r>
      <w:r>
        <w:t>6.2.8.2</w:t>
      </w:r>
      <w:r w:rsidRPr="00AC0528">
        <w:t xml:space="preserve"> настоящей Политики.</w:t>
      </w:r>
    </w:p>
  </w:footnote>
  <w:footnote w:id="51">
    <w:p w:rsidR="00CB6BC8" w:rsidRPr="00125301" w:rsidRDefault="00CB6BC8" w:rsidP="000706FE">
      <w:pPr>
        <w:pStyle w:val="aff1"/>
      </w:pPr>
      <w:r w:rsidRPr="00125301">
        <w:rPr>
          <w:rStyle w:val="aff3"/>
        </w:rPr>
        <w:footnoteRef/>
      </w:r>
      <w:r w:rsidRPr="00125301">
        <w:t xml:space="preserve"> См.: ч.1 ст.2 Гражданского кодекса Российской Федерации</w:t>
      </w:r>
      <w:r>
        <w:t xml:space="preserve"> от 30.11.1994 № 51-ФЗ</w:t>
      </w:r>
      <w:r w:rsidRPr="00125301">
        <w:t>.</w:t>
      </w:r>
    </w:p>
  </w:footnote>
  <w:footnote w:id="52">
    <w:p w:rsidR="00CB6BC8" w:rsidRPr="00125301" w:rsidRDefault="00CB6BC8" w:rsidP="000706FE">
      <w:pPr>
        <w:pStyle w:val="aff1"/>
      </w:pPr>
      <w:r w:rsidRPr="00125301">
        <w:rPr>
          <w:rStyle w:val="aff3"/>
        </w:rPr>
        <w:footnoteRef/>
      </w:r>
      <w:r w:rsidRPr="00125301">
        <w:t xml:space="preserve"> См.: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Росс</w:t>
      </w:r>
      <w:r>
        <w:t>ийской Федерации от 25.08.2010 №558</w:t>
      </w:r>
      <w:r w:rsidRPr="00125301">
        <w:t>.</w:t>
      </w:r>
    </w:p>
  </w:footnote>
  <w:footnote w:id="53">
    <w:p w:rsidR="00CB6BC8" w:rsidRPr="00125301" w:rsidRDefault="00CB6BC8" w:rsidP="000706FE">
      <w:pPr>
        <w:pStyle w:val="aff1"/>
      </w:pPr>
      <w:r w:rsidRPr="00125301">
        <w:rPr>
          <w:rStyle w:val="aff3"/>
        </w:rPr>
        <w:footnoteRef/>
      </w:r>
      <w:r w:rsidRPr="00125301">
        <w:t xml:space="preserve"> См. ч.3. ст.3 Федерального закона </w:t>
      </w:r>
      <w:r>
        <w:t>от 27.07.2006 № 152-ФЗ «О персональных данных»</w:t>
      </w:r>
      <w:r w:rsidRPr="00125301">
        <w:t>.</w:t>
      </w:r>
    </w:p>
  </w:footnote>
  <w:footnote w:id="54">
    <w:p w:rsidR="00CB6BC8" w:rsidRPr="00125301" w:rsidRDefault="00CB6BC8" w:rsidP="000706FE">
      <w:pPr>
        <w:pStyle w:val="aff1"/>
      </w:pPr>
      <w:r w:rsidRPr="00125301">
        <w:rPr>
          <w:rStyle w:val="aff3"/>
        </w:rPr>
        <w:footnoteRef/>
      </w:r>
      <w:r w:rsidRPr="00125301">
        <w:t xml:space="preserve"> ЭПК - экспертно-проверочная комиссия. Отметка "ЭПК" ("ЦЭК", "ЭК") означает, что часть документов может быть отнесена к сроку хранения "постоянно". См.: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w:t>
      </w:r>
      <w:r>
        <w:t>сийской Федерации</w:t>
      </w:r>
      <w:r w:rsidRPr="00C64800">
        <w:br/>
      </w:r>
      <w:r>
        <w:t>от 25.08.2010</w:t>
      </w:r>
      <w:r w:rsidRPr="00125301">
        <w:t xml:space="preserve"> №</w:t>
      </w:r>
      <w:r>
        <w:t xml:space="preserve"> </w:t>
      </w:r>
      <w:r w:rsidRPr="00125301">
        <w:t>558, сноска &lt;*&gt;.</w:t>
      </w:r>
    </w:p>
  </w:footnote>
  <w:footnote w:id="55">
    <w:p w:rsidR="00CB6BC8" w:rsidRPr="00125301" w:rsidRDefault="00CB6BC8" w:rsidP="000706FE">
      <w:pPr>
        <w:pStyle w:val="aff1"/>
      </w:pPr>
      <w:r w:rsidRPr="00125301">
        <w:rPr>
          <w:rStyle w:val="aff3"/>
        </w:rPr>
        <w:footnoteRef/>
      </w:r>
      <w:r w:rsidRPr="00125301">
        <w:t xml:space="preserve"> В соответствии с частью 4 статьи 10 Федерального закона </w:t>
      </w:r>
      <w:r>
        <w:t>от 27.07.2006 № 152-ФЗ «О персональных данных»</w:t>
      </w:r>
      <w:r w:rsidRPr="00125301">
        <w:t>.</w:t>
      </w:r>
    </w:p>
  </w:footnote>
  <w:footnote w:id="56">
    <w:p w:rsidR="00CB6BC8" w:rsidRPr="00BF2F23" w:rsidRDefault="00CB6BC8" w:rsidP="000706FE">
      <w:pPr>
        <w:pStyle w:val="aff1"/>
      </w:pPr>
      <w:r w:rsidRPr="00125301">
        <w:rPr>
          <w:rStyle w:val="aff3"/>
        </w:rPr>
        <w:footnoteRef/>
      </w:r>
      <w:r w:rsidRPr="00125301">
        <w:t xml:space="preserve"> В соответствии с частью 4 статьи 21 Федерального закона </w:t>
      </w:r>
      <w:r>
        <w:t>от 27.07.2006 № 152-ФЗ «О персональных данных»</w:t>
      </w:r>
      <w:r w:rsidRPr="00125301">
        <w:t>.</w:t>
      </w:r>
    </w:p>
  </w:footnote>
  <w:footnote w:id="57">
    <w:p w:rsidR="00CB6BC8" w:rsidRPr="00BF2F23" w:rsidRDefault="00CB6BC8" w:rsidP="000706FE">
      <w:pPr>
        <w:pStyle w:val="aff1"/>
      </w:pPr>
      <w:r w:rsidRPr="00BF2F23">
        <w:rPr>
          <w:rStyle w:val="aff3"/>
        </w:rPr>
        <w:footnoteRef/>
      </w:r>
      <w:r>
        <w:t xml:space="preserve"> См. </w:t>
      </w:r>
      <w:r w:rsidRPr="00BF2F23">
        <w:t>ч.</w:t>
      </w:r>
      <w:r>
        <w:t xml:space="preserve"> 1</w:t>
      </w:r>
      <w:r w:rsidRPr="00BF2F23">
        <w:t xml:space="preserve"> ст.</w:t>
      </w:r>
      <w:r>
        <w:t xml:space="preserve"> 2</w:t>
      </w:r>
      <w:r w:rsidRPr="00BF2F23">
        <w:t xml:space="preserve"> Гражданского </w:t>
      </w:r>
      <w:r>
        <w:t>кодекса Российской  Федерации (часть первая) от 30.11.1994 № 51-ФЗ</w:t>
      </w:r>
      <w:r w:rsidRPr="00BF2F23">
        <w:t>.</w:t>
      </w:r>
    </w:p>
  </w:footnote>
  <w:footnote w:id="58">
    <w:p w:rsidR="00CB6BC8" w:rsidRPr="00BF2F23" w:rsidRDefault="00CB6BC8" w:rsidP="000706FE">
      <w:pPr>
        <w:pStyle w:val="aff1"/>
        <w:rPr>
          <w:color w:val="943634"/>
        </w:rPr>
      </w:pPr>
      <w:r w:rsidRPr="00BF2F23">
        <w:rPr>
          <w:rStyle w:val="aff3"/>
        </w:rPr>
        <w:footnoteRef/>
      </w:r>
      <w:r>
        <w:t xml:space="preserve"> См.</w:t>
      </w:r>
      <w:r w:rsidRPr="00BF2F23">
        <w:t xml:space="preserve">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Росс</w:t>
      </w:r>
      <w:r>
        <w:t xml:space="preserve">ийской Федерации от 25.08.2010 </w:t>
      </w:r>
      <w:r w:rsidRPr="00BF2F23">
        <w:t>№</w:t>
      </w:r>
      <w:r>
        <w:t xml:space="preserve"> 558</w:t>
      </w:r>
      <w:r w:rsidRPr="00BF2F23">
        <w:t>.</w:t>
      </w:r>
    </w:p>
  </w:footnote>
  <w:footnote w:id="59">
    <w:p w:rsidR="00CB6BC8" w:rsidRPr="00BF2F23" w:rsidRDefault="00CB6BC8" w:rsidP="000706FE">
      <w:pPr>
        <w:pStyle w:val="aff1"/>
      </w:pPr>
      <w:r w:rsidRPr="00BF2F23">
        <w:rPr>
          <w:rStyle w:val="aff3"/>
        </w:rPr>
        <w:footnoteRef/>
      </w:r>
      <w:r>
        <w:t xml:space="preserve"> См.</w:t>
      </w:r>
      <w:r w:rsidRPr="00BF2F23">
        <w:t xml:space="preserve"> ч.</w:t>
      </w:r>
      <w:r>
        <w:t xml:space="preserve"> </w:t>
      </w:r>
      <w:r w:rsidRPr="00BF2F23">
        <w:t>3. ст.</w:t>
      </w:r>
      <w:r>
        <w:t xml:space="preserve"> </w:t>
      </w:r>
      <w:r w:rsidRPr="00BF2F23">
        <w:t xml:space="preserve">3 Федерального закона </w:t>
      </w:r>
      <w:r>
        <w:t>от 27.07.2006 № 152-ФЗ «О персональных данных»</w:t>
      </w:r>
      <w:r w:rsidRPr="00BF2F23">
        <w:t>.</w:t>
      </w:r>
    </w:p>
  </w:footnote>
  <w:footnote w:id="60">
    <w:p w:rsidR="00CB6BC8" w:rsidRPr="00BF2F23" w:rsidRDefault="00CB6BC8" w:rsidP="000706FE">
      <w:pPr>
        <w:pStyle w:val="aff1"/>
      </w:pPr>
      <w:r w:rsidRPr="00BF2F23">
        <w:rPr>
          <w:rStyle w:val="aff3"/>
        </w:rPr>
        <w:footnoteRef/>
      </w:r>
      <w:r w:rsidRPr="00BF2F23">
        <w:t xml:space="preserve"> В соответствии с частью 4 статьи 10 Федерального закона </w:t>
      </w:r>
      <w:r>
        <w:t>от 27.07.2006 № 152-ФЗ «О персональных данных»</w:t>
      </w:r>
      <w:r w:rsidRPr="00BF2F23">
        <w:t>.</w:t>
      </w:r>
    </w:p>
  </w:footnote>
  <w:footnote w:id="61">
    <w:p w:rsidR="00CB6BC8" w:rsidRPr="000434E8" w:rsidRDefault="00CB6BC8" w:rsidP="000706FE">
      <w:pPr>
        <w:pStyle w:val="aff1"/>
      </w:pPr>
      <w:r w:rsidRPr="000434E8">
        <w:rPr>
          <w:rStyle w:val="aff3"/>
        </w:rPr>
        <w:footnoteRef/>
      </w:r>
      <w:r w:rsidRPr="000434E8">
        <w:t xml:space="preserve"> В соответствии с частью 4 статьи 21 Федерального закона </w:t>
      </w:r>
      <w:r>
        <w:t>от 27.07.2006 № 152-ФЗ «О персональных данных»</w:t>
      </w:r>
      <w:r w:rsidRPr="000434E8">
        <w:t>.</w:t>
      </w:r>
    </w:p>
  </w:footnote>
  <w:footnote w:id="62">
    <w:p w:rsidR="00CB6BC8" w:rsidRPr="000434E8" w:rsidRDefault="00CB6BC8" w:rsidP="000706FE">
      <w:pPr>
        <w:pStyle w:val="aff1"/>
      </w:pPr>
      <w:r w:rsidRPr="000434E8">
        <w:rPr>
          <w:rStyle w:val="aff3"/>
        </w:rPr>
        <w:footnoteRef/>
      </w:r>
      <w:r>
        <w:t xml:space="preserve"> </w:t>
      </w:r>
      <w:r w:rsidRPr="000434E8">
        <w:t>Цели установлены в соответствии с:</w:t>
      </w:r>
    </w:p>
    <w:p w:rsidR="00CB6BC8" w:rsidRPr="000434E8" w:rsidRDefault="00CB6BC8" w:rsidP="000706FE">
      <w:pPr>
        <w:pStyle w:val="-"/>
      </w:pPr>
      <w:r w:rsidRPr="000434E8">
        <w:t>ч.1 ст.1 Федерального закона от 05.04.2013 №</w:t>
      </w:r>
      <w:r>
        <w:t xml:space="preserve"> </w:t>
      </w:r>
      <w:r w:rsidRPr="000434E8">
        <w:t xml:space="preserve">44-ФЗ </w:t>
      </w:r>
      <w:r>
        <w:t>«</w:t>
      </w:r>
      <w:r w:rsidRPr="000434E8">
        <w:t>О контрактной системе в сфере закупок товаров, работ, услуг для обеспечения государственных и муниципальных нужд</w:t>
      </w:r>
      <w:r>
        <w:t>»</w:t>
      </w:r>
      <w:r w:rsidRPr="000434E8">
        <w:t>;</w:t>
      </w:r>
    </w:p>
    <w:p w:rsidR="00CB6BC8" w:rsidRPr="007725A2" w:rsidRDefault="00CB6BC8" w:rsidP="000706FE">
      <w:pPr>
        <w:pStyle w:val="-"/>
      </w:pPr>
      <w:r w:rsidRPr="007725A2">
        <w:t>ст. 309 Гражданского кодекса Российской Федерации (част</w:t>
      </w:r>
      <w:r>
        <w:t>ь первая) от 30.11.1994 №51-ФЗ</w:t>
      </w:r>
      <w:r w:rsidRPr="007725A2">
        <w:t>.</w:t>
      </w:r>
    </w:p>
  </w:footnote>
  <w:footnote w:id="63">
    <w:p w:rsidR="00CB6BC8" w:rsidRPr="007725A2" w:rsidRDefault="00CB6BC8" w:rsidP="000706FE">
      <w:pPr>
        <w:pStyle w:val="aff1"/>
      </w:pPr>
      <w:r w:rsidRPr="007725A2">
        <w:rPr>
          <w:rStyle w:val="aff3"/>
        </w:rPr>
        <w:footnoteRef/>
      </w:r>
      <w:r>
        <w:t xml:space="preserve"> </w:t>
      </w:r>
      <w:r w:rsidRPr="007725A2">
        <w:t>5 лет с пометкой ЭПК, а по крупным поставкам и наиболее важным работам, услугам</w:t>
      </w:r>
      <w:r>
        <w:t xml:space="preserve"> </w:t>
      </w:r>
      <w:r w:rsidRPr="007725A2">
        <w:t>- постоянно.</w:t>
      </w:r>
    </w:p>
  </w:footnote>
  <w:footnote w:id="64">
    <w:p w:rsidR="00CB6BC8" w:rsidRPr="007725A2" w:rsidRDefault="00CB6BC8" w:rsidP="000706FE">
      <w:pPr>
        <w:pStyle w:val="aff1"/>
      </w:pPr>
      <w:r w:rsidRPr="007725A2">
        <w:rPr>
          <w:rStyle w:val="aff3"/>
        </w:rPr>
        <w:footnoteRef/>
      </w:r>
      <w:r w:rsidRPr="007725A2">
        <w:t xml:space="preserve"> См. ч.</w:t>
      </w:r>
      <w:r>
        <w:t xml:space="preserve"> </w:t>
      </w:r>
      <w:r w:rsidRPr="007725A2">
        <w:t>3. ст.</w:t>
      </w:r>
      <w:r>
        <w:t xml:space="preserve"> </w:t>
      </w:r>
      <w:r w:rsidRPr="007725A2">
        <w:t xml:space="preserve">3 Федерального закона </w:t>
      </w:r>
      <w:r>
        <w:t>от 27.07.2006 № 152-ФЗ «О персональных данных»</w:t>
      </w:r>
      <w:r w:rsidRPr="007725A2">
        <w:t>.</w:t>
      </w:r>
    </w:p>
  </w:footnote>
  <w:footnote w:id="65">
    <w:p w:rsidR="00CB6BC8" w:rsidRPr="007725A2" w:rsidRDefault="00CB6BC8" w:rsidP="000706FE">
      <w:pPr>
        <w:pStyle w:val="aff1"/>
      </w:pPr>
      <w:r w:rsidRPr="007725A2">
        <w:rPr>
          <w:rStyle w:val="aff3"/>
        </w:rPr>
        <w:footnoteRef/>
      </w:r>
      <w:r w:rsidRPr="007725A2">
        <w:t xml:space="preserve"> В соответствии с частью 4 статьи 10 Федерального закона </w:t>
      </w:r>
      <w:r>
        <w:t>от 27.07.2006 № 152-ФЗ «О персональных данных»</w:t>
      </w:r>
      <w:r w:rsidRPr="007725A2">
        <w:t>.</w:t>
      </w:r>
    </w:p>
  </w:footnote>
  <w:footnote w:id="66">
    <w:p w:rsidR="00CB6BC8" w:rsidRPr="007725A2" w:rsidRDefault="00CB6BC8" w:rsidP="000706FE">
      <w:pPr>
        <w:pStyle w:val="aff1"/>
      </w:pPr>
      <w:r w:rsidRPr="007725A2">
        <w:rPr>
          <w:rStyle w:val="aff3"/>
        </w:rPr>
        <w:footnoteRef/>
      </w:r>
      <w:r w:rsidRPr="007725A2">
        <w:t xml:space="preserve"> В соответствии с частью 4 статьи 21 Федерального закона </w:t>
      </w:r>
      <w:r>
        <w:t>от 27.07.2006 № 152-ФЗ «О персональных данных»</w:t>
      </w:r>
      <w:r w:rsidRPr="007725A2">
        <w:t>.</w:t>
      </w:r>
    </w:p>
  </w:footnote>
  <w:footnote w:id="67">
    <w:p w:rsidR="00CB6BC8" w:rsidRDefault="00CB6BC8" w:rsidP="00FB5923">
      <w:pPr>
        <w:pStyle w:val="aff1"/>
      </w:pPr>
      <w:r w:rsidRPr="007725A2">
        <w:rPr>
          <w:rStyle w:val="aff3"/>
        </w:rPr>
        <w:footnoteRef/>
      </w:r>
      <w:r w:rsidRPr="007725A2">
        <w:t xml:space="preserve"> В соответствии с</w:t>
      </w:r>
      <w:r>
        <w:t>:</w:t>
      </w:r>
    </w:p>
    <w:p w:rsidR="00CB6BC8" w:rsidRDefault="00CB6BC8" w:rsidP="00A20D46">
      <w:pPr>
        <w:pStyle w:val="-"/>
      </w:pPr>
      <w:r>
        <w:t xml:space="preserve"> п. 2</w:t>
      </w:r>
      <w:r w:rsidRPr="007725A2">
        <w:t xml:space="preserve"> ч.</w:t>
      </w:r>
      <w:r>
        <w:t xml:space="preserve"> </w:t>
      </w:r>
      <w:r w:rsidRPr="007725A2">
        <w:t>1 ст.</w:t>
      </w:r>
      <w:r>
        <w:t xml:space="preserve"> </w:t>
      </w:r>
      <w:r w:rsidRPr="007725A2">
        <w:t>42</w:t>
      </w:r>
      <w:r w:rsidRPr="007725A2">
        <w:rPr>
          <w:sz w:val="28"/>
        </w:rPr>
        <w:t xml:space="preserve"> </w:t>
      </w:r>
      <w:r>
        <w:t xml:space="preserve">Федерального закона </w:t>
      </w:r>
      <w:r w:rsidRPr="007725A2">
        <w:t>от 27.07.2004 №</w:t>
      </w:r>
      <w:r>
        <w:t xml:space="preserve"> </w:t>
      </w:r>
      <w:r w:rsidRPr="007725A2">
        <w:t xml:space="preserve">79-ФЗ </w:t>
      </w:r>
      <w:r>
        <w:t>«</w:t>
      </w:r>
      <w:r w:rsidRPr="007725A2">
        <w:t>О государственной гражданс</w:t>
      </w:r>
      <w:r>
        <w:t>кой службе Российской Федерации»;</w:t>
      </w:r>
    </w:p>
    <w:p w:rsidR="00CB6BC8" w:rsidRPr="007725A2" w:rsidRDefault="00CB6BC8" w:rsidP="00A20D46">
      <w:pPr>
        <w:pStyle w:val="-"/>
      </w:pPr>
      <w:r>
        <w:t xml:space="preserve">п/п б п.5 Положения о персональных данных государственного гражданского служащего Российской Федерации и ведении его личного дела, утвержденного </w:t>
      </w:r>
      <w:r w:rsidRPr="00A20D46">
        <w:t>Указ</w:t>
      </w:r>
      <w:r>
        <w:t>ом Президента Российской Федерации</w:t>
      </w:r>
      <w:r w:rsidRPr="00A20D46">
        <w:t xml:space="preserve"> от 30.05.2005 </w:t>
      </w:r>
      <w:r>
        <w:t xml:space="preserve">№ </w:t>
      </w:r>
      <w:r w:rsidRPr="00A20D46">
        <w:t>609</w:t>
      </w:r>
      <w:r>
        <w:t>.</w:t>
      </w:r>
    </w:p>
  </w:footnote>
  <w:footnote w:id="68">
    <w:p w:rsidR="00CB6BC8" w:rsidRPr="007725A2" w:rsidRDefault="00CB6BC8" w:rsidP="000706FE">
      <w:pPr>
        <w:pStyle w:val="aff1"/>
      </w:pPr>
      <w:r w:rsidRPr="007725A2">
        <w:rPr>
          <w:rStyle w:val="aff3"/>
        </w:rPr>
        <w:footnoteRef/>
      </w:r>
      <w:r w:rsidRPr="007725A2">
        <w:t xml:space="preserve"> В соответствии с</w:t>
      </w:r>
      <w:r>
        <w:t xml:space="preserve"> </w:t>
      </w:r>
      <w:r w:rsidRPr="007725A2">
        <w:t>ч.</w:t>
      </w:r>
      <w:r>
        <w:t xml:space="preserve"> </w:t>
      </w:r>
      <w:r w:rsidRPr="007725A2">
        <w:t>3 ст.</w:t>
      </w:r>
      <w:r>
        <w:t xml:space="preserve"> </w:t>
      </w:r>
      <w:r w:rsidRPr="007725A2">
        <w:t>86</w:t>
      </w:r>
      <w:r w:rsidRPr="007725A2">
        <w:rPr>
          <w:sz w:val="28"/>
        </w:rPr>
        <w:t xml:space="preserve"> </w:t>
      </w:r>
      <w:r w:rsidRPr="007725A2">
        <w:t>Трудового кодекса Российской Фе</w:t>
      </w:r>
      <w:r>
        <w:t>дерации от 30.12.2001 № 197-ФЗ</w:t>
      </w:r>
      <w:r w:rsidRPr="007725A2">
        <w:t>.</w:t>
      </w:r>
    </w:p>
  </w:footnote>
  <w:footnote w:id="69">
    <w:p w:rsidR="00CB6BC8" w:rsidRPr="009E3532" w:rsidRDefault="00CB6BC8" w:rsidP="000706FE">
      <w:pPr>
        <w:pStyle w:val="aff1"/>
        <w:rPr>
          <w:highlight w:val="cyan"/>
        </w:rPr>
      </w:pPr>
      <w:r w:rsidRPr="0075275C">
        <w:rPr>
          <w:rStyle w:val="aff3"/>
        </w:rPr>
        <w:footnoteRef/>
      </w:r>
      <w:r w:rsidRPr="0075275C">
        <w:t xml:space="preserve"> См. ч.</w:t>
      </w:r>
      <w:r>
        <w:t xml:space="preserve"> </w:t>
      </w:r>
      <w:r w:rsidRPr="0075275C">
        <w:t>2 ст.</w:t>
      </w:r>
      <w:r>
        <w:t xml:space="preserve"> </w:t>
      </w:r>
      <w:r w:rsidRPr="0075275C">
        <w:t xml:space="preserve">8 Федерального закона </w:t>
      </w:r>
      <w:r>
        <w:t>от 27.07.2006 № 152-ФЗ «О персональных данных»</w:t>
      </w:r>
      <w:r w:rsidRPr="0075275C">
        <w:t>.</w:t>
      </w:r>
    </w:p>
  </w:footnote>
  <w:footnote w:id="70">
    <w:p w:rsidR="00CB6BC8" w:rsidRPr="00040CC0" w:rsidRDefault="00CB6BC8" w:rsidP="007B2008">
      <w:pPr>
        <w:pStyle w:val="aff1"/>
      </w:pPr>
      <w:r w:rsidRPr="00C05D80">
        <w:rPr>
          <w:rStyle w:val="aff3"/>
        </w:rPr>
        <w:footnoteRef/>
      </w:r>
      <w:r>
        <w:t xml:space="preserve"> См.</w:t>
      </w:r>
      <w:r w:rsidRPr="00C05D80">
        <w:t xml:space="preserve"> ст.</w:t>
      </w:r>
      <w:r>
        <w:t xml:space="preserve"> </w:t>
      </w:r>
      <w:r w:rsidRPr="00C05D80">
        <w:t>64 Федерально</w:t>
      </w:r>
      <w:r>
        <w:t>го закона от 27.07.2004 № 79-ФЗ</w:t>
      </w:r>
      <w:r w:rsidRPr="00C05D80">
        <w:t xml:space="preserve"> </w:t>
      </w:r>
      <w:r>
        <w:t>«</w:t>
      </w:r>
      <w:r w:rsidRPr="00C05D80">
        <w:t>О государственной гражданск</w:t>
      </w:r>
      <w:r>
        <w:t>ой службе Российской Федерации».</w:t>
      </w:r>
    </w:p>
  </w:footnote>
  <w:footnote w:id="71">
    <w:p w:rsidR="00CB6BC8" w:rsidRPr="00513DBA" w:rsidRDefault="00CB6BC8" w:rsidP="004C267B">
      <w:pPr>
        <w:pStyle w:val="aff1"/>
      </w:pPr>
      <w:r w:rsidRPr="00513DBA">
        <w:rPr>
          <w:rStyle w:val="aff3"/>
        </w:rPr>
        <w:footnoteRef/>
      </w:r>
      <w:r w:rsidRPr="00513DBA">
        <w:t xml:space="preserve"> В соответствии со ст.</w:t>
      </w:r>
      <w:r>
        <w:t xml:space="preserve"> </w:t>
      </w:r>
      <w:r w:rsidRPr="00513DBA">
        <w:t>7 и ст.</w:t>
      </w:r>
      <w:r>
        <w:t xml:space="preserve"> </w:t>
      </w:r>
      <w:r w:rsidRPr="00513DBA">
        <w:t>8 Указа Президента РФ от 01.02.2005 №</w:t>
      </w:r>
      <w:r>
        <w:t xml:space="preserve"> </w:t>
      </w:r>
      <w:r w:rsidRPr="00513DBA">
        <w:t>112</w:t>
      </w:r>
      <w:r>
        <w:t xml:space="preserve"> «</w:t>
      </w:r>
      <w:r w:rsidRPr="00513DBA">
        <w:t>О конкурсе на замещение вакантной должности государственной гражданской службы Российской Федерации</w:t>
      </w:r>
      <w:r>
        <w:t>»</w:t>
      </w:r>
      <w:r w:rsidRPr="00513DBA">
        <w:t>.</w:t>
      </w:r>
    </w:p>
  </w:footnote>
  <w:footnote w:id="72">
    <w:p w:rsidR="00CB6BC8" w:rsidRPr="00513DBA" w:rsidRDefault="00CB6BC8" w:rsidP="004C267B">
      <w:pPr>
        <w:pStyle w:val="aff1"/>
      </w:pPr>
      <w:r w:rsidRPr="00513DBA">
        <w:rPr>
          <w:rStyle w:val="aff3"/>
        </w:rPr>
        <w:footnoteRef/>
      </w:r>
      <w:r w:rsidRPr="00513DBA">
        <w:t xml:space="preserve"> В соответствии с п.</w:t>
      </w:r>
      <w:r>
        <w:t xml:space="preserve"> </w:t>
      </w:r>
      <w:r w:rsidRPr="00513DBA">
        <w:t>2 ч.</w:t>
      </w:r>
      <w:r>
        <w:t xml:space="preserve"> </w:t>
      </w:r>
      <w:r w:rsidRPr="00513DBA">
        <w:t>1 ст.</w:t>
      </w:r>
      <w:r>
        <w:t xml:space="preserve"> </w:t>
      </w:r>
      <w:r w:rsidRPr="00513DBA">
        <w:t>42</w:t>
      </w:r>
      <w:r w:rsidRPr="00513DBA">
        <w:rPr>
          <w:sz w:val="28"/>
        </w:rPr>
        <w:t xml:space="preserve"> </w:t>
      </w:r>
      <w:r w:rsidRPr="004C267B">
        <w:t>Федерального закона от 27.07.2004 №</w:t>
      </w:r>
      <w:r>
        <w:t xml:space="preserve"> </w:t>
      </w:r>
      <w:r w:rsidRPr="004C267B">
        <w:t>79-ФЗ</w:t>
      </w:r>
      <w:r>
        <w:t xml:space="preserve"> «</w:t>
      </w:r>
      <w:r w:rsidRPr="004C267B">
        <w:t>О государственной гражданской службе Российской Федерации</w:t>
      </w:r>
      <w:r>
        <w:t>»</w:t>
      </w:r>
      <w:r w:rsidRPr="00513DBA">
        <w:t>.</w:t>
      </w:r>
    </w:p>
  </w:footnote>
  <w:footnote w:id="73">
    <w:p w:rsidR="00CB6BC8" w:rsidRPr="00E72656" w:rsidRDefault="00CB6BC8" w:rsidP="007B2008">
      <w:pPr>
        <w:pStyle w:val="aff1"/>
      </w:pPr>
      <w:r>
        <w:rPr>
          <w:rStyle w:val="aff3"/>
        </w:rPr>
        <w:footnoteRef/>
      </w:r>
      <w:r>
        <w:t xml:space="preserve"> См. ст.28</w:t>
      </w:r>
      <w:r w:rsidRPr="00E72656">
        <w:t xml:space="preserve"> Федеральног</w:t>
      </w:r>
      <w:r>
        <w:t>о закона от 28.12.2013 №442-ФЗ «</w:t>
      </w:r>
      <w:r w:rsidRPr="00E72656">
        <w:t>Об основах социального обслуживания граждан в Российской Федерации</w:t>
      </w:r>
      <w:r>
        <w:t>».</w:t>
      </w:r>
    </w:p>
  </w:footnote>
  <w:footnote w:id="74">
    <w:p w:rsidR="00CB6BC8" w:rsidRPr="005C0337" w:rsidRDefault="00CB6BC8" w:rsidP="000706FE">
      <w:pPr>
        <w:pStyle w:val="aff1"/>
      </w:pPr>
      <w:r w:rsidRPr="005C0337">
        <w:rPr>
          <w:rStyle w:val="aff3"/>
        </w:rPr>
        <w:footnoteRef/>
      </w:r>
      <w:r w:rsidRPr="005C0337">
        <w:t xml:space="preserve"> В соответствии с:</w:t>
      </w:r>
    </w:p>
    <w:p w:rsidR="00CB6BC8" w:rsidRPr="005C0337" w:rsidRDefault="00CB6BC8" w:rsidP="000706FE">
      <w:pPr>
        <w:pStyle w:val="-"/>
      </w:pPr>
      <w:r w:rsidRPr="005C0337">
        <w:t xml:space="preserve">ч.1 ст.14 Федерального закона </w:t>
      </w:r>
      <w:r>
        <w:t>от 27.07.2006 № 152-ФЗ «О персональных данных»</w:t>
      </w:r>
      <w:r w:rsidRPr="005C0337">
        <w:t>;</w:t>
      </w:r>
    </w:p>
    <w:p w:rsidR="00CB6BC8" w:rsidRPr="00D74E13" w:rsidRDefault="00CB6BC8" w:rsidP="000706FE">
      <w:pPr>
        <w:pStyle w:val="-"/>
      </w:pPr>
      <w:r w:rsidRPr="00D74E13">
        <w:t>ст. 7 Федерально</w:t>
      </w:r>
      <w:r>
        <w:t>го закона от 02.05.2006 № 59-ФЗ «</w:t>
      </w:r>
      <w:r w:rsidRPr="00D74E13">
        <w:t>О порядке рассмотрения обращений граждан Российской Федерации</w:t>
      </w:r>
      <w:r>
        <w:t>»</w:t>
      </w:r>
      <w:r w:rsidRPr="00D74E13">
        <w:t>.</w:t>
      </w:r>
    </w:p>
  </w:footnote>
  <w:footnote w:id="75">
    <w:p w:rsidR="00CB6BC8" w:rsidRPr="00D74E13" w:rsidRDefault="00CB6BC8" w:rsidP="000706FE">
      <w:pPr>
        <w:pStyle w:val="aff1"/>
      </w:pPr>
      <w:r w:rsidRPr="00D74E13">
        <w:rPr>
          <w:rStyle w:val="aff3"/>
        </w:rPr>
        <w:footnoteRef/>
      </w:r>
      <w:r w:rsidRPr="00D74E13">
        <w:t xml:space="preserve"> В соответствии со ст.23, ч.3 ст.53, ст.182 и ст.185 Гражданского кодекса Росс</w:t>
      </w:r>
      <w:r>
        <w:t>ийской Федерации (часть первая)</w:t>
      </w:r>
      <w:r w:rsidRPr="00D74E13">
        <w:t xml:space="preserve"> от 30.11.1994 №</w:t>
      </w:r>
      <w:r>
        <w:t xml:space="preserve"> </w:t>
      </w:r>
      <w:r w:rsidRPr="00D74E13">
        <w:t>51-ФЗ.</w:t>
      </w:r>
    </w:p>
  </w:footnote>
  <w:footnote w:id="76">
    <w:p w:rsidR="00CB6BC8" w:rsidRPr="00877EF8" w:rsidRDefault="00CB6BC8" w:rsidP="00877EF8">
      <w:pPr>
        <w:pStyle w:val="aff1"/>
      </w:pPr>
      <w:r w:rsidRPr="00D74E13">
        <w:rPr>
          <w:rStyle w:val="aff3"/>
        </w:rPr>
        <w:footnoteRef/>
      </w:r>
      <w:r w:rsidRPr="00D74E13">
        <w:t xml:space="preserve"> </w:t>
      </w:r>
      <w:r w:rsidRPr="00877EF8">
        <w:t>См.:</w:t>
      </w:r>
    </w:p>
    <w:p w:rsidR="00CB6BC8" w:rsidRPr="00877EF8" w:rsidRDefault="00CB6BC8" w:rsidP="00877EF8">
      <w:pPr>
        <w:pStyle w:val="-"/>
      </w:pPr>
      <w:r w:rsidRPr="00877EF8">
        <w:t>ст.22.1 «Сроки временного хранения документов по личному составу» Фе</w:t>
      </w:r>
      <w:r>
        <w:t>дерального закона от 22.10.2004</w:t>
      </w:r>
      <w:r>
        <w:br/>
      </w:r>
      <w:r w:rsidRPr="00877EF8">
        <w:t>№</w:t>
      </w:r>
      <w:r>
        <w:t xml:space="preserve"> 125-ФЗ</w:t>
      </w:r>
      <w:r w:rsidRPr="00877EF8">
        <w:t xml:space="preserve"> «Об архивном деле в Российской Федерации»;</w:t>
      </w:r>
    </w:p>
    <w:p w:rsidR="00CB6BC8" w:rsidRPr="00D74E13" w:rsidRDefault="00CB6BC8" w:rsidP="00877EF8">
      <w:pPr>
        <w:pStyle w:val="-"/>
      </w:pPr>
      <w:r w:rsidRPr="00877EF8">
        <w:t>ст. 666 Перечня Минкультуры.</w:t>
      </w:r>
    </w:p>
  </w:footnote>
  <w:footnote w:id="77">
    <w:p w:rsidR="00CB6BC8" w:rsidRPr="00D74E13" w:rsidRDefault="00CB6BC8" w:rsidP="00BD6A5E">
      <w:pPr>
        <w:pStyle w:val="aff1"/>
      </w:pPr>
      <w:r w:rsidRPr="00D74E13">
        <w:rPr>
          <w:rStyle w:val="aff3"/>
        </w:rPr>
        <w:footnoteRef/>
      </w:r>
      <w:r w:rsidRPr="00D74E13">
        <w:t xml:space="preserve"> В соответствии с ч.2 ст.9 Федерального закона от 27.07.2006 №</w:t>
      </w:r>
      <w:r>
        <w:t xml:space="preserve"> </w:t>
      </w:r>
      <w:r w:rsidRPr="00D74E13">
        <w:t xml:space="preserve">152-ФЗ </w:t>
      </w:r>
      <w:r>
        <w:t>«</w:t>
      </w:r>
      <w:r w:rsidRPr="00D74E13">
        <w:t>О персональных данных</w:t>
      </w:r>
      <w:r>
        <w:t>»</w:t>
      </w:r>
      <w:r w:rsidRPr="00D74E13">
        <w:t>.</w:t>
      </w:r>
    </w:p>
  </w:footnote>
  <w:footnote w:id="78">
    <w:p w:rsidR="00CB6BC8" w:rsidRPr="00EE5698" w:rsidRDefault="00CB6BC8" w:rsidP="00192B1D">
      <w:pPr>
        <w:pStyle w:val="aff1"/>
      </w:pPr>
      <w:r w:rsidRPr="00EE5698">
        <w:rPr>
          <w:rStyle w:val="aff3"/>
        </w:rPr>
        <w:footnoteRef/>
      </w:r>
      <w:r>
        <w:t xml:space="preserve"> См.: п.2</w:t>
      </w:r>
      <w:r w:rsidRPr="00EE5698">
        <w:t xml:space="preserve"> ч.1 ст.6 и ч.2 ст.9, ч.5 ст.21 Федерального закона </w:t>
      </w:r>
      <w:r>
        <w:t>от 27.07.2006 № 152-ФЗ «О персональных данных»</w:t>
      </w:r>
      <w:r w:rsidRPr="00EE5698">
        <w:t>.</w:t>
      </w:r>
    </w:p>
  </w:footnote>
  <w:footnote w:id="79">
    <w:p w:rsidR="00CB6BC8" w:rsidRDefault="00CB6BC8" w:rsidP="00EE5698">
      <w:pPr>
        <w:pStyle w:val="aff1"/>
      </w:pPr>
      <w:r>
        <w:rPr>
          <w:rStyle w:val="aff3"/>
        </w:rPr>
        <w:footnoteRef/>
      </w:r>
      <w:r>
        <w:t xml:space="preserve"> См.:п.3 ст.3</w:t>
      </w:r>
      <w:r w:rsidRPr="00104D4C">
        <w:t xml:space="preserve"> Федеральног</w:t>
      </w:r>
      <w:r>
        <w:t>о закона от 27.07.2006 №152-ФЗ «</w:t>
      </w:r>
      <w:r w:rsidRPr="00104D4C">
        <w:t>О персональных данных</w:t>
      </w:r>
      <w:r>
        <w:t>».</w:t>
      </w:r>
    </w:p>
  </w:footnote>
  <w:footnote w:id="80">
    <w:p w:rsidR="00CB6BC8" w:rsidRPr="00BE1D29" w:rsidRDefault="00CB6BC8" w:rsidP="00BD6A5E">
      <w:pPr>
        <w:pStyle w:val="aff1"/>
      </w:pPr>
      <w:r w:rsidRPr="00BE1D29">
        <w:rPr>
          <w:rStyle w:val="aff3"/>
        </w:rPr>
        <w:footnoteRef/>
      </w:r>
      <w:r>
        <w:t xml:space="preserve"> По заключению Минюста Российской Федерации</w:t>
      </w:r>
      <w:r w:rsidRPr="00BE1D29">
        <w:t xml:space="preserve"> данный документ в государственной регистрации не нуждается. - Письмо Минюста РФ от 15.03.2004 </w:t>
      </w:r>
      <w:r>
        <w:t>№</w:t>
      </w:r>
      <w:r w:rsidRPr="00BE1D29">
        <w:t xml:space="preserve"> 07/2732-ЮД (</w:t>
      </w:r>
      <w:r>
        <w:t>«</w:t>
      </w:r>
      <w:r w:rsidRPr="00BE1D29">
        <w:t>Экономика и жизнь</w:t>
      </w:r>
      <w:r>
        <w:t>»</w:t>
      </w:r>
      <w:r w:rsidRPr="00BE1D29">
        <w:t xml:space="preserve">, № 19, 2004; "Бюллетень Минюста РФ", </w:t>
      </w:r>
      <w:r>
        <w:t>№</w:t>
      </w:r>
      <w:r w:rsidRPr="00BE1D29">
        <w:t>5, 2004).</w:t>
      </w:r>
    </w:p>
  </w:footnote>
  <w:footnote w:id="81">
    <w:p w:rsidR="00CB6BC8" w:rsidRDefault="00CB6BC8">
      <w:pPr>
        <w:pStyle w:val="aff1"/>
      </w:pPr>
      <w:r>
        <w:rPr>
          <w:rStyle w:val="aff3"/>
        </w:rPr>
        <w:footnoteRef/>
      </w:r>
      <w:r>
        <w:t xml:space="preserve"> См.: </w:t>
      </w:r>
    </w:p>
    <w:p w:rsidR="00CB6BC8" w:rsidRDefault="00CB6BC8" w:rsidP="00FF109D">
      <w:pPr>
        <w:pStyle w:val="-"/>
      </w:pPr>
      <w:r>
        <w:t xml:space="preserve">ст. 44 </w:t>
      </w:r>
      <w:r w:rsidRPr="001C09B5">
        <w:t>Федерального</w:t>
      </w:r>
      <w:r>
        <w:t xml:space="preserve"> закона </w:t>
      </w:r>
      <w:r w:rsidRPr="001C09B5">
        <w:t>от 27.07.2004 №</w:t>
      </w:r>
      <w:r>
        <w:t xml:space="preserve"> </w:t>
      </w:r>
      <w:r w:rsidRPr="001C09B5">
        <w:t xml:space="preserve">79-ФЗ </w:t>
      </w:r>
      <w:r>
        <w:t>«</w:t>
      </w:r>
      <w:r w:rsidRPr="001C09B5">
        <w:t>О государственной гражданской службе Российской Федерации</w:t>
      </w:r>
      <w:r>
        <w:t>»;</w:t>
      </w:r>
    </w:p>
    <w:p w:rsidR="00CB6BC8" w:rsidRDefault="00CB6BC8" w:rsidP="00FF109D">
      <w:pPr>
        <w:pStyle w:val="-"/>
      </w:pPr>
      <w:r>
        <w:t>п. 10 - п.16</w:t>
      </w:r>
      <w:r w:rsidRPr="00FF109D">
        <w:t xml:space="preserve"> Положения о персональных данных государственного гражданского служащего Российской Федер</w:t>
      </w:r>
      <w:r>
        <w:t>ации и ведении его личного дела, утвержденного Указом Президента Российской Федерации от 30.05.2005 № 609, и др.</w:t>
      </w:r>
    </w:p>
  </w:footnote>
  <w:footnote w:id="82">
    <w:p w:rsidR="00CB6BC8" w:rsidRDefault="00CB6BC8">
      <w:pPr>
        <w:pStyle w:val="aff1"/>
      </w:pPr>
      <w:r>
        <w:rPr>
          <w:rStyle w:val="aff3"/>
        </w:rPr>
        <w:footnoteRef/>
      </w:r>
      <w:r>
        <w:t xml:space="preserve"> См.: п. 9 ч. 1 ст. 15 Федерального закона </w:t>
      </w:r>
      <w:r w:rsidRPr="00416615">
        <w:t>от 27.07.2004 №</w:t>
      </w:r>
      <w:r>
        <w:t xml:space="preserve"> 79-ФЗ</w:t>
      </w:r>
      <w:r w:rsidRPr="00416615">
        <w:t xml:space="preserve"> </w:t>
      </w:r>
      <w:r>
        <w:t>«</w:t>
      </w:r>
      <w:r w:rsidRPr="00416615">
        <w:t>О государственной гражданской службе Российской Федерации</w:t>
      </w:r>
      <w:r>
        <w:t>».</w:t>
      </w:r>
    </w:p>
  </w:footnote>
  <w:footnote w:id="83">
    <w:p w:rsidR="00CB6BC8" w:rsidRPr="00906EA1" w:rsidRDefault="00CB6BC8" w:rsidP="00AC3CEB">
      <w:pPr>
        <w:pStyle w:val="aff1"/>
      </w:pPr>
      <w:r w:rsidRPr="00906EA1">
        <w:rPr>
          <w:rStyle w:val="aff3"/>
        </w:rPr>
        <w:footnoteRef/>
      </w:r>
      <w:r w:rsidRPr="00906EA1">
        <w:t xml:space="preserve"> В соответствии с ч.</w:t>
      </w:r>
      <w:r>
        <w:t xml:space="preserve"> </w:t>
      </w:r>
      <w:r w:rsidRPr="00906EA1">
        <w:t xml:space="preserve">5 ст. </w:t>
      </w:r>
      <w:r>
        <w:t xml:space="preserve">21 </w:t>
      </w:r>
      <w:r w:rsidRPr="00906EA1">
        <w:t>Федерального закона от 27.07.2006 №</w:t>
      </w:r>
      <w:r>
        <w:t xml:space="preserve"> </w:t>
      </w:r>
      <w:r w:rsidRPr="00906EA1">
        <w:t xml:space="preserve">152-ФЗ </w:t>
      </w:r>
      <w:r>
        <w:t>«</w:t>
      </w:r>
      <w:r w:rsidRPr="00906EA1">
        <w:t>О персональных данных</w:t>
      </w:r>
      <w:r>
        <w:t>»</w:t>
      </w:r>
      <w:r w:rsidRPr="00906EA1">
        <w:t>.</w:t>
      </w:r>
    </w:p>
  </w:footnote>
  <w:footnote w:id="84">
    <w:p w:rsidR="00CB6BC8" w:rsidRPr="00BE59C9" w:rsidRDefault="00CB6BC8" w:rsidP="000706FE">
      <w:pPr>
        <w:pStyle w:val="aff1"/>
      </w:pPr>
      <w:r w:rsidRPr="00BE59C9">
        <w:rPr>
          <w:rStyle w:val="aff3"/>
        </w:rPr>
        <w:footnoteRef/>
      </w:r>
      <w:r w:rsidRPr="00BE59C9">
        <w:t xml:space="preserve"> Унифицированная форма №</w:t>
      </w:r>
      <w:r>
        <w:t xml:space="preserve"> </w:t>
      </w:r>
      <w:r w:rsidRPr="00BE59C9">
        <w:t>Т-2, утвержденн</w:t>
      </w:r>
      <w:r>
        <w:t>ая постановлением Госкомстата Российской Федерации</w:t>
      </w:r>
      <w:r>
        <w:br/>
      </w:r>
      <w:r w:rsidRPr="00BE59C9">
        <w:t>от 05.01.2004 №1.</w:t>
      </w:r>
    </w:p>
  </w:footnote>
  <w:footnote w:id="85">
    <w:p w:rsidR="00CB6BC8" w:rsidRPr="00BE59C9" w:rsidRDefault="00CB6BC8" w:rsidP="00344DE7">
      <w:pPr>
        <w:pStyle w:val="aff1"/>
      </w:pPr>
      <w:r w:rsidRPr="00BE59C9">
        <w:rPr>
          <w:rStyle w:val="aff3"/>
        </w:rPr>
        <w:footnoteRef/>
      </w:r>
      <w:r w:rsidRPr="00BE59C9">
        <w:t xml:space="preserve"> См.:</w:t>
      </w:r>
      <w:r>
        <w:t>-</w:t>
      </w:r>
      <w:r>
        <w:tab/>
      </w:r>
      <w:r w:rsidRPr="00BE59C9">
        <w:t>ст.22.1 «Сроки временного хранения документов по личному составу» Федерального закона от 22.10.2004 №125-ФЗ «Об архивном деле в Российской Федерации»;</w:t>
      </w:r>
    </w:p>
    <w:p w:rsidR="00CB6BC8" w:rsidRPr="00BE59C9" w:rsidRDefault="00CB6BC8" w:rsidP="000706FE">
      <w:pPr>
        <w:pStyle w:val="-"/>
      </w:pPr>
      <w:r w:rsidRPr="00BE59C9">
        <w:t>ст. 666 Перечня Минкультуры.</w:t>
      </w:r>
    </w:p>
  </w:footnote>
  <w:footnote w:id="86">
    <w:p w:rsidR="00CB6BC8" w:rsidRPr="00495A74" w:rsidRDefault="00CB6BC8" w:rsidP="000706FE">
      <w:pPr>
        <w:pStyle w:val="aff1"/>
      </w:pPr>
      <w:r w:rsidRPr="00495A74">
        <w:rPr>
          <w:rStyle w:val="aff3"/>
        </w:rPr>
        <w:footnoteRef/>
      </w:r>
      <w:r w:rsidRPr="00495A74">
        <w:t xml:space="preserve"> фамилия, имя, отчество.</w:t>
      </w:r>
    </w:p>
  </w:footnote>
  <w:footnote w:id="87">
    <w:p w:rsidR="00CB6BC8" w:rsidRPr="00495A74" w:rsidRDefault="00CB6BC8" w:rsidP="000706FE">
      <w:pPr>
        <w:pStyle w:val="aff1"/>
      </w:pPr>
      <w:r w:rsidRPr="00495A74">
        <w:rPr>
          <w:rStyle w:val="aff3"/>
        </w:rPr>
        <w:footnoteRef/>
      </w:r>
      <w:r w:rsidRPr="00495A74">
        <w:t xml:space="preserve"> индивидуальный номер налогоплательщика (ИНН).</w:t>
      </w:r>
    </w:p>
  </w:footnote>
  <w:footnote w:id="88">
    <w:p w:rsidR="00CB6BC8" w:rsidRPr="00495A74" w:rsidRDefault="00CB6BC8" w:rsidP="000706FE">
      <w:pPr>
        <w:pStyle w:val="aff1"/>
      </w:pPr>
      <w:r w:rsidRPr="00495A74">
        <w:rPr>
          <w:rStyle w:val="aff3"/>
        </w:rPr>
        <w:footnoteRef/>
      </w:r>
      <w:r w:rsidRPr="00495A74">
        <w:t xml:space="preserve"> данные паспорта.</w:t>
      </w:r>
    </w:p>
  </w:footnote>
  <w:footnote w:id="89">
    <w:p w:rsidR="00CB6BC8" w:rsidRPr="003300C0" w:rsidRDefault="00CB6BC8" w:rsidP="000706FE">
      <w:pPr>
        <w:pStyle w:val="aff1"/>
      </w:pPr>
      <w:r w:rsidRPr="00495A74">
        <w:rPr>
          <w:rStyle w:val="aff3"/>
        </w:rPr>
        <w:footnoteRef/>
      </w:r>
      <w:r>
        <w:t xml:space="preserve"> Нарушение, установленное </w:t>
      </w:r>
      <w:r w:rsidRPr="00495A74">
        <w:t>Трудовым кодексом «или иным федеральным законом правил заключения трудового договора, если это нарушение исключает возможность продолжения работы» (п.</w:t>
      </w:r>
      <w:r>
        <w:t xml:space="preserve"> </w:t>
      </w:r>
      <w:r w:rsidRPr="00495A74">
        <w:t>11 ч.</w:t>
      </w:r>
      <w:r>
        <w:t xml:space="preserve"> </w:t>
      </w:r>
      <w:r w:rsidRPr="00495A74">
        <w:t>1 ст.</w:t>
      </w:r>
      <w:r>
        <w:t xml:space="preserve"> </w:t>
      </w:r>
      <w:r w:rsidRPr="00495A74">
        <w:t>77) в данном случае выражается в то</w:t>
      </w:r>
      <w:r>
        <w:t>м, что в соответствии с ч. 1 и ч.2 с</w:t>
      </w:r>
      <w:r w:rsidRPr="00495A74">
        <w:t>т.57 Трудового кодекса в содержании трудовог</w:t>
      </w:r>
      <w:r>
        <w:t xml:space="preserve">о договора должен быть отражен </w:t>
      </w:r>
      <w:r w:rsidRPr="00495A74">
        <w:t xml:space="preserve">минимальный установленный перечень ПДн работника, необходимый работодателю для выполнения условий трудового договора (учет выполненной работы, учет рабочего времени, начисление заработной платы, обеспечение обязательного социального страхования работника и т.д.) и исполнения работодателем федерального законодательства (налогового, пенсионного и др.). Часть 3 ст.57 Трудового кодекса также подчеркивает обязательность предоставления </w:t>
      </w:r>
      <w:r>
        <w:t xml:space="preserve">работником сведений, указанных </w:t>
      </w:r>
      <w:r w:rsidRPr="00495A74">
        <w:t>в ч.</w:t>
      </w:r>
      <w:r>
        <w:t xml:space="preserve"> </w:t>
      </w:r>
      <w:r w:rsidRPr="00495A74">
        <w:t>1 и ч.</w:t>
      </w:r>
      <w:r>
        <w:t xml:space="preserve"> 2 </w:t>
      </w:r>
      <w:r w:rsidRPr="00495A74">
        <w:t>ст. 57: «Трудовой договор должен быть дополнен недостающими сведениями и (или) условиями. При этом недостающие сведения вносятся непосредственно в текст трудового договора, а недостающие условия определяются приложением к трудовому договору либо отдельным соглашением сторон, заключаемым в письменной форме, которые являются неотъемлемой частью трудового договора». А</w:t>
      </w:r>
      <w:r>
        <w:t xml:space="preserve"> так, </w:t>
      </w:r>
      <w:r w:rsidRPr="00495A74">
        <w:t>как субъект ПДн требует</w:t>
      </w:r>
      <w:r>
        <w:t xml:space="preserve"> прекратить обработку указанных</w:t>
      </w:r>
      <w:r w:rsidRPr="00495A74">
        <w:t xml:space="preserve"> в </w:t>
      </w:r>
      <w:r>
        <w:t xml:space="preserve">ч.1 ст.57 персональных данных, </w:t>
      </w:r>
      <w:r w:rsidRPr="00495A74">
        <w:t xml:space="preserve">то </w:t>
      </w:r>
      <w:r w:rsidRPr="003300C0">
        <w:t xml:space="preserve">это законное требование работника (в соответствии с ч.2 ст.9 Федерального закона </w:t>
      </w:r>
      <w:r>
        <w:t xml:space="preserve">от 27.07.2006 № 152-ФЗ «О персональных данных») делает </w:t>
      </w:r>
      <w:r w:rsidRPr="003300C0">
        <w:t>невозможным продолжение трудовых отношений с ним, что влечет за собой расторжение трудового договора по вине работника.</w:t>
      </w:r>
    </w:p>
  </w:footnote>
  <w:footnote w:id="90">
    <w:p w:rsidR="00CB6BC8" w:rsidRPr="003300C0" w:rsidRDefault="00CB6BC8" w:rsidP="000706FE">
      <w:pPr>
        <w:pStyle w:val="aff1"/>
      </w:pPr>
      <w:r w:rsidRPr="003300C0">
        <w:rPr>
          <w:rStyle w:val="aff3"/>
        </w:rPr>
        <w:footnoteRef/>
      </w:r>
      <w:r w:rsidRPr="003300C0">
        <w:t xml:space="preserve"> дата рождения; место рождения; гражданство; пол.</w:t>
      </w:r>
    </w:p>
  </w:footnote>
  <w:footnote w:id="91">
    <w:p w:rsidR="00CB6BC8" w:rsidRPr="003300C0" w:rsidRDefault="00CB6BC8" w:rsidP="000706FE">
      <w:pPr>
        <w:pStyle w:val="aff1"/>
      </w:pPr>
      <w:r w:rsidRPr="003300C0">
        <w:rPr>
          <w:rStyle w:val="aff3"/>
        </w:rPr>
        <w:footnoteRef/>
      </w:r>
      <w:r w:rsidRPr="003300C0">
        <w:t xml:space="preserve"> состояние в браке; состав семьи (фамилия, имя, отчество членов семьи и степень родства).</w:t>
      </w:r>
    </w:p>
  </w:footnote>
  <w:footnote w:id="92">
    <w:p w:rsidR="00CB6BC8" w:rsidRPr="003300C0" w:rsidRDefault="00CB6BC8" w:rsidP="000706FE">
      <w:pPr>
        <w:pStyle w:val="aff1"/>
      </w:pPr>
      <w:r w:rsidRPr="003300C0">
        <w:rPr>
          <w:rStyle w:val="aff3"/>
        </w:rPr>
        <w:footnoteRef/>
      </w:r>
      <w:r w:rsidRPr="003300C0">
        <w:t xml:space="preserve"> номер телефона.</w:t>
      </w:r>
    </w:p>
  </w:footnote>
  <w:footnote w:id="93">
    <w:p w:rsidR="00CB6BC8" w:rsidRPr="003300C0" w:rsidRDefault="00CB6BC8" w:rsidP="000706FE">
      <w:pPr>
        <w:pStyle w:val="aff1"/>
      </w:pPr>
      <w:r w:rsidRPr="003300C0">
        <w:rPr>
          <w:rStyle w:val="aff3"/>
        </w:rPr>
        <w:footnoteRef/>
      </w:r>
      <w:r w:rsidRPr="003300C0">
        <w:t xml:space="preserve"> данные аттестации</w:t>
      </w:r>
    </w:p>
  </w:footnote>
  <w:footnote w:id="94">
    <w:p w:rsidR="00CB6BC8" w:rsidRPr="003300C0" w:rsidRDefault="00CB6BC8" w:rsidP="000706FE">
      <w:pPr>
        <w:pStyle w:val="aff1"/>
      </w:pPr>
      <w:r w:rsidRPr="003300C0">
        <w:rPr>
          <w:rStyle w:val="aff3"/>
        </w:rPr>
        <w:footnoteRef/>
      </w:r>
      <w:r w:rsidRPr="003300C0">
        <w:t xml:space="preserve"> Кроме специальностей, где прохождение профессиональной переподготовки и аттестации является необходимым квалификационным требованием.</w:t>
      </w:r>
    </w:p>
  </w:footnote>
  <w:footnote w:id="95">
    <w:p w:rsidR="00CB6BC8" w:rsidRPr="003300C0" w:rsidRDefault="00CB6BC8" w:rsidP="000706FE">
      <w:pPr>
        <w:pStyle w:val="aff1"/>
      </w:pPr>
      <w:r w:rsidRPr="003300C0">
        <w:rPr>
          <w:rStyle w:val="aff3"/>
        </w:rPr>
        <w:footnoteRef/>
      </w:r>
      <w:r w:rsidRPr="003300C0">
        <w:t xml:space="preserve"> сведения о воинском учете (категория запаса, воинское звание, состав (профиль), полное кодовое обозначение ВУС, категория годности к военной службе, наименование комиссариата по месту жительства, воинский учет (общий, специальный).</w:t>
      </w:r>
    </w:p>
  </w:footnote>
  <w:footnote w:id="96">
    <w:p w:rsidR="00CB6BC8" w:rsidRPr="00813DE8" w:rsidRDefault="00CB6BC8" w:rsidP="000706FE">
      <w:pPr>
        <w:pStyle w:val="aff1"/>
      </w:pPr>
      <w:r w:rsidRPr="00813DE8">
        <w:rPr>
          <w:rStyle w:val="aff3"/>
        </w:rPr>
        <w:footnoteRef/>
      </w:r>
      <w:r w:rsidRPr="00813DE8">
        <w:t xml:space="preserve"> По заключению Минюста РФ данный документ в государственной регистрации не нуждается. - Письмо Минюста РФ от 15.03.2004 № 07/2732-ЮД ("Экономика и жизнь", № 19, 2004; "Бюллетень Минюста РФ", №5, 2004).</w:t>
      </w:r>
    </w:p>
  </w:footnote>
  <w:footnote w:id="97">
    <w:p w:rsidR="00CB6BC8" w:rsidRPr="00813DE8" w:rsidRDefault="00CB6BC8" w:rsidP="000706FE">
      <w:pPr>
        <w:pStyle w:val="aff1"/>
      </w:pPr>
      <w:r w:rsidRPr="00813DE8">
        <w:rPr>
          <w:rStyle w:val="aff3"/>
        </w:rPr>
        <w:footnoteRef/>
      </w:r>
      <w:r w:rsidRPr="00813DE8">
        <w:t xml:space="preserve"> оклад; произведенные работнику начисления и выплаты, данные о заработной плате, номер лицевого счета в банке; табельный номер.</w:t>
      </w:r>
    </w:p>
  </w:footnote>
  <w:footnote w:id="98">
    <w:p w:rsidR="00CB6BC8" w:rsidRPr="00813DE8" w:rsidRDefault="00CB6BC8" w:rsidP="000706FE">
      <w:pPr>
        <w:pStyle w:val="aff1"/>
      </w:pPr>
      <w:r w:rsidRPr="00813DE8">
        <w:rPr>
          <w:rStyle w:val="aff3"/>
        </w:rPr>
        <w:footnoteRef/>
      </w:r>
      <w:r w:rsidRPr="00813DE8">
        <w:t xml:space="preserve"> суммарный доход с начала года</w:t>
      </w:r>
    </w:p>
  </w:footnote>
  <w:footnote w:id="99">
    <w:p w:rsidR="00CB6BC8" w:rsidRPr="00D955D0" w:rsidRDefault="00CB6BC8" w:rsidP="000706FE">
      <w:pPr>
        <w:pStyle w:val="aff1"/>
      </w:pPr>
      <w:r w:rsidRPr="00D955D0">
        <w:rPr>
          <w:rStyle w:val="aff3"/>
        </w:rPr>
        <w:footnoteRef/>
      </w:r>
      <w:r w:rsidRPr="00D955D0">
        <w:t xml:space="preserve"> номер страхового свидетельства государственного пенсионного страхования.</w:t>
      </w:r>
    </w:p>
  </w:footnote>
  <w:footnote w:id="100">
    <w:p w:rsidR="00CB6BC8" w:rsidRPr="00D955D0" w:rsidRDefault="00CB6BC8" w:rsidP="000706FE">
      <w:pPr>
        <w:pStyle w:val="aff1"/>
      </w:pPr>
      <w:r w:rsidRPr="00D955D0">
        <w:rPr>
          <w:rStyle w:val="aff3"/>
        </w:rPr>
        <w:footnoteRef/>
      </w:r>
      <w:r w:rsidRPr="00D955D0">
        <w:t xml:space="preserve"> стаж для расчета страховой части пенсионных накоплений</w:t>
      </w:r>
    </w:p>
  </w:footnote>
  <w:footnote w:id="101">
    <w:p w:rsidR="00CB6BC8" w:rsidRPr="00377D29" w:rsidRDefault="00CB6BC8" w:rsidP="000706FE">
      <w:pPr>
        <w:pStyle w:val="aff1"/>
      </w:pPr>
      <w:r w:rsidRPr="00377D29">
        <w:rPr>
          <w:rStyle w:val="aff3"/>
        </w:rPr>
        <w:footnoteRef/>
      </w:r>
      <w:r w:rsidRPr="00377D29">
        <w:t xml:space="preserve"> См.: п.2) ч.1 ст.6 и ч.2 ст.9, ч.5 ст.21 Федерального закона </w:t>
      </w:r>
      <w:r>
        <w:t>от 27.07.2006 № 152-ФЗ «О персональных данных»</w:t>
      </w:r>
      <w:r w:rsidRPr="00377D29">
        <w:t>.</w:t>
      </w:r>
    </w:p>
  </w:footnote>
  <w:footnote w:id="102">
    <w:p w:rsidR="00CB6BC8" w:rsidRPr="00F737E3" w:rsidRDefault="00CB6BC8" w:rsidP="000706FE">
      <w:pPr>
        <w:pStyle w:val="aff1"/>
      </w:pPr>
      <w:r w:rsidRPr="00377D29">
        <w:rPr>
          <w:rStyle w:val="aff3"/>
        </w:rPr>
        <w:footnoteRef/>
      </w:r>
      <w:r w:rsidRPr="00377D29">
        <w:t xml:space="preserve"> См.: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Росс</w:t>
      </w:r>
      <w:r>
        <w:t xml:space="preserve">ийской Федерации от 25.08.2010 </w:t>
      </w:r>
      <w:r w:rsidRPr="00377D29">
        <w:t>№</w:t>
      </w:r>
      <w:r>
        <w:t xml:space="preserve"> </w:t>
      </w:r>
      <w:r w:rsidRPr="00377D29">
        <w:t>558</w:t>
      </w:r>
      <w:r w:rsidRPr="00F737E3">
        <w:t>.</w:t>
      </w:r>
    </w:p>
  </w:footnote>
  <w:footnote w:id="103">
    <w:p w:rsidR="00CB6BC8" w:rsidRPr="00CF6A38" w:rsidRDefault="00CB6BC8" w:rsidP="000706FE">
      <w:pPr>
        <w:pStyle w:val="aff1"/>
      </w:pPr>
      <w:r w:rsidRPr="00CF6A38">
        <w:rPr>
          <w:rStyle w:val="aff3"/>
        </w:rPr>
        <w:footnoteRef/>
      </w:r>
      <w:r w:rsidRPr="00CF6A38">
        <w:t xml:space="preserve"> дата рождения; место рождения; гражданство; пол.</w:t>
      </w:r>
    </w:p>
  </w:footnote>
  <w:footnote w:id="104">
    <w:p w:rsidR="00CB6BC8" w:rsidRPr="00CF6A38" w:rsidRDefault="00CB6BC8" w:rsidP="000706FE">
      <w:pPr>
        <w:pStyle w:val="aff1"/>
      </w:pPr>
      <w:r w:rsidRPr="00CF6A38">
        <w:rPr>
          <w:rStyle w:val="aff3"/>
        </w:rPr>
        <w:footnoteRef/>
      </w:r>
      <w:r w:rsidRPr="00CF6A38">
        <w:t xml:space="preserve"> состояние в браке; состав семьи (фамилия, имя, отчество членов семьи и степень родства).</w:t>
      </w:r>
    </w:p>
  </w:footnote>
  <w:footnote w:id="105">
    <w:p w:rsidR="00CB6BC8" w:rsidRPr="00CF6A38" w:rsidRDefault="00CB6BC8" w:rsidP="000706FE">
      <w:pPr>
        <w:pStyle w:val="aff1"/>
      </w:pPr>
      <w:r w:rsidRPr="00CF6A38">
        <w:rPr>
          <w:rStyle w:val="aff3"/>
        </w:rPr>
        <w:footnoteRef/>
      </w:r>
      <w:r w:rsidRPr="00CF6A38">
        <w:t xml:space="preserve"> номер телефона.</w:t>
      </w:r>
    </w:p>
  </w:footnote>
  <w:footnote w:id="106">
    <w:p w:rsidR="00CB6BC8" w:rsidRPr="00CF6A38" w:rsidRDefault="00CB6BC8" w:rsidP="000706FE">
      <w:pPr>
        <w:pStyle w:val="aff1"/>
      </w:pPr>
      <w:r w:rsidRPr="00CF6A38">
        <w:rPr>
          <w:rStyle w:val="aff3"/>
        </w:rPr>
        <w:footnoteRef/>
      </w:r>
      <w:r w:rsidRPr="00CF6A38">
        <w:t xml:space="preserve"> данные аттестации</w:t>
      </w:r>
    </w:p>
  </w:footnote>
  <w:footnote w:id="107">
    <w:p w:rsidR="00CB6BC8" w:rsidRPr="00CF6A38" w:rsidRDefault="00CB6BC8" w:rsidP="000706FE">
      <w:pPr>
        <w:pStyle w:val="aff1"/>
      </w:pPr>
      <w:r w:rsidRPr="00CF6A38">
        <w:rPr>
          <w:rStyle w:val="aff3"/>
        </w:rPr>
        <w:footnoteRef/>
      </w:r>
      <w:r w:rsidRPr="00CF6A38">
        <w:t xml:space="preserve"> Кроме специальностей, где прохождение профессиональной переподготовки и аттестации является необходимым квалификационным требованием.</w:t>
      </w:r>
    </w:p>
  </w:footnote>
  <w:footnote w:id="108">
    <w:p w:rsidR="00CB6BC8" w:rsidRPr="0007548F" w:rsidRDefault="00CB6BC8" w:rsidP="000706FE">
      <w:pPr>
        <w:pStyle w:val="aff1"/>
      </w:pPr>
      <w:r w:rsidRPr="0007548F">
        <w:rPr>
          <w:rStyle w:val="aff3"/>
        </w:rPr>
        <w:footnoteRef/>
      </w:r>
      <w:r>
        <w:t xml:space="preserve"> На основании </w:t>
      </w:r>
      <w:r w:rsidRPr="0007548F">
        <w:t xml:space="preserve">ч.2 ст.6, ч.2 ст.9 Федерального закона </w:t>
      </w:r>
      <w:r>
        <w:t>от 27.07.2006 № 152-ФЗ «О персональных данных»</w:t>
      </w:r>
      <w:r w:rsidRPr="0007548F">
        <w:t>.</w:t>
      </w:r>
    </w:p>
  </w:footnote>
  <w:footnote w:id="109">
    <w:p w:rsidR="00CB6BC8" w:rsidRPr="00F51654" w:rsidRDefault="00CB6BC8" w:rsidP="00F51654">
      <w:pPr>
        <w:pStyle w:val="aff1"/>
      </w:pPr>
      <w:r w:rsidRPr="00F51654">
        <w:rPr>
          <w:rStyle w:val="aff3"/>
        </w:rPr>
        <w:footnoteRef/>
      </w:r>
      <w:r w:rsidRPr="00F51654">
        <w:t xml:space="preserve"> В соответствии со ст. 670 Перечня Минкультуры.</w:t>
      </w:r>
    </w:p>
  </w:footnote>
  <w:footnote w:id="110">
    <w:p w:rsidR="00CB6BC8" w:rsidRPr="00E73280" w:rsidRDefault="00CB6BC8" w:rsidP="0023146C">
      <w:pPr>
        <w:pStyle w:val="aff1"/>
      </w:pPr>
      <w:r w:rsidRPr="00E73280">
        <w:rPr>
          <w:rStyle w:val="aff3"/>
        </w:rPr>
        <w:footnoteRef/>
      </w:r>
      <w:r>
        <w:t xml:space="preserve"> См.</w:t>
      </w:r>
      <w:r w:rsidRPr="00E73280">
        <w:t xml:space="preserve"> </w:t>
      </w:r>
      <w:r>
        <w:t>ч. 9 ст. 16 Федерального закона</w:t>
      </w:r>
      <w:r w:rsidRPr="00E73280">
        <w:t xml:space="preserve"> </w:t>
      </w:r>
      <w:r>
        <w:t>от 27.07.2004 № 79-ФЗ «</w:t>
      </w:r>
      <w:r w:rsidRPr="00E73280">
        <w:t>О государственной гражданской службе Российской Федерации</w:t>
      </w:r>
      <w:r>
        <w:t>»</w:t>
      </w:r>
      <w:r w:rsidRPr="00E73280">
        <w:t>.</w:t>
      </w:r>
    </w:p>
  </w:footnote>
  <w:footnote w:id="111">
    <w:p w:rsidR="00CB6BC8" w:rsidRPr="00E73280" w:rsidRDefault="00CB6BC8" w:rsidP="00563667">
      <w:pPr>
        <w:pStyle w:val="aff1"/>
      </w:pPr>
      <w:r w:rsidRPr="00E73280">
        <w:rPr>
          <w:rStyle w:val="aff3"/>
        </w:rPr>
        <w:footnoteRef/>
      </w:r>
      <w:r>
        <w:t xml:space="preserve"> См. п. 3</w:t>
      </w:r>
      <w:r w:rsidRPr="00E73280">
        <w:t xml:space="preserve"> ст.</w:t>
      </w:r>
      <w:r>
        <w:t xml:space="preserve"> </w:t>
      </w:r>
      <w:r w:rsidRPr="00E73280">
        <w:t>3 Федерального закона от 27.07.2006 №</w:t>
      </w:r>
      <w:r>
        <w:t xml:space="preserve"> </w:t>
      </w:r>
      <w:r w:rsidRPr="00E73280">
        <w:t xml:space="preserve">152-ФЗ </w:t>
      </w:r>
      <w:r>
        <w:t>«</w:t>
      </w:r>
      <w:r w:rsidRPr="00E73280">
        <w:t>О персональных данных</w:t>
      </w:r>
      <w:r>
        <w:t>»</w:t>
      </w:r>
      <w:r w:rsidRPr="00E73280">
        <w:t>.</w:t>
      </w:r>
    </w:p>
  </w:footnote>
  <w:footnote w:id="112">
    <w:p w:rsidR="00CB6BC8" w:rsidRPr="00E3518D" w:rsidRDefault="00CB6BC8" w:rsidP="00BC7DCF">
      <w:pPr>
        <w:pStyle w:val="aff1"/>
      </w:pPr>
      <w:r w:rsidRPr="00E3518D">
        <w:rPr>
          <w:rStyle w:val="aff3"/>
        </w:rPr>
        <w:footnoteRef/>
      </w:r>
      <w:r>
        <w:t xml:space="preserve"> См.</w:t>
      </w:r>
      <w:r w:rsidRPr="00E3518D">
        <w:rPr>
          <w:sz w:val="22"/>
          <w:szCs w:val="22"/>
        </w:rPr>
        <w:t xml:space="preserve"> </w:t>
      </w:r>
      <w:r w:rsidRPr="00E3518D">
        <w:t>Согласие на обработку персональных данных претендентов на замещение вакантной должности граждан</w:t>
      </w:r>
      <w:r>
        <w:t xml:space="preserve">ской службы (Приложение №1/3 к </w:t>
      </w:r>
      <w:r w:rsidRPr="00E3518D">
        <w:t>настоящей Политике). В названии указанного документа речь идет только о претендентах на замещение вакантной должности гражданской службы потому, что указанное согласие должно браться до начала о</w:t>
      </w:r>
      <w:r>
        <w:t>бработки персональных данных, а</w:t>
      </w:r>
      <w:r w:rsidRPr="00E3518D">
        <w:t>, следовательно, до решения вопроса о допуске претендента к участию в конкурсе (до того, когда он будет в статусе кандидата на участие в конкурсе).</w:t>
      </w:r>
    </w:p>
  </w:footnote>
  <w:footnote w:id="113">
    <w:p w:rsidR="00CB6BC8" w:rsidRPr="00E3518D" w:rsidRDefault="00CB6BC8" w:rsidP="00BC7DCF">
      <w:pPr>
        <w:pStyle w:val="aff1"/>
      </w:pPr>
      <w:r w:rsidRPr="00E3518D">
        <w:rPr>
          <w:rStyle w:val="aff3"/>
        </w:rPr>
        <w:footnoteRef/>
      </w:r>
      <w:r w:rsidRPr="00E3518D">
        <w:t xml:space="preserve"> В соответствии со ст.</w:t>
      </w:r>
      <w:r>
        <w:t xml:space="preserve"> </w:t>
      </w:r>
      <w:r w:rsidRPr="00E3518D">
        <w:t>25</w:t>
      </w:r>
      <w:r w:rsidRPr="00E3518D">
        <w:rPr>
          <w:sz w:val="28"/>
        </w:rPr>
        <w:t xml:space="preserve"> </w:t>
      </w:r>
      <w:r w:rsidRPr="00E3518D">
        <w:t>Положения о конкурсе на замещение вакантной должности государственной гражданской службы Российской Федерации, ут</w:t>
      </w:r>
      <w:r>
        <w:t>вержденного Указом Президента Российской Федерации</w:t>
      </w:r>
      <w:r w:rsidRPr="00E3518D">
        <w:t xml:space="preserve"> от 01.02.2005 №</w:t>
      </w:r>
      <w:r>
        <w:t xml:space="preserve"> 112.</w:t>
      </w:r>
    </w:p>
  </w:footnote>
  <w:footnote w:id="114">
    <w:p w:rsidR="00CB6BC8" w:rsidRPr="00E3518D" w:rsidRDefault="00CB6BC8" w:rsidP="00BC7DCF">
      <w:pPr>
        <w:pStyle w:val="aff1"/>
      </w:pPr>
      <w:r w:rsidRPr="00E3518D">
        <w:rPr>
          <w:rStyle w:val="aff3"/>
        </w:rPr>
        <w:footnoteRef/>
      </w:r>
      <w:r w:rsidRPr="00E3518D">
        <w:t xml:space="preserve"> В соответствии с ч.</w:t>
      </w:r>
      <w:r>
        <w:t xml:space="preserve"> </w:t>
      </w:r>
      <w:r w:rsidRPr="00E3518D">
        <w:t>2 ст.</w:t>
      </w:r>
      <w:r>
        <w:t xml:space="preserve"> </w:t>
      </w:r>
      <w:r w:rsidRPr="00E3518D">
        <w:t>9 Федерального закона от 27.07.2006 №</w:t>
      </w:r>
      <w:r>
        <w:t xml:space="preserve"> </w:t>
      </w:r>
      <w:r w:rsidRPr="00E3518D">
        <w:t xml:space="preserve">152-ФЗ </w:t>
      </w:r>
      <w:r>
        <w:t>«</w:t>
      </w:r>
      <w:r w:rsidRPr="00E3518D">
        <w:t>О персональных данных</w:t>
      </w:r>
      <w:r>
        <w:t>»</w:t>
      </w:r>
      <w:r w:rsidRPr="00E3518D">
        <w:t>.</w:t>
      </w:r>
    </w:p>
  </w:footnote>
  <w:footnote w:id="115">
    <w:p w:rsidR="00CB6BC8" w:rsidRPr="00291FF0" w:rsidRDefault="00CB6BC8" w:rsidP="00BC7DCF">
      <w:pPr>
        <w:pStyle w:val="aff1"/>
      </w:pPr>
      <w:r w:rsidRPr="00291FF0">
        <w:rPr>
          <w:rStyle w:val="aff3"/>
        </w:rPr>
        <w:footnoteRef/>
      </w:r>
      <w:r w:rsidRPr="00291FF0">
        <w:t xml:space="preserve"> В соответствии с ч.7 ст.5</w:t>
      </w:r>
      <w:r w:rsidRPr="00291FF0">
        <w:rPr>
          <w:sz w:val="28"/>
        </w:rPr>
        <w:t xml:space="preserve"> </w:t>
      </w:r>
      <w:r w:rsidRPr="00291FF0">
        <w:t xml:space="preserve">Федерального закона от 27.07.2006 №152-ФЗ </w:t>
      </w:r>
      <w:r>
        <w:t>«</w:t>
      </w:r>
      <w:r w:rsidRPr="00291FF0">
        <w:t>О персональных данных</w:t>
      </w:r>
      <w:r>
        <w:t>».</w:t>
      </w:r>
    </w:p>
  </w:footnote>
  <w:footnote w:id="116">
    <w:p w:rsidR="00CB6BC8" w:rsidRPr="00BE59C9" w:rsidRDefault="00CB6BC8" w:rsidP="009C2263">
      <w:pPr>
        <w:pStyle w:val="aff1"/>
      </w:pPr>
      <w:r w:rsidRPr="00BE59C9">
        <w:rPr>
          <w:rStyle w:val="aff3"/>
        </w:rPr>
        <w:footnoteRef/>
      </w:r>
      <w:r w:rsidRPr="00BE59C9">
        <w:t xml:space="preserve"> Унифицированная форма №</w:t>
      </w:r>
      <w:r>
        <w:t xml:space="preserve"> </w:t>
      </w:r>
      <w:r w:rsidRPr="00BE59C9">
        <w:t>Т-2, утвержденн</w:t>
      </w:r>
      <w:r>
        <w:t>ая постановлением Госкомстата Российской Федерации</w:t>
      </w:r>
      <w:r>
        <w:br/>
      </w:r>
      <w:r w:rsidRPr="00BE59C9">
        <w:t>от 05.01.2004 №1.</w:t>
      </w:r>
    </w:p>
  </w:footnote>
  <w:footnote w:id="117">
    <w:p w:rsidR="00CB6BC8" w:rsidRPr="00BE59C9" w:rsidRDefault="00CB6BC8" w:rsidP="009C2263">
      <w:pPr>
        <w:pStyle w:val="aff1"/>
      </w:pPr>
      <w:r w:rsidRPr="00BE59C9">
        <w:rPr>
          <w:rStyle w:val="aff3"/>
        </w:rPr>
        <w:footnoteRef/>
      </w:r>
      <w:r w:rsidRPr="00BE59C9">
        <w:t xml:space="preserve"> См.:</w:t>
      </w:r>
      <w:r>
        <w:t>-</w:t>
      </w:r>
      <w:r>
        <w:tab/>
      </w:r>
      <w:r w:rsidRPr="00BE59C9">
        <w:t>ст.22.1 «Сроки временного хранения документов по личному составу» Федерального закона от 22.10.2004 №125-ФЗ «Об архивном деле в Российской Федерации»;</w:t>
      </w:r>
    </w:p>
    <w:p w:rsidR="00CB6BC8" w:rsidRPr="00BE59C9" w:rsidRDefault="00CB6BC8" w:rsidP="009C2263">
      <w:pPr>
        <w:pStyle w:val="-"/>
      </w:pPr>
      <w:r w:rsidRPr="00BE59C9">
        <w:t>ст. 666 Перечня Минкультуры.</w:t>
      </w:r>
    </w:p>
  </w:footnote>
  <w:footnote w:id="118">
    <w:p w:rsidR="00CB6BC8" w:rsidRPr="00495A74" w:rsidRDefault="00CB6BC8" w:rsidP="009C2263">
      <w:pPr>
        <w:pStyle w:val="aff1"/>
      </w:pPr>
      <w:r w:rsidRPr="00495A74">
        <w:rPr>
          <w:rStyle w:val="aff3"/>
        </w:rPr>
        <w:footnoteRef/>
      </w:r>
      <w:r w:rsidRPr="00495A74">
        <w:t xml:space="preserve"> фамилия, имя, отчество.</w:t>
      </w:r>
    </w:p>
  </w:footnote>
  <w:footnote w:id="119">
    <w:p w:rsidR="00CB6BC8" w:rsidRPr="00495A74" w:rsidRDefault="00CB6BC8" w:rsidP="009C2263">
      <w:pPr>
        <w:pStyle w:val="aff1"/>
      </w:pPr>
      <w:r w:rsidRPr="00495A74">
        <w:rPr>
          <w:rStyle w:val="aff3"/>
        </w:rPr>
        <w:footnoteRef/>
      </w:r>
      <w:r w:rsidRPr="00495A74">
        <w:t xml:space="preserve"> индивидуальный номер налогоплательщика (ИНН).</w:t>
      </w:r>
    </w:p>
  </w:footnote>
  <w:footnote w:id="120">
    <w:p w:rsidR="00CB6BC8" w:rsidRPr="00495A74" w:rsidRDefault="00CB6BC8" w:rsidP="009C2263">
      <w:pPr>
        <w:pStyle w:val="aff1"/>
      </w:pPr>
      <w:r w:rsidRPr="00495A74">
        <w:rPr>
          <w:rStyle w:val="aff3"/>
        </w:rPr>
        <w:footnoteRef/>
      </w:r>
      <w:r w:rsidRPr="00495A74">
        <w:t xml:space="preserve"> данные паспорта.</w:t>
      </w:r>
    </w:p>
  </w:footnote>
  <w:footnote w:id="121">
    <w:p w:rsidR="00CB6BC8" w:rsidRPr="003300C0" w:rsidRDefault="00CB6BC8" w:rsidP="009C2263">
      <w:pPr>
        <w:pStyle w:val="aff1"/>
      </w:pPr>
      <w:r w:rsidRPr="00495A74">
        <w:rPr>
          <w:rStyle w:val="aff3"/>
        </w:rPr>
        <w:footnoteRef/>
      </w:r>
      <w:r>
        <w:t xml:space="preserve"> Нарушение, установленное </w:t>
      </w:r>
      <w:r w:rsidRPr="00495A74">
        <w:t>Трудовым кодексом «или иным федеральным законом правил заключения трудового договора, если это нарушение исключает возможность продолжения работы» (п.</w:t>
      </w:r>
      <w:r>
        <w:t xml:space="preserve"> </w:t>
      </w:r>
      <w:r w:rsidRPr="00495A74">
        <w:t>11 ч.</w:t>
      </w:r>
      <w:r>
        <w:t xml:space="preserve"> </w:t>
      </w:r>
      <w:r w:rsidRPr="00495A74">
        <w:t>1 ст.</w:t>
      </w:r>
      <w:r>
        <w:t xml:space="preserve"> </w:t>
      </w:r>
      <w:r w:rsidRPr="00495A74">
        <w:t>77) в данном случае выражается в то</w:t>
      </w:r>
      <w:r>
        <w:t>м, что в соответствии с ч. 1 и ч.2 с</w:t>
      </w:r>
      <w:r w:rsidRPr="00495A74">
        <w:t>т.57 Трудового кодекса в содержании трудовог</w:t>
      </w:r>
      <w:r>
        <w:t xml:space="preserve">о договора должен быть отражен </w:t>
      </w:r>
      <w:r w:rsidRPr="00495A74">
        <w:t xml:space="preserve">минимальный установленный перечень ПДн работника, необходимый работодателю для выполнения условий трудового договора (учет выполненной работы, учет рабочего времени, начисление заработной платы, обеспечение обязательного социального страхования работника и т.д.) и исполнения работодателем федерального законодательства (налогового, пенсионного и др.). Часть 3 ст.57 Трудового кодекса также подчеркивает обязательность предоставления </w:t>
      </w:r>
      <w:r>
        <w:t xml:space="preserve">работником сведений, указанных </w:t>
      </w:r>
      <w:r w:rsidRPr="00495A74">
        <w:t>в ч.</w:t>
      </w:r>
      <w:r>
        <w:t xml:space="preserve"> </w:t>
      </w:r>
      <w:r w:rsidRPr="00495A74">
        <w:t>1 и ч.</w:t>
      </w:r>
      <w:r>
        <w:t xml:space="preserve"> 2 </w:t>
      </w:r>
      <w:r w:rsidRPr="00495A74">
        <w:t>ст. 57: «Трудовой договор должен быть дополнен недостающими сведениями и (или) условиями. При этом недостающие сведения вносятся непосредственно в текст трудового договора, а недостающие условия определяются приложением к трудовому договору либо отдельным соглашением сторон, заключаемым в письменной форме, которые являются неотъемлемой частью трудового договора». А</w:t>
      </w:r>
      <w:r>
        <w:t xml:space="preserve"> так, </w:t>
      </w:r>
      <w:r w:rsidRPr="00495A74">
        <w:t>как субъект ПДн требует</w:t>
      </w:r>
      <w:r>
        <w:t xml:space="preserve"> прекратить обработку указанных</w:t>
      </w:r>
      <w:r w:rsidRPr="00495A74">
        <w:t xml:space="preserve"> в </w:t>
      </w:r>
      <w:r>
        <w:t xml:space="preserve">ч.1 ст.57 персональных данных, </w:t>
      </w:r>
      <w:r w:rsidRPr="00495A74">
        <w:t xml:space="preserve">то </w:t>
      </w:r>
      <w:r w:rsidRPr="003300C0">
        <w:t xml:space="preserve">это законное требование работника (в соответствии с ч.2 ст.9 Федерального закона </w:t>
      </w:r>
      <w:r>
        <w:t xml:space="preserve">от 27.07.2006 № 152-ФЗ «О персональных данных») делает </w:t>
      </w:r>
      <w:r w:rsidRPr="003300C0">
        <w:t>невозможным продолжение трудовых отношений с ним, что влечет за собой расторжение трудового договора по вине работника.</w:t>
      </w:r>
    </w:p>
  </w:footnote>
  <w:footnote w:id="122">
    <w:p w:rsidR="00CB6BC8" w:rsidRPr="003300C0" w:rsidRDefault="00CB6BC8" w:rsidP="009C2263">
      <w:pPr>
        <w:pStyle w:val="aff1"/>
      </w:pPr>
      <w:r w:rsidRPr="003300C0">
        <w:rPr>
          <w:rStyle w:val="aff3"/>
        </w:rPr>
        <w:footnoteRef/>
      </w:r>
      <w:r w:rsidRPr="003300C0">
        <w:t xml:space="preserve"> дата рождения; место рождения; гражданство; пол.</w:t>
      </w:r>
    </w:p>
  </w:footnote>
  <w:footnote w:id="123">
    <w:p w:rsidR="00CB6BC8" w:rsidRPr="003300C0" w:rsidRDefault="00CB6BC8" w:rsidP="009C2263">
      <w:pPr>
        <w:pStyle w:val="aff1"/>
      </w:pPr>
      <w:r w:rsidRPr="003300C0">
        <w:rPr>
          <w:rStyle w:val="aff3"/>
        </w:rPr>
        <w:footnoteRef/>
      </w:r>
      <w:r w:rsidRPr="003300C0">
        <w:t xml:space="preserve"> состояние в браке; состав семьи (фамилия, имя, отчество членов семьи и степень родства).</w:t>
      </w:r>
    </w:p>
  </w:footnote>
  <w:footnote w:id="124">
    <w:p w:rsidR="00CB6BC8" w:rsidRPr="003300C0" w:rsidRDefault="00CB6BC8" w:rsidP="009C2263">
      <w:pPr>
        <w:pStyle w:val="aff1"/>
      </w:pPr>
      <w:r w:rsidRPr="003300C0">
        <w:rPr>
          <w:rStyle w:val="aff3"/>
        </w:rPr>
        <w:footnoteRef/>
      </w:r>
      <w:r w:rsidRPr="003300C0">
        <w:t xml:space="preserve"> номер телефона.</w:t>
      </w:r>
    </w:p>
  </w:footnote>
  <w:footnote w:id="125">
    <w:p w:rsidR="00CB6BC8" w:rsidRPr="003300C0" w:rsidRDefault="00CB6BC8" w:rsidP="009C2263">
      <w:pPr>
        <w:pStyle w:val="aff1"/>
      </w:pPr>
      <w:r w:rsidRPr="003300C0">
        <w:rPr>
          <w:rStyle w:val="aff3"/>
        </w:rPr>
        <w:footnoteRef/>
      </w:r>
      <w:r w:rsidRPr="003300C0">
        <w:t xml:space="preserve"> данные аттестации</w:t>
      </w:r>
    </w:p>
  </w:footnote>
  <w:footnote w:id="126">
    <w:p w:rsidR="00CB6BC8" w:rsidRPr="003300C0" w:rsidRDefault="00CB6BC8" w:rsidP="009C2263">
      <w:pPr>
        <w:pStyle w:val="aff1"/>
      </w:pPr>
      <w:r w:rsidRPr="003300C0">
        <w:rPr>
          <w:rStyle w:val="aff3"/>
        </w:rPr>
        <w:footnoteRef/>
      </w:r>
      <w:r w:rsidRPr="003300C0">
        <w:t xml:space="preserve"> Кроме специальностей, где прохождение профессиональной переподготовки и аттестации является необходимым квалификационным требованием.</w:t>
      </w:r>
    </w:p>
  </w:footnote>
  <w:footnote w:id="127">
    <w:p w:rsidR="00CB6BC8" w:rsidRPr="003300C0" w:rsidRDefault="00CB6BC8" w:rsidP="009C2263">
      <w:pPr>
        <w:pStyle w:val="aff1"/>
      </w:pPr>
      <w:r w:rsidRPr="003300C0">
        <w:rPr>
          <w:rStyle w:val="aff3"/>
        </w:rPr>
        <w:footnoteRef/>
      </w:r>
      <w:r w:rsidRPr="003300C0">
        <w:t xml:space="preserve"> сведения о воинском учете (категория запаса, воинское звание, состав (профиль), полное кодовое обозначение ВУС, категория годности к военной службе, наименование комиссариата по месту жительства, воинский учет (общий, специальный).</w:t>
      </w:r>
    </w:p>
  </w:footnote>
  <w:footnote w:id="128">
    <w:p w:rsidR="00CB6BC8" w:rsidRPr="00813DE8" w:rsidRDefault="00CB6BC8" w:rsidP="009C2263">
      <w:pPr>
        <w:pStyle w:val="aff1"/>
      </w:pPr>
      <w:r w:rsidRPr="00813DE8">
        <w:rPr>
          <w:rStyle w:val="aff3"/>
        </w:rPr>
        <w:footnoteRef/>
      </w:r>
      <w:r w:rsidRPr="00813DE8">
        <w:t xml:space="preserve"> По заключению Минюста РФ данный документ в государственной регистрации не нуждается. - Письмо Минюста РФ от 15.03.2004 № 07/2732-ЮД ("Экономика и жизнь", № 19, 2004; "Бюллетень Минюста РФ", №5, 2004).</w:t>
      </w:r>
    </w:p>
  </w:footnote>
  <w:footnote w:id="129">
    <w:p w:rsidR="00CB6BC8" w:rsidRPr="00813DE8" w:rsidRDefault="00CB6BC8" w:rsidP="009C2263">
      <w:pPr>
        <w:pStyle w:val="aff1"/>
      </w:pPr>
      <w:r w:rsidRPr="00813DE8">
        <w:rPr>
          <w:rStyle w:val="aff3"/>
        </w:rPr>
        <w:footnoteRef/>
      </w:r>
      <w:r w:rsidRPr="00813DE8">
        <w:t xml:space="preserve"> оклад; произведенные работнику начисления и выплаты, данные о заработной плате, номер лицевого счета в банке; табельный номер.</w:t>
      </w:r>
    </w:p>
  </w:footnote>
  <w:footnote w:id="130">
    <w:p w:rsidR="00CB6BC8" w:rsidRPr="00813DE8" w:rsidRDefault="00CB6BC8" w:rsidP="009C2263">
      <w:pPr>
        <w:pStyle w:val="aff1"/>
      </w:pPr>
      <w:r w:rsidRPr="00813DE8">
        <w:rPr>
          <w:rStyle w:val="aff3"/>
        </w:rPr>
        <w:footnoteRef/>
      </w:r>
      <w:r w:rsidRPr="00813DE8">
        <w:t xml:space="preserve"> суммарный доход с начала года</w:t>
      </w:r>
    </w:p>
  </w:footnote>
  <w:footnote w:id="131">
    <w:p w:rsidR="00CB6BC8" w:rsidRPr="00D955D0" w:rsidRDefault="00CB6BC8" w:rsidP="009C2263">
      <w:pPr>
        <w:pStyle w:val="aff1"/>
      </w:pPr>
      <w:r w:rsidRPr="00D955D0">
        <w:rPr>
          <w:rStyle w:val="aff3"/>
        </w:rPr>
        <w:footnoteRef/>
      </w:r>
      <w:r w:rsidRPr="00D955D0">
        <w:t xml:space="preserve"> номер страхового свидетельства государственного пенсионного страхования.</w:t>
      </w:r>
    </w:p>
  </w:footnote>
  <w:footnote w:id="132">
    <w:p w:rsidR="00CB6BC8" w:rsidRPr="00D955D0" w:rsidRDefault="00CB6BC8" w:rsidP="009C2263">
      <w:pPr>
        <w:pStyle w:val="aff1"/>
      </w:pPr>
      <w:r w:rsidRPr="00D955D0">
        <w:rPr>
          <w:rStyle w:val="aff3"/>
        </w:rPr>
        <w:footnoteRef/>
      </w:r>
      <w:r w:rsidRPr="00D955D0">
        <w:t xml:space="preserve"> стаж для расчета страховой части пенсионных накоплений</w:t>
      </w:r>
    </w:p>
  </w:footnote>
  <w:footnote w:id="133">
    <w:p w:rsidR="00CB6BC8" w:rsidRPr="00D955D0" w:rsidRDefault="00CB6BC8" w:rsidP="00C47BD8">
      <w:pPr>
        <w:pStyle w:val="aff1"/>
      </w:pPr>
      <w:r w:rsidRPr="00D955D0">
        <w:rPr>
          <w:rStyle w:val="aff3"/>
        </w:rPr>
        <w:footnoteRef/>
      </w:r>
      <w:r w:rsidRPr="00D955D0">
        <w:t xml:space="preserve"> </w:t>
      </w:r>
      <w:r>
        <w:t>С</w:t>
      </w:r>
      <w:r w:rsidRPr="0021426A">
        <w:t>ведения о доходах, имуществе и обязательствах имущественного характера супруга (супр</w:t>
      </w:r>
      <w:r>
        <w:t>уги) и несовершеннолетних детей</w:t>
      </w:r>
    </w:p>
  </w:footnote>
  <w:footnote w:id="134">
    <w:p w:rsidR="00CB6BC8" w:rsidRPr="00377D29" w:rsidRDefault="00CB6BC8" w:rsidP="009C2263">
      <w:pPr>
        <w:pStyle w:val="aff1"/>
      </w:pPr>
      <w:r w:rsidRPr="00377D29">
        <w:rPr>
          <w:rStyle w:val="aff3"/>
        </w:rPr>
        <w:footnoteRef/>
      </w:r>
      <w:r w:rsidRPr="00377D29">
        <w:t xml:space="preserve"> См.: п.2) ч.1 ст.6 и ч.2 ст.9, ч.5 ст.21 Федерального закона </w:t>
      </w:r>
      <w:r>
        <w:t>от 27.07.2006 № 152-ФЗ «О персональных данных»</w:t>
      </w:r>
      <w:r w:rsidRPr="00377D29">
        <w:t>.</w:t>
      </w:r>
    </w:p>
  </w:footnote>
  <w:footnote w:id="135">
    <w:p w:rsidR="00CB6BC8" w:rsidRPr="00F737E3" w:rsidRDefault="00CB6BC8" w:rsidP="009C2263">
      <w:pPr>
        <w:pStyle w:val="aff1"/>
      </w:pPr>
      <w:r w:rsidRPr="00377D29">
        <w:rPr>
          <w:rStyle w:val="aff3"/>
        </w:rPr>
        <w:footnoteRef/>
      </w:r>
      <w:r w:rsidRPr="00377D29">
        <w:t xml:space="preserve"> См.: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Росс</w:t>
      </w:r>
      <w:r>
        <w:t xml:space="preserve">ийской Федерации от 25.08.2010 </w:t>
      </w:r>
      <w:r w:rsidRPr="00377D29">
        <w:t>№</w:t>
      </w:r>
      <w:r>
        <w:t xml:space="preserve"> </w:t>
      </w:r>
      <w:r w:rsidRPr="00377D29">
        <w:t>558</w:t>
      </w:r>
      <w:r w:rsidRPr="00F737E3">
        <w:t>.</w:t>
      </w:r>
    </w:p>
  </w:footnote>
  <w:footnote w:id="136">
    <w:p w:rsidR="00CB6BC8" w:rsidRPr="00CF6A38" w:rsidRDefault="00CB6BC8" w:rsidP="009C2263">
      <w:pPr>
        <w:pStyle w:val="aff1"/>
      </w:pPr>
      <w:r w:rsidRPr="00CF6A38">
        <w:rPr>
          <w:rStyle w:val="aff3"/>
        </w:rPr>
        <w:footnoteRef/>
      </w:r>
      <w:r w:rsidRPr="00CF6A38">
        <w:t xml:space="preserve"> дата рождения; место рождения; гражданство; пол.</w:t>
      </w:r>
    </w:p>
  </w:footnote>
  <w:footnote w:id="137">
    <w:p w:rsidR="00CB6BC8" w:rsidRPr="00CF6A38" w:rsidRDefault="00CB6BC8" w:rsidP="009C2263">
      <w:pPr>
        <w:pStyle w:val="aff1"/>
      </w:pPr>
      <w:r w:rsidRPr="00CF6A38">
        <w:rPr>
          <w:rStyle w:val="aff3"/>
        </w:rPr>
        <w:footnoteRef/>
      </w:r>
      <w:r w:rsidRPr="00CF6A38">
        <w:t xml:space="preserve"> состояние в браке; состав семьи (фамилия, имя, отчество членов семьи и степень родства).</w:t>
      </w:r>
    </w:p>
  </w:footnote>
  <w:footnote w:id="138">
    <w:p w:rsidR="00CB6BC8" w:rsidRPr="00CF6A38" w:rsidRDefault="00CB6BC8" w:rsidP="009C2263">
      <w:pPr>
        <w:pStyle w:val="aff1"/>
      </w:pPr>
      <w:r w:rsidRPr="00CF6A38">
        <w:rPr>
          <w:rStyle w:val="aff3"/>
        </w:rPr>
        <w:footnoteRef/>
      </w:r>
      <w:r w:rsidRPr="00CF6A38">
        <w:t xml:space="preserve"> номер телефона.</w:t>
      </w:r>
    </w:p>
  </w:footnote>
  <w:footnote w:id="139">
    <w:p w:rsidR="00CB6BC8" w:rsidRPr="00CF6A38" w:rsidRDefault="00CB6BC8" w:rsidP="009C2263">
      <w:pPr>
        <w:pStyle w:val="aff1"/>
      </w:pPr>
      <w:r w:rsidRPr="00CF6A38">
        <w:rPr>
          <w:rStyle w:val="aff3"/>
        </w:rPr>
        <w:footnoteRef/>
      </w:r>
      <w:r w:rsidRPr="00CF6A38">
        <w:t xml:space="preserve"> данные аттестации</w:t>
      </w:r>
    </w:p>
  </w:footnote>
  <w:footnote w:id="140">
    <w:p w:rsidR="00CB6BC8" w:rsidRPr="00CF6A38" w:rsidRDefault="00CB6BC8" w:rsidP="009C2263">
      <w:pPr>
        <w:pStyle w:val="aff1"/>
      </w:pPr>
      <w:r w:rsidRPr="00CF6A38">
        <w:rPr>
          <w:rStyle w:val="aff3"/>
        </w:rPr>
        <w:footnoteRef/>
      </w:r>
      <w:r w:rsidRPr="00CF6A38">
        <w:t xml:space="preserve"> Кроме специальностей, где прохождение профессиональной переподготовки и аттестации является необходимым квалификационным требованием.</w:t>
      </w:r>
    </w:p>
  </w:footnote>
  <w:footnote w:id="141">
    <w:p w:rsidR="00CB6BC8" w:rsidRDefault="00CB6BC8" w:rsidP="00046276">
      <w:pPr>
        <w:pStyle w:val="aff1"/>
      </w:pPr>
      <w:r>
        <w:rPr>
          <w:rStyle w:val="aff3"/>
        </w:rPr>
        <w:footnoteRef/>
      </w:r>
      <w:r>
        <w:t xml:space="preserve"> В соответствии с эксплуатационно-технической документацией на ГИС «КАТАРСИС 8».</w:t>
      </w:r>
    </w:p>
  </w:footnote>
  <w:footnote w:id="142">
    <w:p w:rsidR="00CB6BC8" w:rsidRPr="00277E68" w:rsidRDefault="00CB6BC8" w:rsidP="000706FE">
      <w:pPr>
        <w:pStyle w:val="aff1"/>
      </w:pPr>
      <w:r w:rsidRPr="00277E68">
        <w:rPr>
          <w:rStyle w:val="aff3"/>
        </w:rPr>
        <w:footnoteRef/>
      </w:r>
      <w:r w:rsidRPr="00277E68">
        <w:t xml:space="preserve"> В соответствии со ст.</w:t>
      </w:r>
      <w:r>
        <w:t xml:space="preserve"> 4 Постановления Правительства Российской Федерации</w:t>
      </w:r>
      <w:r w:rsidRPr="00277E68">
        <w:t xml:space="preserve"> от 15.09.2008 №</w:t>
      </w:r>
      <w:r>
        <w:t xml:space="preserve"> 687</w:t>
      </w:r>
      <w:r>
        <w:br/>
      </w:r>
      <w:r w:rsidRPr="00277E68">
        <w:t>«Об утверждении Положения об особенностях обработки персональных данных, осуществляемой без использования средств автоматизации».</w:t>
      </w:r>
    </w:p>
  </w:footnote>
  <w:footnote w:id="143">
    <w:p w:rsidR="00CB6BC8" w:rsidRPr="00277E68" w:rsidRDefault="00CB6BC8" w:rsidP="000706FE">
      <w:pPr>
        <w:pStyle w:val="aff1"/>
      </w:pPr>
      <w:r w:rsidRPr="00277E68">
        <w:rPr>
          <w:rStyle w:val="aff3"/>
        </w:rPr>
        <w:footnoteRef/>
      </w:r>
      <w:r w:rsidRPr="00277E68">
        <w:t xml:space="preserve"> В соответствии со ст.</w:t>
      </w:r>
      <w:r>
        <w:t xml:space="preserve"> 5 Постановления Правительства Российской Федерации</w:t>
      </w:r>
      <w:r w:rsidRPr="00277E68">
        <w:t xml:space="preserve"> от 15.09.2008 №</w:t>
      </w:r>
      <w:r>
        <w:t xml:space="preserve"> 687</w:t>
      </w:r>
      <w:r>
        <w:br/>
      </w:r>
      <w:r w:rsidRPr="00277E68">
        <w:t>«Об утверждении Положения об особенностях обработки персональных данных, осуществляемой без использования средств автоматизации».</w:t>
      </w:r>
    </w:p>
  </w:footnote>
  <w:footnote w:id="144">
    <w:p w:rsidR="00CB6BC8" w:rsidRPr="00277E68" w:rsidRDefault="00CB6BC8" w:rsidP="000706FE">
      <w:pPr>
        <w:pStyle w:val="aff1"/>
      </w:pPr>
      <w:r w:rsidRPr="00277E68">
        <w:rPr>
          <w:rStyle w:val="aff3"/>
        </w:rPr>
        <w:footnoteRef/>
      </w:r>
      <w:r w:rsidRPr="00277E68">
        <w:t xml:space="preserve"> Внутренний доступ к персональным данным осуществляется в соответствии с:</w:t>
      </w:r>
      <w:r w:rsidRPr="00277E68">
        <w:tab/>
      </w:r>
    </w:p>
    <w:p w:rsidR="00CB6BC8" w:rsidRPr="00277E68" w:rsidRDefault="00CB6BC8" w:rsidP="000706FE">
      <w:pPr>
        <w:pStyle w:val="-"/>
      </w:pPr>
      <w:r w:rsidRPr="00277E68">
        <w:t>п.</w:t>
      </w:r>
      <w:r>
        <w:t xml:space="preserve"> </w:t>
      </w:r>
      <w:r w:rsidRPr="00277E68">
        <w:t>8 ч.</w:t>
      </w:r>
      <w:r>
        <w:t xml:space="preserve"> 2</w:t>
      </w:r>
      <w:r w:rsidRPr="00277E68">
        <w:t xml:space="preserve"> ст.</w:t>
      </w:r>
      <w:r>
        <w:t xml:space="preserve"> </w:t>
      </w:r>
      <w:r w:rsidRPr="00277E68">
        <w:t xml:space="preserve">19 Федерального закона </w:t>
      </w:r>
      <w:r>
        <w:t>от 27.07.2006 № 152-ФЗ «О персональных данных»</w:t>
      </w:r>
      <w:r w:rsidRPr="00277E68">
        <w:t>;</w:t>
      </w:r>
    </w:p>
    <w:p w:rsidR="00CB6BC8" w:rsidRPr="00277E68" w:rsidRDefault="00CB6BC8" w:rsidP="000706FE">
      <w:pPr>
        <w:pStyle w:val="-"/>
      </w:pPr>
      <w:r>
        <w:t>п. а и п. в</w:t>
      </w:r>
      <w:r w:rsidRPr="00277E68">
        <w:t xml:space="preserve"> ст.</w:t>
      </w:r>
      <w:r>
        <w:t xml:space="preserve"> 13</w:t>
      </w:r>
      <w:r w:rsidRPr="00277E68">
        <w:t xml:space="preserve"> Требований к защите персональных данных при их обработке в информационных системах персональных данных, утвержденных</w:t>
      </w:r>
      <w:r>
        <w:t xml:space="preserve"> Постановлением Правительства Российской Федерации от 01.11.2012</w:t>
      </w:r>
      <w:r>
        <w:br/>
      </w:r>
      <w:r w:rsidRPr="00277E68">
        <w:t>№</w:t>
      </w:r>
      <w:r>
        <w:t xml:space="preserve"> </w:t>
      </w:r>
      <w:r w:rsidRPr="00277E68">
        <w:t>1119;</w:t>
      </w:r>
    </w:p>
    <w:p w:rsidR="00CB6BC8" w:rsidRPr="00277E68" w:rsidRDefault="00CB6BC8" w:rsidP="00B92068">
      <w:pPr>
        <w:pStyle w:val="-"/>
      </w:pPr>
      <w:r w:rsidRPr="00277E68">
        <w:t>ст.</w:t>
      </w:r>
      <w:r>
        <w:t xml:space="preserve"> </w:t>
      </w:r>
      <w:r w:rsidRPr="00277E68">
        <w:t>13 Положения об особенностях обработки персональных данных, осуществляемой без использования средств автоматизации, утвержденного Постановлением Правительства Рос</w:t>
      </w:r>
      <w:r>
        <w:t>сийской Федерации от 15.09.2008</w:t>
      </w:r>
      <w:r>
        <w:br/>
      </w:r>
      <w:r w:rsidRPr="00277E68">
        <w:t>№</w:t>
      </w:r>
      <w:r>
        <w:t xml:space="preserve"> 687.</w:t>
      </w:r>
    </w:p>
  </w:footnote>
  <w:footnote w:id="145">
    <w:p w:rsidR="00CB6BC8" w:rsidRPr="00277E68" w:rsidRDefault="00CB6BC8" w:rsidP="000706FE">
      <w:pPr>
        <w:pStyle w:val="aff1"/>
      </w:pPr>
      <w:r w:rsidRPr="00277E68">
        <w:rPr>
          <w:rStyle w:val="aff3"/>
        </w:rPr>
        <w:footnoteRef/>
      </w:r>
      <w:r w:rsidRPr="00277E68">
        <w:t xml:space="preserve"> В соответствии со ст.</w:t>
      </w:r>
      <w:r>
        <w:t xml:space="preserve"> 6 Постановления Правительства Российской Федерации</w:t>
      </w:r>
      <w:r w:rsidRPr="00277E68">
        <w:t xml:space="preserve"> от 15.09.2008 №</w:t>
      </w:r>
      <w:r>
        <w:t xml:space="preserve"> </w:t>
      </w:r>
      <w:r w:rsidRPr="00277E68">
        <w:t>687 «Об утверждении Положения об особенностях обработки персональных данных, осуществляемой без использования средств автоматизации».</w:t>
      </w:r>
    </w:p>
  </w:footnote>
  <w:footnote w:id="146">
    <w:p w:rsidR="00CB6BC8" w:rsidRPr="00E653BA" w:rsidRDefault="00CB6BC8" w:rsidP="000706FE">
      <w:pPr>
        <w:pStyle w:val="aff1"/>
      </w:pPr>
      <w:r w:rsidRPr="00E653BA">
        <w:rPr>
          <w:rStyle w:val="aff3"/>
        </w:rPr>
        <w:footnoteRef/>
      </w:r>
      <w:r>
        <w:t xml:space="preserve"> В соответствии с п. а</w:t>
      </w:r>
      <w:r w:rsidRPr="00E653BA">
        <w:t xml:space="preserve"> ст.</w:t>
      </w:r>
      <w:r>
        <w:t xml:space="preserve"> 7 Постановления Правительства Российской Федерации</w:t>
      </w:r>
      <w:r w:rsidRPr="00E653BA">
        <w:t xml:space="preserve"> от 15.09.2008 №</w:t>
      </w:r>
      <w:r>
        <w:t xml:space="preserve"> 687</w:t>
      </w:r>
      <w:r>
        <w:br/>
      </w:r>
      <w:r w:rsidRPr="00E653BA">
        <w:t>«Об утверждении Положения об особенностях обработки персональных данных, осуществляемой без использования средств автоматизации».</w:t>
      </w:r>
    </w:p>
  </w:footnote>
  <w:footnote w:id="147">
    <w:p w:rsidR="00CB6BC8" w:rsidRPr="00E653BA" w:rsidRDefault="00CB6BC8" w:rsidP="000706FE">
      <w:pPr>
        <w:pStyle w:val="aff1"/>
      </w:pPr>
      <w:r w:rsidRPr="00E653BA">
        <w:rPr>
          <w:rStyle w:val="aff3"/>
        </w:rPr>
        <w:footnoteRef/>
      </w:r>
      <w:r>
        <w:t xml:space="preserve"> В соответствии с п. б</w:t>
      </w:r>
      <w:r w:rsidRPr="00E653BA">
        <w:t xml:space="preserve"> ст.</w:t>
      </w:r>
      <w:r>
        <w:t xml:space="preserve"> </w:t>
      </w:r>
      <w:r w:rsidRPr="00E653BA">
        <w:t xml:space="preserve">7 Постановления Правительства </w:t>
      </w:r>
      <w:r>
        <w:t>Российской Федерации</w:t>
      </w:r>
      <w:r w:rsidRPr="00E653BA">
        <w:t xml:space="preserve"> от 15.09.2008 №</w:t>
      </w:r>
      <w:r>
        <w:t xml:space="preserve"> 687</w:t>
      </w:r>
      <w:r>
        <w:br/>
      </w:r>
      <w:r w:rsidRPr="00E653BA">
        <w:t>«Об утверждении Положения об особенностях обработки персональных данных, осуществляемой без использования средств автоматизации».</w:t>
      </w:r>
    </w:p>
  </w:footnote>
  <w:footnote w:id="148">
    <w:p w:rsidR="00CB6BC8" w:rsidRPr="00E653BA" w:rsidRDefault="00CB6BC8" w:rsidP="000706FE">
      <w:pPr>
        <w:pStyle w:val="aff1"/>
      </w:pPr>
      <w:r w:rsidRPr="00E653BA">
        <w:rPr>
          <w:rStyle w:val="aff3"/>
        </w:rPr>
        <w:footnoteRef/>
      </w:r>
      <w:r>
        <w:t xml:space="preserve"> В соответствии с п. в</w:t>
      </w:r>
      <w:r w:rsidRPr="00E653BA">
        <w:t xml:space="preserve"> ст.</w:t>
      </w:r>
      <w:r>
        <w:t xml:space="preserve"> </w:t>
      </w:r>
      <w:r w:rsidRPr="00E653BA">
        <w:t xml:space="preserve">7 Постановления Правительства </w:t>
      </w:r>
      <w:r>
        <w:t>Российской Федерации</w:t>
      </w:r>
      <w:r w:rsidRPr="00E653BA">
        <w:t xml:space="preserve"> от 15.09.2008 №</w:t>
      </w:r>
      <w:r>
        <w:t xml:space="preserve"> 687</w:t>
      </w:r>
      <w:r>
        <w:br/>
      </w:r>
      <w:r w:rsidRPr="00E653BA">
        <w:t>«Об утверждении Положения об особенностях обработки персональных данных, осуществляемой без использования средств автоматизации».</w:t>
      </w:r>
    </w:p>
  </w:footnote>
  <w:footnote w:id="149">
    <w:p w:rsidR="00CB6BC8" w:rsidRPr="00E653BA" w:rsidRDefault="00CB6BC8" w:rsidP="000706FE">
      <w:pPr>
        <w:pStyle w:val="aff1"/>
      </w:pPr>
      <w:r w:rsidRPr="00E653BA">
        <w:rPr>
          <w:rStyle w:val="aff3"/>
        </w:rPr>
        <w:footnoteRef/>
      </w:r>
      <w:r>
        <w:t xml:space="preserve"> В соответствии с п. г</w:t>
      </w:r>
      <w:r w:rsidRPr="00E653BA">
        <w:t xml:space="preserve"> ст.</w:t>
      </w:r>
      <w:r>
        <w:t xml:space="preserve"> </w:t>
      </w:r>
      <w:r w:rsidRPr="00E653BA">
        <w:t xml:space="preserve">7 Постановления Правительства </w:t>
      </w:r>
      <w:r>
        <w:t>Российской Федерации</w:t>
      </w:r>
      <w:r w:rsidRPr="00E653BA">
        <w:t xml:space="preserve"> от 15.09.2008 №</w:t>
      </w:r>
      <w:r>
        <w:t xml:space="preserve"> 687</w:t>
      </w:r>
      <w:r>
        <w:br/>
      </w:r>
      <w:r w:rsidRPr="00E653BA">
        <w:t>«Об утверждении Положения об особенностях обработки персональных данных, осуществляемой без использования средств автоматизации».</w:t>
      </w:r>
    </w:p>
  </w:footnote>
  <w:footnote w:id="150">
    <w:p w:rsidR="00CB6BC8" w:rsidRPr="00E653BA" w:rsidRDefault="00CB6BC8" w:rsidP="000706FE">
      <w:pPr>
        <w:pStyle w:val="aff1"/>
      </w:pPr>
      <w:r w:rsidRPr="00E653BA">
        <w:rPr>
          <w:rStyle w:val="aff3"/>
        </w:rPr>
        <w:footnoteRef/>
      </w:r>
      <w:r>
        <w:t xml:space="preserve"> В соответствии со </w:t>
      </w:r>
      <w:r w:rsidRPr="00E653BA">
        <w:t>ст.</w:t>
      </w:r>
      <w:r>
        <w:t xml:space="preserve"> </w:t>
      </w:r>
      <w:r w:rsidRPr="00E653BA">
        <w:t xml:space="preserve">9 Постановления Правительства </w:t>
      </w:r>
      <w:r>
        <w:t>Российской Федерации</w:t>
      </w:r>
      <w:r w:rsidRPr="00E653BA">
        <w:t xml:space="preserve"> от 15.09.2008 №</w:t>
      </w:r>
      <w:r>
        <w:t xml:space="preserve"> 687</w:t>
      </w:r>
      <w:r>
        <w:br/>
      </w:r>
      <w:r w:rsidRPr="00E653BA">
        <w:t>«Об утверждении Положения об особенностях обработки персональных данных, осуществляемой без использования средств автоматизации».</w:t>
      </w:r>
    </w:p>
  </w:footnote>
  <w:footnote w:id="151">
    <w:p w:rsidR="00CB6BC8" w:rsidRPr="00E653BA" w:rsidRDefault="00CB6BC8" w:rsidP="000706FE">
      <w:pPr>
        <w:pStyle w:val="aff1"/>
      </w:pPr>
      <w:r w:rsidRPr="00E653BA">
        <w:rPr>
          <w:rStyle w:val="aff3"/>
        </w:rPr>
        <w:footnoteRef/>
      </w:r>
      <w:r w:rsidRPr="00E653BA">
        <w:t xml:space="preserve"> Исполняется в соответствии с:</w:t>
      </w:r>
    </w:p>
    <w:p w:rsidR="00CB6BC8" w:rsidRPr="00E653BA" w:rsidRDefault="00CB6BC8" w:rsidP="000706FE">
      <w:pPr>
        <w:pStyle w:val="-"/>
      </w:pPr>
      <w:r w:rsidRPr="00E653BA">
        <w:t>ч.8</w:t>
      </w:r>
      <w:r>
        <w:t xml:space="preserve"> </w:t>
      </w:r>
      <w:r w:rsidRPr="00E653BA">
        <w:t xml:space="preserve">ст.3 Федерального закона </w:t>
      </w:r>
      <w:r>
        <w:t>от 27.07.2006 № 152-ФЗ «О персональных данных»</w:t>
      </w:r>
      <w:r w:rsidRPr="00E653BA">
        <w:t>;</w:t>
      </w:r>
    </w:p>
    <w:p w:rsidR="00CB6BC8" w:rsidRPr="00E653BA" w:rsidRDefault="00CB6BC8" w:rsidP="000706FE">
      <w:pPr>
        <w:pStyle w:val="-"/>
      </w:pPr>
      <w:r>
        <w:t>п. б</w:t>
      </w:r>
      <w:r w:rsidRPr="00E653BA">
        <w:t xml:space="preserve"> ст.</w:t>
      </w:r>
      <w:r>
        <w:t xml:space="preserve"> </w:t>
      </w:r>
      <w:r w:rsidRPr="00E653BA">
        <w:t xml:space="preserve">9 Постановления Правительства </w:t>
      </w:r>
      <w:r>
        <w:t>Российской Федерации</w:t>
      </w:r>
      <w:r w:rsidRPr="00E653BA">
        <w:t xml:space="preserve"> от 15.09.2008 №</w:t>
      </w:r>
      <w:r>
        <w:t xml:space="preserve"> </w:t>
      </w:r>
      <w:r w:rsidRPr="00E653BA">
        <w:t>687 «Об утверждении Положения об особенностях обработки персональных данных, осуществляемой без использования средств автоматизации».</w:t>
      </w:r>
    </w:p>
  </w:footnote>
  <w:footnote w:id="152">
    <w:p w:rsidR="00CB6BC8" w:rsidRPr="00E653BA" w:rsidRDefault="00CB6BC8" w:rsidP="00B92068">
      <w:pPr>
        <w:pStyle w:val="aff1"/>
      </w:pPr>
      <w:r w:rsidRPr="00E653BA">
        <w:rPr>
          <w:rStyle w:val="aff3"/>
        </w:rPr>
        <w:footnoteRef/>
      </w:r>
      <w:r w:rsidRPr="00E653BA">
        <w:t xml:space="preserve"> </w:t>
      </w:r>
      <w:r>
        <w:t xml:space="preserve">В соответствии со </w:t>
      </w:r>
      <w:r w:rsidRPr="00E653BA">
        <w:t>ст.</w:t>
      </w:r>
      <w:r>
        <w:t xml:space="preserve"> </w:t>
      </w:r>
      <w:r w:rsidRPr="00E653BA">
        <w:t xml:space="preserve">13 Постановления Правительства </w:t>
      </w:r>
      <w:r>
        <w:t>Российской Федерации</w:t>
      </w:r>
      <w:r w:rsidRPr="00E653BA">
        <w:t xml:space="preserve"> от 15.09.2008 №</w:t>
      </w:r>
      <w:r>
        <w:t xml:space="preserve"> </w:t>
      </w:r>
      <w:r w:rsidRPr="00E653BA">
        <w:t>687</w:t>
      </w:r>
      <w:r>
        <w:br/>
      </w:r>
      <w:r w:rsidRPr="00E653BA">
        <w:t>«Об утверждении Положения об особенностях обработки персональных данных, осуществляемой без исполь</w:t>
      </w:r>
      <w:r>
        <w:t>зования средств автоматизации».</w:t>
      </w:r>
    </w:p>
  </w:footnote>
  <w:footnote w:id="153">
    <w:p w:rsidR="00CB6BC8" w:rsidRPr="00E653BA" w:rsidRDefault="00CB6BC8" w:rsidP="00B92068">
      <w:pPr>
        <w:pStyle w:val="aff1"/>
      </w:pPr>
      <w:r w:rsidRPr="00E653BA">
        <w:rPr>
          <w:rStyle w:val="aff3"/>
        </w:rPr>
        <w:footnoteRef/>
      </w:r>
      <w:r w:rsidRPr="00E653BA">
        <w:t xml:space="preserve"> </w:t>
      </w:r>
      <w:r>
        <w:t>В</w:t>
      </w:r>
      <w:r w:rsidRPr="00E653BA">
        <w:t xml:space="preserve"> соответствии</w:t>
      </w:r>
      <w:r>
        <w:t xml:space="preserve"> со </w:t>
      </w:r>
      <w:r w:rsidRPr="00E653BA">
        <w:t>ст.</w:t>
      </w:r>
      <w:r>
        <w:t xml:space="preserve"> </w:t>
      </w:r>
      <w:r w:rsidRPr="00E653BA">
        <w:t xml:space="preserve">14 Постановления Правительства </w:t>
      </w:r>
      <w:r>
        <w:t>Российской Федерации</w:t>
      </w:r>
      <w:r w:rsidRPr="00E653BA">
        <w:t xml:space="preserve"> от 15.09.2008 №</w:t>
      </w:r>
      <w:r>
        <w:t xml:space="preserve"> </w:t>
      </w:r>
      <w:r w:rsidRPr="00E653BA">
        <w:t>687</w:t>
      </w:r>
      <w:r>
        <w:br/>
      </w:r>
      <w:r w:rsidRPr="00E653BA">
        <w:t>«Об утверждении Положения об особенностях обработки персональных данных, осуществляемой без использовани</w:t>
      </w:r>
      <w:r>
        <w:t>я средств автоматизации».</w:t>
      </w:r>
    </w:p>
  </w:footnote>
  <w:footnote w:id="154">
    <w:p w:rsidR="00CB6BC8" w:rsidRPr="00E653BA" w:rsidRDefault="00CB6BC8" w:rsidP="00B92068">
      <w:pPr>
        <w:pStyle w:val="aff1"/>
      </w:pPr>
      <w:r w:rsidRPr="00E653BA">
        <w:rPr>
          <w:rStyle w:val="aff3"/>
        </w:rPr>
        <w:footnoteRef/>
      </w:r>
      <w:r>
        <w:t xml:space="preserve"> В соответствии со </w:t>
      </w:r>
      <w:r w:rsidRPr="00E653BA">
        <w:t>ст.</w:t>
      </w:r>
      <w:r>
        <w:t xml:space="preserve"> </w:t>
      </w:r>
      <w:r w:rsidRPr="00E653BA">
        <w:t xml:space="preserve">15 Постановления Правительства </w:t>
      </w:r>
      <w:r>
        <w:t>Российской Федерации</w:t>
      </w:r>
      <w:r w:rsidRPr="00E653BA">
        <w:t xml:space="preserve"> от 15.09.2008 №</w:t>
      </w:r>
      <w:r>
        <w:t xml:space="preserve"> 687</w:t>
      </w:r>
      <w:r>
        <w:br/>
      </w:r>
      <w:r w:rsidRPr="00E653BA">
        <w:t>«Об утверждении Положения об особенностях обработки персональных данных, осуществляемой без использования средств автоматизации</w:t>
      </w:r>
      <w:r>
        <w:t>».</w:t>
      </w:r>
    </w:p>
  </w:footnote>
  <w:footnote w:id="155">
    <w:p w:rsidR="00CB6BC8" w:rsidRPr="00E653BA" w:rsidRDefault="00CB6BC8" w:rsidP="000706FE">
      <w:pPr>
        <w:pStyle w:val="aff1"/>
      </w:pPr>
      <w:r w:rsidRPr="00E653BA">
        <w:rPr>
          <w:rStyle w:val="aff3"/>
        </w:rPr>
        <w:footnoteRef/>
      </w:r>
      <w:r w:rsidRPr="00E653BA">
        <w:t xml:space="preserve"> Устанавливаю</w:t>
      </w:r>
      <w:r>
        <w:t>тся во исполнение абзаца 4 п. б</w:t>
      </w:r>
      <w:r w:rsidRPr="00E653BA">
        <w:t xml:space="preserve"> ст.</w:t>
      </w:r>
      <w:r>
        <w:t xml:space="preserve"> </w:t>
      </w:r>
      <w:r w:rsidRPr="00E653BA">
        <w:t>1 Перечня мер, направленных на обеспечение выполнения обязанностей, предусмотренных Федеральным законом</w:t>
      </w:r>
      <w:r>
        <w:t xml:space="preserve"> от 27.07.2006 № 152-ФЗ</w:t>
      </w:r>
      <w:r w:rsidRPr="00E653BA">
        <w:t xml:space="preserve">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Федерации от 21.03.2012 №</w:t>
      </w:r>
      <w:r>
        <w:t xml:space="preserve"> 211</w:t>
      </w:r>
      <w:r w:rsidRPr="00E653BA">
        <w:t>.</w:t>
      </w:r>
    </w:p>
  </w:footnote>
  <w:footnote w:id="156">
    <w:p w:rsidR="00CB6BC8" w:rsidRPr="00E653BA" w:rsidRDefault="00CB6BC8" w:rsidP="000706FE">
      <w:pPr>
        <w:pStyle w:val="aff1"/>
      </w:pPr>
      <w:r w:rsidRPr="00E653BA">
        <w:rPr>
          <w:rStyle w:val="aff3"/>
        </w:rPr>
        <w:footnoteRef/>
      </w:r>
      <w:r w:rsidRPr="00E653BA">
        <w:t xml:space="preserve"> В соответствии с ч.</w:t>
      </w:r>
      <w:r>
        <w:t xml:space="preserve"> </w:t>
      </w:r>
      <w:r w:rsidRPr="00E653BA">
        <w:t xml:space="preserve">9 ст. 3 Федерального закона </w:t>
      </w:r>
      <w:r>
        <w:t>от 27.07.2006 № 152-ФЗ «О персональных данных»</w:t>
      </w:r>
      <w:r w:rsidRPr="00E653BA">
        <w:t>.</w:t>
      </w:r>
    </w:p>
  </w:footnote>
  <w:footnote w:id="157">
    <w:p w:rsidR="00CB6BC8" w:rsidRPr="00E653BA" w:rsidRDefault="00CB6BC8" w:rsidP="000706FE">
      <w:pPr>
        <w:pStyle w:val="aff1"/>
      </w:pPr>
      <w:r w:rsidRPr="00E653BA">
        <w:rPr>
          <w:rStyle w:val="aff3"/>
        </w:rPr>
        <w:footnoteRef/>
      </w:r>
      <w:r w:rsidRPr="00E653BA">
        <w:t xml:space="preserve"> Воля законодателя при изложении дан</w:t>
      </w:r>
      <w:r>
        <w:t>ного требования прослеживается</w:t>
      </w:r>
      <w:r w:rsidRPr="00E653BA">
        <w:t xml:space="preserve"> при сравнении различных редакций Феде</w:t>
      </w:r>
      <w:r>
        <w:t>рального закона</w:t>
      </w:r>
      <w:r w:rsidRPr="009C7E8B">
        <w:t xml:space="preserve"> </w:t>
      </w:r>
      <w:r w:rsidRPr="00E653BA">
        <w:t>от 27.07.2006 № 152-ФЗ «О персональных данных». Так, если в старой редакции ст.</w:t>
      </w:r>
      <w:r w:rsidRPr="009C7E8B">
        <w:t xml:space="preserve"> </w:t>
      </w:r>
      <w:r>
        <w:t xml:space="preserve">7 </w:t>
      </w:r>
      <w:r w:rsidRPr="00E653BA">
        <w:t>«Конфиденциальность персональных данных» была изложена следующим образом:</w:t>
      </w:r>
    </w:p>
    <w:p w:rsidR="00CB6BC8" w:rsidRPr="00E653BA" w:rsidRDefault="00CB6BC8" w:rsidP="000706FE">
      <w:pPr>
        <w:pStyle w:val="aff1"/>
      </w:pPr>
      <w:r w:rsidRPr="00E653BA">
        <w:t xml:space="preserve">«1. Операторами и третьими лицами, получающими доступ к персональным данным, должна обеспечиваться конфиденциальность таких данных, за исключением случаев, предусмотренных частью 2 настоящей </w:t>
      </w:r>
      <w:hyperlink r:id="rId1" w:history="1">
        <w:r w:rsidRPr="00E653BA">
          <w:t>статьи.</w:t>
        </w:r>
      </w:hyperlink>
    </w:p>
    <w:p w:rsidR="00CB6BC8" w:rsidRPr="00E653BA" w:rsidRDefault="00CB6BC8" w:rsidP="000706FE">
      <w:pPr>
        <w:pStyle w:val="aff1"/>
      </w:pPr>
      <w:r w:rsidRPr="00E653BA">
        <w:t>2. Обеспечения конфиденциальности персональных данных не требуется:</w:t>
      </w:r>
    </w:p>
    <w:p w:rsidR="00CB6BC8" w:rsidRPr="00E653BA" w:rsidRDefault="00CB6BC8" w:rsidP="000706FE">
      <w:pPr>
        <w:pStyle w:val="aff1"/>
      </w:pPr>
      <w:r w:rsidRPr="00E653BA">
        <w:t>1) в случае обезличивания персональных данных;</w:t>
      </w:r>
    </w:p>
    <w:p w:rsidR="00CB6BC8" w:rsidRPr="009C7E8B" w:rsidRDefault="00CB6BC8" w:rsidP="000706FE">
      <w:pPr>
        <w:pStyle w:val="aff1"/>
      </w:pPr>
      <w:r w:rsidRPr="00E653BA">
        <w:t>2) в отношении общед</w:t>
      </w:r>
      <w:r>
        <w:t xml:space="preserve">оступных персональных данных», </w:t>
      </w:r>
    </w:p>
    <w:p w:rsidR="00CB6BC8" w:rsidRPr="009C7E8B" w:rsidRDefault="00CB6BC8" w:rsidP="000706FE">
      <w:pPr>
        <w:pStyle w:val="aff1"/>
      </w:pPr>
      <w:r>
        <w:t xml:space="preserve">то </w:t>
      </w:r>
      <w:r w:rsidRPr="00E653BA">
        <w:t xml:space="preserve">Федеральным </w:t>
      </w:r>
      <w:hyperlink r:id="rId2" w:history="1">
        <w:r w:rsidRPr="00E653BA">
          <w:t>законом</w:t>
        </w:r>
      </w:hyperlink>
      <w:r w:rsidRPr="00E653BA">
        <w:t xml:space="preserve"> от 25.07.2011 № 261-ФЗ ч.</w:t>
      </w:r>
      <w:r w:rsidRPr="009C7E8B">
        <w:t xml:space="preserve"> </w:t>
      </w:r>
      <w:r w:rsidRPr="00E653BA">
        <w:t>2 ст.</w:t>
      </w:r>
      <w:r w:rsidRPr="009C7E8B">
        <w:t xml:space="preserve"> </w:t>
      </w:r>
      <w:r w:rsidRPr="00E653BA">
        <w:t>7«Конфиденциальность персональных данных» исключена, а сама статья</w:t>
      </w:r>
      <w:r>
        <w:t xml:space="preserve"> изложена в следующей редакции:</w:t>
      </w:r>
    </w:p>
    <w:p w:rsidR="00CB6BC8" w:rsidRPr="00E653BA" w:rsidRDefault="00CB6BC8" w:rsidP="000706FE">
      <w:pPr>
        <w:pStyle w:val="aff1"/>
      </w:pPr>
      <w:r w:rsidRPr="00E1006B">
        <w:t xml:space="preserve">  </w:t>
      </w:r>
      <w:r w:rsidRPr="00E653BA">
        <w:t>«Статья 7. Конфиденциальность персональных данных:</w:t>
      </w:r>
    </w:p>
    <w:p w:rsidR="00CB6BC8" w:rsidRPr="009C7E8B" w:rsidRDefault="00CB6BC8" w:rsidP="000706FE">
      <w:pPr>
        <w:pStyle w:val="aff1"/>
      </w:pPr>
      <w:r w:rsidRPr="009C7E8B">
        <w:t xml:space="preserve">  </w:t>
      </w:r>
      <w:r w:rsidRPr="00E653BA">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w:t>
      </w:r>
      <w:r>
        <w:t>еральным законом».</w:t>
      </w:r>
    </w:p>
    <w:p w:rsidR="00CB6BC8" w:rsidRPr="00D12548" w:rsidRDefault="00CB6BC8" w:rsidP="000706FE">
      <w:pPr>
        <w:pStyle w:val="aff1"/>
      </w:pPr>
      <w:r w:rsidRPr="009C7E8B">
        <w:t xml:space="preserve">  </w:t>
      </w:r>
      <w:r>
        <w:t>Т.е. по воле</w:t>
      </w:r>
      <w:r w:rsidRPr="00E653BA">
        <w:t xml:space="preserve"> законодателя обезличивание персональных данных не приводит к умалению требования их конфиденциальности. Это связано также и с тем, что в старой редакции понятие обезличенных персональных данных было иначе сформулировано: в соответствии со ст.</w:t>
      </w:r>
      <w:r w:rsidRPr="009C7E8B">
        <w:t xml:space="preserve"> </w:t>
      </w:r>
      <w:r w:rsidRPr="00E653BA">
        <w:t>3 персональные данные</w:t>
      </w:r>
      <w:r w:rsidRPr="009C7E8B">
        <w:t xml:space="preserve"> </w:t>
      </w:r>
      <w:r w:rsidRPr="00E653BA">
        <w:t>- это информация на основании которой можно определить конкретное лицо, а «обезличивание персональных данных - действия, в результате которых невозможно определить принадлежность персональных данных конкретному субъекту персональных данных». Иными словами, в старой редакции ФЗ обезличенные персональные данные как таковыми персональными данными и не являлись, а, следовательно, к ним и не применялся принцип конфиденциальности (см.</w:t>
      </w:r>
      <w:r w:rsidRPr="009C7E8B">
        <w:t xml:space="preserve"> </w:t>
      </w:r>
      <w:r w:rsidRPr="00E653BA">
        <w:t>ч.</w:t>
      </w:r>
      <w:r w:rsidRPr="009C7E8B">
        <w:t xml:space="preserve"> </w:t>
      </w:r>
      <w:r w:rsidRPr="00E653BA">
        <w:t>2 ст.</w:t>
      </w:r>
      <w:r w:rsidRPr="009C7E8B">
        <w:t xml:space="preserve"> </w:t>
      </w:r>
      <w:r>
        <w:t xml:space="preserve">7 старой редакции). В </w:t>
      </w:r>
      <w:r w:rsidRPr="00E653BA">
        <w:t xml:space="preserve">ред. Федерального закона от 25.07.2011 № 261-ФЗ дано иное определение обезличенных персональных данных: «обезличивание персональных данных - действия, в результате которых становится невозможным без использования </w:t>
      </w:r>
      <w:r w:rsidRPr="00E653BA">
        <w:rPr>
          <w:b/>
        </w:rPr>
        <w:t>дополнительной информации</w:t>
      </w:r>
      <w:r w:rsidRPr="00E653BA">
        <w:t xml:space="preserve"> определить принадлежность персональных данных конкретному субъекту персональных данных» (ч.</w:t>
      </w:r>
      <w:r w:rsidRPr="009C7E8B">
        <w:t xml:space="preserve"> </w:t>
      </w:r>
      <w:r w:rsidRPr="00E653BA">
        <w:t>9 ст.</w:t>
      </w:r>
      <w:r w:rsidRPr="009C7E8B">
        <w:t xml:space="preserve"> </w:t>
      </w:r>
      <w:r w:rsidRPr="00E653BA">
        <w:t xml:space="preserve">3 Федерального закона </w:t>
      </w:r>
      <w:r>
        <w:t>от 27.07.2006 № 152-ФЗ «О персональных данных»</w:t>
      </w:r>
      <w:r w:rsidRPr="00E653BA">
        <w:t xml:space="preserve">. Т.е. законодатель признает, что при определенных условиях при помощи обезличенных персональных данных возможно определить субъекта этих персональных данных. </w:t>
      </w:r>
      <w:r w:rsidRPr="00D12548">
        <w:t>Именно поэтому законодатель не допускает умаления принципа конфиденциальности при обезличивании персональных данных (см. выше).</w:t>
      </w:r>
    </w:p>
  </w:footnote>
  <w:footnote w:id="158">
    <w:p w:rsidR="00CB6BC8" w:rsidRPr="00D12548" w:rsidRDefault="00CB6BC8" w:rsidP="000706FE">
      <w:pPr>
        <w:pStyle w:val="aff1"/>
      </w:pPr>
      <w:r w:rsidRPr="00D12548">
        <w:rPr>
          <w:rStyle w:val="aff3"/>
        </w:rPr>
        <w:footnoteRef/>
      </w:r>
      <w:r w:rsidRPr="00D12548">
        <w:t xml:space="preserve"> В соответствии с ч.</w:t>
      </w:r>
      <w:r w:rsidRPr="009C7E8B">
        <w:t xml:space="preserve"> </w:t>
      </w:r>
      <w:r w:rsidRPr="00D12548">
        <w:t xml:space="preserve">7 ст. 5 Федерального закона </w:t>
      </w:r>
      <w:r>
        <w:t>от 27.07.2006 № 152-ФЗ «О персональных данных»</w:t>
      </w:r>
      <w:r w:rsidRPr="00D12548">
        <w:t>.</w:t>
      </w:r>
    </w:p>
  </w:footnote>
  <w:footnote w:id="159">
    <w:p w:rsidR="00CB6BC8" w:rsidRPr="00D12548" w:rsidRDefault="00CB6BC8" w:rsidP="000706FE">
      <w:pPr>
        <w:pStyle w:val="aff1"/>
      </w:pPr>
      <w:r w:rsidRPr="00D12548">
        <w:rPr>
          <w:rStyle w:val="aff3"/>
        </w:rPr>
        <w:footnoteRef/>
      </w:r>
      <w:r w:rsidRPr="00D12548">
        <w:t xml:space="preserve"> В соответствии со ст.</w:t>
      </w:r>
      <w:r w:rsidRPr="009C7E8B">
        <w:t xml:space="preserve"> </w:t>
      </w:r>
      <w:r w:rsidRPr="00D12548">
        <w:t xml:space="preserve">15 Федерального закона </w:t>
      </w:r>
      <w:r>
        <w:t>от 27.07.2006 № 152-ФЗ «О персональных данных»</w:t>
      </w:r>
      <w:r w:rsidRPr="00D12548">
        <w:t xml:space="preserve"> к статистическим или исследовательским целям не может относиться обработка персональных данных в целях продвижения товаров, работ, услуг на рынке, а также в целях политической агитации.</w:t>
      </w:r>
    </w:p>
  </w:footnote>
  <w:footnote w:id="160">
    <w:p w:rsidR="00CB6BC8" w:rsidRPr="00D12548" w:rsidRDefault="00CB6BC8" w:rsidP="000706FE">
      <w:pPr>
        <w:pStyle w:val="aff1"/>
      </w:pPr>
      <w:r w:rsidRPr="00D12548">
        <w:rPr>
          <w:rStyle w:val="aff3"/>
        </w:rPr>
        <w:footnoteRef/>
      </w:r>
      <w:r w:rsidRPr="00D12548">
        <w:t xml:space="preserve"> В соответствии с п.</w:t>
      </w:r>
      <w:r w:rsidRPr="009C7E8B">
        <w:t xml:space="preserve"> </w:t>
      </w:r>
      <w:r w:rsidRPr="00D12548">
        <w:t>9 ч.</w:t>
      </w:r>
      <w:r w:rsidRPr="009C7E8B">
        <w:t xml:space="preserve"> </w:t>
      </w:r>
      <w:r w:rsidRPr="00D12548">
        <w:t xml:space="preserve">1 ст. 6 Федерального закона </w:t>
      </w:r>
      <w:r>
        <w:t>от 27.07.2006 № 152-ФЗ «О персональных данных»</w:t>
      </w:r>
      <w:r w:rsidRPr="00D12548">
        <w:t>.</w:t>
      </w:r>
    </w:p>
  </w:footnote>
  <w:footnote w:id="161">
    <w:p w:rsidR="00CB6BC8" w:rsidRPr="00D12548" w:rsidRDefault="00CB6BC8" w:rsidP="000706FE">
      <w:pPr>
        <w:pStyle w:val="aff1"/>
      </w:pPr>
      <w:r w:rsidRPr="00D12548">
        <w:rPr>
          <w:rStyle w:val="aff3"/>
        </w:rPr>
        <w:footnoteRef/>
      </w:r>
      <w:r w:rsidRPr="00D12548">
        <w:t xml:space="preserve"> В соответствии с п.</w:t>
      </w:r>
      <w:r w:rsidRPr="009C7E8B">
        <w:t xml:space="preserve"> </w:t>
      </w:r>
      <w:r w:rsidRPr="00D12548">
        <w:t>4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w:t>
      </w:r>
      <w:r>
        <w:t>ральных целевых программ, утвержденных</w:t>
      </w:r>
      <w:r w:rsidRPr="00D12548">
        <w:t xml:space="preserve"> приказом Роскомнадзора от 05.09.2013 №</w:t>
      </w:r>
      <w:r>
        <w:t xml:space="preserve"> </w:t>
      </w:r>
      <w:r w:rsidRPr="00D12548">
        <w:t>996.</w:t>
      </w:r>
    </w:p>
  </w:footnote>
  <w:footnote w:id="162">
    <w:p w:rsidR="00CB6BC8" w:rsidRPr="00D12548" w:rsidRDefault="00CB6BC8" w:rsidP="000706FE">
      <w:pPr>
        <w:pStyle w:val="aff1"/>
      </w:pPr>
      <w:r w:rsidRPr="00D12548">
        <w:rPr>
          <w:rStyle w:val="aff3"/>
        </w:rPr>
        <w:footnoteRef/>
      </w:r>
      <w:r w:rsidRPr="00D12548">
        <w:t xml:space="preserve"> В соответствии с п.</w:t>
      </w:r>
      <w:r>
        <w:t xml:space="preserve"> </w:t>
      </w:r>
      <w:r w:rsidRPr="00D12548">
        <w:t>5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w:t>
      </w:r>
      <w:r>
        <w:t xml:space="preserve">ральных целевых программ, </w:t>
      </w:r>
      <w:r w:rsidRPr="00D12548">
        <w:t>утв</w:t>
      </w:r>
      <w:r>
        <w:t>ержденных</w:t>
      </w:r>
      <w:r w:rsidRPr="00D12548">
        <w:t xml:space="preserve"> приказом Роскомнадзора от 05.09.2013 №</w:t>
      </w:r>
      <w:r>
        <w:t xml:space="preserve"> 996</w:t>
      </w:r>
      <w:r w:rsidRPr="00D12548">
        <w:t>.</w:t>
      </w:r>
    </w:p>
  </w:footnote>
  <w:footnote w:id="163">
    <w:p w:rsidR="00CB6BC8" w:rsidRPr="00D12548" w:rsidRDefault="00CB6BC8" w:rsidP="000706FE">
      <w:pPr>
        <w:pStyle w:val="aff1"/>
      </w:pPr>
      <w:r w:rsidRPr="00D12548">
        <w:rPr>
          <w:rStyle w:val="aff3"/>
        </w:rPr>
        <w:footnoteRef/>
      </w:r>
      <w:r w:rsidRPr="00D12548">
        <w:t xml:space="preserve"> В соответствии с п.</w:t>
      </w:r>
      <w:r>
        <w:t xml:space="preserve"> </w:t>
      </w:r>
      <w:r w:rsidRPr="00D12548">
        <w:t>6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w:t>
      </w:r>
      <w:r>
        <w:t>ральных целевых программ, утвержденных</w:t>
      </w:r>
      <w:r w:rsidRPr="00D12548">
        <w:t xml:space="preserve"> приказом Роскомнадзора от 05.09.2013 №</w:t>
      </w:r>
      <w:r>
        <w:t xml:space="preserve"> 996</w:t>
      </w:r>
      <w:r w:rsidRPr="00D12548">
        <w:t>.</w:t>
      </w:r>
    </w:p>
  </w:footnote>
  <w:footnote w:id="164">
    <w:p w:rsidR="00CB6BC8" w:rsidRPr="00D12548" w:rsidRDefault="00CB6BC8" w:rsidP="000706FE">
      <w:pPr>
        <w:pStyle w:val="aff1"/>
      </w:pPr>
      <w:r w:rsidRPr="00D12548">
        <w:rPr>
          <w:rStyle w:val="aff3"/>
        </w:rPr>
        <w:footnoteRef/>
      </w:r>
      <w:r w:rsidRPr="00D12548">
        <w:t xml:space="preserve"> В соответствии с п.</w:t>
      </w:r>
      <w:r>
        <w:t xml:space="preserve"> </w:t>
      </w:r>
      <w:r w:rsidRPr="00D12548">
        <w:t>7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w:t>
      </w:r>
      <w:r>
        <w:t xml:space="preserve">ральных целевых программ, </w:t>
      </w:r>
      <w:r w:rsidRPr="00D12548">
        <w:t>утв</w:t>
      </w:r>
      <w:r>
        <w:t>ержденных</w:t>
      </w:r>
      <w:r w:rsidRPr="00D12548">
        <w:t xml:space="preserve"> приказом Роскомнадзора от 05.09.2013 №</w:t>
      </w:r>
      <w:r>
        <w:t xml:space="preserve"> </w:t>
      </w:r>
      <w:r w:rsidRPr="00D12548">
        <w:t>996.</w:t>
      </w:r>
    </w:p>
  </w:footnote>
  <w:footnote w:id="165">
    <w:p w:rsidR="00CB6BC8" w:rsidRPr="00D12548" w:rsidRDefault="00CB6BC8" w:rsidP="000706FE">
      <w:pPr>
        <w:pStyle w:val="aff1"/>
      </w:pPr>
      <w:r w:rsidRPr="00D12548">
        <w:rPr>
          <w:rStyle w:val="aff3"/>
        </w:rPr>
        <w:footnoteRef/>
      </w:r>
      <w:r w:rsidRPr="00D12548">
        <w:t xml:space="preserve"> В соответствии с п.</w:t>
      </w:r>
      <w:r>
        <w:t xml:space="preserve"> </w:t>
      </w:r>
      <w:r w:rsidRPr="00D12548">
        <w:t>8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w:t>
      </w:r>
      <w:r>
        <w:t>ьных целевых программ, утвержденных</w:t>
      </w:r>
      <w:r w:rsidRPr="00D12548">
        <w:t xml:space="preserve"> приказом Роскомнадзора от 05.09.2013 №</w:t>
      </w:r>
      <w:r>
        <w:t xml:space="preserve"> </w:t>
      </w:r>
      <w:r w:rsidRPr="00D12548">
        <w:t>996.</w:t>
      </w:r>
    </w:p>
  </w:footnote>
  <w:footnote w:id="166">
    <w:p w:rsidR="00CB6BC8" w:rsidRPr="0038478C" w:rsidRDefault="00CB6BC8" w:rsidP="000706FE">
      <w:pPr>
        <w:pStyle w:val="aff1"/>
      </w:pPr>
      <w:r w:rsidRPr="0038478C">
        <w:rPr>
          <w:rStyle w:val="aff3"/>
        </w:rPr>
        <w:footnoteRef/>
      </w:r>
      <w:r w:rsidRPr="0038478C">
        <w:t xml:space="preserve"> В соответствии с п.</w:t>
      </w:r>
      <w:r>
        <w:t xml:space="preserve"> </w:t>
      </w:r>
      <w:r w:rsidRPr="0038478C">
        <w:t>9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федеральных целевых программ</w:t>
      </w:r>
      <w:r>
        <w:t>,</w:t>
      </w:r>
      <w:r w:rsidRPr="0038478C">
        <w:t xml:space="preserve"> утв</w:t>
      </w:r>
      <w:r>
        <w:t>ержденных</w:t>
      </w:r>
      <w:r w:rsidRPr="0038478C">
        <w:t xml:space="preserve"> приказом Роскомнадзора от 05.09.2013 №</w:t>
      </w:r>
      <w:r>
        <w:t xml:space="preserve"> </w:t>
      </w:r>
      <w:r w:rsidRPr="0038478C">
        <w:t>996.</w:t>
      </w:r>
    </w:p>
  </w:footnote>
  <w:footnote w:id="167">
    <w:p w:rsidR="00CB6BC8" w:rsidRPr="0038478C" w:rsidRDefault="00CB6BC8" w:rsidP="000706FE">
      <w:pPr>
        <w:pStyle w:val="aff1"/>
      </w:pPr>
      <w:r w:rsidRPr="0038478C">
        <w:rPr>
          <w:rStyle w:val="aff3"/>
        </w:rPr>
        <w:footnoteRef/>
      </w:r>
      <w:r w:rsidRPr="0038478C">
        <w:t xml:space="preserve"> В соответствии с п.</w:t>
      </w:r>
      <w:r>
        <w:t xml:space="preserve"> </w:t>
      </w:r>
      <w:r w:rsidRPr="0038478C">
        <w:t>10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w:t>
      </w:r>
      <w:r>
        <w:t xml:space="preserve">ральных целевых программ, </w:t>
      </w:r>
      <w:r w:rsidRPr="0038478C">
        <w:t>утв</w:t>
      </w:r>
      <w:r>
        <w:t>ержденных</w:t>
      </w:r>
      <w:r w:rsidRPr="0038478C">
        <w:t xml:space="preserve"> приказом Роскомнадзора от 05.09.2013 №</w:t>
      </w:r>
      <w:r>
        <w:t xml:space="preserve"> </w:t>
      </w:r>
      <w:r w:rsidRPr="0038478C">
        <w:t>996.</w:t>
      </w:r>
    </w:p>
  </w:footnote>
  <w:footnote w:id="168">
    <w:p w:rsidR="00CB6BC8" w:rsidRPr="0038478C" w:rsidRDefault="00CB6BC8" w:rsidP="000706FE">
      <w:pPr>
        <w:pStyle w:val="aff1"/>
      </w:pPr>
      <w:r w:rsidRPr="0038478C">
        <w:rPr>
          <w:rStyle w:val="aff3"/>
        </w:rPr>
        <w:footnoteRef/>
      </w:r>
      <w:r w:rsidRPr="0038478C">
        <w:t xml:space="preserve"> См. п. 6.7.5.1 настоящей Политики.</w:t>
      </w:r>
    </w:p>
  </w:footnote>
  <w:footnote w:id="169">
    <w:p w:rsidR="00CB6BC8" w:rsidRPr="0038478C" w:rsidRDefault="00CB6BC8" w:rsidP="000706FE">
      <w:pPr>
        <w:pStyle w:val="aff1"/>
      </w:pPr>
      <w:r w:rsidRPr="0038478C">
        <w:rPr>
          <w:rStyle w:val="aff3"/>
        </w:rPr>
        <w:footnoteRef/>
      </w:r>
      <w:r w:rsidRPr="0038478C">
        <w:t xml:space="preserve"> См. п. 6.7.5.2 настоящей Политики.</w:t>
      </w:r>
    </w:p>
  </w:footnote>
  <w:footnote w:id="170">
    <w:p w:rsidR="00CB6BC8" w:rsidRPr="0038478C" w:rsidRDefault="00CB6BC8" w:rsidP="000706FE">
      <w:pPr>
        <w:pStyle w:val="aff1"/>
      </w:pPr>
      <w:r w:rsidRPr="0038478C">
        <w:rPr>
          <w:rStyle w:val="aff3"/>
        </w:rPr>
        <w:footnoteRef/>
      </w:r>
      <w:r w:rsidRPr="0038478C">
        <w:t xml:space="preserve"> См. п. 6.7.5.3 настоящей Политики.</w:t>
      </w:r>
    </w:p>
  </w:footnote>
  <w:footnote w:id="171">
    <w:p w:rsidR="00CB6BC8" w:rsidRPr="0038478C" w:rsidRDefault="00CB6BC8" w:rsidP="000706FE">
      <w:pPr>
        <w:pStyle w:val="aff1"/>
      </w:pPr>
      <w:r w:rsidRPr="0038478C">
        <w:rPr>
          <w:rStyle w:val="aff3"/>
        </w:rPr>
        <w:footnoteRef/>
      </w:r>
      <w:r w:rsidRPr="0038478C">
        <w:t xml:space="preserve"> См. п. 6.7.5.4 настоящей Политики.</w:t>
      </w:r>
    </w:p>
  </w:footnote>
  <w:footnote w:id="172">
    <w:p w:rsidR="00CB6BC8" w:rsidRPr="0038478C" w:rsidRDefault="00CB6BC8" w:rsidP="000706FE">
      <w:pPr>
        <w:pStyle w:val="aff1"/>
      </w:pPr>
      <w:r w:rsidRPr="0038478C">
        <w:rPr>
          <w:rStyle w:val="aff3"/>
        </w:rPr>
        <w:footnoteRef/>
      </w:r>
      <w:r w:rsidRPr="0038478C">
        <w:t xml:space="preserve"> Например: при обработке персональных данных вместо фамилии, имени и отчества указывается номер договора. Кроме того создается отдельная таблица, позволяющая определить принадлежность конкретного табельного номера или кода конкретному субъекту персональных данных.</w:t>
      </w:r>
    </w:p>
  </w:footnote>
  <w:footnote w:id="173">
    <w:p w:rsidR="00CB6BC8" w:rsidRPr="0038478C" w:rsidRDefault="00CB6BC8" w:rsidP="000706FE">
      <w:pPr>
        <w:pStyle w:val="aff1"/>
      </w:pPr>
      <w:r w:rsidRPr="0038478C">
        <w:rPr>
          <w:rStyle w:val="aff3"/>
        </w:rPr>
        <w:footnoteRef/>
      </w:r>
      <w:r>
        <w:t xml:space="preserve"> См.</w:t>
      </w:r>
      <w:r w:rsidRPr="0038478C">
        <w:t xml:space="preserve"> п.</w:t>
      </w:r>
      <w:r w:rsidRPr="004F5A84">
        <w:t xml:space="preserve"> </w:t>
      </w:r>
      <w:r w:rsidRPr="0038478C">
        <w:t>12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федеральных це</w:t>
      </w:r>
      <w:r>
        <w:t xml:space="preserve">левых программ, </w:t>
      </w:r>
      <w:r w:rsidRPr="0038478C">
        <w:t>утв</w:t>
      </w:r>
      <w:r>
        <w:t>ержденных</w:t>
      </w:r>
      <w:r w:rsidRPr="0038478C">
        <w:t xml:space="preserve"> приказом Роскомнадзора от 05.09.2013 №</w:t>
      </w:r>
      <w:r>
        <w:t xml:space="preserve"> 996.</w:t>
      </w:r>
    </w:p>
  </w:footnote>
  <w:footnote w:id="174">
    <w:p w:rsidR="00CB6BC8" w:rsidRPr="0038478C" w:rsidRDefault="00CB6BC8" w:rsidP="000706FE">
      <w:pPr>
        <w:pStyle w:val="aff1"/>
      </w:pPr>
      <w:r w:rsidRPr="0038478C">
        <w:rPr>
          <w:rStyle w:val="aff3"/>
        </w:rPr>
        <w:footnoteRef/>
      </w:r>
      <w:r>
        <w:t xml:space="preserve"> См.</w:t>
      </w:r>
      <w:r w:rsidRPr="0038478C">
        <w:t xml:space="preserve"> п.12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федеральных це</w:t>
      </w:r>
      <w:r>
        <w:t xml:space="preserve">левых программ, </w:t>
      </w:r>
      <w:r w:rsidRPr="0038478C">
        <w:t>утв</w:t>
      </w:r>
      <w:r>
        <w:t>ержденные</w:t>
      </w:r>
      <w:r w:rsidRPr="0038478C">
        <w:t xml:space="preserve"> приказом Роскомнадзора от 05.09.2013 №</w:t>
      </w:r>
      <w:r>
        <w:t xml:space="preserve"> </w:t>
      </w:r>
      <w:r w:rsidRPr="0038478C">
        <w:t>996.</w:t>
      </w:r>
    </w:p>
  </w:footnote>
  <w:footnote w:id="175">
    <w:p w:rsidR="00CB6BC8" w:rsidRPr="0038478C" w:rsidRDefault="00CB6BC8" w:rsidP="000706FE">
      <w:pPr>
        <w:pStyle w:val="aff1"/>
      </w:pPr>
      <w:r w:rsidRPr="0038478C">
        <w:rPr>
          <w:rStyle w:val="aff3"/>
        </w:rPr>
        <w:footnoteRef/>
      </w:r>
      <w:r w:rsidRPr="0038478C">
        <w:t xml:space="preserve"> Принцип данного метода заключается в понижении точности некоторых сведений. Например, «Место жительства» может состоять из страны, индекса, города, улицы, дома и квартиры, а может быть указан только город.</w:t>
      </w:r>
    </w:p>
  </w:footnote>
  <w:footnote w:id="176">
    <w:p w:rsidR="00CB6BC8" w:rsidRPr="0038478C" w:rsidRDefault="00CB6BC8" w:rsidP="000706FE">
      <w:pPr>
        <w:pStyle w:val="aff1"/>
      </w:pPr>
      <w:r w:rsidRPr="0038478C">
        <w:rPr>
          <w:rStyle w:val="aff3"/>
        </w:rPr>
        <w:footnoteRef/>
      </w:r>
      <w:r>
        <w:t xml:space="preserve"> См.</w:t>
      </w:r>
      <w:r w:rsidRPr="0038478C">
        <w:t xml:space="preserve"> п.</w:t>
      </w:r>
      <w:r>
        <w:t xml:space="preserve"> </w:t>
      </w:r>
      <w:r w:rsidRPr="0038478C">
        <w:t>13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федеральных целевых программ</w:t>
      </w:r>
      <w:r>
        <w:t xml:space="preserve">, </w:t>
      </w:r>
      <w:r w:rsidRPr="0038478C">
        <w:t>утв</w:t>
      </w:r>
      <w:r>
        <w:t>ержденных</w:t>
      </w:r>
      <w:r w:rsidRPr="0038478C">
        <w:t xml:space="preserve"> приказом Роскомнадзора от 05.09.2013 №</w:t>
      </w:r>
      <w:r>
        <w:t xml:space="preserve"> 996.</w:t>
      </w:r>
    </w:p>
  </w:footnote>
  <w:footnote w:id="177">
    <w:p w:rsidR="00CB6BC8" w:rsidRPr="00DD348D" w:rsidRDefault="00CB6BC8" w:rsidP="000706FE">
      <w:pPr>
        <w:pStyle w:val="aff1"/>
      </w:pPr>
      <w:r w:rsidRPr="00DD348D">
        <w:rPr>
          <w:rStyle w:val="aff3"/>
        </w:rPr>
        <w:footnoteRef/>
      </w:r>
      <w:r w:rsidRPr="00DD348D">
        <w:t xml:space="preserve"> См. п.</w:t>
      </w:r>
      <w:r>
        <w:t xml:space="preserve"> </w:t>
      </w:r>
      <w:r w:rsidRPr="00DD348D">
        <w:t>14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федеральных це</w:t>
      </w:r>
      <w:r>
        <w:t xml:space="preserve">левых программ, </w:t>
      </w:r>
      <w:r w:rsidRPr="00DD348D">
        <w:t>утв</w:t>
      </w:r>
      <w:r>
        <w:t>ержденных</w:t>
      </w:r>
      <w:r w:rsidRPr="00DD348D">
        <w:t xml:space="preserve"> приказом Роскомнадзора от 05.09.2013 №</w:t>
      </w:r>
      <w:r>
        <w:t xml:space="preserve"> </w:t>
      </w:r>
      <w:r w:rsidRPr="00DD348D">
        <w:t>996.</w:t>
      </w:r>
    </w:p>
  </w:footnote>
  <w:footnote w:id="178">
    <w:p w:rsidR="00CB6BC8" w:rsidRPr="004F2CB8" w:rsidRDefault="00CB6BC8" w:rsidP="000706FE">
      <w:pPr>
        <w:pStyle w:val="aff1"/>
      </w:pPr>
      <w:r w:rsidRPr="004F2CB8">
        <w:rPr>
          <w:rStyle w:val="aff3"/>
        </w:rPr>
        <w:footnoteRef/>
      </w:r>
      <w:r>
        <w:t xml:space="preserve"> См.</w:t>
      </w:r>
      <w:r w:rsidRPr="004F2CB8">
        <w:t xml:space="preserve"> п.</w:t>
      </w:r>
      <w:r>
        <w:t xml:space="preserve"> </w:t>
      </w:r>
      <w:r w:rsidRPr="004F2CB8">
        <w:t>15 Требований и методов по обезличиванию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федеральных це</w:t>
      </w:r>
      <w:r>
        <w:t xml:space="preserve">левых программ, </w:t>
      </w:r>
      <w:r w:rsidRPr="004F2CB8">
        <w:t>утв</w:t>
      </w:r>
      <w:r>
        <w:t>ержденных</w:t>
      </w:r>
      <w:r w:rsidRPr="004F2CB8">
        <w:t xml:space="preserve"> приказом Роскомнадзора от 05.09.2013 №</w:t>
      </w:r>
      <w:r>
        <w:t xml:space="preserve"> </w:t>
      </w:r>
      <w:r w:rsidRPr="004F2CB8">
        <w:t>996.</w:t>
      </w:r>
    </w:p>
  </w:footnote>
  <w:footnote w:id="179">
    <w:p w:rsidR="00CB6BC8" w:rsidRPr="00265262" w:rsidRDefault="00CB6BC8" w:rsidP="000706FE">
      <w:pPr>
        <w:pStyle w:val="aff1"/>
      </w:pPr>
      <w:r w:rsidRPr="00265262">
        <w:rPr>
          <w:rStyle w:val="aff3"/>
        </w:rPr>
        <w:footnoteRef/>
      </w:r>
      <w:r w:rsidRPr="00265262">
        <w:t xml:space="preserve"> Ведется во исполнение</w:t>
      </w:r>
      <w:r>
        <w:t xml:space="preserve"> требований </w:t>
      </w:r>
      <w:r w:rsidRPr="00265262">
        <w:t>абзаца 7 п. б ст.</w:t>
      </w:r>
      <w:r>
        <w:t xml:space="preserve"> </w:t>
      </w:r>
      <w:r w:rsidRPr="00265262">
        <w:t>1 Перечня мер, направленных на обеспечение выполнения обязанностей, предусмотренных Федеральным законом</w:t>
      </w:r>
      <w:r>
        <w:t xml:space="preserve"> от 27.07.2006 № 152-ФЗ</w:t>
      </w:r>
      <w:r w:rsidRPr="00265262">
        <w:t xml:space="preserve">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w:t>
      </w:r>
      <w:r>
        <w:t>вительства Российской Федерации</w:t>
      </w:r>
      <w:r>
        <w:br/>
      </w:r>
      <w:r w:rsidRPr="00265262">
        <w:t>от 21.03.2012 №</w:t>
      </w:r>
      <w:r>
        <w:t xml:space="preserve"> </w:t>
      </w:r>
      <w:r w:rsidRPr="00265262">
        <w:t>211.</w:t>
      </w:r>
    </w:p>
  </w:footnote>
  <w:footnote w:id="180">
    <w:p w:rsidR="00CB6BC8" w:rsidRPr="00265262" w:rsidRDefault="00CB6BC8" w:rsidP="000706FE">
      <w:pPr>
        <w:pStyle w:val="aff1"/>
      </w:pPr>
      <w:r w:rsidRPr="00265262">
        <w:rPr>
          <w:rStyle w:val="aff3"/>
        </w:rPr>
        <w:footnoteRef/>
      </w:r>
      <w:r w:rsidRPr="00265262">
        <w:t xml:space="preserve"> В соответствии с п. б ст.1 Перечня мер, направленных на обеспечение выполнения обязанностей, предусмотренных Федеральным законом </w:t>
      </w:r>
      <w:r>
        <w:t>от 27.07.2006 № 152-ФЗ</w:t>
      </w:r>
      <w:r w:rsidRPr="00265262">
        <w:t xml:space="preserve">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Федерации от 21.03.2012 №</w:t>
      </w:r>
      <w:r>
        <w:t xml:space="preserve"> </w:t>
      </w:r>
      <w:r w:rsidRPr="00265262">
        <w:t>211.</w:t>
      </w:r>
    </w:p>
  </w:footnote>
  <w:footnote w:id="181">
    <w:p w:rsidR="00CB6BC8" w:rsidRPr="00265262" w:rsidRDefault="00CB6BC8" w:rsidP="000706FE">
      <w:pPr>
        <w:pStyle w:val="aff1"/>
      </w:pPr>
      <w:r w:rsidRPr="00265262">
        <w:rPr>
          <w:rStyle w:val="aff3"/>
        </w:rPr>
        <w:footnoteRef/>
      </w:r>
      <w:r w:rsidRPr="00265262">
        <w:t xml:space="preserve"> См. раздел 6.2. настоящей Политики</w:t>
      </w:r>
    </w:p>
  </w:footnote>
  <w:footnote w:id="182">
    <w:p w:rsidR="00CB6BC8" w:rsidRPr="00265262" w:rsidRDefault="00CB6BC8" w:rsidP="000706FE">
      <w:pPr>
        <w:pStyle w:val="aff1"/>
      </w:pPr>
      <w:r w:rsidRPr="00265262">
        <w:rPr>
          <w:rStyle w:val="aff3"/>
        </w:rPr>
        <w:footnoteRef/>
      </w:r>
      <w:r w:rsidRPr="00265262">
        <w:t xml:space="preserve"> В соответствии с частью 4 статьи 10 Федерального закона </w:t>
      </w:r>
      <w:r>
        <w:t>от 27.07.2006 № 152-ФЗ «О персональных данных»</w:t>
      </w:r>
      <w:r w:rsidRPr="00265262">
        <w:t>.</w:t>
      </w:r>
    </w:p>
  </w:footnote>
  <w:footnote w:id="183">
    <w:p w:rsidR="00CB6BC8" w:rsidRPr="00265262" w:rsidRDefault="00CB6BC8" w:rsidP="000706FE">
      <w:pPr>
        <w:pStyle w:val="aff1"/>
      </w:pPr>
      <w:r w:rsidRPr="00265262">
        <w:rPr>
          <w:rStyle w:val="aff3"/>
        </w:rPr>
        <w:footnoteRef/>
      </w:r>
      <w:r w:rsidRPr="00265262">
        <w:t xml:space="preserve"> В соответствии с частью 4 статьи 21 Федерального закона </w:t>
      </w:r>
      <w:r>
        <w:t>от 27.07.2006 № 152-ФЗ «О персональных данных»</w:t>
      </w:r>
      <w:r w:rsidRPr="00265262">
        <w:t>.</w:t>
      </w:r>
    </w:p>
  </w:footnote>
  <w:footnote w:id="184">
    <w:p w:rsidR="00CB6BC8" w:rsidRPr="00D768A6" w:rsidRDefault="00CB6BC8" w:rsidP="000706FE">
      <w:pPr>
        <w:pStyle w:val="aff1"/>
      </w:pPr>
      <w:r w:rsidRPr="00D768A6">
        <w:rPr>
          <w:rStyle w:val="aff3"/>
        </w:rPr>
        <w:footnoteRef/>
      </w:r>
      <w:r w:rsidRPr="00D768A6">
        <w:t xml:space="preserve"> </w:t>
      </w:r>
      <w:r>
        <w:t>См.</w:t>
      </w:r>
      <w:r w:rsidRPr="00D768A6">
        <w:t xml:space="preserve"> ст.</w:t>
      </w:r>
      <w:r>
        <w:t xml:space="preserve"> </w:t>
      </w:r>
      <w:r w:rsidRPr="00D768A6">
        <w:t>7</w:t>
      </w:r>
      <w:r w:rsidRPr="00D768A6">
        <w:rPr>
          <w:sz w:val="28"/>
        </w:rPr>
        <w:t xml:space="preserve"> </w:t>
      </w:r>
      <w:r w:rsidRPr="00D768A6">
        <w:t xml:space="preserve">Федерального закона </w:t>
      </w:r>
      <w:r>
        <w:t>от 27.07.2006 № 152-ФЗ «О персональных данных»</w:t>
      </w:r>
      <w:r w:rsidRPr="00D768A6">
        <w:t>.</w:t>
      </w:r>
    </w:p>
  </w:footnote>
  <w:footnote w:id="185">
    <w:p w:rsidR="00CB6BC8" w:rsidRPr="00D768A6" w:rsidRDefault="00CB6BC8" w:rsidP="000706FE">
      <w:pPr>
        <w:pStyle w:val="aff1"/>
      </w:pPr>
      <w:r w:rsidRPr="00D768A6">
        <w:rPr>
          <w:rStyle w:val="aff3"/>
        </w:rPr>
        <w:footnoteRef/>
      </w:r>
      <w:r>
        <w:t xml:space="preserve"> См.</w:t>
      </w:r>
      <w:r w:rsidRPr="00D768A6">
        <w:t xml:space="preserve"> ч.</w:t>
      </w:r>
      <w:r>
        <w:t xml:space="preserve"> </w:t>
      </w:r>
      <w:r w:rsidRPr="00D768A6">
        <w:t>4</w:t>
      </w:r>
      <w:r>
        <w:t xml:space="preserve"> ст. 21 Уголовно-</w:t>
      </w:r>
      <w:r w:rsidRPr="00D768A6">
        <w:t>процессуальн</w:t>
      </w:r>
      <w:r>
        <w:t>ого кодекса Российской Федерации</w:t>
      </w:r>
      <w:r w:rsidRPr="00D768A6">
        <w:t xml:space="preserve"> от 18.12.2001 №</w:t>
      </w:r>
      <w:r>
        <w:t xml:space="preserve"> 174-ФЗ</w:t>
      </w:r>
      <w:r w:rsidRPr="00D768A6">
        <w:t>.</w:t>
      </w:r>
    </w:p>
  </w:footnote>
  <w:footnote w:id="186">
    <w:p w:rsidR="00CB6BC8" w:rsidRPr="00D768A6" w:rsidRDefault="00CB6BC8" w:rsidP="000706FE">
      <w:pPr>
        <w:pStyle w:val="aff1"/>
      </w:pPr>
      <w:r w:rsidRPr="00D768A6">
        <w:rPr>
          <w:rStyle w:val="aff3"/>
        </w:rPr>
        <w:footnoteRef/>
      </w:r>
      <w:r w:rsidRPr="00D768A6">
        <w:t xml:space="preserve"> В соответствии:</w:t>
      </w:r>
    </w:p>
    <w:p w:rsidR="00CB6BC8" w:rsidRPr="00D768A6" w:rsidRDefault="00CB6BC8" w:rsidP="000706FE">
      <w:pPr>
        <w:pStyle w:val="-"/>
      </w:pPr>
      <w:r w:rsidRPr="00D768A6">
        <w:t>ст.</w:t>
      </w:r>
      <w:r>
        <w:t xml:space="preserve"> </w:t>
      </w:r>
      <w:r w:rsidRPr="00D768A6">
        <w:t>8 Федерального закона от 28.03.1998 №</w:t>
      </w:r>
      <w:r>
        <w:t xml:space="preserve"> </w:t>
      </w:r>
      <w:r w:rsidRPr="00D768A6">
        <w:t>53-</w:t>
      </w:r>
      <w:r>
        <w:t>ФЗ</w:t>
      </w:r>
      <w:r w:rsidRPr="00D768A6">
        <w:t xml:space="preserve"> </w:t>
      </w:r>
      <w:r>
        <w:t>«</w:t>
      </w:r>
      <w:r w:rsidRPr="00D768A6">
        <w:t>О воинской обязанности и военной службе</w:t>
      </w:r>
      <w:r>
        <w:t>»</w:t>
      </w:r>
      <w:r w:rsidRPr="00D768A6">
        <w:t>;</w:t>
      </w:r>
    </w:p>
    <w:p w:rsidR="00CB6BC8" w:rsidRPr="00D768A6" w:rsidRDefault="00CB6BC8" w:rsidP="000706FE">
      <w:pPr>
        <w:pStyle w:val="-"/>
      </w:pPr>
      <w:r w:rsidRPr="00D768A6">
        <w:t>ст.</w:t>
      </w:r>
      <w:r>
        <w:t xml:space="preserve"> </w:t>
      </w:r>
      <w:r w:rsidRPr="00D768A6">
        <w:t xml:space="preserve">9 Федерального закона от 26.02.1997 № 31-ФЗ </w:t>
      </w:r>
      <w:r>
        <w:t>«</w:t>
      </w:r>
      <w:r w:rsidRPr="00D768A6">
        <w:t>О мобилизационной подготовке и мобилизации в Российской Федерации</w:t>
      </w:r>
      <w:r>
        <w:t>»</w:t>
      </w:r>
      <w:r w:rsidRPr="00D768A6">
        <w:t>;</w:t>
      </w:r>
    </w:p>
    <w:p w:rsidR="00CB6BC8" w:rsidRPr="00D768A6" w:rsidRDefault="00CB6BC8" w:rsidP="000706FE">
      <w:pPr>
        <w:pStyle w:val="-"/>
      </w:pPr>
      <w:r w:rsidRPr="00D768A6">
        <w:t>раздела III</w:t>
      </w:r>
      <w:r>
        <w:t xml:space="preserve"> </w:t>
      </w:r>
      <w:r w:rsidRPr="00D768A6">
        <w:t>Постановления Правительства Р</w:t>
      </w:r>
      <w:r>
        <w:t>оссийской Федерации</w:t>
      </w:r>
      <w:r w:rsidRPr="00D768A6">
        <w:t xml:space="preserve"> от 27.11</w:t>
      </w:r>
      <w:r>
        <w:t>.2006 № 719 «</w:t>
      </w:r>
      <w:r w:rsidRPr="00D768A6">
        <w:t>Об утверждении Поло</w:t>
      </w:r>
      <w:r>
        <w:t>жения о воинском учете»</w:t>
      </w:r>
      <w:r w:rsidRPr="00D768A6">
        <w:t>;</w:t>
      </w:r>
    </w:p>
    <w:p w:rsidR="00CB6BC8" w:rsidRPr="00E773D0" w:rsidRDefault="00CB6BC8" w:rsidP="000706FE">
      <w:pPr>
        <w:pStyle w:val="-"/>
      </w:pPr>
      <w:r>
        <w:t>«</w:t>
      </w:r>
      <w:r w:rsidRPr="00E773D0">
        <w:t>Методических рекомендаций по ведению</w:t>
      </w:r>
      <w:r>
        <w:t xml:space="preserve"> воинского учета в организациях»</w:t>
      </w:r>
      <w:r w:rsidRPr="00E773D0">
        <w:t xml:space="preserve"> (утв. Генштабом Вооруженных Сил РФ);</w:t>
      </w:r>
    </w:p>
    <w:p w:rsidR="00CB6BC8" w:rsidRPr="00E773D0" w:rsidRDefault="00CB6BC8" w:rsidP="000706FE">
      <w:pPr>
        <w:pStyle w:val="-"/>
      </w:pPr>
      <w:r w:rsidRPr="00E773D0">
        <w:t>постановления Госкомстата РФ от 05.01.2004 № 1 </w:t>
      </w:r>
      <w:r>
        <w:t>«</w:t>
      </w:r>
      <w:r w:rsidRPr="00E773D0">
        <w:t>Об утверждении унифицированных форм первичной учетной документации по учету труда и его оплаты</w:t>
      </w:r>
      <w:r>
        <w:t>»</w:t>
      </w:r>
      <w:r w:rsidRPr="00E773D0">
        <w:t>, и</w:t>
      </w:r>
      <w:r>
        <w:t xml:space="preserve">зданного во исполнение ч. 1 ст. 6 </w:t>
      </w:r>
      <w:r w:rsidRPr="00E773D0">
        <w:t>Трудового кодекса Российской Ф</w:t>
      </w:r>
      <w:r>
        <w:t>едерации от 30.12.2001 № 197-ФЗ</w:t>
      </w:r>
      <w:r w:rsidRPr="00E773D0">
        <w:t>.</w:t>
      </w:r>
    </w:p>
  </w:footnote>
  <w:footnote w:id="187">
    <w:p w:rsidR="00CB6BC8" w:rsidRPr="00E773D0" w:rsidRDefault="00CB6BC8" w:rsidP="000706FE">
      <w:pPr>
        <w:pStyle w:val="aff1"/>
      </w:pPr>
      <w:r w:rsidRPr="00E773D0">
        <w:rPr>
          <w:rStyle w:val="aff3"/>
        </w:rPr>
        <w:footnoteRef/>
      </w:r>
      <w:r w:rsidRPr="00E773D0">
        <w:t xml:space="preserve"> В соответствии с:</w:t>
      </w:r>
    </w:p>
    <w:p w:rsidR="00CB6BC8" w:rsidRPr="00E773D0" w:rsidRDefault="00CB6BC8" w:rsidP="000706FE">
      <w:pPr>
        <w:pStyle w:val="-"/>
      </w:pPr>
      <w:r w:rsidRPr="00E773D0">
        <w:t>ст.</w:t>
      </w:r>
      <w:r>
        <w:t xml:space="preserve"> </w:t>
      </w:r>
      <w:r w:rsidRPr="00E773D0">
        <w:t>23 части первой Налогового кодекса Россий</w:t>
      </w:r>
      <w:r>
        <w:t xml:space="preserve">ской Федерации </w:t>
      </w:r>
      <w:r w:rsidRPr="00E773D0">
        <w:t>от 31.07.1998 №</w:t>
      </w:r>
      <w:r>
        <w:t xml:space="preserve"> </w:t>
      </w:r>
      <w:r w:rsidRPr="00E773D0">
        <w:t>146-ФЗ;</w:t>
      </w:r>
    </w:p>
    <w:p w:rsidR="00CB6BC8" w:rsidRPr="00E773D0" w:rsidRDefault="00CB6BC8" w:rsidP="000706FE">
      <w:pPr>
        <w:pStyle w:val="-"/>
      </w:pPr>
      <w:r w:rsidRPr="00E773D0">
        <w:t>гл.</w:t>
      </w:r>
      <w:r>
        <w:t xml:space="preserve"> </w:t>
      </w:r>
      <w:r w:rsidRPr="00E773D0">
        <w:t>23 части второй Налогового кодекса Российской Федерации от 05.08.2000 №</w:t>
      </w:r>
      <w:r>
        <w:t xml:space="preserve"> </w:t>
      </w:r>
      <w:r w:rsidRPr="00E773D0">
        <w:t xml:space="preserve">117-ФЗ; </w:t>
      </w:r>
    </w:p>
    <w:p w:rsidR="00CB6BC8" w:rsidRPr="00E773D0" w:rsidRDefault="00CB6BC8" w:rsidP="000706FE">
      <w:pPr>
        <w:pStyle w:val="-"/>
      </w:pPr>
      <w:r w:rsidRPr="00E773D0">
        <w:t>унифицированными формами первичной учетной документации по учету тру</w:t>
      </w:r>
      <w:r>
        <w:t xml:space="preserve">да и его оплаты, утвержденными </w:t>
      </w:r>
      <w:r w:rsidRPr="00E773D0">
        <w:t>постановлением Госкомстата РФ от 05.01.2004 №</w:t>
      </w:r>
      <w:r>
        <w:t xml:space="preserve"> </w:t>
      </w:r>
      <w:r w:rsidRPr="00E773D0">
        <w:t>1, изданного во исполнение ч.</w:t>
      </w:r>
      <w:r>
        <w:t xml:space="preserve"> </w:t>
      </w:r>
      <w:r w:rsidRPr="00E773D0">
        <w:t>1 ст.</w:t>
      </w:r>
      <w:r>
        <w:t xml:space="preserve"> 6 </w:t>
      </w:r>
      <w:r w:rsidRPr="00E773D0">
        <w:t>Трудового кодекса Российской Федерации от 30.12.2001 № 197-ФЗ.</w:t>
      </w:r>
    </w:p>
  </w:footnote>
  <w:footnote w:id="188">
    <w:p w:rsidR="00CB6BC8" w:rsidRPr="00E773D0" w:rsidRDefault="00CB6BC8" w:rsidP="000706FE">
      <w:pPr>
        <w:pStyle w:val="aff1"/>
      </w:pPr>
      <w:r w:rsidRPr="00E773D0">
        <w:rPr>
          <w:rStyle w:val="aff3"/>
        </w:rPr>
        <w:footnoteRef/>
      </w:r>
      <w:r w:rsidRPr="00E773D0">
        <w:t xml:space="preserve"> В соответствии с:</w:t>
      </w:r>
    </w:p>
    <w:p w:rsidR="00CB6BC8" w:rsidRPr="00E773D0" w:rsidRDefault="00CB6BC8" w:rsidP="000706FE">
      <w:pPr>
        <w:pStyle w:val="-"/>
      </w:pPr>
      <w:r w:rsidRPr="00E773D0">
        <w:t>ч.</w:t>
      </w:r>
      <w:r>
        <w:t xml:space="preserve"> </w:t>
      </w:r>
      <w:r w:rsidRPr="00E773D0">
        <w:t>2 ст.</w:t>
      </w:r>
      <w:r>
        <w:t xml:space="preserve"> </w:t>
      </w:r>
      <w:r w:rsidRPr="00E773D0">
        <w:t>14 Федерального закона от 15.12.2001 №</w:t>
      </w:r>
      <w:r>
        <w:t xml:space="preserve"> </w:t>
      </w:r>
      <w:r w:rsidRPr="00E773D0">
        <w:t xml:space="preserve">167-ФЗ </w:t>
      </w:r>
      <w:r>
        <w:t>«</w:t>
      </w:r>
      <w:r w:rsidRPr="00E773D0">
        <w:t>Об обязательном пенсионном страховании в Российской Федерации</w:t>
      </w:r>
      <w:r>
        <w:t>»</w:t>
      </w:r>
      <w:r w:rsidRPr="00E773D0">
        <w:t>;</w:t>
      </w:r>
    </w:p>
    <w:p w:rsidR="00CB6BC8" w:rsidRPr="00E773D0" w:rsidRDefault="00CB6BC8" w:rsidP="000706FE">
      <w:pPr>
        <w:pStyle w:val="-"/>
      </w:pPr>
      <w:r w:rsidRPr="00E773D0">
        <w:t>ст.</w:t>
      </w:r>
      <w:r>
        <w:t xml:space="preserve"> </w:t>
      </w:r>
      <w:r w:rsidRPr="00E773D0">
        <w:t>9; ст.</w:t>
      </w:r>
      <w:r>
        <w:t xml:space="preserve"> </w:t>
      </w:r>
      <w:r w:rsidRPr="00E773D0">
        <w:t>14; ст.</w:t>
      </w:r>
      <w:r>
        <w:t xml:space="preserve"> </w:t>
      </w:r>
      <w:r w:rsidRPr="00E773D0">
        <w:t>15 Федерального закона от 01.04.1996 №</w:t>
      </w:r>
      <w:r>
        <w:t xml:space="preserve"> </w:t>
      </w:r>
      <w:r w:rsidRPr="00E773D0">
        <w:t xml:space="preserve">27-ФЗ </w:t>
      </w:r>
      <w:r>
        <w:t>«</w:t>
      </w:r>
      <w:r w:rsidRPr="00E773D0">
        <w:t>Об индивидуальном (персонифицированном) учете в системе обязательного пенсионного страхования</w:t>
      </w:r>
      <w:r>
        <w:t>»</w:t>
      </w:r>
      <w:r w:rsidRPr="00E773D0">
        <w:t>;</w:t>
      </w:r>
    </w:p>
    <w:p w:rsidR="00CB6BC8" w:rsidRPr="00E773D0" w:rsidRDefault="00CB6BC8" w:rsidP="000706FE">
      <w:pPr>
        <w:pStyle w:val="-"/>
      </w:pPr>
      <w:r w:rsidRPr="00E773D0">
        <w:t>ст.9 Федерального закона от 30.04.2008 №</w:t>
      </w:r>
      <w:r>
        <w:t xml:space="preserve"> 56-ФЗ «</w:t>
      </w:r>
      <w:r w:rsidRPr="00E773D0">
        <w:t>О дополнительных страховых взносах на накопительную пенсию и государственной поддержке формирования пенсионных накоплений</w:t>
      </w:r>
      <w:r>
        <w:t>»</w:t>
      </w:r>
      <w:r w:rsidRPr="00E773D0">
        <w:t>;</w:t>
      </w:r>
    </w:p>
    <w:p w:rsidR="00CB6BC8" w:rsidRPr="00E773D0" w:rsidRDefault="00CB6BC8" w:rsidP="000706FE">
      <w:pPr>
        <w:pStyle w:val="-"/>
      </w:pPr>
      <w:r w:rsidRPr="00E773D0">
        <w:t>ст.8</w:t>
      </w:r>
      <w:r>
        <w:t xml:space="preserve"> </w:t>
      </w:r>
      <w:r w:rsidRPr="00E773D0">
        <w:t>- ст.14 Федерального закона от 28.12.2013 №</w:t>
      </w:r>
      <w:r>
        <w:t xml:space="preserve"> </w:t>
      </w:r>
      <w:r w:rsidRPr="00E773D0">
        <w:t xml:space="preserve">400-ФЗ </w:t>
      </w:r>
      <w:r>
        <w:t>«</w:t>
      </w:r>
      <w:r w:rsidRPr="00E773D0">
        <w:t>О страховых пенсиях</w:t>
      </w:r>
      <w:r>
        <w:t>»</w:t>
      </w:r>
      <w:r w:rsidRPr="00E773D0">
        <w:t>;</w:t>
      </w:r>
    </w:p>
    <w:p w:rsidR="00CB6BC8" w:rsidRPr="00E773D0" w:rsidRDefault="00CB6BC8" w:rsidP="000706FE">
      <w:pPr>
        <w:pStyle w:val="-"/>
      </w:pPr>
      <w:r w:rsidRPr="002564DA">
        <w:rPr>
          <w:szCs w:val="28"/>
        </w:rPr>
        <w:t>Формы СЗВ-3, утвержденной постановлением Правления Пенсионного Фонда Российской Федерации от 01.06.2016 № 473п «О формах документов индивидуального (персонифицированного) учета в системе обязательного пенсионного страхования и инструкции по их заполнению», принятым во исполнение ч. 2 ст. 8 Федерального закона от 01.04.1996 № 27-ФЗ «Об индивидуальном (персонифицированном) учете в системе обязательного пенсионного страхования»</w:t>
      </w:r>
      <w:r>
        <w:rPr>
          <w:szCs w:val="28"/>
        </w:rPr>
        <w:t>.</w:t>
      </w:r>
    </w:p>
  </w:footnote>
  <w:footnote w:id="189">
    <w:p w:rsidR="00CB6BC8" w:rsidRPr="00E773D0" w:rsidRDefault="00CB6BC8" w:rsidP="002564DA">
      <w:pPr>
        <w:pStyle w:val="aff1"/>
      </w:pPr>
      <w:r w:rsidRPr="00E773D0">
        <w:rPr>
          <w:rStyle w:val="aff3"/>
        </w:rPr>
        <w:footnoteRef/>
      </w:r>
      <w:r w:rsidRPr="00E773D0">
        <w:t xml:space="preserve"> См.</w:t>
      </w:r>
      <w:r>
        <w:t xml:space="preserve"> </w:t>
      </w:r>
      <w:r w:rsidRPr="00E773D0">
        <w:t>ст.</w:t>
      </w:r>
      <w:r>
        <w:t xml:space="preserve"> </w:t>
      </w:r>
      <w:r w:rsidRPr="00E773D0">
        <w:t>8 и ст.</w:t>
      </w:r>
      <w:r>
        <w:t xml:space="preserve"> </w:t>
      </w:r>
      <w:r w:rsidRPr="00E773D0">
        <w:t>28 Федерального закона от 28.12.2013 №</w:t>
      </w:r>
      <w:r>
        <w:t xml:space="preserve"> </w:t>
      </w:r>
      <w:r w:rsidRPr="00E773D0">
        <w:t xml:space="preserve">442-ФЗ </w:t>
      </w:r>
      <w:r>
        <w:t>«</w:t>
      </w:r>
      <w:r w:rsidRPr="00E773D0">
        <w:t>Об основах социального обслуживания граждан в Российской Федерации</w:t>
      </w:r>
      <w:r>
        <w:t>».</w:t>
      </w:r>
    </w:p>
  </w:footnote>
  <w:footnote w:id="190">
    <w:p w:rsidR="00CB6BC8" w:rsidRPr="00371379" w:rsidRDefault="00CB6BC8" w:rsidP="000706FE">
      <w:pPr>
        <w:pStyle w:val="aff1"/>
      </w:pPr>
      <w:r w:rsidRPr="00371379">
        <w:rPr>
          <w:rStyle w:val="aff3"/>
        </w:rPr>
        <w:footnoteRef/>
      </w:r>
      <w:r w:rsidRPr="00371379">
        <w:t xml:space="preserve"> В соответствии с п.</w:t>
      </w:r>
      <w:r>
        <w:t xml:space="preserve"> </w:t>
      </w:r>
      <w:r w:rsidRPr="00371379">
        <w:t>4 ч.</w:t>
      </w:r>
      <w:r>
        <w:t xml:space="preserve"> </w:t>
      </w:r>
      <w:r w:rsidRPr="00371379">
        <w:t>7 ст.</w:t>
      </w:r>
      <w:r>
        <w:t xml:space="preserve"> </w:t>
      </w:r>
      <w:r w:rsidRPr="00371379">
        <w:t xml:space="preserve">14 Федерального закона </w:t>
      </w:r>
      <w:r>
        <w:t>от 27.07.2006 № 152-ФЗ «О персональных данных»</w:t>
      </w:r>
      <w:r w:rsidRPr="00371379">
        <w:t>.</w:t>
      </w:r>
    </w:p>
  </w:footnote>
  <w:footnote w:id="191">
    <w:p w:rsidR="00CB6BC8" w:rsidRPr="00371379" w:rsidRDefault="00CB6BC8" w:rsidP="000706FE">
      <w:pPr>
        <w:pStyle w:val="aff1"/>
      </w:pPr>
      <w:r w:rsidRPr="00371379">
        <w:rPr>
          <w:rStyle w:val="aff3"/>
        </w:rPr>
        <w:footnoteRef/>
      </w:r>
      <w:r w:rsidRPr="00371379">
        <w:t xml:space="preserve"> В соответствии с:</w:t>
      </w:r>
    </w:p>
    <w:p w:rsidR="00CB6BC8" w:rsidRPr="00371379" w:rsidRDefault="00CB6BC8" w:rsidP="000706FE">
      <w:pPr>
        <w:pStyle w:val="-"/>
      </w:pPr>
      <w:r w:rsidRPr="00371379">
        <w:t>ч.</w:t>
      </w:r>
      <w:r>
        <w:t xml:space="preserve"> </w:t>
      </w:r>
      <w:r w:rsidRPr="00371379">
        <w:t>3 ст.</w:t>
      </w:r>
      <w:r>
        <w:t xml:space="preserve"> </w:t>
      </w:r>
      <w:r w:rsidRPr="00371379">
        <w:t xml:space="preserve">14 Федерального закона </w:t>
      </w:r>
      <w:r>
        <w:t>от 27.07.2006 № 152-ФЗ «О персональных данных»</w:t>
      </w:r>
      <w:r w:rsidRPr="00371379">
        <w:t>;</w:t>
      </w:r>
    </w:p>
    <w:p w:rsidR="00CB6BC8" w:rsidRPr="00371379" w:rsidRDefault="00CB6BC8" w:rsidP="000706FE">
      <w:pPr>
        <w:pStyle w:val="-"/>
      </w:pPr>
      <w:r w:rsidRPr="00371379">
        <w:t>Федеральным законом от 06.04.2011 №</w:t>
      </w:r>
      <w:r>
        <w:t xml:space="preserve"> 63-ФЗ «</w:t>
      </w:r>
      <w:r w:rsidRPr="00371379">
        <w:t>Об электронной подписи</w:t>
      </w:r>
      <w:r>
        <w:t>»</w:t>
      </w:r>
      <w:r w:rsidRPr="00371379">
        <w:t>.</w:t>
      </w:r>
    </w:p>
  </w:footnote>
  <w:footnote w:id="192">
    <w:p w:rsidR="00CB6BC8" w:rsidRPr="00371379" w:rsidRDefault="00CB6BC8" w:rsidP="000706FE">
      <w:pPr>
        <w:pStyle w:val="aff1"/>
      </w:pPr>
      <w:r w:rsidRPr="00371379">
        <w:rPr>
          <w:rStyle w:val="aff3"/>
        </w:rPr>
        <w:footnoteRef/>
      </w:r>
      <w:r w:rsidRPr="00371379">
        <w:t xml:space="preserve"> В соответствии с ч.</w:t>
      </w:r>
      <w:r>
        <w:t xml:space="preserve"> </w:t>
      </w:r>
      <w:r w:rsidRPr="00371379">
        <w:t>4 ст.</w:t>
      </w:r>
      <w:r>
        <w:t xml:space="preserve"> </w:t>
      </w:r>
      <w:r w:rsidRPr="00371379">
        <w:t xml:space="preserve">14 Федерального закона </w:t>
      </w:r>
      <w:r>
        <w:t>от 27.07.2006 № 152-ФЗ «О персональных данных»</w:t>
      </w:r>
      <w:r w:rsidRPr="00371379">
        <w:t>.</w:t>
      </w:r>
    </w:p>
  </w:footnote>
  <w:footnote w:id="193">
    <w:p w:rsidR="00CB6BC8" w:rsidRPr="00371379" w:rsidRDefault="00CB6BC8" w:rsidP="000706FE">
      <w:pPr>
        <w:pStyle w:val="aff1"/>
      </w:pPr>
      <w:r w:rsidRPr="00371379">
        <w:rPr>
          <w:rStyle w:val="aff3"/>
        </w:rPr>
        <w:footnoteRef/>
      </w:r>
      <w:r w:rsidRPr="00371379">
        <w:t xml:space="preserve"> В соответствии с ч.</w:t>
      </w:r>
      <w:r>
        <w:t xml:space="preserve"> </w:t>
      </w:r>
      <w:r w:rsidRPr="00371379">
        <w:t>5 ст.</w:t>
      </w:r>
      <w:r>
        <w:t xml:space="preserve"> </w:t>
      </w:r>
      <w:r w:rsidRPr="00371379">
        <w:t xml:space="preserve">14 Федерального закона </w:t>
      </w:r>
      <w:r>
        <w:t>от 27.07.2006 № 152-ФЗ «О персональных данных»</w:t>
      </w:r>
      <w:r w:rsidRPr="00371379">
        <w:t>.</w:t>
      </w:r>
    </w:p>
  </w:footnote>
  <w:footnote w:id="194">
    <w:p w:rsidR="00CB6BC8" w:rsidRPr="005A529C" w:rsidRDefault="00CB6BC8" w:rsidP="000706FE">
      <w:pPr>
        <w:pStyle w:val="aff1"/>
      </w:pPr>
      <w:r w:rsidRPr="005A529C">
        <w:rPr>
          <w:rStyle w:val="aff3"/>
        </w:rPr>
        <w:footnoteRef/>
      </w:r>
      <w:r w:rsidRPr="005A529C">
        <w:t xml:space="preserve"> В соответствии с ч.</w:t>
      </w:r>
      <w:r>
        <w:t xml:space="preserve"> </w:t>
      </w:r>
      <w:r w:rsidRPr="005A529C">
        <w:t>1 ст.</w:t>
      </w:r>
      <w:r>
        <w:t xml:space="preserve"> </w:t>
      </w:r>
      <w:r w:rsidRPr="005A529C">
        <w:t xml:space="preserve">14 Федерального закона </w:t>
      </w:r>
      <w:r>
        <w:t>от 27.07.2006 № 152-ФЗ «О персональных данных»</w:t>
      </w:r>
      <w:r w:rsidRPr="005A529C">
        <w:t>.</w:t>
      </w:r>
    </w:p>
  </w:footnote>
  <w:footnote w:id="195">
    <w:p w:rsidR="00CB6BC8" w:rsidRPr="005A529C" w:rsidRDefault="00CB6BC8" w:rsidP="000706FE">
      <w:pPr>
        <w:pStyle w:val="aff1"/>
      </w:pPr>
      <w:r w:rsidRPr="005A529C">
        <w:rPr>
          <w:rStyle w:val="aff3"/>
        </w:rPr>
        <w:footnoteRef/>
      </w:r>
      <w:r>
        <w:t xml:space="preserve"> </w:t>
      </w:r>
      <w:r w:rsidRPr="005A529C">
        <w:t>В соответствии с ч.</w:t>
      </w:r>
      <w:r>
        <w:t xml:space="preserve"> </w:t>
      </w:r>
      <w:r w:rsidRPr="005A529C">
        <w:t>2 ст.</w:t>
      </w:r>
      <w:r>
        <w:t xml:space="preserve"> </w:t>
      </w:r>
      <w:r w:rsidRPr="005A529C">
        <w:t xml:space="preserve">14 Федерального закона </w:t>
      </w:r>
      <w:r>
        <w:t>от 27.07.2006 № 152-ФЗ «О персональных данных»</w:t>
      </w:r>
      <w:r w:rsidRPr="005A529C">
        <w:t xml:space="preserve">. </w:t>
      </w:r>
    </w:p>
  </w:footnote>
  <w:footnote w:id="196">
    <w:p w:rsidR="00CB6BC8" w:rsidRPr="005A529C" w:rsidRDefault="00CB6BC8" w:rsidP="000706FE">
      <w:pPr>
        <w:pStyle w:val="aff1"/>
      </w:pPr>
      <w:r w:rsidRPr="005A529C">
        <w:rPr>
          <w:rStyle w:val="aff3"/>
        </w:rPr>
        <w:footnoteRef/>
      </w:r>
      <w:r w:rsidRPr="005A529C">
        <w:t xml:space="preserve"> В соответствии с:</w:t>
      </w:r>
    </w:p>
    <w:p w:rsidR="00CB6BC8" w:rsidRPr="005A529C" w:rsidRDefault="00CB6BC8" w:rsidP="000706FE">
      <w:pPr>
        <w:pStyle w:val="-"/>
      </w:pPr>
      <w:r w:rsidRPr="005A529C">
        <w:t>ч.</w:t>
      </w:r>
      <w:r>
        <w:t xml:space="preserve"> </w:t>
      </w:r>
      <w:r w:rsidRPr="005A529C">
        <w:t>3 ст.</w:t>
      </w:r>
      <w:r>
        <w:t xml:space="preserve"> </w:t>
      </w:r>
      <w:r w:rsidRPr="005A529C">
        <w:t xml:space="preserve">14 Федерального закона </w:t>
      </w:r>
      <w:r>
        <w:t>от 27.07.2006 № 152-ФЗ «О персональных данных»</w:t>
      </w:r>
      <w:r w:rsidRPr="005A529C">
        <w:t>;</w:t>
      </w:r>
    </w:p>
    <w:p w:rsidR="00CB6BC8" w:rsidRPr="005A529C" w:rsidRDefault="00CB6BC8" w:rsidP="000706FE">
      <w:pPr>
        <w:pStyle w:val="-"/>
      </w:pPr>
      <w:r w:rsidRPr="005A529C">
        <w:t>Федеральным законом от 06.04.2011 №</w:t>
      </w:r>
      <w:r>
        <w:t xml:space="preserve"> </w:t>
      </w:r>
      <w:r w:rsidRPr="005A529C">
        <w:t>63-ФЗ</w:t>
      </w:r>
      <w:r>
        <w:t xml:space="preserve"> «</w:t>
      </w:r>
      <w:r w:rsidRPr="005A529C">
        <w:t>Об электронной подписи</w:t>
      </w:r>
      <w:r>
        <w:t>»</w:t>
      </w:r>
      <w:r w:rsidRPr="005A529C">
        <w:t>.</w:t>
      </w:r>
    </w:p>
  </w:footnote>
  <w:footnote w:id="197">
    <w:p w:rsidR="00CB6BC8" w:rsidRPr="005A529C" w:rsidRDefault="00CB6BC8" w:rsidP="00587A17">
      <w:pPr>
        <w:ind w:firstLine="0"/>
      </w:pPr>
      <w:r w:rsidRPr="005A529C">
        <w:rPr>
          <w:rStyle w:val="aff3"/>
          <w:sz w:val="20"/>
        </w:rPr>
        <w:footnoteRef/>
      </w:r>
      <w:r w:rsidRPr="005A529C">
        <w:rPr>
          <w:sz w:val="20"/>
        </w:rPr>
        <w:t xml:space="preserve"> В соответствии с ч.</w:t>
      </w:r>
      <w:r>
        <w:rPr>
          <w:sz w:val="20"/>
        </w:rPr>
        <w:t xml:space="preserve"> </w:t>
      </w:r>
      <w:r w:rsidRPr="005A529C">
        <w:rPr>
          <w:sz w:val="20"/>
        </w:rPr>
        <w:t>4 ст.</w:t>
      </w:r>
      <w:r>
        <w:rPr>
          <w:sz w:val="20"/>
        </w:rPr>
        <w:t xml:space="preserve"> 1 и </w:t>
      </w:r>
      <w:r w:rsidRPr="005A529C">
        <w:rPr>
          <w:sz w:val="20"/>
        </w:rPr>
        <w:t>ч.</w:t>
      </w:r>
      <w:r>
        <w:rPr>
          <w:sz w:val="20"/>
        </w:rPr>
        <w:t xml:space="preserve"> </w:t>
      </w:r>
      <w:r w:rsidRPr="005A529C">
        <w:rPr>
          <w:sz w:val="20"/>
        </w:rPr>
        <w:t>4. ст.</w:t>
      </w:r>
      <w:r>
        <w:rPr>
          <w:sz w:val="20"/>
        </w:rPr>
        <w:t xml:space="preserve"> </w:t>
      </w:r>
      <w:r w:rsidRPr="005A529C">
        <w:rPr>
          <w:sz w:val="20"/>
        </w:rPr>
        <w:t>10 Федерального закона от 02.05.2006 №</w:t>
      </w:r>
      <w:r>
        <w:rPr>
          <w:sz w:val="20"/>
        </w:rPr>
        <w:t xml:space="preserve"> </w:t>
      </w:r>
      <w:r w:rsidRPr="005A529C">
        <w:rPr>
          <w:sz w:val="20"/>
        </w:rPr>
        <w:t>59-ФЗ</w:t>
      </w:r>
      <w:r>
        <w:rPr>
          <w:sz w:val="20"/>
        </w:rPr>
        <w:t xml:space="preserve"> «</w:t>
      </w:r>
      <w:r w:rsidRPr="005A529C">
        <w:rPr>
          <w:sz w:val="20"/>
        </w:rPr>
        <w:t>О порядке рассмотрения обращений граждан Российской Федерации</w:t>
      </w:r>
      <w:r>
        <w:rPr>
          <w:sz w:val="20"/>
        </w:rPr>
        <w:t>»</w:t>
      </w:r>
      <w:r w:rsidRPr="005A529C">
        <w:rPr>
          <w:sz w:val="20"/>
        </w:rPr>
        <w:t>.</w:t>
      </w:r>
    </w:p>
  </w:footnote>
  <w:footnote w:id="198">
    <w:p w:rsidR="00CB6BC8" w:rsidRPr="006166E0" w:rsidRDefault="00CB6BC8" w:rsidP="000706FE">
      <w:pPr>
        <w:pStyle w:val="aff1"/>
      </w:pPr>
      <w:r w:rsidRPr="006166E0">
        <w:rPr>
          <w:rStyle w:val="aff3"/>
        </w:rPr>
        <w:footnoteRef/>
      </w:r>
      <w:r w:rsidRPr="006166E0">
        <w:t xml:space="preserve"> Отказ по формальным основаниям может быть осуществлен в соответствии с ч.</w:t>
      </w:r>
      <w:r>
        <w:t xml:space="preserve"> </w:t>
      </w:r>
      <w:r w:rsidRPr="006166E0">
        <w:t>2 ст.</w:t>
      </w:r>
      <w:r>
        <w:t xml:space="preserve"> 20 Федерального закона</w:t>
      </w:r>
      <w:r>
        <w:br/>
        <w:t xml:space="preserve">от 27.07.2006 № 152-ФЗ «О персональных данных», а также </w:t>
      </w:r>
      <w:r w:rsidRPr="006166E0">
        <w:t>ст.</w:t>
      </w:r>
      <w:r>
        <w:t xml:space="preserve"> </w:t>
      </w:r>
      <w:r w:rsidRPr="006166E0">
        <w:t>7 и ст.</w:t>
      </w:r>
      <w:r>
        <w:t xml:space="preserve"> </w:t>
      </w:r>
      <w:r w:rsidRPr="006166E0">
        <w:t>11 Фе</w:t>
      </w:r>
      <w:r>
        <w:t>дерального закона от 02.05.2006</w:t>
      </w:r>
      <w:r>
        <w:br/>
      </w:r>
      <w:r w:rsidRPr="006166E0">
        <w:t>№</w:t>
      </w:r>
      <w:r>
        <w:t xml:space="preserve"> 59-ФЗ</w:t>
      </w:r>
      <w:r w:rsidRPr="006166E0">
        <w:t xml:space="preserve"> </w:t>
      </w:r>
      <w:r>
        <w:t>«</w:t>
      </w:r>
      <w:r w:rsidRPr="006166E0">
        <w:t>О порядке рассмотрения обращений граждан Российской Федерации</w:t>
      </w:r>
      <w:r>
        <w:t>»</w:t>
      </w:r>
      <w:r w:rsidRPr="006166E0">
        <w:t>.</w:t>
      </w:r>
    </w:p>
  </w:footnote>
  <w:footnote w:id="199">
    <w:p w:rsidR="00CB6BC8" w:rsidRPr="006166E0" w:rsidRDefault="00CB6BC8" w:rsidP="000706FE">
      <w:pPr>
        <w:pStyle w:val="aff1"/>
      </w:pPr>
      <w:r w:rsidRPr="006166E0">
        <w:rPr>
          <w:rStyle w:val="aff3"/>
        </w:rPr>
        <w:footnoteRef/>
      </w:r>
      <w:r>
        <w:t xml:space="preserve"> В соответствии с </w:t>
      </w:r>
      <w:r w:rsidRPr="006166E0">
        <w:t>ч.</w:t>
      </w:r>
      <w:r>
        <w:t xml:space="preserve"> </w:t>
      </w:r>
      <w:r w:rsidRPr="006166E0">
        <w:t>6 ст.</w:t>
      </w:r>
      <w:r>
        <w:t xml:space="preserve"> </w:t>
      </w:r>
      <w:r w:rsidRPr="006166E0">
        <w:t xml:space="preserve">14 Федерального закона </w:t>
      </w:r>
      <w:r>
        <w:t>от 27.07.2006 № 152-ФЗ «О персональных данных»</w:t>
      </w:r>
      <w:r w:rsidRPr="006166E0">
        <w:t>.</w:t>
      </w:r>
    </w:p>
  </w:footnote>
  <w:footnote w:id="200">
    <w:p w:rsidR="00CB6BC8" w:rsidRPr="006166E0" w:rsidRDefault="00CB6BC8" w:rsidP="000706FE">
      <w:pPr>
        <w:pStyle w:val="aff1"/>
      </w:pPr>
      <w:r w:rsidRPr="006166E0">
        <w:rPr>
          <w:rStyle w:val="aff3"/>
        </w:rPr>
        <w:footnoteRef/>
      </w:r>
      <w:r w:rsidRPr="006166E0">
        <w:t xml:space="preserve"> В соответствии с ч.</w:t>
      </w:r>
      <w:r>
        <w:t xml:space="preserve"> </w:t>
      </w:r>
      <w:r w:rsidRPr="006166E0">
        <w:t>2 ст.</w:t>
      </w:r>
      <w:r>
        <w:t xml:space="preserve"> </w:t>
      </w:r>
      <w:r w:rsidRPr="006166E0">
        <w:t xml:space="preserve">18 Федерального закона </w:t>
      </w:r>
      <w:r>
        <w:t>от 27.07.2006 № 152-ФЗ «О персональных данных»</w:t>
      </w:r>
      <w:r w:rsidRPr="006166E0">
        <w:t>.</w:t>
      </w:r>
    </w:p>
  </w:footnote>
  <w:footnote w:id="201">
    <w:p w:rsidR="00CB6BC8" w:rsidRPr="00512D5C" w:rsidRDefault="00CB6BC8" w:rsidP="000706FE">
      <w:pPr>
        <w:pStyle w:val="aff1"/>
      </w:pPr>
      <w:r w:rsidRPr="00512D5C">
        <w:rPr>
          <w:rStyle w:val="aff3"/>
        </w:rPr>
        <w:footnoteRef/>
      </w:r>
      <w:r w:rsidRPr="00512D5C">
        <w:t xml:space="preserve"> В соответствии с ч.</w:t>
      </w:r>
      <w:r>
        <w:t xml:space="preserve"> </w:t>
      </w:r>
      <w:r w:rsidRPr="00512D5C">
        <w:t>3 ст.</w:t>
      </w:r>
      <w:r>
        <w:t xml:space="preserve"> </w:t>
      </w:r>
      <w:r w:rsidRPr="00512D5C">
        <w:t xml:space="preserve">18 Федерального закона </w:t>
      </w:r>
      <w:r>
        <w:t>от 27.07.2006 № 152-ФЗ «О персональных данных»</w:t>
      </w:r>
      <w:r w:rsidRPr="00512D5C">
        <w:t>.</w:t>
      </w:r>
    </w:p>
  </w:footnote>
  <w:footnote w:id="202">
    <w:p w:rsidR="00CB6BC8" w:rsidRPr="00512D5C" w:rsidRDefault="00CB6BC8" w:rsidP="000706FE">
      <w:pPr>
        <w:pStyle w:val="aff1"/>
      </w:pPr>
      <w:r w:rsidRPr="00512D5C">
        <w:rPr>
          <w:rStyle w:val="aff3"/>
        </w:rPr>
        <w:footnoteRef/>
      </w:r>
      <w:r w:rsidRPr="00512D5C">
        <w:t xml:space="preserve"> В соответствии с ч.3 ст.18 Федерального закона </w:t>
      </w:r>
      <w:r>
        <w:t>от 27.07.2006 № 152-ФЗ «О персональных данных»</w:t>
      </w:r>
      <w:r w:rsidRPr="00512D5C">
        <w:t>.</w:t>
      </w:r>
    </w:p>
  </w:footnote>
  <w:footnote w:id="203">
    <w:p w:rsidR="00CB6BC8" w:rsidRPr="00512D5C" w:rsidRDefault="00CB6BC8" w:rsidP="000706FE">
      <w:pPr>
        <w:pStyle w:val="aff1"/>
      </w:pPr>
      <w:r w:rsidRPr="00512D5C">
        <w:rPr>
          <w:rStyle w:val="aff3"/>
        </w:rPr>
        <w:footnoteRef/>
      </w:r>
      <w:r w:rsidRPr="00512D5C">
        <w:t xml:space="preserve"> В соответствии с ч.1 ст.20 Федерального закона </w:t>
      </w:r>
      <w:r>
        <w:t>от 27.07.2006 № 152-ФЗ «О персональных данных»</w:t>
      </w:r>
      <w:r w:rsidRPr="00512D5C">
        <w:t>.</w:t>
      </w:r>
    </w:p>
  </w:footnote>
  <w:footnote w:id="204">
    <w:p w:rsidR="00CB6BC8" w:rsidRPr="00512D5C" w:rsidRDefault="00CB6BC8" w:rsidP="000706FE">
      <w:pPr>
        <w:pStyle w:val="aff1"/>
      </w:pPr>
      <w:r w:rsidRPr="00512D5C">
        <w:rPr>
          <w:rStyle w:val="aff3"/>
        </w:rPr>
        <w:footnoteRef/>
      </w:r>
      <w:r w:rsidRPr="00512D5C">
        <w:t xml:space="preserve"> В соответствии с ч.2 ст.20 Федерального закона </w:t>
      </w:r>
      <w:r>
        <w:t>от 27.07.2006 № 152-ФЗ «О персональных данных»</w:t>
      </w:r>
      <w:r w:rsidRPr="00512D5C">
        <w:t>.</w:t>
      </w:r>
    </w:p>
  </w:footnote>
  <w:footnote w:id="205">
    <w:p w:rsidR="00CB6BC8" w:rsidRPr="00512D5C" w:rsidRDefault="00CB6BC8" w:rsidP="000706FE">
      <w:pPr>
        <w:pStyle w:val="aff1"/>
      </w:pPr>
      <w:r w:rsidRPr="00512D5C">
        <w:rPr>
          <w:rStyle w:val="aff3"/>
        </w:rPr>
        <w:footnoteRef/>
      </w:r>
      <w:r w:rsidRPr="00512D5C">
        <w:t xml:space="preserve"> В соответствии с ч.3 ст.20 Федерального закона </w:t>
      </w:r>
      <w:r>
        <w:t>от 27.07.2006 № 152-ФЗ «О персональных данных»</w:t>
      </w:r>
      <w:r w:rsidRPr="00512D5C">
        <w:t>.</w:t>
      </w:r>
    </w:p>
  </w:footnote>
  <w:footnote w:id="206">
    <w:p w:rsidR="00CB6BC8" w:rsidRPr="00512D5C" w:rsidRDefault="00CB6BC8" w:rsidP="000706FE">
      <w:pPr>
        <w:pStyle w:val="aff1"/>
      </w:pPr>
      <w:r w:rsidRPr="00512D5C">
        <w:rPr>
          <w:rStyle w:val="aff3"/>
        </w:rPr>
        <w:footnoteRef/>
      </w:r>
      <w:r w:rsidRPr="00512D5C">
        <w:t xml:space="preserve"> Управление Роскомнадзора</w:t>
      </w:r>
      <w:r>
        <w:t xml:space="preserve"> по Сахалинской области</w:t>
      </w:r>
      <w:r w:rsidRPr="00512D5C">
        <w:t>.</w:t>
      </w:r>
    </w:p>
  </w:footnote>
  <w:footnote w:id="207">
    <w:p w:rsidR="00CB6BC8" w:rsidRPr="00512D5C" w:rsidRDefault="00CB6BC8" w:rsidP="000706FE">
      <w:pPr>
        <w:pStyle w:val="aff1"/>
      </w:pPr>
      <w:r w:rsidRPr="00512D5C">
        <w:rPr>
          <w:rStyle w:val="aff3"/>
        </w:rPr>
        <w:footnoteRef/>
      </w:r>
      <w:r w:rsidRPr="00512D5C">
        <w:t xml:space="preserve"> В соответствии с ч.</w:t>
      </w:r>
      <w:r>
        <w:t xml:space="preserve"> </w:t>
      </w:r>
      <w:r w:rsidRPr="00512D5C">
        <w:t>4 ст.</w:t>
      </w:r>
      <w:r>
        <w:t xml:space="preserve"> </w:t>
      </w:r>
      <w:r w:rsidRPr="00512D5C">
        <w:t xml:space="preserve">20 Федерального закона </w:t>
      </w:r>
      <w:r>
        <w:t>от 27.07.2006 № 152-ФЗ «О персональных данных»</w:t>
      </w:r>
      <w:r w:rsidRPr="00512D5C">
        <w:t>.</w:t>
      </w:r>
    </w:p>
  </w:footnote>
  <w:footnote w:id="208">
    <w:p w:rsidR="00CB6BC8" w:rsidRPr="00512D5C" w:rsidRDefault="00CB6BC8" w:rsidP="000706FE">
      <w:pPr>
        <w:pStyle w:val="aff1"/>
      </w:pPr>
      <w:r w:rsidRPr="00512D5C">
        <w:rPr>
          <w:rStyle w:val="aff3"/>
        </w:rPr>
        <w:footnoteRef/>
      </w:r>
      <w:r w:rsidRPr="00512D5C">
        <w:t xml:space="preserve"> В соответствии с ч.</w:t>
      </w:r>
      <w:r>
        <w:t xml:space="preserve"> </w:t>
      </w:r>
      <w:r w:rsidRPr="00512D5C">
        <w:t>1 ст.</w:t>
      </w:r>
      <w:r>
        <w:t xml:space="preserve"> </w:t>
      </w:r>
      <w:r w:rsidRPr="00512D5C">
        <w:t xml:space="preserve">21 Федерального закона </w:t>
      </w:r>
      <w:r>
        <w:t>от 27.07.2006 № 152-ФЗ «О персональных данных»</w:t>
      </w:r>
      <w:r w:rsidRPr="00512D5C">
        <w:t>.</w:t>
      </w:r>
    </w:p>
  </w:footnote>
  <w:footnote w:id="209">
    <w:p w:rsidR="00CB6BC8" w:rsidRPr="00122BD4" w:rsidRDefault="00CB6BC8" w:rsidP="000706FE">
      <w:pPr>
        <w:pStyle w:val="aff1"/>
      </w:pPr>
      <w:r w:rsidRPr="00122BD4">
        <w:rPr>
          <w:rStyle w:val="aff3"/>
        </w:rPr>
        <w:footnoteRef/>
      </w:r>
      <w:r w:rsidRPr="00122BD4">
        <w:t xml:space="preserve"> В соответствии с ч.</w:t>
      </w:r>
      <w:r>
        <w:t xml:space="preserve"> </w:t>
      </w:r>
      <w:r w:rsidRPr="00122BD4">
        <w:t>1 ст.</w:t>
      </w:r>
      <w:r>
        <w:t xml:space="preserve"> </w:t>
      </w:r>
      <w:r w:rsidRPr="00122BD4">
        <w:t xml:space="preserve">21 Федерального закона </w:t>
      </w:r>
      <w:r>
        <w:t>от 27.07.2006 № 152-ФЗ «О персональных данных»</w:t>
      </w:r>
      <w:r w:rsidRPr="00122BD4">
        <w:t>.</w:t>
      </w:r>
    </w:p>
  </w:footnote>
  <w:footnote w:id="210">
    <w:p w:rsidR="00CB6BC8" w:rsidRPr="00122BD4" w:rsidRDefault="00CB6BC8" w:rsidP="000706FE">
      <w:pPr>
        <w:pStyle w:val="aff1"/>
      </w:pPr>
      <w:r w:rsidRPr="00122BD4">
        <w:rPr>
          <w:rStyle w:val="aff3"/>
        </w:rPr>
        <w:footnoteRef/>
      </w:r>
      <w:r w:rsidRPr="00122BD4">
        <w:t xml:space="preserve"> В соответствии с ч.</w:t>
      </w:r>
      <w:r>
        <w:t xml:space="preserve"> </w:t>
      </w:r>
      <w:r w:rsidRPr="00122BD4">
        <w:t>2 ст.</w:t>
      </w:r>
      <w:r>
        <w:t xml:space="preserve"> </w:t>
      </w:r>
      <w:r w:rsidRPr="00122BD4">
        <w:t xml:space="preserve">21 Федерального закона </w:t>
      </w:r>
      <w:r>
        <w:t>от 27.07.2006 № 152-ФЗ «О персональных данных»</w:t>
      </w:r>
      <w:r w:rsidRPr="00122BD4">
        <w:t>.</w:t>
      </w:r>
    </w:p>
  </w:footnote>
  <w:footnote w:id="211">
    <w:p w:rsidR="00CB6BC8" w:rsidRPr="00122BD4" w:rsidRDefault="00CB6BC8" w:rsidP="000706FE">
      <w:pPr>
        <w:pStyle w:val="aff1"/>
      </w:pPr>
      <w:r w:rsidRPr="00122BD4">
        <w:rPr>
          <w:rStyle w:val="aff3"/>
        </w:rPr>
        <w:footnoteRef/>
      </w:r>
      <w:r w:rsidRPr="00122BD4">
        <w:t xml:space="preserve"> В соответствии с ч.</w:t>
      </w:r>
      <w:r>
        <w:t xml:space="preserve"> </w:t>
      </w:r>
      <w:r w:rsidRPr="00122BD4">
        <w:t>3 ст.</w:t>
      </w:r>
      <w:r>
        <w:t xml:space="preserve"> </w:t>
      </w:r>
      <w:r w:rsidRPr="00122BD4">
        <w:t xml:space="preserve">21 Федерального закона </w:t>
      </w:r>
      <w:r>
        <w:t>от 27.07.2006 № 152-ФЗ «О персональных данных»</w:t>
      </w:r>
      <w:r w:rsidRPr="00122BD4">
        <w:t>.</w:t>
      </w:r>
    </w:p>
  </w:footnote>
  <w:footnote w:id="212">
    <w:p w:rsidR="00CB6BC8" w:rsidRPr="00122BD4" w:rsidRDefault="00CB6BC8" w:rsidP="000706FE">
      <w:pPr>
        <w:pStyle w:val="aff1"/>
      </w:pPr>
      <w:r w:rsidRPr="00122BD4">
        <w:rPr>
          <w:rStyle w:val="aff3"/>
        </w:rPr>
        <w:footnoteRef/>
      </w:r>
      <w:r w:rsidRPr="00122BD4">
        <w:t xml:space="preserve"> В соответствии с ч.</w:t>
      </w:r>
      <w:r>
        <w:t xml:space="preserve"> </w:t>
      </w:r>
      <w:r w:rsidRPr="00122BD4">
        <w:t>4 ст.</w:t>
      </w:r>
      <w:r>
        <w:t xml:space="preserve"> </w:t>
      </w:r>
      <w:r w:rsidRPr="00122BD4">
        <w:t xml:space="preserve">21 Федерального закона </w:t>
      </w:r>
      <w:r>
        <w:t>от 27.07.2006 № 152-ФЗ «О персональных данных»</w:t>
      </w:r>
      <w:r w:rsidRPr="00122BD4">
        <w:t>.</w:t>
      </w:r>
    </w:p>
  </w:footnote>
  <w:footnote w:id="213">
    <w:p w:rsidR="00CB6BC8" w:rsidRPr="00122BD4" w:rsidRDefault="00CB6BC8" w:rsidP="000706FE">
      <w:pPr>
        <w:pStyle w:val="aff1"/>
      </w:pPr>
      <w:r w:rsidRPr="00122BD4">
        <w:rPr>
          <w:rStyle w:val="aff3"/>
        </w:rPr>
        <w:footnoteRef/>
      </w:r>
      <w:r>
        <w:t xml:space="preserve"> </w:t>
      </w:r>
      <w:r w:rsidRPr="00122BD4">
        <w:t>См.: раздел 6.4. настоящей Политики.</w:t>
      </w:r>
    </w:p>
  </w:footnote>
  <w:footnote w:id="214">
    <w:p w:rsidR="00CB6BC8" w:rsidRPr="00122BD4" w:rsidRDefault="00CB6BC8" w:rsidP="000706FE">
      <w:pPr>
        <w:pStyle w:val="aff1"/>
      </w:pPr>
      <w:r w:rsidRPr="00122BD4">
        <w:rPr>
          <w:rStyle w:val="aff3"/>
        </w:rPr>
        <w:footnoteRef/>
      </w:r>
      <w:r w:rsidRPr="00122BD4">
        <w:t xml:space="preserve"> В соответствии с ч.</w:t>
      </w:r>
      <w:r>
        <w:t xml:space="preserve"> </w:t>
      </w:r>
      <w:r w:rsidRPr="00122BD4">
        <w:t>5 ст.</w:t>
      </w:r>
      <w:r>
        <w:t xml:space="preserve"> </w:t>
      </w:r>
      <w:r w:rsidRPr="00122BD4">
        <w:t xml:space="preserve">21 Федерального закона </w:t>
      </w:r>
      <w:r>
        <w:t>от 27.07.2006 № 152-ФЗ «О персональных данных»</w:t>
      </w:r>
      <w:r w:rsidRPr="00122BD4">
        <w:t>.</w:t>
      </w:r>
    </w:p>
  </w:footnote>
  <w:footnote w:id="215">
    <w:p w:rsidR="00CB6BC8" w:rsidRPr="00122BD4" w:rsidRDefault="00CB6BC8" w:rsidP="000706FE">
      <w:pPr>
        <w:pStyle w:val="aff1"/>
      </w:pPr>
      <w:r w:rsidRPr="00122BD4">
        <w:rPr>
          <w:rStyle w:val="aff3"/>
        </w:rPr>
        <w:footnoteRef/>
      </w:r>
      <w:r w:rsidRPr="00122BD4">
        <w:t xml:space="preserve"> В соответствии с ч.</w:t>
      </w:r>
      <w:r>
        <w:t xml:space="preserve"> </w:t>
      </w:r>
      <w:r w:rsidRPr="00122BD4">
        <w:t>6 ст.</w:t>
      </w:r>
      <w:r>
        <w:t xml:space="preserve"> 21</w:t>
      </w:r>
      <w:r w:rsidRPr="00122BD4">
        <w:rPr>
          <w:sz w:val="28"/>
        </w:rPr>
        <w:t xml:space="preserve"> </w:t>
      </w:r>
      <w:r w:rsidRPr="00122BD4">
        <w:t xml:space="preserve">Федерального закона </w:t>
      </w:r>
      <w:r>
        <w:t>от 27.07.2006 № 152-ФЗ «О персональных данных»</w:t>
      </w:r>
      <w:r w:rsidRPr="00122BD4">
        <w:t>.</w:t>
      </w:r>
    </w:p>
  </w:footnote>
  <w:footnote w:id="216">
    <w:p w:rsidR="00CB6BC8" w:rsidRPr="00122BD4" w:rsidRDefault="00CB6BC8" w:rsidP="000706FE">
      <w:pPr>
        <w:pStyle w:val="aff1"/>
      </w:pPr>
      <w:r w:rsidRPr="00122BD4">
        <w:rPr>
          <w:rStyle w:val="aff3"/>
        </w:rPr>
        <w:footnoteRef/>
      </w:r>
      <w:r w:rsidRPr="00122BD4">
        <w:t xml:space="preserve"> В соответствии с ч.</w:t>
      </w:r>
      <w:r>
        <w:t xml:space="preserve"> </w:t>
      </w:r>
      <w:r w:rsidRPr="00122BD4">
        <w:t>1 и ч.</w:t>
      </w:r>
      <w:r>
        <w:t xml:space="preserve"> </w:t>
      </w:r>
      <w:r w:rsidRPr="00122BD4">
        <w:t>2 ст.</w:t>
      </w:r>
      <w:r>
        <w:t xml:space="preserve"> </w:t>
      </w:r>
      <w:r w:rsidRPr="00122BD4">
        <w:t xml:space="preserve">16 Федерального закона </w:t>
      </w:r>
      <w:r>
        <w:t>от 27.07.2006 № 152-ФЗ «О персональных данных»</w:t>
      </w:r>
      <w:r w:rsidRPr="00122BD4">
        <w:t>.</w:t>
      </w:r>
    </w:p>
  </w:footnote>
  <w:footnote w:id="217">
    <w:p w:rsidR="00CB6BC8" w:rsidRPr="00122BD4" w:rsidRDefault="00CB6BC8" w:rsidP="000706FE">
      <w:pPr>
        <w:pStyle w:val="aff1"/>
      </w:pPr>
      <w:r w:rsidRPr="00122BD4">
        <w:rPr>
          <w:rStyle w:val="aff3"/>
        </w:rPr>
        <w:footnoteRef/>
      </w:r>
      <w:r w:rsidRPr="00122BD4">
        <w:t xml:space="preserve"> В соответствии с ч.</w:t>
      </w:r>
      <w:r>
        <w:t xml:space="preserve"> </w:t>
      </w:r>
      <w:r w:rsidRPr="00122BD4">
        <w:t>3 ст.</w:t>
      </w:r>
      <w:r>
        <w:t xml:space="preserve"> </w:t>
      </w:r>
      <w:r w:rsidRPr="00122BD4">
        <w:t xml:space="preserve">16 Федерального закона </w:t>
      </w:r>
      <w:r>
        <w:t>от 27.07.2006 № 152-ФЗ «О персональных данных»</w:t>
      </w:r>
      <w:r w:rsidRPr="00122BD4">
        <w:t>.</w:t>
      </w:r>
    </w:p>
  </w:footnote>
  <w:footnote w:id="218">
    <w:p w:rsidR="00CB6BC8" w:rsidRPr="00122BD4" w:rsidRDefault="00CB6BC8" w:rsidP="000706FE">
      <w:pPr>
        <w:pStyle w:val="aff1"/>
      </w:pPr>
      <w:r w:rsidRPr="00122BD4">
        <w:rPr>
          <w:rStyle w:val="aff3"/>
        </w:rPr>
        <w:footnoteRef/>
      </w:r>
      <w:r w:rsidRPr="00122BD4">
        <w:t xml:space="preserve"> В соответствии с ч.</w:t>
      </w:r>
      <w:r>
        <w:t xml:space="preserve"> </w:t>
      </w:r>
      <w:r w:rsidRPr="00122BD4">
        <w:t>3 ст.</w:t>
      </w:r>
      <w:r>
        <w:t xml:space="preserve"> </w:t>
      </w:r>
      <w:r w:rsidRPr="00122BD4">
        <w:t xml:space="preserve">16 Федерального закона </w:t>
      </w:r>
      <w:r>
        <w:t>от 27.07.2006 № 152-ФЗ «О персональных данных»</w:t>
      </w:r>
      <w:r w:rsidRPr="00122BD4">
        <w:t>.</w:t>
      </w:r>
    </w:p>
  </w:footnote>
  <w:footnote w:id="219">
    <w:p w:rsidR="00CB6BC8" w:rsidRPr="00C7486E" w:rsidRDefault="00CB6BC8" w:rsidP="000706FE">
      <w:pPr>
        <w:pStyle w:val="aff1"/>
      </w:pPr>
      <w:r w:rsidRPr="00C7486E">
        <w:rPr>
          <w:rStyle w:val="aff3"/>
        </w:rPr>
        <w:footnoteRef/>
      </w:r>
      <w:r w:rsidRPr="00C7486E">
        <w:t xml:space="preserve"> Ведется в соответствии с абзаца 8 п. б ст.</w:t>
      </w:r>
      <w:r>
        <w:t xml:space="preserve"> </w:t>
      </w:r>
      <w:r w:rsidRPr="00C7486E">
        <w:t>1 Перечня мер, направленных на обеспечение выполнения обязанностей, предусмотренных Федеральным законом</w:t>
      </w:r>
      <w:r>
        <w:t xml:space="preserve"> от 27.07.2006 № 152-ФЗ</w:t>
      </w:r>
      <w:r w:rsidRPr="00C7486E">
        <w:t xml:space="preserve">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w:t>
      </w:r>
      <w:r>
        <w:t>сийской Федерации от 21.03.2012</w:t>
      </w:r>
      <w:r>
        <w:br/>
      </w:r>
      <w:r w:rsidRPr="00C7486E">
        <w:t>№</w:t>
      </w:r>
      <w:r>
        <w:t xml:space="preserve"> </w:t>
      </w:r>
      <w:r w:rsidRPr="00C7486E">
        <w:t>211.</w:t>
      </w:r>
    </w:p>
  </w:footnote>
  <w:footnote w:id="220">
    <w:p w:rsidR="00CB6BC8" w:rsidRPr="00C7486E" w:rsidRDefault="00CB6BC8" w:rsidP="000706FE">
      <w:pPr>
        <w:pStyle w:val="aff1"/>
      </w:pPr>
      <w:r w:rsidRPr="00C7486E">
        <w:rPr>
          <w:rStyle w:val="aff3"/>
        </w:rPr>
        <w:footnoteRef/>
      </w:r>
      <w:r w:rsidRPr="00C7486E">
        <w:t xml:space="preserve"> См.:</w:t>
      </w:r>
    </w:p>
    <w:p w:rsidR="00CB6BC8" w:rsidRPr="00C7486E" w:rsidRDefault="00CB6BC8" w:rsidP="000706FE">
      <w:pPr>
        <w:pStyle w:val="-"/>
      </w:pPr>
      <w:r w:rsidRPr="00C7486E">
        <w:t>ст.</w:t>
      </w:r>
      <w:r>
        <w:t xml:space="preserve"> </w:t>
      </w:r>
      <w:r w:rsidRPr="00C7486E">
        <w:t xml:space="preserve">7 Федерального закона </w:t>
      </w:r>
      <w:r>
        <w:t>от 27.07.2006 № 152-ФЗ «О персональных данных»</w:t>
      </w:r>
      <w:r w:rsidRPr="00C7486E">
        <w:t>;</w:t>
      </w:r>
    </w:p>
    <w:p w:rsidR="00CB6BC8" w:rsidRPr="00C7486E" w:rsidRDefault="00CB6BC8" w:rsidP="00FE1496">
      <w:pPr>
        <w:pStyle w:val="-"/>
        <w:numPr>
          <w:ilvl w:val="0"/>
          <w:numId w:val="0"/>
        </w:numPr>
        <w:ind w:left="567" w:hanging="360"/>
      </w:pPr>
      <w:r>
        <w:t>-</w:t>
      </w:r>
      <w:r>
        <w:tab/>
      </w:r>
      <w:r w:rsidRPr="00C7486E">
        <w:t>ст.</w:t>
      </w:r>
      <w:r>
        <w:t xml:space="preserve"> </w:t>
      </w:r>
      <w:r w:rsidRPr="00C7486E">
        <w:t xml:space="preserve">1 Перечня сведений конфиденциального характера, утвержденного Указом Президента </w:t>
      </w:r>
      <w:r>
        <w:t>Российской Федерации от 06.03.1997</w:t>
      </w:r>
      <w:r w:rsidRPr="00C7486E">
        <w:t xml:space="preserve"> №</w:t>
      </w:r>
      <w:r>
        <w:t xml:space="preserve"> 188</w:t>
      </w:r>
      <w:r w:rsidRPr="00C7486E">
        <w:t>;</w:t>
      </w:r>
    </w:p>
  </w:footnote>
  <w:footnote w:id="221">
    <w:p w:rsidR="00CB6BC8" w:rsidRPr="00C7486E" w:rsidRDefault="00CB6BC8" w:rsidP="000706FE">
      <w:pPr>
        <w:pStyle w:val="aff1"/>
      </w:pPr>
      <w:r w:rsidRPr="00C7486E">
        <w:rPr>
          <w:rStyle w:val="aff3"/>
        </w:rPr>
        <w:footnoteRef/>
      </w:r>
      <w:r w:rsidRPr="00C7486E">
        <w:t xml:space="preserve"> Исполняется в соответствии с:</w:t>
      </w:r>
    </w:p>
    <w:p w:rsidR="00CB6BC8" w:rsidRPr="00C7486E" w:rsidRDefault="00CB6BC8" w:rsidP="000706FE">
      <w:pPr>
        <w:pStyle w:val="-"/>
      </w:pPr>
      <w:r>
        <w:t>п. в</w:t>
      </w:r>
      <w:r w:rsidRPr="00C7486E">
        <w:t xml:space="preserve"> ст.</w:t>
      </w:r>
      <w:r>
        <w:t xml:space="preserve"> </w:t>
      </w:r>
      <w:r w:rsidRPr="00C7486E">
        <w:t>13 Требований к защите персональных данных при их обработке в информационных системах персональных данных, утвержденных</w:t>
      </w:r>
      <w:r>
        <w:t xml:space="preserve"> Постановлением Правительства Российской Федерации от 01.11.2012</w:t>
      </w:r>
      <w:r>
        <w:br/>
      </w:r>
      <w:r w:rsidRPr="00C7486E">
        <w:t>№ 1119;</w:t>
      </w:r>
    </w:p>
    <w:p w:rsidR="00CB6BC8" w:rsidRPr="00C7486E" w:rsidRDefault="00CB6BC8" w:rsidP="000706FE">
      <w:pPr>
        <w:pStyle w:val="-"/>
      </w:pPr>
      <w:r>
        <w:t>п. б</w:t>
      </w:r>
      <w:r w:rsidRPr="00C7486E">
        <w:t xml:space="preserve"> ст.</w:t>
      </w:r>
      <w:r>
        <w:t xml:space="preserve"> </w:t>
      </w:r>
      <w:r w:rsidRPr="00C7486E">
        <w:t>1 Перечня мер, направленных на обеспечение выполнения обязанностей, предусмотренных Федеральным законом</w:t>
      </w:r>
      <w:r>
        <w:t xml:space="preserve"> от 27.07.2006 № 152-ФЗ</w:t>
      </w:r>
      <w:r w:rsidRPr="00C7486E">
        <w:t xml:space="preserve">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Федерации от 21.03.2012 №</w:t>
      </w:r>
      <w:r>
        <w:t xml:space="preserve"> 211</w:t>
      </w:r>
      <w:r w:rsidRPr="00C7486E">
        <w:t>;</w:t>
      </w:r>
    </w:p>
    <w:p w:rsidR="00CB6BC8" w:rsidRPr="00C7486E" w:rsidRDefault="00CB6BC8" w:rsidP="00C022D5">
      <w:pPr>
        <w:pStyle w:val="-"/>
      </w:pPr>
      <w:r w:rsidRPr="00C7486E">
        <w:t>п.</w:t>
      </w:r>
      <w:r>
        <w:t xml:space="preserve"> </w:t>
      </w:r>
      <w:r w:rsidRPr="00C7486E">
        <w:t>3.6, п.</w:t>
      </w:r>
      <w:r>
        <w:t xml:space="preserve"> </w:t>
      </w:r>
      <w:r w:rsidRPr="00C7486E">
        <w:t>3.15., п.</w:t>
      </w:r>
      <w:r>
        <w:t xml:space="preserve"> </w:t>
      </w:r>
      <w:r w:rsidRPr="00C7486E">
        <w:t>5.1.3., п.</w:t>
      </w:r>
      <w:r>
        <w:t xml:space="preserve"> </w:t>
      </w:r>
      <w:r w:rsidRPr="00C7486E">
        <w:t>5.2.7, п.</w:t>
      </w:r>
      <w:r>
        <w:t xml:space="preserve"> </w:t>
      </w:r>
      <w:r w:rsidRPr="00C7486E">
        <w:t>5.3.6, п.</w:t>
      </w:r>
      <w:r>
        <w:t xml:space="preserve"> </w:t>
      </w:r>
      <w:r w:rsidRPr="00C7486E">
        <w:t>5.4.2.</w:t>
      </w:r>
      <w:r w:rsidRPr="00C7486E">
        <w:rPr>
          <w:rFonts w:eastAsia="Calibri"/>
          <w:sz w:val="24"/>
          <w:szCs w:val="22"/>
          <w:lang w:eastAsia="en-US"/>
        </w:rPr>
        <w:t xml:space="preserve"> </w:t>
      </w:r>
      <w:r w:rsidRPr="00C7486E">
        <w:t>Специальных требований и рекомендаций по технической защите конфиденциальной информации (СТР-К), утвержденных, приказом Гостехкомис</w:t>
      </w:r>
      <w:r>
        <w:t>сии России от 30.08.2002 № 282.</w:t>
      </w:r>
    </w:p>
  </w:footnote>
  <w:footnote w:id="222">
    <w:p w:rsidR="00CB6BC8" w:rsidRPr="00C7486E" w:rsidRDefault="00CB6BC8" w:rsidP="000706FE">
      <w:pPr>
        <w:pStyle w:val="aff1"/>
      </w:pPr>
      <w:r w:rsidRPr="00C7486E">
        <w:rPr>
          <w:rStyle w:val="aff3"/>
        </w:rPr>
        <w:footnoteRef/>
      </w:r>
      <w:r w:rsidRPr="00C7486E">
        <w:t xml:space="preserve"> Исполняется в соответствии п. б ст.</w:t>
      </w:r>
      <w:r>
        <w:t xml:space="preserve"> </w:t>
      </w:r>
      <w:r w:rsidRPr="00C7486E">
        <w:t xml:space="preserve">1 Перечня мер, направленных на обеспечение выполнения обязанностей, предусмотренных Федеральным законом </w:t>
      </w:r>
      <w:r>
        <w:t xml:space="preserve">от 27.07.2006 № 152-ФЗ </w:t>
      </w:r>
      <w:r w:rsidRPr="00C7486E">
        <w:t>«О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Федерации от 21.03.2012</w:t>
      </w:r>
      <w:r>
        <w:br/>
      </w:r>
      <w:r w:rsidRPr="00C7486E">
        <w:t>№</w:t>
      </w:r>
      <w:r>
        <w:t xml:space="preserve"> 211</w:t>
      </w:r>
      <w:r w:rsidRPr="00C7486E">
        <w:t>.</w:t>
      </w:r>
    </w:p>
  </w:footnote>
  <w:footnote w:id="223">
    <w:p w:rsidR="00CB6BC8" w:rsidRPr="00C7486E" w:rsidRDefault="00CB6BC8" w:rsidP="000706FE">
      <w:pPr>
        <w:pStyle w:val="aff1"/>
      </w:pPr>
      <w:r w:rsidRPr="00C7486E">
        <w:rPr>
          <w:rStyle w:val="aff3"/>
        </w:rPr>
        <w:footnoteRef/>
      </w:r>
      <w:r>
        <w:t xml:space="preserve"> В соответствии с Указом </w:t>
      </w:r>
      <w:r w:rsidRPr="00C7486E">
        <w:t>Президента Российской Федерации от 06.03.</w:t>
      </w:r>
      <w:r>
        <w:t>1997 № 188</w:t>
      </w:r>
      <w:r w:rsidRPr="00C7486E">
        <w:t xml:space="preserve"> «Об утверждении Перечня сведений конфиденциального характера» персональные данные являются одним из видов конфиденциальной информации.</w:t>
      </w:r>
    </w:p>
  </w:footnote>
  <w:footnote w:id="224">
    <w:p w:rsidR="00CB6BC8" w:rsidRPr="00681520" w:rsidRDefault="00CB6BC8" w:rsidP="000706FE">
      <w:pPr>
        <w:pStyle w:val="aff1"/>
      </w:pPr>
      <w:r w:rsidRPr="00681520">
        <w:rPr>
          <w:rStyle w:val="aff3"/>
        </w:rPr>
        <w:footnoteRef/>
      </w:r>
      <w:r w:rsidRPr="00681520">
        <w:t xml:space="preserve"> Внутренний доступ к персональным данным осуществляется в соответствии с:</w:t>
      </w:r>
    </w:p>
    <w:p w:rsidR="00CB6BC8" w:rsidRPr="00681520" w:rsidRDefault="00CB6BC8" w:rsidP="000706FE">
      <w:pPr>
        <w:pStyle w:val="-"/>
      </w:pPr>
      <w:r w:rsidRPr="00681520">
        <w:t>п.8 ч.</w:t>
      </w:r>
      <w:r>
        <w:t xml:space="preserve"> </w:t>
      </w:r>
      <w:r w:rsidRPr="00681520">
        <w:t>2. ст.</w:t>
      </w:r>
      <w:r>
        <w:t xml:space="preserve"> </w:t>
      </w:r>
      <w:r w:rsidRPr="00681520">
        <w:t xml:space="preserve">19 Федерального закона </w:t>
      </w:r>
      <w:r>
        <w:t>от 27.07.2006 № 152-ФЗ «О персональных данных»</w:t>
      </w:r>
      <w:r w:rsidRPr="00681520">
        <w:t>;</w:t>
      </w:r>
    </w:p>
    <w:p w:rsidR="00CB6BC8" w:rsidRPr="00681520" w:rsidRDefault="00CB6BC8" w:rsidP="000706FE">
      <w:pPr>
        <w:pStyle w:val="-"/>
      </w:pPr>
      <w:r>
        <w:t>п. в</w:t>
      </w:r>
      <w:r w:rsidRPr="00681520">
        <w:t xml:space="preserve"> ст.</w:t>
      </w:r>
      <w:r>
        <w:t xml:space="preserve"> </w:t>
      </w:r>
      <w:r w:rsidRPr="00681520">
        <w:t>13 Требований к защите персональных данных при их обработке в информационных системах персональных данных, утвержденных Постановлением Правительства Р</w:t>
      </w:r>
      <w:r>
        <w:t>оссийской Федерации</w:t>
      </w:r>
      <w:r w:rsidRPr="00681520">
        <w:t xml:space="preserve"> от 01.11.2012</w:t>
      </w:r>
      <w:r>
        <w:br/>
      </w:r>
      <w:r w:rsidRPr="00681520">
        <w:t>№</w:t>
      </w:r>
      <w:r>
        <w:t xml:space="preserve"> </w:t>
      </w:r>
      <w:r w:rsidRPr="00681520">
        <w:t xml:space="preserve">1119; </w:t>
      </w:r>
    </w:p>
    <w:p w:rsidR="00CB6BC8" w:rsidRPr="00681520" w:rsidRDefault="00CB6BC8" w:rsidP="00C022D5">
      <w:pPr>
        <w:pStyle w:val="-"/>
      </w:pPr>
      <w:r w:rsidRPr="00681520">
        <w:t>ст.</w:t>
      </w:r>
      <w:r>
        <w:t xml:space="preserve"> </w:t>
      </w:r>
      <w:r w:rsidRPr="00681520">
        <w:t>13 Положения об особенностях обработки персональных данных, осуществляемой без использования средств автоматизации, утвержденного Постановлением Правительства Рос</w:t>
      </w:r>
      <w:r>
        <w:t>сийской Федерации от 15.09.2008</w:t>
      </w:r>
      <w:r>
        <w:br/>
      </w:r>
      <w:r w:rsidRPr="00681520">
        <w:t>№</w:t>
      </w:r>
      <w:r>
        <w:t xml:space="preserve"> 687</w:t>
      </w:r>
      <w:r w:rsidRPr="00681520">
        <w:t>.</w:t>
      </w:r>
    </w:p>
  </w:footnote>
  <w:footnote w:id="225">
    <w:p w:rsidR="00CB6BC8" w:rsidRPr="00681520" w:rsidRDefault="00CB6BC8" w:rsidP="000706FE">
      <w:pPr>
        <w:pStyle w:val="aff1"/>
      </w:pPr>
      <w:r w:rsidRPr="00681520">
        <w:rPr>
          <w:rStyle w:val="aff3"/>
        </w:rPr>
        <w:footnoteRef/>
      </w:r>
      <w:r w:rsidRPr="00681520">
        <w:t xml:space="preserve"> В соответствии с ч.</w:t>
      </w:r>
      <w:r>
        <w:t xml:space="preserve"> </w:t>
      </w:r>
      <w:r w:rsidRPr="00681520">
        <w:t>2 ст.</w:t>
      </w:r>
      <w:r>
        <w:t xml:space="preserve"> </w:t>
      </w:r>
      <w:r w:rsidRPr="00681520">
        <w:t xml:space="preserve">88 Трудового кодекса Российской Федерации от 30.12.2001 № 197-ФЗ. </w:t>
      </w:r>
    </w:p>
  </w:footnote>
  <w:footnote w:id="226">
    <w:p w:rsidR="00CB6BC8" w:rsidRPr="00681520" w:rsidRDefault="00CB6BC8" w:rsidP="000706FE">
      <w:pPr>
        <w:pStyle w:val="aff1"/>
      </w:pPr>
      <w:r w:rsidRPr="00681520">
        <w:rPr>
          <w:rStyle w:val="aff3"/>
        </w:rPr>
        <w:footnoteRef/>
      </w:r>
      <w:r w:rsidRPr="00681520">
        <w:t xml:space="preserve"> См.: </w:t>
      </w:r>
    </w:p>
    <w:p w:rsidR="00CB6BC8" w:rsidRPr="00681520" w:rsidRDefault="00CB6BC8" w:rsidP="000706FE">
      <w:pPr>
        <w:pStyle w:val="-"/>
      </w:pPr>
      <w:r w:rsidRPr="00681520">
        <w:t>п.</w:t>
      </w:r>
      <w:r>
        <w:t xml:space="preserve"> </w:t>
      </w:r>
      <w:r w:rsidRPr="00681520">
        <w:t>6</w:t>
      </w:r>
      <w:r>
        <w:t xml:space="preserve"> </w:t>
      </w:r>
      <w:r w:rsidRPr="00681520">
        <w:t>ч.</w:t>
      </w:r>
      <w:r>
        <w:t xml:space="preserve"> </w:t>
      </w:r>
      <w:r w:rsidRPr="00681520">
        <w:t>1 ст.</w:t>
      </w:r>
      <w:r>
        <w:t xml:space="preserve"> </w:t>
      </w:r>
      <w:r w:rsidRPr="00681520">
        <w:t>42 Федерального закона от 27.07.2004 №</w:t>
      </w:r>
      <w:r>
        <w:t xml:space="preserve"> 79-ФЗ «</w:t>
      </w:r>
      <w:r w:rsidRPr="00681520">
        <w:t>О государственной гражданской службе Российской Федерации</w:t>
      </w:r>
      <w:r>
        <w:t>»</w:t>
      </w:r>
      <w:r w:rsidRPr="00681520">
        <w:t>;</w:t>
      </w:r>
    </w:p>
    <w:p w:rsidR="00CB6BC8" w:rsidRPr="00681520" w:rsidRDefault="00CB6BC8" w:rsidP="000706FE">
      <w:pPr>
        <w:pStyle w:val="-"/>
      </w:pPr>
      <w:r w:rsidRPr="00681520">
        <w:t>ст.</w:t>
      </w:r>
      <w:r>
        <w:t xml:space="preserve"> </w:t>
      </w:r>
      <w:r w:rsidRPr="00681520">
        <w:t>88 Трудового кодекса Российской Фе</w:t>
      </w:r>
      <w:r>
        <w:t>дерации от 30.12.2001 № 197-ФЗ</w:t>
      </w:r>
      <w:r w:rsidRPr="00681520">
        <w:t>.</w:t>
      </w:r>
    </w:p>
  </w:footnote>
  <w:footnote w:id="227">
    <w:p w:rsidR="00CB6BC8" w:rsidRPr="003C042B" w:rsidRDefault="00CB6BC8" w:rsidP="000706FE">
      <w:pPr>
        <w:pStyle w:val="aff1"/>
      </w:pPr>
      <w:r w:rsidRPr="003C042B">
        <w:rPr>
          <w:rStyle w:val="aff3"/>
        </w:rPr>
        <w:footnoteRef/>
      </w:r>
      <w:r w:rsidRPr="003C042B">
        <w:t xml:space="preserve"> См. ст.</w:t>
      </w:r>
      <w:r>
        <w:t xml:space="preserve"> </w:t>
      </w:r>
      <w:r w:rsidRPr="003C042B">
        <w:t xml:space="preserve">22.1 Федерального закона </w:t>
      </w:r>
      <w:r>
        <w:t>от 27.07.2006 № 152-ФЗ «О персональных данных»</w:t>
      </w:r>
      <w:r w:rsidRPr="003C042B">
        <w:t>.</w:t>
      </w:r>
    </w:p>
  </w:footnote>
  <w:footnote w:id="228">
    <w:p w:rsidR="00CB6BC8" w:rsidRPr="003C042B" w:rsidRDefault="00CB6BC8" w:rsidP="000706FE">
      <w:pPr>
        <w:pStyle w:val="aff1"/>
      </w:pPr>
      <w:r w:rsidRPr="003C042B">
        <w:rPr>
          <w:rStyle w:val="aff3"/>
        </w:rPr>
        <w:footnoteRef/>
      </w:r>
      <w:r>
        <w:t xml:space="preserve"> </w:t>
      </w:r>
      <w:r w:rsidRPr="003C042B">
        <w:t>См. ст.</w:t>
      </w:r>
      <w:r>
        <w:t xml:space="preserve"> </w:t>
      </w:r>
      <w:r w:rsidRPr="003C042B">
        <w:t xml:space="preserve">22.1 Федерального закона </w:t>
      </w:r>
      <w:r>
        <w:t>от 27.07.2006 № 152-ФЗ «О персональных данных»</w:t>
      </w:r>
      <w:r w:rsidRPr="003C042B">
        <w:t>.</w:t>
      </w:r>
    </w:p>
  </w:footnote>
  <w:footnote w:id="229">
    <w:p w:rsidR="00CB6BC8" w:rsidRPr="003C042B" w:rsidRDefault="00CB6BC8" w:rsidP="00572490">
      <w:pPr>
        <w:pStyle w:val="aff1"/>
      </w:pPr>
      <w:r w:rsidRPr="003C042B">
        <w:rPr>
          <w:rStyle w:val="aff3"/>
        </w:rPr>
        <w:footnoteRef/>
      </w:r>
      <w:r>
        <w:t xml:space="preserve"> См. </w:t>
      </w:r>
      <w:r w:rsidRPr="003C042B">
        <w:t>ст.</w:t>
      </w:r>
      <w:r>
        <w:t xml:space="preserve"> </w:t>
      </w:r>
      <w:r w:rsidRPr="003C042B">
        <w:t xml:space="preserve">22.1 Федерального закона </w:t>
      </w:r>
      <w:r>
        <w:t>от 27.07.2006 № 152-ФЗ «О персональных данных».</w:t>
      </w:r>
    </w:p>
  </w:footnote>
  <w:footnote w:id="230">
    <w:p w:rsidR="00CB6BC8" w:rsidRPr="003C042B" w:rsidRDefault="00CB6BC8" w:rsidP="000706FE">
      <w:pPr>
        <w:pStyle w:val="aff1"/>
      </w:pPr>
      <w:r w:rsidRPr="003C042B">
        <w:rPr>
          <w:rStyle w:val="aff3"/>
        </w:rPr>
        <w:footnoteRef/>
      </w:r>
      <w:r w:rsidRPr="003C042B">
        <w:t xml:space="preserve"> Осуществляется в соответствии с:</w:t>
      </w:r>
    </w:p>
    <w:p w:rsidR="00CB6BC8" w:rsidRPr="003C042B" w:rsidRDefault="00CB6BC8" w:rsidP="000706FE">
      <w:pPr>
        <w:pStyle w:val="-"/>
      </w:pPr>
      <w:r w:rsidRPr="003C042B">
        <w:t>п.</w:t>
      </w:r>
      <w:r>
        <w:t xml:space="preserve"> </w:t>
      </w:r>
      <w:r w:rsidRPr="003C042B">
        <w:t>4 ч.</w:t>
      </w:r>
      <w:r>
        <w:t xml:space="preserve"> </w:t>
      </w:r>
      <w:r w:rsidRPr="003C042B">
        <w:t>1 ст.</w:t>
      </w:r>
      <w:r>
        <w:t xml:space="preserve"> </w:t>
      </w:r>
      <w:r w:rsidRPr="003C042B">
        <w:t xml:space="preserve">18.1 Федерального закона </w:t>
      </w:r>
      <w:r>
        <w:t>от 27.07.2006 № 152-ФЗ «О персональных данных»</w:t>
      </w:r>
      <w:r w:rsidRPr="003C042B">
        <w:t>;</w:t>
      </w:r>
    </w:p>
    <w:p w:rsidR="00CB6BC8" w:rsidRPr="003C042B" w:rsidRDefault="00CB6BC8" w:rsidP="00572490">
      <w:pPr>
        <w:pStyle w:val="-"/>
      </w:pPr>
      <w:r w:rsidRPr="003C042B">
        <w:t xml:space="preserve">разделом </w:t>
      </w:r>
      <w:r w:rsidRPr="003C042B">
        <w:rPr>
          <w:lang w:val="en-US"/>
        </w:rPr>
        <w:t>VII</w:t>
      </w:r>
      <w:r w:rsidRPr="003C042B">
        <w:t xml:space="preserve"> настоящей Политики: «Правила осуществления внутреннего контроля соответствия обработки персональных данных требованиям к защите персональных данных, установленным Федеральным </w:t>
      </w:r>
      <w:hyperlink r:id="rId3" w:history="1">
        <w:r w:rsidRPr="003C042B">
          <w:t>законом</w:t>
        </w:r>
      </w:hyperlink>
      <w:r>
        <w:br/>
        <w:t>от 27.07.2006 № 152-ФЗ «</w:t>
      </w:r>
      <w:r w:rsidRPr="003C042B">
        <w:t>О персональных данных</w:t>
      </w:r>
      <w:r>
        <w:t>».</w:t>
      </w:r>
    </w:p>
  </w:footnote>
  <w:footnote w:id="231">
    <w:p w:rsidR="00CB6BC8" w:rsidRPr="003C042B" w:rsidRDefault="00CB6BC8" w:rsidP="000706FE">
      <w:pPr>
        <w:pStyle w:val="aff1"/>
      </w:pPr>
      <w:r w:rsidRPr="003C042B">
        <w:rPr>
          <w:rStyle w:val="aff3"/>
        </w:rPr>
        <w:footnoteRef/>
      </w:r>
      <w:r w:rsidRPr="003C042B">
        <w:t xml:space="preserve"> В соответствии с п.</w:t>
      </w:r>
      <w:r>
        <w:t xml:space="preserve"> </w:t>
      </w:r>
      <w:r w:rsidRPr="003C042B">
        <w:t>6 ч.</w:t>
      </w:r>
      <w:r>
        <w:t xml:space="preserve"> </w:t>
      </w:r>
      <w:r w:rsidRPr="003C042B">
        <w:t>1 ст.</w:t>
      </w:r>
      <w:r>
        <w:t xml:space="preserve"> </w:t>
      </w:r>
      <w:r w:rsidRPr="003C042B">
        <w:t>18.1</w:t>
      </w:r>
      <w:r w:rsidRPr="003C042B">
        <w:rPr>
          <w:sz w:val="28"/>
        </w:rPr>
        <w:t xml:space="preserve"> </w:t>
      </w:r>
      <w:r w:rsidRPr="003C042B">
        <w:t xml:space="preserve">Федерального закона </w:t>
      </w:r>
      <w:r>
        <w:t>от 27.07.2006 № 152-ФЗ «О персональных данных»</w:t>
      </w:r>
      <w:r w:rsidRPr="003C042B">
        <w:t>.</w:t>
      </w:r>
    </w:p>
  </w:footnote>
  <w:footnote w:id="232">
    <w:p w:rsidR="00CB6BC8" w:rsidRPr="003C042B" w:rsidRDefault="00CB6BC8" w:rsidP="000706FE">
      <w:pPr>
        <w:pStyle w:val="aff1"/>
      </w:pPr>
      <w:r w:rsidRPr="003C042B">
        <w:rPr>
          <w:rStyle w:val="aff3"/>
        </w:rPr>
        <w:footnoteRef/>
      </w:r>
      <w:r w:rsidRPr="003C042B">
        <w:t xml:space="preserve"> См.: ст.</w:t>
      </w:r>
      <w:r>
        <w:t xml:space="preserve"> </w:t>
      </w:r>
      <w:r w:rsidRPr="003C042B">
        <w:t xml:space="preserve">22.1 Федерального закона </w:t>
      </w:r>
      <w:r>
        <w:t>от 27.07.2006 № 152-ФЗ «О персональных данных»</w:t>
      </w:r>
      <w:r w:rsidRPr="003C042B">
        <w:t>.</w:t>
      </w:r>
    </w:p>
  </w:footnote>
  <w:footnote w:id="233">
    <w:p w:rsidR="00CB6BC8" w:rsidRPr="003C042B" w:rsidRDefault="00CB6BC8" w:rsidP="000706FE">
      <w:pPr>
        <w:pStyle w:val="aff1"/>
      </w:pPr>
      <w:r w:rsidRPr="003C042B">
        <w:rPr>
          <w:rStyle w:val="aff3"/>
        </w:rPr>
        <w:footnoteRef/>
      </w:r>
      <w:r w:rsidRPr="003C042B">
        <w:t xml:space="preserve"> Исполняются в соответствии с:</w:t>
      </w:r>
    </w:p>
    <w:p w:rsidR="00CB6BC8" w:rsidRPr="003C042B" w:rsidRDefault="00CB6BC8" w:rsidP="000706FE">
      <w:pPr>
        <w:pStyle w:val="-"/>
      </w:pPr>
      <w:r w:rsidRPr="003C042B">
        <w:t>п.</w:t>
      </w:r>
      <w:r>
        <w:t xml:space="preserve"> </w:t>
      </w:r>
      <w:r w:rsidRPr="003C042B">
        <w:t>4 ч.</w:t>
      </w:r>
      <w:r>
        <w:t xml:space="preserve"> </w:t>
      </w:r>
      <w:r w:rsidRPr="003C042B">
        <w:t>1 ст.</w:t>
      </w:r>
      <w:r>
        <w:t xml:space="preserve"> </w:t>
      </w:r>
      <w:r w:rsidRPr="003C042B">
        <w:t>18.1 и п.</w:t>
      </w:r>
      <w:r>
        <w:t xml:space="preserve"> </w:t>
      </w:r>
      <w:r w:rsidRPr="003C042B">
        <w:t>1 ч.</w:t>
      </w:r>
      <w:r>
        <w:t xml:space="preserve"> </w:t>
      </w:r>
      <w:r w:rsidRPr="003C042B">
        <w:t>4 ст.</w:t>
      </w:r>
      <w:r>
        <w:t xml:space="preserve"> </w:t>
      </w:r>
      <w:r w:rsidRPr="003C042B">
        <w:t xml:space="preserve">22.1 Федерального закона </w:t>
      </w:r>
      <w:r>
        <w:t>от 27.07.2006 № 152-ФЗ «О персональных данных»</w:t>
      </w:r>
      <w:r w:rsidRPr="003C042B">
        <w:t>;</w:t>
      </w:r>
    </w:p>
    <w:p w:rsidR="00CB6BC8" w:rsidRPr="003C042B" w:rsidRDefault="00CB6BC8" w:rsidP="00F37B8E">
      <w:pPr>
        <w:pStyle w:val="-"/>
      </w:pPr>
      <w:r w:rsidRPr="003C042B">
        <w:t>п. б ст.</w:t>
      </w:r>
      <w:r>
        <w:t xml:space="preserve"> </w:t>
      </w:r>
      <w:r w:rsidRPr="003C042B">
        <w:t xml:space="preserve">1 Перечня мер, направленных на обеспечение выполнения обязанностей, предусмотренных Федеральным законом </w:t>
      </w:r>
      <w:r>
        <w:t>от 27.07.2006 № 152-ФЗ «</w:t>
      </w:r>
      <w:r w:rsidRPr="003C042B">
        <w:t>О персональных данных</w:t>
      </w:r>
      <w:r>
        <w:t>»</w:t>
      </w:r>
      <w:r w:rsidRPr="003C042B">
        <w:t xml:space="preserve">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w:t>
      </w:r>
      <w:r>
        <w:t>ем Правительства Российской Федерации</w:t>
      </w:r>
      <w:r w:rsidRPr="003C042B">
        <w:t xml:space="preserve"> от 21.03.2012 №</w:t>
      </w:r>
      <w:r>
        <w:t xml:space="preserve"> </w:t>
      </w:r>
      <w:r w:rsidRPr="003C042B">
        <w:t>211</w:t>
      </w:r>
      <w:r>
        <w:t>.</w:t>
      </w:r>
    </w:p>
  </w:footnote>
  <w:footnote w:id="234">
    <w:p w:rsidR="00CB6BC8" w:rsidRPr="00B53F1C" w:rsidRDefault="00CB6BC8" w:rsidP="000706FE">
      <w:pPr>
        <w:pStyle w:val="aff1"/>
      </w:pPr>
      <w:r w:rsidRPr="00B53F1C">
        <w:rPr>
          <w:rStyle w:val="aff3"/>
        </w:rPr>
        <w:footnoteRef/>
      </w:r>
      <w:r w:rsidRPr="00B53F1C">
        <w:t xml:space="preserve"> См.:</w:t>
      </w:r>
    </w:p>
    <w:p w:rsidR="00CB6BC8" w:rsidRPr="00B53F1C" w:rsidRDefault="00CB6BC8" w:rsidP="000706FE">
      <w:pPr>
        <w:pStyle w:val="-"/>
      </w:pPr>
      <w:r w:rsidRPr="00B53F1C">
        <w:t>ч.</w:t>
      </w:r>
      <w:r>
        <w:t xml:space="preserve"> </w:t>
      </w:r>
      <w:r w:rsidRPr="00B53F1C">
        <w:t>2 ст.</w:t>
      </w:r>
      <w:r>
        <w:t xml:space="preserve"> </w:t>
      </w:r>
      <w:r w:rsidRPr="00B53F1C">
        <w:t xml:space="preserve">22.1 Федерального закона </w:t>
      </w:r>
      <w:r>
        <w:t>от 27.07.2006 № 152-ФЗ «О персональных данных»</w:t>
      </w:r>
      <w:r w:rsidRPr="00B53F1C">
        <w:t>;</w:t>
      </w:r>
    </w:p>
    <w:p w:rsidR="00CB6BC8" w:rsidRPr="00B53F1C" w:rsidRDefault="00CB6BC8" w:rsidP="000706FE">
      <w:pPr>
        <w:pStyle w:val="-"/>
      </w:pPr>
      <w:r w:rsidRPr="00B53F1C">
        <w:t>п. д ч.</w:t>
      </w:r>
      <w:r>
        <w:t xml:space="preserve"> </w:t>
      </w:r>
      <w:r w:rsidRPr="00B53F1C">
        <w:t xml:space="preserve">1 Перечня мер, направленных на обеспечение выполнения обязанностей, предусмотренных Федеральным законом </w:t>
      </w:r>
      <w:r>
        <w:t>от 27.07.2006 № 152-ФЗ «О персональных данных»</w:t>
      </w:r>
      <w:r w:rsidRPr="00B53F1C">
        <w:t xml:space="preserve">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w:t>
      </w:r>
      <w:r>
        <w:t>ем Правительства Российской Федерации</w:t>
      </w:r>
      <w:r w:rsidRPr="00B53F1C">
        <w:t xml:space="preserve"> от 21.03.2012 №</w:t>
      </w:r>
      <w:r>
        <w:t xml:space="preserve"> </w:t>
      </w:r>
      <w:r w:rsidRPr="00B53F1C">
        <w:t>211</w:t>
      </w:r>
      <w:r>
        <w:t>;</w:t>
      </w:r>
    </w:p>
    <w:p w:rsidR="00CB6BC8" w:rsidRPr="00B53F1C" w:rsidRDefault="00CB6BC8" w:rsidP="000706FE">
      <w:pPr>
        <w:pStyle w:val="-"/>
      </w:pPr>
      <w:r w:rsidRPr="00B53F1C">
        <w:t>п.</w:t>
      </w:r>
      <w:r>
        <w:t xml:space="preserve"> </w:t>
      </w:r>
      <w:r w:rsidRPr="00B53F1C">
        <w:t>7 Инструкции, утвержденной приказом Федерального агентства правительственной связи и информации при Президенте Рос</w:t>
      </w:r>
      <w:r>
        <w:t>сийской Федерации от 13.06.2001</w:t>
      </w:r>
      <w:r w:rsidRPr="00B53F1C">
        <w:t xml:space="preserve"> № 152;</w:t>
      </w:r>
    </w:p>
    <w:p w:rsidR="00CB6BC8" w:rsidRPr="00B53F1C" w:rsidRDefault="00CB6BC8" w:rsidP="00DD3B48">
      <w:pPr>
        <w:pStyle w:val="-"/>
      </w:pPr>
      <w:r w:rsidRPr="00B53F1C">
        <w:t>п.</w:t>
      </w:r>
      <w:r>
        <w:t xml:space="preserve"> </w:t>
      </w:r>
      <w:r w:rsidRPr="00B53F1C">
        <w:t>2.3. и п. 3.24. «Типовых требований по организации и обеспечению функционирования шифровальных (криптографических) средств, предназначенных для защиты информации, не содержащей сведений, составляющих государственную тайну в случае их использования для обеспечения безопасности персональных данных при их обработке в информационных системах персональных данных», утвержденных руководством</w:t>
      </w:r>
      <w:r>
        <w:br/>
      </w:r>
      <w:r w:rsidRPr="00B53F1C">
        <w:t xml:space="preserve">8 Центра ФСБ России 21.02.2008 </w:t>
      </w:r>
      <w:r>
        <w:t>№ 149/6/6-622.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BC8" w:rsidRDefault="00CB6BC8" w:rsidP="00665B0C">
    <w:pPr>
      <w:pStyle w:val="a5"/>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B6BC8" w:rsidRDefault="00CB6BC8" w:rsidP="00665B0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6208647"/>
      <w:docPartObj>
        <w:docPartGallery w:val="Page Numbers (Top of Page)"/>
        <w:docPartUnique/>
      </w:docPartObj>
    </w:sdtPr>
    <w:sdtEndPr/>
    <w:sdtContent>
      <w:p w:rsidR="00CB6BC8" w:rsidRDefault="00CB6BC8">
        <w:pPr>
          <w:pStyle w:val="a5"/>
          <w:jc w:val="center"/>
        </w:pPr>
        <w:r>
          <w:fldChar w:fldCharType="begin"/>
        </w:r>
        <w:r>
          <w:instrText xml:space="preserve"> PAGE   \* MERGEFORMAT </w:instrText>
        </w:r>
        <w:r>
          <w:fldChar w:fldCharType="separate"/>
        </w:r>
        <w:r w:rsidR="00136882">
          <w:rPr>
            <w:noProof/>
          </w:rPr>
          <w:t>21</w:t>
        </w:r>
        <w:r>
          <w:rPr>
            <w:noProof/>
          </w:rPr>
          <w:fldChar w:fldCharType="end"/>
        </w:r>
      </w:p>
    </w:sdtContent>
  </w:sdt>
  <w:p w:rsidR="00CB6BC8" w:rsidRDefault="00CB6BC8" w:rsidP="00665B0C">
    <w:pPr>
      <w:pStyle w:val="a5"/>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774564"/>
      <w:docPartObj>
        <w:docPartGallery w:val="Page Numbers (Top of Page)"/>
        <w:docPartUnique/>
      </w:docPartObj>
    </w:sdtPr>
    <w:sdtEndPr/>
    <w:sdtContent>
      <w:p w:rsidR="00CB6BC8" w:rsidRDefault="00CB6BC8">
        <w:pPr>
          <w:pStyle w:val="a5"/>
          <w:jc w:val="center"/>
        </w:pPr>
        <w:r>
          <w:fldChar w:fldCharType="begin"/>
        </w:r>
        <w:r>
          <w:instrText xml:space="preserve"> PAGE   \* MERGEFORMAT </w:instrText>
        </w:r>
        <w:r>
          <w:fldChar w:fldCharType="separate"/>
        </w:r>
        <w:r w:rsidR="00136882">
          <w:rPr>
            <w:noProof/>
          </w:rPr>
          <w:t>145</w:t>
        </w:r>
        <w:r>
          <w:rPr>
            <w:noProof/>
          </w:rPr>
          <w:fldChar w:fldCharType="end"/>
        </w:r>
      </w:p>
    </w:sdtContent>
  </w:sdt>
  <w:p w:rsidR="00CB6BC8" w:rsidRDefault="00CB6BC8">
    <w:pPr>
      <w:pStyle w:val="Style57"/>
      <w:widowControl/>
      <w:ind w:left="2796" w:right="-439"/>
      <w:rPr>
        <w:rStyle w:val="FontStyle215"/>
        <w:spacing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3" type="#_x0000_t75" style="width:3in;height:3in" o:bullet="t"/>
    </w:pict>
  </w:numPicBullet>
  <w:numPicBullet w:numPicBulletId="1">
    <w:pict>
      <v:shape id="_x0000_i1324" type="#_x0000_t75" style="width:3in;height:3in" o:bullet="t"/>
    </w:pict>
  </w:numPicBullet>
  <w:numPicBullet w:numPicBulletId="2">
    <w:pict>
      <v:shape id="_x0000_i1325" type="#_x0000_t75" style="width:3in;height:3in" o:bullet="t"/>
    </w:pict>
  </w:numPicBullet>
  <w:numPicBullet w:numPicBulletId="3">
    <w:pict>
      <v:shape id="_x0000_i1326" type="#_x0000_t75" style="width:3in;height:3in" o:bullet="t"/>
    </w:pict>
  </w:numPicBullet>
  <w:numPicBullet w:numPicBulletId="4">
    <w:pict>
      <v:shape id="_x0000_i1327" type="#_x0000_t75" style="width:3in;height:3in" o:bullet="t"/>
    </w:pict>
  </w:numPicBullet>
  <w:numPicBullet w:numPicBulletId="5">
    <w:pict>
      <v:shape id="_x0000_i1328" type="#_x0000_t75" style="width:3in;height:3in" o:bullet="t"/>
    </w:pict>
  </w:numPicBullet>
  <w:numPicBullet w:numPicBulletId="6">
    <w:pict>
      <v:shape id="_x0000_i1329" type="#_x0000_t75" style="width:3in;height:3in" o:bullet="t"/>
    </w:pict>
  </w:numPicBullet>
  <w:numPicBullet w:numPicBulletId="7">
    <w:pict>
      <v:shape id="_x0000_i1330" type="#_x0000_t75" style="width:3in;height:3in" o:bullet="t"/>
    </w:pict>
  </w:numPicBullet>
  <w:numPicBullet w:numPicBulletId="8">
    <w:pict>
      <v:shape id="_x0000_i1331" type="#_x0000_t75" style="width:3in;height:3in" o:bullet="t"/>
    </w:pict>
  </w:numPicBullet>
  <w:numPicBullet w:numPicBulletId="9">
    <w:pict>
      <v:shape id="_x0000_i1332" type="#_x0000_t75" style="width:3in;height:3in" o:bullet="t"/>
    </w:pict>
  </w:numPicBullet>
  <w:numPicBullet w:numPicBulletId="10">
    <w:pict>
      <v:shape id="_x0000_i1333" type="#_x0000_t75" style="width:3in;height:3in" o:bullet="t"/>
    </w:pict>
  </w:numPicBullet>
  <w:abstractNum w:abstractNumId="0" w15:restartNumberingAfterBreak="0">
    <w:nsid w:val="00000003"/>
    <w:multiLevelType w:val="multilevel"/>
    <w:tmpl w:val="00000003"/>
    <w:name w:val="WW8Num2"/>
    <w:lvl w:ilvl="0">
      <w:start w:val="3"/>
      <w:numFmt w:val="decimal"/>
      <w:lvlText w:val="%1."/>
      <w:lvlJc w:val="left"/>
      <w:pPr>
        <w:tabs>
          <w:tab w:val="num" w:pos="0"/>
        </w:tabs>
        <w:ind w:left="360" w:hanging="360"/>
      </w:pPr>
    </w:lvl>
    <w:lvl w:ilvl="1">
      <w:start w:val="3"/>
      <w:numFmt w:val="decimal"/>
      <w:lvlText w:val="%1.%2."/>
      <w:lvlJc w:val="left"/>
      <w:pPr>
        <w:tabs>
          <w:tab w:val="num" w:pos="0"/>
        </w:tabs>
        <w:ind w:left="792" w:hanging="432"/>
      </w:pPr>
    </w:lvl>
    <w:lvl w:ilvl="2">
      <w:start w:val="2"/>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E"/>
    <w:multiLevelType w:val="multilevel"/>
    <w:tmpl w:val="0000000E"/>
    <w:name w:val="WW8Num16"/>
    <w:lvl w:ilvl="0">
      <w:start w:val="3"/>
      <w:numFmt w:val="decimal"/>
      <w:lvlText w:val="%1."/>
      <w:lvlJc w:val="left"/>
      <w:pPr>
        <w:tabs>
          <w:tab w:val="num" w:pos="0"/>
        </w:tabs>
        <w:ind w:left="360" w:hanging="360"/>
      </w:pPr>
    </w:lvl>
    <w:lvl w:ilvl="1">
      <w:start w:val="6"/>
      <w:numFmt w:val="decimal"/>
      <w:lvlText w:val="%1.%2."/>
      <w:lvlJc w:val="left"/>
      <w:pPr>
        <w:tabs>
          <w:tab w:val="num" w:pos="0"/>
        </w:tabs>
        <w:ind w:left="792" w:hanging="432"/>
      </w:pPr>
    </w:lvl>
    <w:lvl w:ilvl="2">
      <w:start w:val="3"/>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F"/>
    <w:multiLevelType w:val="multilevel"/>
    <w:tmpl w:val="0000000F"/>
    <w:name w:val="WW8Num17"/>
    <w:lvl w:ilvl="0">
      <w:start w:val="3"/>
      <w:numFmt w:val="decimal"/>
      <w:lvlText w:val="%1."/>
      <w:lvlJc w:val="left"/>
      <w:pPr>
        <w:tabs>
          <w:tab w:val="num" w:pos="0"/>
        </w:tabs>
        <w:ind w:left="360" w:hanging="360"/>
      </w:pPr>
    </w:lvl>
    <w:lvl w:ilvl="1">
      <w:start w:val="8"/>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0"/>
    <w:multiLevelType w:val="multilevel"/>
    <w:tmpl w:val="00000010"/>
    <w:name w:val="WW8Num18"/>
    <w:lvl w:ilvl="0">
      <w:start w:val="3"/>
      <w:numFmt w:val="decimal"/>
      <w:lvlText w:val="%1."/>
      <w:lvlJc w:val="left"/>
      <w:pPr>
        <w:tabs>
          <w:tab w:val="num" w:pos="0"/>
        </w:tabs>
        <w:ind w:left="360" w:hanging="360"/>
      </w:pPr>
    </w:lvl>
    <w:lvl w:ilvl="1">
      <w:start w:val="6"/>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14"/>
    <w:multiLevelType w:val="multilevel"/>
    <w:tmpl w:val="00000014"/>
    <w:name w:val="WW8Num23"/>
    <w:lvl w:ilvl="0">
      <w:start w:val="3"/>
      <w:numFmt w:val="decimal"/>
      <w:lvlText w:val="%1."/>
      <w:lvlJc w:val="left"/>
      <w:pPr>
        <w:tabs>
          <w:tab w:val="num" w:pos="0"/>
        </w:tabs>
        <w:ind w:left="360" w:hanging="360"/>
      </w:pPr>
    </w:lvl>
    <w:lvl w:ilvl="1">
      <w:start w:val="7"/>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1A"/>
    <w:multiLevelType w:val="multilevel"/>
    <w:tmpl w:val="0000001A"/>
    <w:name w:val="WW8Num31"/>
    <w:lvl w:ilvl="0">
      <w:start w:val="3"/>
      <w:numFmt w:val="decimal"/>
      <w:lvlText w:val="%1."/>
      <w:lvlJc w:val="left"/>
      <w:pPr>
        <w:tabs>
          <w:tab w:val="num" w:pos="0"/>
        </w:tabs>
        <w:ind w:left="360" w:hanging="360"/>
      </w:pPr>
    </w:lvl>
    <w:lvl w:ilvl="1">
      <w:start w:val="4"/>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21F7CEB"/>
    <w:multiLevelType w:val="multilevel"/>
    <w:tmpl w:val="F0105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pStyle w:val="5"/>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3BC78A0"/>
    <w:multiLevelType w:val="hybridMultilevel"/>
    <w:tmpl w:val="0D04C5D6"/>
    <w:lvl w:ilvl="0" w:tplc="3B7C520E">
      <w:numFmt w:val="bullet"/>
      <w:pStyle w:val="a"/>
      <w:lvlText w:val="-"/>
      <w:lvlJc w:val="left"/>
      <w:pPr>
        <w:ind w:left="1069" w:hanging="360"/>
      </w:pPr>
      <w:rPr>
        <w:rFonts w:ascii="Times New Roman" w:eastAsia="Times New Roman" w:hAnsi="Times New Roman" w:cs="Times New Roman" w:hint="default"/>
      </w:rPr>
    </w:lvl>
    <w:lvl w:ilvl="1" w:tplc="04190003">
      <w:start w:val="1"/>
      <w:numFmt w:val="decimal"/>
      <w:lvlText w:val="%2."/>
      <w:lvlJc w:val="left"/>
      <w:pPr>
        <w:tabs>
          <w:tab w:val="num" w:pos="1789"/>
        </w:tabs>
        <w:ind w:left="1789" w:hanging="360"/>
      </w:pPr>
      <w:rPr>
        <w:rFonts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0C9143E9"/>
    <w:multiLevelType w:val="hybridMultilevel"/>
    <w:tmpl w:val="0D8E6D40"/>
    <w:lvl w:ilvl="0" w:tplc="798684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13E1E97"/>
    <w:multiLevelType w:val="multilevel"/>
    <w:tmpl w:val="77D48F60"/>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072" w:hanging="504"/>
      </w:pPr>
    </w:lvl>
    <w:lvl w:ilvl="3">
      <w:start w:val="1"/>
      <w:numFmt w:val="decimal"/>
      <w:pStyle w:val="4"/>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A953E3"/>
    <w:multiLevelType w:val="hybridMultilevel"/>
    <w:tmpl w:val="EC8089DC"/>
    <w:lvl w:ilvl="0" w:tplc="C9E83F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3B6B6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8F32C6"/>
    <w:multiLevelType w:val="hybridMultilevel"/>
    <w:tmpl w:val="4238CE86"/>
    <w:lvl w:ilvl="0" w:tplc="79868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BE64C4"/>
    <w:multiLevelType w:val="hybridMultilevel"/>
    <w:tmpl w:val="17DCDCC6"/>
    <w:lvl w:ilvl="0" w:tplc="4E0CA2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6D2F0E"/>
    <w:multiLevelType w:val="hybridMultilevel"/>
    <w:tmpl w:val="E1F2931A"/>
    <w:lvl w:ilvl="0" w:tplc="C9E83F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FE529B"/>
    <w:multiLevelType w:val="multilevel"/>
    <w:tmpl w:val="3CD629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pStyle w:val="6"/>
      <w:lvlText w:val=""/>
      <w:lvlJc w:val="left"/>
      <w:pPr>
        <w:ind w:left="3205"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3572"/>
    <w:multiLevelType w:val="multilevel"/>
    <w:tmpl w:val="DF82037A"/>
    <w:lvl w:ilvl="0">
      <w:start w:val="1"/>
      <w:numFmt w:val="decimal"/>
      <w:pStyle w:val="10"/>
      <w:lvlText w:val="%1."/>
      <w:lvlJc w:val="left"/>
      <w:pPr>
        <w:ind w:left="360" w:hanging="360"/>
      </w:pPr>
      <w:rPr>
        <w:color w:val="FFFFFF"/>
      </w:rPr>
    </w:lvl>
    <w:lvl w:ilvl="1">
      <w:start w:val="1"/>
      <w:numFmt w:val="decimal"/>
      <w:pStyle w:val="22"/>
      <w:lvlText w:val="%1.%2."/>
      <w:lvlJc w:val="left"/>
      <w:pPr>
        <w:ind w:left="4260" w:hanging="432"/>
      </w:pPr>
      <w:rPr>
        <w:b/>
      </w:rPr>
    </w:lvl>
    <w:lvl w:ilvl="2">
      <w:start w:val="1"/>
      <w:numFmt w:val="decimal"/>
      <w:pStyle w:val="33"/>
      <w:lvlText w:val="%1.%2.%3."/>
      <w:lvlJc w:val="left"/>
      <w:pPr>
        <w:ind w:left="1781" w:hanging="504"/>
      </w:pPr>
    </w:lvl>
    <w:lvl w:ilvl="3">
      <w:start w:val="1"/>
      <w:numFmt w:val="decimal"/>
      <w:pStyle w:val="40"/>
      <w:lvlText w:val="%1.%2.%3.%4."/>
      <w:lvlJc w:val="left"/>
      <w:pPr>
        <w:ind w:left="1728" w:hanging="648"/>
      </w:pPr>
      <w:rPr>
        <w:color w:val="auto"/>
      </w:rPr>
    </w:lvl>
    <w:lvl w:ilvl="4">
      <w:start w:val="1"/>
      <w:numFmt w:val="decimal"/>
      <w:pStyle w:val="50"/>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6E12B2"/>
    <w:multiLevelType w:val="multilevel"/>
    <w:tmpl w:val="0F687978"/>
    <w:lvl w:ilvl="0">
      <w:start w:val="1"/>
      <w:numFmt w:val="decimal"/>
      <w:pStyle w:val="11"/>
      <w:lvlText w:val="%1."/>
      <w:lvlJc w:val="left"/>
      <w:pPr>
        <w:ind w:left="360" w:hanging="360"/>
      </w:pPr>
    </w:lvl>
    <w:lvl w:ilvl="1">
      <w:start w:val="1"/>
      <w:numFmt w:val="decimal"/>
      <w:pStyle w:val="12"/>
      <w:lvlText w:val="%1.%2."/>
      <w:lvlJc w:val="left"/>
      <w:pPr>
        <w:ind w:left="792" w:hanging="432"/>
      </w:pPr>
    </w:lvl>
    <w:lvl w:ilvl="2">
      <w:start w:val="1"/>
      <w:numFmt w:val="decimal"/>
      <w:pStyle w:val="13"/>
      <w:lvlText w:val="%1.%2.%3."/>
      <w:lvlJc w:val="left"/>
      <w:pPr>
        <w:ind w:left="1224" w:hanging="504"/>
      </w:pPr>
    </w:lvl>
    <w:lvl w:ilvl="3">
      <w:start w:val="1"/>
      <w:numFmt w:val="decimal"/>
      <w:pStyle w:val="1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7511BE"/>
    <w:multiLevelType w:val="hybridMultilevel"/>
    <w:tmpl w:val="BCC66FA2"/>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15:restartNumberingAfterBreak="0">
    <w:nsid w:val="35FB15D9"/>
    <w:multiLevelType w:val="hybridMultilevel"/>
    <w:tmpl w:val="94C26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7A2C6D"/>
    <w:multiLevelType w:val="hybridMultilevel"/>
    <w:tmpl w:val="02CE12BC"/>
    <w:lvl w:ilvl="0" w:tplc="3A46DB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793BCE"/>
    <w:multiLevelType w:val="multilevel"/>
    <w:tmpl w:val="009A50AC"/>
    <w:lvl w:ilvl="0">
      <w:start w:val="1"/>
      <w:numFmt w:val="decimal"/>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1"/>
      <w:lvlText w:val="%1.%2.%3.%4"/>
      <w:lvlJc w:val="left"/>
      <w:pPr>
        <w:ind w:left="864" w:hanging="864"/>
      </w:pPr>
      <w:rPr>
        <w:rFonts w:hint="default"/>
      </w:rPr>
    </w:lvl>
    <w:lvl w:ilvl="4">
      <w:start w:val="1"/>
      <w:numFmt w:val="decimal"/>
      <w:pStyle w:val="51"/>
      <w:lvlText w:val="%1.%2.%3.%4.%5"/>
      <w:lvlJc w:val="left"/>
      <w:pPr>
        <w:ind w:left="1008" w:hanging="1008"/>
      </w:pPr>
      <w:rPr>
        <w:rFonts w:hint="default"/>
      </w:rPr>
    </w:lvl>
    <w:lvl w:ilvl="5">
      <w:start w:val="1"/>
      <w:numFmt w:val="decimal"/>
      <w:pStyle w:val="60"/>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2" w15:restartNumberingAfterBreak="0">
    <w:nsid w:val="388B7B9B"/>
    <w:multiLevelType w:val="hybridMultilevel"/>
    <w:tmpl w:val="8A043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82351C"/>
    <w:multiLevelType w:val="hybridMultilevel"/>
    <w:tmpl w:val="B750F1AE"/>
    <w:lvl w:ilvl="0" w:tplc="5CA8F87E">
      <w:start w:val="1"/>
      <w:numFmt w:val="bullet"/>
      <w:pStyle w:val="21"/>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3DE71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472D5E"/>
    <w:multiLevelType w:val="hybridMultilevel"/>
    <w:tmpl w:val="5946244E"/>
    <w:lvl w:ilvl="0" w:tplc="156E66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ABE287E"/>
    <w:multiLevelType w:val="multilevel"/>
    <w:tmpl w:val="0419001D"/>
    <w:styleLink w:val="15"/>
    <w:lvl w:ilvl="0">
      <w:start w:val="1"/>
      <w:numFmt w:val="decimal"/>
      <w:lvlText w:val="%1)"/>
      <w:lvlJc w:val="left"/>
      <w:pPr>
        <w:ind w:left="360" w:hanging="360"/>
      </w:pPr>
      <w:rPr>
        <w:rFonts w:ascii="Arial" w:hAnsi="Arial"/>
        <w:caps/>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F506437"/>
    <w:multiLevelType w:val="multilevel"/>
    <w:tmpl w:val="A718CC6C"/>
    <w:lvl w:ilvl="0">
      <w:start w:val="3"/>
      <w:numFmt w:val="decimal"/>
      <w:lvlText w:val="%1."/>
      <w:lvlJc w:val="left"/>
      <w:pPr>
        <w:ind w:left="360" w:hanging="360"/>
      </w:pPr>
      <w:rPr>
        <w:rFonts w:hint="default"/>
      </w:rPr>
    </w:lvl>
    <w:lvl w:ilvl="1">
      <w:start w:val="1"/>
      <w:numFmt w:val="decimal"/>
      <w:pStyle w:val="a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4723B9"/>
    <w:multiLevelType w:val="hybridMultilevel"/>
    <w:tmpl w:val="9836F876"/>
    <w:styleLink w:val="121"/>
    <w:lvl w:ilvl="0" w:tplc="8850FDBC">
      <w:numFmt w:val="bullet"/>
      <w:lvlText w:val="-"/>
      <w:lvlJc w:val="left"/>
      <w:pPr>
        <w:ind w:left="2204" w:hanging="360"/>
      </w:pPr>
      <w:rPr>
        <w:rFonts w:ascii="Arial" w:eastAsia="Calibri" w:hAnsi="Arial" w:cs="Aria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9" w15:restartNumberingAfterBreak="0">
    <w:nsid w:val="554A44EA"/>
    <w:multiLevelType w:val="multilevel"/>
    <w:tmpl w:val="3AF091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pStyle w:val="150"/>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EB57FE"/>
    <w:multiLevelType w:val="multilevel"/>
    <w:tmpl w:val="554E15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pStyle w:val="-5"/>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3E5DF1"/>
    <w:multiLevelType w:val="multilevel"/>
    <w:tmpl w:val="E06883B0"/>
    <w:lvl w:ilvl="0">
      <w:start w:val="1"/>
      <w:numFmt w:val="decimal"/>
      <w:pStyle w:val="16"/>
      <w:lvlText w:val="%1."/>
      <w:lvlJc w:val="left"/>
      <w:pPr>
        <w:ind w:left="360" w:hanging="360"/>
      </w:pPr>
    </w:lvl>
    <w:lvl w:ilvl="1">
      <w:start w:val="1"/>
      <w:numFmt w:val="decimal"/>
      <w:pStyle w:val="23"/>
      <w:lvlText w:val="%1.%2."/>
      <w:lvlJc w:val="left"/>
      <w:pPr>
        <w:ind w:left="792" w:hanging="432"/>
      </w:pPr>
    </w:lvl>
    <w:lvl w:ilvl="2">
      <w:start w:val="1"/>
      <w:numFmt w:val="decimal"/>
      <w:pStyle w:val="31"/>
      <w:lvlText w:val="%1.%2.%3."/>
      <w:lvlJc w:val="left"/>
      <w:pPr>
        <w:ind w:left="1224" w:hanging="504"/>
      </w:pPr>
    </w:lvl>
    <w:lvl w:ilvl="3">
      <w:start w:val="1"/>
      <w:numFmt w:val="decimal"/>
      <w:pStyle w:val="42"/>
      <w:lvlText w:val="%1.%2.%3.%4."/>
      <w:lvlJc w:val="left"/>
      <w:pPr>
        <w:ind w:left="1728" w:hanging="648"/>
      </w:pPr>
    </w:lvl>
    <w:lvl w:ilvl="4">
      <w:start w:val="1"/>
      <w:numFmt w:val="decimal"/>
      <w:pStyle w:val="52"/>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DF374A"/>
    <w:multiLevelType w:val="multilevel"/>
    <w:tmpl w:val="CBDC3E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bullet"/>
      <w:pStyle w:val="70"/>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F46815"/>
    <w:multiLevelType w:val="hybridMultilevel"/>
    <w:tmpl w:val="565C960E"/>
    <w:lvl w:ilvl="0" w:tplc="0DA01A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20012A"/>
    <w:multiLevelType w:val="hybridMultilevel"/>
    <w:tmpl w:val="659EEBB4"/>
    <w:lvl w:ilvl="0" w:tplc="DFEC114C">
      <w:start w:val="1"/>
      <w:numFmt w:val="bullet"/>
      <w:pStyle w:val="-"/>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E91002C"/>
    <w:multiLevelType w:val="hybridMultilevel"/>
    <w:tmpl w:val="705029B6"/>
    <w:lvl w:ilvl="0" w:tplc="C9E83F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EEF0FB9"/>
    <w:multiLevelType w:val="multilevel"/>
    <w:tmpl w:val="9872FB68"/>
    <w:lvl w:ilvl="0">
      <w:start w:val="1"/>
      <w:numFmt w:val="decimal"/>
      <w:pStyle w:val="17"/>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121060"/>
    <w:multiLevelType w:val="multilevel"/>
    <w:tmpl w:val="FA2889D8"/>
    <w:lvl w:ilvl="0">
      <w:start w:val="1"/>
      <w:numFmt w:val="decimal"/>
      <w:pStyle w:val="100"/>
      <w:lvlText w:val="%1."/>
      <w:lvlJc w:val="left"/>
      <w:pPr>
        <w:ind w:left="360" w:hanging="360"/>
      </w:pPr>
      <w:rPr>
        <w:color w:val="FFFFFF"/>
      </w:rPr>
    </w:lvl>
    <w:lvl w:ilvl="1">
      <w:start w:val="1"/>
      <w:numFmt w:val="decimal"/>
      <w:pStyle w:val="24"/>
      <w:lvlText w:val="%1.%2."/>
      <w:lvlJc w:val="left"/>
      <w:pPr>
        <w:ind w:left="716" w:hanging="432"/>
      </w:pPr>
    </w:lvl>
    <w:lvl w:ilvl="2">
      <w:start w:val="1"/>
      <w:numFmt w:val="decimal"/>
      <w:pStyle w:val="32"/>
      <w:lvlText w:val="%1.%2.%3."/>
      <w:lvlJc w:val="left"/>
      <w:pPr>
        <w:ind w:left="1224" w:hanging="504"/>
      </w:pPr>
    </w:lvl>
    <w:lvl w:ilvl="3">
      <w:start w:val="1"/>
      <w:numFmt w:val="decimal"/>
      <w:pStyle w:val="43"/>
      <w:lvlText w:val="%1.%2.%3.%4."/>
      <w:lvlJc w:val="left"/>
      <w:pPr>
        <w:ind w:left="1728" w:hanging="648"/>
      </w:pPr>
    </w:lvl>
    <w:lvl w:ilvl="4">
      <w:start w:val="1"/>
      <w:numFmt w:val="decimal"/>
      <w:pStyle w:val="53"/>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D83697D"/>
    <w:multiLevelType w:val="multilevel"/>
    <w:tmpl w:val="D0CA81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pStyle w:val="510"/>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7"/>
  </w:num>
  <w:num w:numId="3">
    <w:abstractNumId w:val="26"/>
  </w:num>
  <w:num w:numId="4">
    <w:abstractNumId w:val="23"/>
  </w:num>
  <w:num w:numId="5">
    <w:abstractNumId w:val="36"/>
  </w:num>
  <w:num w:numId="6">
    <w:abstractNumId w:val="27"/>
  </w:num>
  <w:num w:numId="7">
    <w:abstractNumId w:val="34"/>
  </w:num>
  <w:num w:numId="8">
    <w:abstractNumId w:val="18"/>
  </w:num>
  <w:num w:numId="9">
    <w:abstractNumId w:val="19"/>
  </w:num>
  <w:num w:numId="10">
    <w:abstractNumId w:val="9"/>
  </w:num>
  <w:num w:numId="11">
    <w:abstractNumId w:val="6"/>
  </w:num>
  <w:num w:numId="12">
    <w:abstractNumId w:val="17"/>
  </w:num>
  <w:num w:numId="13">
    <w:abstractNumId w:val="30"/>
  </w:num>
  <w:num w:numId="14">
    <w:abstractNumId w:val="29"/>
  </w:num>
  <w:num w:numId="15">
    <w:abstractNumId w:val="38"/>
  </w:num>
  <w:num w:numId="16">
    <w:abstractNumId w:val="16"/>
  </w:num>
  <w:num w:numId="17">
    <w:abstractNumId w:val="15"/>
  </w:num>
  <w:num w:numId="18">
    <w:abstractNumId w:val="13"/>
  </w:num>
  <w:num w:numId="19">
    <w:abstractNumId w:val="28"/>
  </w:num>
  <w:num w:numId="20">
    <w:abstractNumId w:val="31"/>
  </w:num>
  <w:num w:numId="21">
    <w:abstractNumId w:val="32"/>
  </w:num>
  <w:num w:numId="22">
    <w:abstractNumId w:val="37"/>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1"/>
  </w:num>
  <w:num w:numId="30">
    <w:abstractNumId w:val="12"/>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4"/>
  </w:num>
  <w:num w:numId="34">
    <w:abstractNumId w:val="35"/>
  </w:num>
  <w:num w:numId="35">
    <w:abstractNumId w:val="8"/>
  </w:num>
  <w:num w:numId="36">
    <w:abstractNumId w:val="25"/>
  </w:num>
  <w:num w:numId="37">
    <w:abstractNumId w:val="10"/>
  </w:num>
  <w:num w:numId="38">
    <w:abstractNumId w:val="20"/>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9"/>
  <w:hyphenationZone w:val="425"/>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D23"/>
    <w:rsid w:val="00000030"/>
    <w:rsid w:val="000002B0"/>
    <w:rsid w:val="00000CA2"/>
    <w:rsid w:val="000011D4"/>
    <w:rsid w:val="0000147A"/>
    <w:rsid w:val="00001815"/>
    <w:rsid w:val="00001BA0"/>
    <w:rsid w:val="00001C58"/>
    <w:rsid w:val="00001CFA"/>
    <w:rsid w:val="00001D20"/>
    <w:rsid w:val="00001FA5"/>
    <w:rsid w:val="00002636"/>
    <w:rsid w:val="00002B87"/>
    <w:rsid w:val="00002F18"/>
    <w:rsid w:val="00002F42"/>
    <w:rsid w:val="00003169"/>
    <w:rsid w:val="00003221"/>
    <w:rsid w:val="00003432"/>
    <w:rsid w:val="00003913"/>
    <w:rsid w:val="00003927"/>
    <w:rsid w:val="00003C27"/>
    <w:rsid w:val="00003DA0"/>
    <w:rsid w:val="00003DC9"/>
    <w:rsid w:val="0000470F"/>
    <w:rsid w:val="00004AFA"/>
    <w:rsid w:val="00004DE6"/>
    <w:rsid w:val="00004F0F"/>
    <w:rsid w:val="00005180"/>
    <w:rsid w:val="00005976"/>
    <w:rsid w:val="00005BD6"/>
    <w:rsid w:val="0000637A"/>
    <w:rsid w:val="000068DF"/>
    <w:rsid w:val="00006BF3"/>
    <w:rsid w:val="000072C4"/>
    <w:rsid w:val="0000775B"/>
    <w:rsid w:val="000077E9"/>
    <w:rsid w:val="00007CE3"/>
    <w:rsid w:val="00010919"/>
    <w:rsid w:val="00010CDA"/>
    <w:rsid w:val="00010CEB"/>
    <w:rsid w:val="00010D3E"/>
    <w:rsid w:val="0001106F"/>
    <w:rsid w:val="0001111C"/>
    <w:rsid w:val="000111FC"/>
    <w:rsid w:val="000116E7"/>
    <w:rsid w:val="00011CA9"/>
    <w:rsid w:val="00011EBB"/>
    <w:rsid w:val="00011FDE"/>
    <w:rsid w:val="00012111"/>
    <w:rsid w:val="000128C8"/>
    <w:rsid w:val="00012918"/>
    <w:rsid w:val="00012E83"/>
    <w:rsid w:val="000136D5"/>
    <w:rsid w:val="00013E5F"/>
    <w:rsid w:val="00014699"/>
    <w:rsid w:val="00014F77"/>
    <w:rsid w:val="000151CD"/>
    <w:rsid w:val="0001564F"/>
    <w:rsid w:val="0001572F"/>
    <w:rsid w:val="000158EA"/>
    <w:rsid w:val="00015A6B"/>
    <w:rsid w:val="000166CC"/>
    <w:rsid w:val="00016F67"/>
    <w:rsid w:val="00017493"/>
    <w:rsid w:val="0001785E"/>
    <w:rsid w:val="00017CDD"/>
    <w:rsid w:val="00017D60"/>
    <w:rsid w:val="00017EB1"/>
    <w:rsid w:val="00017F7E"/>
    <w:rsid w:val="00020229"/>
    <w:rsid w:val="00020583"/>
    <w:rsid w:val="000205C9"/>
    <w:rsid w:val="00020715"/>
    <w:rsid w:val="0002071C"/>
    <w:rsid w:val="000207F7"/>
    <w:rsid w:val="00020A5C"/>
    <w:rsid w:val="00020CA5"/>
    <w:rsid w:val="00021457"/>
    <w:rsid w:val="000219AF"/>
    <w:rsid w:val="00021A13"/>
    <w:rsid w:val="00021D1D"/>
    <w:rsid w:val="00022A99"/>
    <w:rsid w:val="00022EA0"/>
    <w:rsid w:val="00022F62"/>
    <w:rsid w:val="0002300D"/>
    <w:rsid w:val="000237BE"/>
    <w:rsid w:val="00023EC7"/>
    <w:rsid w:val="00024202"/>
    <w:rsid w:val="0002425F"/>
    <w:rsid w:val="00024575"/>
    <w:rsid w:val="0002472C"/>
    <w:rsid w:val="00024782"/>
    <w:rsid w:val="00024ABA"/>
    <w:rsid w:val="00024DE4"/>
    <w:rsid w:val="00024F56"/>
    <w:rsid w:val="000256EE"/>
    <w:rsid w:val="00026347"/>
    <w:rsid w:val="00026404"/>
    <w:rsid w:val="0002650A"/>
    <w:rsid w:val="00026735"/>
    <w:rsid w:val="00026A33"/>
    <w:rsid w:val="00026CE0"/>
    <w:rsid w:val="00026D35"/>
    <w:rsid w:val="00026F6D"/>
    <w:rsid w:val="00027142"/>
    <w:rsid w:val="00027148"/>
    <w:rsid w:val="000279A1"/>
    <w:rsid w:val="00027CC3"/>
    <w:rsid w:val="000301C8"/>
    <w:rsid w:val="000304E1"/>
    <w:rsid w:val="00030B35"/>
    <w:rsid w:val="000311B5"/>
    <w:rsid w:val="0003134E"/>
    <w:rsid w:val="000315FC"/>
    <w:rsid w:val="000316A9"/>
    <w:rsid w:val="0003179E"/>
    <w:rsid w:val="00031A0F"/>
    <w:rsid w:val="00031BB9"/>
    <w:rsid w:val="00032021"/>
    <w:rsid w:val="00032092"/>
    <w:rsid w:val="000327E4"/>
    <w:rsid w:val="00032831"/>
    <w:rsid w:val="00032C01"/>
    <w:rsid w:val="00032C89"/>
    <w:rsid w:val="00032CA1"/>
    <w:rsid w:val="00032D69"/>
    <w:rsid w:val="00033AE8"/>
    <w:rsid w:val="00033B60"/>
    <w:rsid w:val="00033F4F"/>
    <w:rsid w:val="000342BE"/>
    <w:rsid w:val="00034D3C"/>
    <w:rsid w:val="00035053"/>
    <w:rsid w:val="000352C1"/>
    <w:rsid w:val="0003532C"/>
    <w:rsid w:val="000355CE"/>
    <w:rsid w:val="00035C9D"/>
    <w:rsid w:val="00035F8F"/>
    <w:rsid w:val="00036088"/>
    <w:rsid w:val="00036237"/>
    <w:rsid w:val="00036263"/>
    <w:rsid w:val="000365A4"/>
    <w:rsid w:val="00036CDC"/>
    <w:rsid w:val="00036DDC"/>
    <w:rsid w:val="00036F0F"/>
    <w:rsid w:val="000371BA"/>
    <w:rsid w:val="000372CD"/>
    <w:rsid w:val="00037799"/>
    <w:rsid w:val="000378A0"/>
    <w:rsid w:val="00037E2A"/>
    <w:rsid w:val="00040373"/>
    <w:rsid w:val="0004054B"/>
    <w:rsid w:val="00040628"/>
    <w:rsid w:val="00040722"/>
    <w:rsid w:val="0004092E"/>
    <w:rsid w:val="00040CC0"/>
    <w:rsid w:val="0004154B"/>
    <w:rsid w:val="0004160F"/>
    <w:rsid w:val="00041B7C"/>
    <w:rsid w:val="00041D6E"/>
    <w:rsid w:val="00042022"/>
    <w:rsid w:val="000422A0"/>
    <w:rsid w:val="000423ED"/>
    <w:rsid w:val="00042408"/>
    <w:rsid w:val="00042C52"/>
    <w:rsid w:val="00042F62"/>
    <w:rsid w:val="00043001"/>
    <w:rsid w:val="000431A0"/>
    <w:rsid w:val="00043257"/>
    <w:rsid w:val="000434E8"/>
    <w:rsid w:val="00043512"/>
    <w:rsid w:val="00043743"/>
    <w:rsid w:val="00043ECA"/>
    <w:rsid w:val="00044034"/>
    <w:rsid w:val="00044378"/>
    <w:rsid w:val="000445AF"/>
    <w:rsid w:val="00044AB4"/>
    <w:rsid w:val="00044B59"/>
    <w:rsid w:val="000451E0"/>
    <w:rsid w:val="000452AC"/>
    <w:rsid w:val="00045CD4"/>
    <w:rsid w:val="00046263"/>
    <w:rsid w:val="00046276"/>
    <w:rsid w:val="000465DC"/>
    <w:rsid w:val="00046CFF"/>
    <w:rsid w:val="00047334"/>
    <w:rsid w:val="00047890"/>
    <w:rsid w:val="000479F6"/>
    <w:rsid w:val="00047C19"/>
    <w:rsid w:val="0005085E"/>
    <w:rsid w:val="00050C27"/>
    <w:rsid w:val="00051056"/>
    <w:rsid w:val="000515E4"/>
    <w:rsid w:val="00051770"/>
    <w:rsid w:val="000517FB"/>
    <w:rsid w:val="00051F4D"/>
    <w:rsid w:val="00052049"/>
    <w:rsid w:val="0005299D"/>
    <w:rsid w:val="00052AE5"/>
    <w:rsid w:val="000530B0"/>
    <w:rsid w:val="0005436F"/>
    <w:rsid w:val="000543BD"/>
    <w:rsid w:val="00054625"/>
    <w:rsid w:val="00054756"/>
    <w:rsid w:val="00054790"/>
    <w:rsid w:val="000547A8"/>
    <w:rsid w:val="00054B5D"/>
    <w:rsid w:val="00054C7C"/>
    <w:rsid w:val="00054EC4"/>
    <w:rsid w:val="0005539A"/>
    <w:rsid w:val="00055EEA"/>
    <w:rsid w:val="00056016"/>
    <w:rsid w:val="0005615A"/>
    <w:rsid w:val="00056483"/>
    <w:rsid w:val="000564D7"/>
    <w:rsid w:val="00056F54"/>
    <w:rsid w:val="00057148"/>
    <w:rsid w:val="0005728E"/>
    <w:rsid w:val="000572A3"/>
    <w:rsid w:val="00057410"/>
    <w:rsid w:val="00057554"/>
    <w:rsid w:val="00057573"/>
    <w:rsid w:val="00057862"/>
    <w:rsid w:val="00060077"/>
    <w:rsid w:val="000604CC"/>
    <w:rsid w:val="000605C8"/>
    <w:rsid w:val="000608AE"/>
    <w:rsid w:val="00060A17"/>
    <w:rsid w:val="00060A98"/>
    <w:rsid w:val="00060AA3"/>
    <w:rsid w:val="00060EB6"/>
    <w:rsid w:val="00061258"/>
    <w:rsid w:val="00061294"/>
    <w:rsid w:val="000612F7"/>
    <w:rsid w:val="0006135F"/>
    <w:rsid w:val="00061AA1"/>
    <w:rsid w:val="00061EDA"/>
    <w:rsid w:val="000625A1"/>
    <w:rsid w:val="000628BB"/>
    <w:rsid w:val="00063122"/>
    <w:rsid w:val="00063655"/>
    <w:rsid w:val="0006379E"/>
    <w:rsid w:val="00063E1C"/>
    <w:rsid w:val="00063FF7"/>
    <w:rsid w:val="00064414"/>
    <w:rsid w:val="00064540"/>
    <w:rsid w:val="000646B7"/>
    <w:rsid w:val="00064B4E"/>
    <w:rsid w:val="00064FAA"/>
    <w:rsid w:val="00065335"/>
    <w:rsid w:val="0006547E"/>
    <w:rsid w:val="000654E4"/>
    <w:rsid w:val="00065C63"/>
    <w:rsid w:val="00065F50"/>
    <w:rsid w:val="00065F90"/>
    <w:rsid w:val="00066E55"/>
    <w:rsid w:val="00067130"/>
    <w:rsid w:val="000674EB"/>
    <w:rsid w:val="000675A6"/>
    <w:rsid w:val="0006787F"/>
    <w:rsid w:val="00067B52"/>
    <w:rsid w:val="00067E67"/>
    <w:rsid w:val="0007023B"/>
    <w:rsid w:val="00070327"/>
    <w:rsid w:val="000706FE"/>
    <w:rsid w:val="000707B6"/>
    <w:rsid w:val="000708EC"/>
    <w:rsid w:val="00070B60"/>
    <w:rsid w:val="00070E62"/>
    <w:rsid w:val="00071777"/>
    <w:rsid w:val="00072231"/>
    <w:rsid w:val="000723BC"/>
    <w:rsid w:val="0007242E"/>
    <w:rsid w:val="00072B56"/>
    <w:rsid w:val="00073692"/>
    <w:rsid w:val="00073B8D"/>
    <w:rsid w:val="00073E09"/>
    <w:rsid w:val="000745BC"/>
    <w:rsid w:val="000751A3"/>
    <w:rsid w:val="00075311"/>
    <w:rsid w:val="0007548F"/>
    <w:rsid w:val="0007550F"/>
    <w:rsid w:val="00075532"/>
    <w:rsid w:val="0007566F"/>
    <w:rsid w:val="000760C4"/>
    <w:rsid w:val="00076207"/>
    <w:rsid w:val="0007652C"/>
    <w:rsid w:val="00076AE6"/>
    <w:rsid w:val="00076CB9"/>
    <w:rsid w:val="00076CC8"/>
    <w:rsid w:val="00076D02"/>
    <w:rsid w:val="00076DCE"/>
    <w:rsid w:val="00076EB3"/>
    <w:rsid w:val="000771FC"/>
    <w:rsid w:val="000775E9"/>
    <w:rsid w:val="00077A91"/>
    <w:rsid w:val="00077CD4"/>
    <w:rsid w:val="00080656"/>
    <w:rsid w:val="00080658"/>
    <w:rsid w:val="000806BC"/>
    <w:rsid w:val="000809A3"/>
    <w:rsid w:val="00081113"/>
    <w:rsid w:val="00081658"/>
    <w:rsid w:val="000816E9"/>
    <w:rsid w:val="00081A96"/>
    <w:rsid w:val="00081E32"/>
    <w:rsid w:val="00082396"/>
    <w:rsid w:val="000823C0"/>
    <w:rsid w:val="00082C7B"/>
    <w:rsid w:val="00082DB3"/>
    <w:rsid w:val="00082FBE"/>
    <w:rsid w:val="00083250"/>
    <w:rsid w:val="000832CC"/>
    <w:rsid w:val="0008340C"/>
    <w:rsid w:val="00083643"/>
    <w:rsid w:val="00083679"/>
    <w:rsid w:val="0008378E"/>
    <w:rsid w:val="00083856"/>
    <w:rsid w:val="00083C0D"/>
    <w:rsid w:val="000845BE"/>
    <w:rsid w:val="000847C5"/>
    <w:rsid w:val="000848BD"/>
    <w:rsid w:val="0008494F"/>
    <w:rsid w:val="000851BD"/>
    <w:rsid w:val="000852BB"/>
    <w:rsid w:val="00085442"/>
    <w:rsid w:val="00085522"/>
    <w:rsid w:val="00085C8A"/>
    <w:rsid w:val="0008613B"/>
    <w:rsid w:val="0008637B"/>
    <w:rsid w:val="000865BC"/>
    <w:rsid w:val="00086621"/>
    <w:rsid w:val="000870BB"/>
    <w:rsid w:val="000871EA"/>
    <w:rsid w:val="000877CD"/>
    <w:rsid w:val="0008785D"/>
    <w:rsid w:val="00087CCC"/>
    <w:rsid w:val="00087D02"/>
    <w:rsid w:val="00087E84"/>
    <w:rsid w:val="00090025"/>
    <w:rsid w:val="000902FE"/>
    <w:rsid w:val="0009036B"/>
    <w:rsid w:val="000906AA"/>
    <w:rsid w:val="00090AEC"/>
    <w:rsid w:val="00091B74"/>
    <w:rsid w:val="00091DF9"/>
    <w:rsid w:val="00091F6E"/>
    <w:rsid w:val="00091FB6"/>
    <w:rsid w:val="0009231C"/>
    <w:rsid w:val="00092365"/>
    <w:rsid w:val="00092444"/>
    <w:rsid w:val="000925FC"/>
    <w:rsid w:val="00092EB6"/>
    <w:rsid w:val="00092FF2"/>
    <w:rsid w:val="00093032"/>
    <w:rsid w:val="00093190"/>
    <w:rsid w:val="0009393E"/>
    <w:rsid w:val="00094098"/>
    <w:rsid w:val="000941D7"/>
    <w:rsid w:val="0009454B"/>
    <w:rsid w:val="000945DB"/>
    <w:rsid w:val="00094959"/>
    <w:rsid w:val="00094E2A"/>
    <w:rsid w:val="00094F8D"/>
    <w:rsid w:val="00095589"/>
    <w:rsid w:val="00095A81"/>
    <w:rsid w:val="00095C19"/>
    <w:rsid w:val="000965D4"/>
    <w:rsid w:val="000968FD"/>
    <w:rsid w:val="00096DFB"/>
    <w:rsid w:val="00096EEA"/>
    <w:rsid w:val="000972E3"/>
    <w:rsid w:val="0009757B"/>
    <w:rsid w:val="00097662"/>
    <w:rsid w:val="00097895"/>
    <w:rsid w:val="00097A5C"/>
    <w:rsid w:val="000A01C9"/>
    <w:rsid w:val="000A0402"/>
    <w:rsid w:val="000A0807"/>
    <w:rsid w:val="000A0C3C"/>
    <w:rsid w:val="000A1284"/>
    <w:rsid w:val="000A13C0"/>
    <w:rsid w:val="000A141E"/>
    <w:rsid w:val="000A162F"/>
    <w:rsid w:val="000A16F4"/>
    <w:rsid w:val="000A19BA"/>
    <w:rsid w:val="000A19DA"/>
    <w:rsid w:val="000A2539"/>
    <w:rsid w:val="000A2C07"/>
    <w:rsid w:val="000A2DBE"/>
    <w:rsid w:val="000A2E73"/>
    <w:rsid w:val="000A2FDE"/>
    <w:rsid w:val="000A3197"/>
    <w:rsid w:val="000A35A9"/>
    <w:rsid w:val="000A39D4"/>
    <w:rsid w:val="000A3FC1"/>
    <w:rsid w:val="000A424E"/>
    <w:rsid w:val="000A4607"/>
    <w:rsid w:val="000A493B"/>
    <w:rsid w:val="000A4962"/>
    <w:rsid w:val="000A50BB"/>
    <w:rsid w:val="000A56C9"/>
    <w:rsid w:val="000A57F5"/>
    <w:rsid w:val="000A5A20"/>
    <w:rsid w:val="000A5C11"/>
    <w:rsid w:val="000A5CD5"/>
    <w:rsid w:val="000A5D8C"/>
    <w:rsid w:val="000A5E19"/>
    <w:rsid w:val="000A6059"/>
    <w:rsid w:val="000A628E"/>
    <w:rsid w:val="000A658A"/>
    <w:rsid w:val="000A6B07"/>
    <w:rsid w:val="000A6D72"/>
    <w:rsid w:val="000A73EC"/>
    <w:rsid w:val="000A7EBE"/>
    <w:rsid w:val="000B0247"/>
    <w:rsid w:val="000B02D5"/>
    <w:rsid w:val="000B0D98"/>
    <w:rsid w:val="000B0FA9"/>
    <w:rsid w:val="000B0FEA"/>
    <w:rsid w:val="000B112E"/>
    <w:rsid w:val="000B130D"/>
    <w:rsid w:val="000B13F8"/>
    <w:rsid w:val="000B140E"/>
    <w:rsid w:val="000B173E"/>
    <w:rsid w:val="000B178A"/>
    <w:rsid w:val="000B1B8C"/>
    <w:rsid w:val="000B1D8C"/>
    <w:rsid w:val="000B23BB"/>
    <w:rsid w:val="000B2F8F"/>
    <w:rsid w:val="000B316B"/>
    <w:rsid w:val="000B32B8"/>
    <w:rsid w:val="000B3F96"/>
    <w:rsid w:val="000B42A6"/>
    <w:rsid w:val="000B48A5"/>
    <w:rsid w:val="000B4AD8"/>
    <w:rsid w:val="000B4CF3"/>
    <w:rsid w:val="000B4DC0"/>
    <w:rsid w:val="000B5046"/>
    <w:rsid w:val="000B55E9"/>
    <w:rsid w:val="000B61CF"/>
    <w:rsid w:val="000B6583"/>
    <w:rsid w:val="000B659A"/>
    <w:rsid w:val="000B6655"/>
    <w:rsid w:val="000B6C54"/>
    <w:rsid w:val="000B6F78"/>
    <w:rsid w:val="000B7AB7"/>
    <w:rsid w:val="000B7E8E"/>
    <w:rsid w:val="000C03C5"/>
    <w:rsid w:val="000C0670"/>
    <w:rsid w:val="000C06FC"/>
    <w:rsid w:val="000C0778"/>
    <w:rsid w:val="000C08FE"/>
    <w:rsid w:val="000C0C51"/>
    <w:rsid w:val="000C0E7D"/>
    <w:rsid w:val="000C0EA4"/>
    <w:rsid w:val="000C122E"/>
    <w:rsid w:val="000C13D5"/>
    <w:rsid w:val="000C142E"/>
    <w:rsid w:val="000C1922"/>
    <w:rsid w:val="000C1ABA"/>
    <w:rsid w:val="000C1B16"/>
    <w:rsid w:val="000C1D8E"/>
    <w:rsid w:val="000C1DAB"/>
    <w:rsid w:val="000C1E43"/>
    <w:rsid w:val="000C21A0"/>
    <w:rsid w:val="000C2433"/>
    <w:rsid w:val="000C25D6"/>
    <w:rsid w:val="000C2645"/>
    <w:rsid w:val="000C276E"/>
    <w:rsid w:val="000C284B"/>
    <w:rsid w:val="000C2C53"/>
    <w:rsid w:val="000C30EB"/>
    <w:rsid w:val="000C31A8"/>
    <w:rsid w:val="000C348C"/>
    <w:rsid w:val="000C364D"/>
    <w:rsid w:val="000C3747"/>
    <w:rsid w:val="000C392A"/>
    <w:rsid w:val="000C39F8"/>
    <w:rsid w:val="000C3C63"/>
    <w:rsid w:val="000C4571"/>
    <w:rsid w:val="000C4685"/>
    <w:rsid w:val="000C4857"/>
    <w:rsid w:val="000C4864"/>
    <w:rsid w:val="000C4CCF"/>
    <w:rsid w:val="000C4D61"/>
    <w:rsid w:val="000C5C6D"/>
    <w:rsid w:val="000C6215"/>
    <w:rsid w:val="000C62AA"/>
    <w:rsid w:val="000C638C"/>
    <w:rsid w:val="000C65BF"/>
    <w:rsid w:val="000C69A3"/>
    <w:rsid w:val="000C6FF9"/>
    <w:rsid w:val="000C710C"/>
    <w:rsid w:val="000C722F"/>
    <w:rsid w:val="000C780F"/>
    <w:rsid w:val="000D06C4"/>
    <w:rsid w:val="000D0A14"/>
    <w:rsid w:val="000D0AA1"/>
    <w:rsid w:val="000D0B6D"/>
    <w:rsid w:val="000D1223"/>
    <w:rsid w:val="000D123A"/>
    <w:rsid w:val="000D124D"/>
    <w:rsid w:val="000D1BFA"/>
    <w:rsid w:val="000D1D23"/>
    <w:rsid w:val="000D1DD0"/>
    <w:rsid w:val="000D2244"/>
    <w:rsid w:val="000D22DB"/>
    <w:rsid w:val="000D256A"/>
    <w:rsid w:val="000D25D1"/>
    <w:rsid w:val="000D2706"/>
    <w:rsid w:val="000D28DE"/>
    <w:rsid w:val="000D28EE"/>
    <w:rsid w:val="000D295D"/>
    <w:rsid w:val="000D30C3"/>
    <w:rsid w:val="000D3244"/>
    <w:rsid w:val="000D37EE"/>
    <w:rsid w:val="000D423D"/>
    <w:rsid w:val="000D4EC4"/>
    <w:rsid w:val="000D4FD5"/>
    <w:rsid w:val="000D5381"/>
    <w:rsid w:val="000D5C3A"/>
    <w:rsid w:val="000D60CD"/>
    <w:rsid w:val="000D634E"/>
    <w:rsid w:val="000D65B2"/>
    <w:rsid w:val="000D6709"/>
    <w:rsid w:val="000D6A47"/>
    <w:rsid w:val="000D6B58"/>
    <w:rsid w:val="000D6CCE"/>
    <w:rsid w:val="000D6EF9"/>
    <w:rsid w:val="000D7472"/>
    <w:rsid w:val="000D7835"/>
    <w:rsid w:val="000D79A9"/>
    <w:rsid w:val="000D7BB1"/>
    <w:rsid w:val="000D7F21"/>
    <w:rsid w:val="000E0244"/>
    <w:rsid w:val="000E0592"/>
    <w:rsid w:val="000E0B3B"/>
    <w:rsid w:val="000E0BA0"/>
    <w:rsid w:val="000E0BBC"/>
    <w:rsid w:val="000E0D67"/>
    <w:rsid w:val="000E146A"/>
    <w:rsid w:val="000E15B7"/>
    <w:rsid w:val="000E1B13"/>
    <w:rsid w:val="000E1F08"/>
    <w:rsid w:val="000E239A"/>
    <w:rsid w:val="000E2CB5"/>
    <w:rsid w:val="000E2D67"/>
    <w:rsid w:val="000E308C"/>
    <w:rsid w:val="000E30CD"/>
    <w:rsid w:val="000E33BF"/>
    <w:rsid w:val="000E36D4"/>
    <w:rsid w:val="000E3BF2"/>
    <w:rsid w:val="000E3D91"/>
    <w:rsid w:val="000E40B7"/>
    <w:rsid w:val="000E421F"/>
    <w:rsid w:val="000E457B"/>
    <w:rsid w:val="000E47F2"/>
    <w:rsid w:val="000E4D3F"/>
    <w:rsid w:val="000E4E1F"/>
    <w:rsid w:val="000E4FA0"/>
    <w:rsid w:val="000E5157"/>
    <w:rsid w:val="000E524E"/>
    <w:rsid w:val="000E58F1"/>
    <w:rsid w:val="000E590B"/>
    <w:rsid w:val="000E5A16"/>
    <w:rsid w:val="000E5A58"/>
    <w:rsid w:val="000E5D34"/>
    <w:rsid w:val="000E60DF"/>
    <w:rsid w:val="000E62C9"/>
    <w:rsid w:val="000E62D4"/>
    <w:rsid w:val="000E63C3"/>
    <w:rsid w:val="000E63E5"/>
    <w:rsid w:val="000E69BD"/>
    <w:rsid w:val="000E7188"/>
    <w:rsid w:val="000E723E"/>
    <w:rsid w:val="000E7661"/>
    <w:rsid w:val="000E7C84"/>
    <w:rsid w:val="000E7D8B"/>
    <w:rsid w:val="000E7F61"/>
    <w:rsid w:val="000E7FC7"/>
    <w:rsid w:val="000F0D91"/>
    <w:rsid w:val="000F0E72"/>
    <w:rsid w:val="000F12A5"/>
    <w:rsid w:val="000F22D9"/>
    <w:rsid w:val="000F2783"/>
    <w:rsid w:val="000F2BC1"/>
    <w:rsid w:val="000F2E0A"/>
    <w:rsid w:val="000F30B6"/>
    <w:rsid w:val="000F3495"/>
    <w:rsid w:val="000F3722"/>
    <w:rsid w:val="000F3B3E"/>
    <w:rsid w:val="000F3EBA"/>
    <w:rsid w:val="000F4118"/>
    <w:rsid w:val="000F4997"/>
    <w:rsid w:val="000F4FE1"/>
    <w:rsid w:val="000F510B"/>
    <w:rsid w:val="000F5275"/>
    <w:rsid w:val="000F575D"/>
    <w:rsid w:val="000F57E9"/>
    <w:rsid w:val="000F5979"/>
    <w:rsid w:val="000F5A23"/>
    <w:rsid w:val="000F5C50"/>
    <w:rsid w:val="000F5C79"/>
    <w:rsid w:val="000F5CFA"/>
    <w:rsid w:val="000F5E11"/>
    <w:rsid w:val="000F6585"/>
    <w:rsid w:val="000F65A3"/>
    <w:rsid w:val="000F69F5"/>
    <w:rsid w:val="000F6D28"/>
    <w:rsid w:val="001001A6"/>
    <w:rsid w:val="00100915"/>
    <w:rsid w:val="001009FE"/>
    <w:rsid w:val="00100A64"/>
    <w:rsid w:val="00100D30"/>
    <w:rsid w:val="00100F09"/>
    <w:rsid w:val="00101174"/>
    <w:rsid w:val="00101904"/>
    <w:rsid w:val="00101B21"/>
    <w:rsid w:val="00101D2B"/>
    <w:rsid w:val="001022C7"/>
    <w:rsid w:val="0010304E"/>
    <w:rsid w:val="00103064"/>
    <w:rsid w:val="00103683"/>
    <w:rsid w:val="0010375A"/>
    <w:rsid w:val="00104160"/>
    <w:rsid w:val="00104196"/>
    <w:rsid w:val="00104531"/>
    <w:rsid w:val="00104802"/>
    <w:rsid w:val="001048A0"/>
    <w:rsid w:val="00104CAE"/>
    <w:rsid w:val="00104D1C"/>
    <w:rsid w:val="00104D4C"/>
    <w:rsid w:val="00104D61"/>
    <w:rsid w:val="00105314"/>
    <w:rsid w:val="001053C0"/>
    <w:rsid w:val="001056C3"/>
    <w:rsid w:val="001057F8"/>
    <w:rsid w:val="00105874"/>
    <w:rsid w:val="001059F4"/>
    <w:rsid w:val="00105AF9"/>
    <w:rsid w:val="00105E33"/>
    <w:rsid w:val="00106424"/>
    <w:rsid w:val="001067AE"/>
    <w:rsid w:val="0010684D"/>
    <w:rsid w:val="00106D40"/>
    <w:rsid w:val="001071B1"/>
    <w:rsid w:val="00107640"/>
    <w:rsid w:val="0010767F"/>
    <w:rsid w:val="00107B49"/>
    <w:rsid w:val="0011027A"/>
    <w:rsid w:val="0011030A"/>
    <w:rsid w:val="0011037A"/>
    <w:rsid w:val="00110C77"/>
    <w:rsid w:val="0011117B"/>
    <w:rsid w:val="001118A7"/>
    <w:rsid w:val="001119FC"/>
    <w:rsid w:val="00111F94"/>
    <w:rsid w:val="00111FD4"/>
    <w:rsid w:val="001120F0"/>
    <w:rsid w:val="001120F8"/>
    <w:rsid w:val="00112154"/>
    <w:rsid w:val="001128B6"/>
    <w:rsid w:val="001128BA"/>
    <w:rsid w:val="00112EA6"/>
    <w:rsid w:val="0011361B"/>
    <w:rsid w:val="0011364D"/>
    <w:rsid w:val="001142CA"/>
    <w:rsid w:val="0011435B"/>
    <w:rsid w:val="00114444"/>
    <w:rsid w:val="00114640"/>
    <w:rsid w:val="00114810"/>
    <w:rsid w:val="00114888"/>
    <w:rsid w:val="0011498F"/>
    <w:rsid w:val="001149EA"/>
    <w:rsid w:val="00114E03"/>
    <w:rsid w:val="00114E5C"/>
    <w:rsid w:val="001151B5"/>
    <w:rsid w:val="00115277"/>
    <w:rsid w:val="0011584E"/>
    <w:rsid w:val="00115AED"/>
    <w:rsid w:val="00115C61"/>
    <w:rsid w:val="00115DFC"/>
    <w:rsid w:val="00115FA9"/>
    <w:rsid w:val="0011604B"/>
    <w:rsid w:val="001160AC"/>
    <w:rsid w:val="001163EA"/>
    <w:rsid w:val="00116471"/>
    <w:rsid w:val="001169EA"/>
    <w:rsid w:val="001170D4"/>
    <w:rsid w:val="0011721B"/>
    <w:rsid w:val="0011748A"/>
    <w:rsid w:val="00117644"/>
    <w:rsid w:val="00117672"/>
    <w:rsid w:val="00117C02"/>
    <w:rsid w:val="00117EFC"/>
    <w:rsid w:val="001206B9"/>
    <w:rsid w:val="001208DC"/>
    <w:rsid w:val="00120F6D"/>
    <w:rsid w:val="00120FD0"/>
    <w:rsid w:val="00121459"/>
    <w:rsid w:val="00121617"/>
    <w:rsid w:val="00121BC9"/>
    <w:rsid w:val="00121F0A"/>
    <w:rsid w:val="00122265"/>
    <w:rsid w:val="001222FF"/>
    <w:rsid w:val="00122BD4"/>
    <w:rsid w:val="00122EF5"/>
    <w:rsid w:val="001230AC"/>
    <w:rsid w:val="001238A1"/>
    <w:rsid w:val="0012395B"/>
    <w:rsid w:val="00123AA8"/>
    <w:rsid w:val="00123B24"/>
    <w:rsid w:val="00123C9D"/>
    <w:rsid w:val="00123EAD"/>
    <w:rsid w:val="001240AA"/>
    <w:rsid w:val="00124533"/>
    <w:rsid w:val="001246EF"/>
    <w:rsid w:val="001249AB"/>
    <w:rsid w:val="00124C10"/>
    <w:rsid w:val="00125301"/>
    <w:rsid w:val="00125598"/>
    <w:rsid w:val="0012580E"/>
    <w:rsid w:val="00125AF9"/>
    <w:rsid w:val="00125C35"/>
    <w:rsid w:val="00125E55"/>
    <w:rsid w:val="00125EFF"/>
    <w:rsid w:val="00126351"/>
    <w:rsid w:val="00126385"/>
    <w:rsid w:val="00126B41"/>
    <w:rsid w:val="00127021"/>
    <w:rsid w:val="001273CD"/>
    <w:rsid w:val="0012746D"/>
    <w:rsid w:val="001274C5"/>
    <w:rsid w:val="0012768B"/>
    <w:rsid w:val="00127949"/>
    <w:rsid w:val="00127B1F"/>
    <w:rsid w:val="001309B6"/>
    <w:rsid w:val="001311D0"/>
    <w:rsid w:val="00131234"/>
    <w:rsid w:val="00131325"/>
    <w:rsid w:val="001318FB"/>
    <w:rsid w:val="00131DDD"/>
    <w:rsid w:val="0013224C"/>
    <w:rsid w:val="00132324"/>
    <w:rsid w:val="0013244D"/>
    <w:rsid w:val="001325C0"/>
    <w:rsid w:val="0013269B"/>
    <w:rsid w:val="0013274C"/>
    <w:rsid w:val="00132877"/>
    <w:rsid w:val="001329E4"/>
    <w:rsid w:val="00132D46"/>
    <w:rsid w:val="0013362F"/>
    <w:rsid w:val="00133759"/>
    <w:rsid w:val="001346D7"/>
    <w:rsid w:val="001346F5"/>
    <w:rsid w:val="00135162"/>
    <w:rsid w:val="001355B7"/>
    <w:rsid w:val="0013561C"/>
    <w:rsid w:val="001356E1"/>
    <w:rsid w:val="00135818"/>
    <w:rsid w:val="00135963"/>
    <w:rsid w:val="00135ADA"/>
    <w:rsid w:val="001360D5"/>
    <w:rsid w:val="00136177"/>
    <w:rsid w:val="00136882"/>
    <w:rsid w:val="00136918"/>
    <w:rsid w:val="00136DA1"/>
    <w:rsid w:val="00136F5F"/>
    <w:rsid w:val="00136F6F"/>
    <w:rsid w:val="00137883"/>
    <w:rsid w:val="00137925"/>
    <w:rsid w:val="00137BE2"/>
    <w:rsid w:val="00137F2F"/>
    <w:rsid w:val="00137F35"/>
    <w:rsid w:val="00140029"/>
    <w:rsid w:val="001400E6"/>
    <w:rsid w:val="00140FF0"/>
    <w:rsid w:val="001418C0"/>
    <w:rsid w:val="00141B6C"/>
    <w:rsid w:val="00141EC9"/>
    <w:rsid w:val="00142165"/>
    <w:rsid w:val="0014233C"/>
    <w:rsid w:val="00142369"/>
    <w:rsid w:val="00142C23"/>
    <w:rsid w:val="00143363"/>
    <w:rsid w:val="00143475"/>
    <w:rsid w:val="00143518"/>
    <w:rsid w:val="0014366E"/>
    <w:rsid w:val="00143BB4"/>
    <w:rsid w:val="00143C42"/>
    <w:rsid w:val="00143CB6"/>
    <w:rsid w:val="00143E04"/>
    <w:rsid w:val="0014404C"/>
    <w:rsid w:val="00144076"/>
    <w:rsid w:val="001442BE"/>
    <w:rsid w:val="001443A3"/>
    <w:rsid w:val="00144E0B"/>
    <w:rsid w:val="00144EC9"/>
    <w:rsid w:val="00144EF1"/>
    <w:rsid w:val="00144FDE"/>
    <w:rsid w:val="001452FF"/>
    <w:rsid w:val="00145D49"/>
    <w:rsid w:val="00146102"/>
    <w:rsid w:val="0014629E"/>
    <w:rsid w:val="00146594"/>
    <w:rsid w:val="001465CE"/>
    <w:rsid w:val="00146646"/>
    <w:rsid w:val="00146C5B"/>
    <w:rsid w:val="00146CF6"/>
    <w:rsid w:val="00146FCF"/>
    <w:rsid w:val="00147515"/>
    <w:rsid w:val="00147806"/>
    <w:rsid w:val="0014789F"/>
    <w:rsid w:val="001501EA"/>
    <w:rsid w:val="001509E7"/>
    <w:rsid w:val="001510E6"/>
    <w:rsid w:val="001510E8"/>
    <w:rsid w:val="00151758"/>
    <w:rsid w:val="0015189A"/>
    <w:rsid w:val="00151CA7"/>
    <w:rsid w:val="0015200E"/>
    <w:rsid w:val="00152044"/>
    <w:rsid w:val="00152446"/>
    <w:rsid w:val="0015256A"/>
    <w:rsid w:val="001526EF"/>
    <w:rsid w:val="0015295E"/>
    <w:rsid w:val="00152C14"/>
    <w:rsid w:val="00153798"/>
    <w:rsid w:val="001542A5"/>
    <w:rsid w:val="00154909"/>
    <w:rsid w:val="0015521B"/>
    <w:rsid w:val="00155294"/>
    <w:rsid w:val="00155750"/>
    <w:rsid w:val="00155885"/>
    <w:rsid w:val="00155B60"/>
    <w:rsid w:val="00155F29"/>
    <w:rsid w:val="001562D1"/>
    <w:rsid w:val="00156517"/>
    <w:rsid w:val="001570BD"/>
    <w:rsid w:val="0015715B"/>
    <w:rsid w:val="00157190"/>
    <w:rsid w:val="00157247"/>
    <w:rsid w:val="001572CF"/>
    <w:rsid w:val="00157AE8"/>
    <w:rsid w:val="00157EDA"/>
    <w:rsid w:val="00160329"/>
    <w:rsid w:val="001608B1"/>
    <w:rsid w:val="001608C7"/>
    <w:rsid w:val="0016120D"/>
    <w:rsid w:val="00161491"/>
    <w:rsid w:val="00161607"/>
    <w:rsid w:val="00161649"/>
    <w:rsid w:val="00161769"/>
    <w:rsid w:val="00161926"/>
    <w:rsid w:val="00161DE5"/>
    <w:rsid w:val="001633FD"/>
    <w:rsid w:val="0016370A"/>
    <w:rsid w:val="00163C3C"/>
    <w:rsid w:val="001640F7"/>
    <w:rsid w:val="00164324"/>
    <w:rsid w:val="00164640"/>
    <w:rsid w:val="001646AF"/>
    <w:rsid w:val="00164ACF"/>
    <w:rsid w:val="0016531D"/>
    <w:rsid w:val="00165932"/>
    <w:rsid w:val="00165D6A"/>
    <w:rsid w:val="001664EA"/>
    <w:rsid w:val="0016678A"/>
    <w:rsid w:val="00167323"/>
    <w:rsid w:val="00167952"/>
    <w:rsid w:val="001679AB"/>
    <w:rsid w:val="00167ABF"/>
    <w:rsid w:val="0017014A"/>
    <w:rsid w:val="00170365"/>
    <w:rsid w:val="001708E2"/>
    <w:rsid w:val="00170981"/>
    <w:rsid w:val="0017121E"/>
    <w:rsid w:val="001713B4"/>
    <w:rsid w:val="00171556"/>
    <w:rsid w:val="00171913"/>
    <w:rsid w:val="00171918"/>
    <w:rsid w:val="00171BD0"/>
    <w:rsid w:val="00171C67"/>
    <w:rsid w:val="00171EAE"/>
    <w:rsid w:val="0017288E"/>
    <w:rsid w:val="00172A15"/>
    <w:rsid w:val="00172C62"/>
    <w:rsid w:val="001734D0"/>
    <w:rsid w:val="001741A2"/>
    <w:rsid w:val="0017443A"/>
    <w:rsid w:val="0017480A"/>
    <w:rsid w:val="00175218"/>
    <w:rsid w:val="0017556D"/>
    <w:rsid w:val="00175D50"/>
    <w:rsid w:val="00175F90"/>
    <w:rsid w:val="001765A6"/>
    <w:rsid w:val="001766F5"/>
    <w:rsid w:val="00176964"/>
    <w:rsid w:val="00176A11"/>
    <w:rsid w:val="00176B52"/>
    <w:rsid w:val="00176F37"/>
    <w:rsid w:val="00176FB6"/>
    <w:rsid w:val="001770CA"/>
    <w:rsid w:val="0017743C"/>
    <w:rsid w:val="00177946"/>
    <w:rsid w:val="00177D6F"/>
    <w:rsid w:val="001801A5"/>
    <w:rsid w:val="0018036D"/>
    <w:rsid w:val="00180425"/>
    <w:rsid w:val="00180919"/>
    <w:rsid w:val="001809F4"/>
    <w:rsid w:val="00180A41"/>
    <w:rsid w:val="0018188A"/>
    <w:rsid w:val="00181AF1"/>
    <w:rsid w:val="00181CCA"/>
    <w:rsid w:val="00181D5C"/>
    <w:rsid w:val="0018224B"/>
    <w:rsid w:val="00182B7E"/>
    <w:rsid w:val="00182FA1"/>
    <w:rsid w:val="001833B6"/>
    <w:rsid w:val="0018388D"/>
    <w:rsid w:val="00183E97"/>
    <w:rsid w:val="00184670"/>
    <w:rsid w:val="0018484A"/>
    <w:rsid w:val="00184891"/>
    <w:rsid w:val="00184A42"/>
    <w:rsid w:val="00184B11"/>
    <w:rsid w:val="00184B85"/>
    <w:rsid w:val="0018501D"/>
    <w:rsid w:val="0018507F"/>
    <w:rsid w:val="001851FA"/>
    <w:rsid w:val="0018569C"/>
    <w:rsid w:val="001856DB"/>
    <w:rsid w:val="00186272"/>
    <w:rsid w:val="00186595"/>
    <w:rsid w:val="00186A25"/>
    <w:rsid w:val="00186A53"/>
    <w:rsid w:val="00186AE3"/>
    <w:rsid w:val="00186BC3"/>
    <w:rsid w:val="001874D1"/>
    <w:rsid w:val="0018763D"/>
    <w:rsid w:val="00187A05"/>
    <w:rsid w:val="00187AC5"/>
    <w:rsid w:val="00187B14"/>
    <w:rsid w:val="00187B5A"/>
    <w:rsid w:val="00187C38"/>
    <w:rsid w:val="00187D50"/>
    <w:rsid w:val="001901CC"/>
    <w:rsid w:val="001906D5"/>
    <w:rsid w:val="001906E2"/>
    <w:rsid w:val="00190772"/>
    <w:rsid w:val="00190835"/>
    <w:rsid w:val="00190E37"/>
    <w:rsid w:val="001914FD"/>
    <w:rsid w:val="00191581"/>
    <w:rsid w:val="00191F68"/>
    <w:rsid w:val="001924D6"/>
    <w:rsid w:val="00192520"/>
    <w:rsid w:val="00192833"/>
    <w:rsid w:val="00192B1D"/>
    <w:rsid w:val="00192D0B"/>
    <w:rsid w:val="001931F1"/>
    <w:rsid w:val="00193637"/>
    <w:rsid w:val="00193F54"/>
    <w:rsid w:val="00193F8B"/>
    <w:rsid w:val="00193FD8"/>
    <w:rsid w:val="00194945"/>
    <w:rsid w:val="00194B38"/>
    <w:rsid w:val="00194F6C"/>
    <w:rsid w:val="001953C2"/>
    <w:rsid w:val="001957A6"/>
    <w:rsid w:val="0019595E"/>
    <w:rsid w:val="001959B8"/>
    <w:rsid w:val="00195A3D"/>
    <w:rsid w:val="00195F85"/>
    <w:rsid w:val="00196F77"/>
    <w:rsid w:val="00197798"/>
    <w:rsid w:val="00197F30"/>
    <w:rsid w:val="001A0074"/>
    <w:rsid w:val="001A04EF"/>
    <w:rsid w:val="001A063C"/>
    <w:rsid w:val="001A0B54"/>
    <w:rsid w:val="001A0BD9"/>
    <w:rsid w:val="001A0D60"/>
    <w:rsid w:val="001A0DE2"/>
    <w:rsid w:val="001A0FE1"/>
    <w:rsid w:val="001A1230"/>
    <w:rsid w:val="001A18D4"/>
    <w:rsid w:val="001A1A46"/>
    <w:rsid w:val="001A1BD1"/>
    <w:rsid w:val="001A1DF5"/>
    <w:rsid w:val="001A1F1E"/>
    <w:rsid w:val="001A222F"/>
    <w:rsid w:val="001A235B"/>
    <w:rsid w:val="001A2369"/>
    <w:rsid w:val="001A24B3"/>
    <w:rsid w:val="001A25D6"/>
    <w:rsid w:val="001A2B66"/>
    <w:rsid w:val="001A2CEE"/>
    <w:rsid w:val="001A32D3"/>
    <w:rsid w:val="001A32DF"/>
    <w:rsid w:val="001A33EF"/>
    <w:rsid w:val="001A3649"/>
    <w:rsid w:val="001A369F"/>
    <w:rsid w:val="001A3C7B"/>
    <w:rsid w:val="001A3C8D"/>
    <w:rsid w:val="001A3DF9"/>
    <w:rsid w:val="001A40BD"/>
    <w:rsid w:val="001A43C9"/>
    <w:rsid w:val="001A4A1D"/>
    <w:rsid w:val="001A4F8F"/>
    <w:rsid w:val="001A55BF"/>
    <w:rsid w:val="001A5605"/>
    <w:rsid w:val="001A56B5"/>
    <w:rsid w:val="001A59D0"/>
    <w:rsid w:val="001A5C81"/>
    <w:rsid w:val="001A652E"/>
    <w:rsid w:val="001A6755"/>
    <w:rsid w:val="001A6807"/>
    <w:rsid w:val="001A6FD1"/>
    <w:rsid w:val="001A725B"/>
    <w:rsid w:val="001A72D0"/>
    <w:rsid w:val="001A745A"/>
    <w:rsid w:val="001A771C"/>
    <w:rsid w:val="001A7997"/>
    <w:rsid w:val="001B0115"/>
    <w:rsid w:val="001B02DB"/>
    <w:rsid w:val="001B081C"/>
    <w:rsid w:val="001B0926"/>
    <w:rsid w:val="001B11CF"/>
    <w:rsid w:val="001B1216"/>
    <w:rsid w:val="001B13EF"/>
    <w:rsid w:val="001B1A89"/>
    <w:rsid w:val="001B23D0"/>
    <w:rsid w:val="001B2412"/>
    <w:rsid w:val="001B241F"/>
    <w:rsid w:val="001B24B7"/>
    <w:rsid w:val="001B25CA"/>
    <w:rsid w:val="001B2EC8"/>
    <w:rsid w:val="001B2ED8"/>
    <w:rsid w:val="001B2F68"/>
    <w:rsid w:val="001B2FCA"/>
    <w:rsid w:val="001B36B0"/>
    <w:rsid w:val="001B49CE"/>
    <w:rsid w:val="001B4A4C"/>
    <w:rsid w:val="001B505B"/>
    <w:rsid w:val="001B5189"/>
    <w:rsid w:val="001B518B"/>
    <w:rsid w:val="001B5A9D"/>
    <w:rsid w:val="001B5BD2"/>
    <w:rsid w:val="001B6391"/>
    <w:rsid w:val="001B7125"/>
    <w:rsid w:val="001B7314"/>
    <w:rsid w:val="001B761B"/>
    <w:rsid w:val="001C00B9"/>
    <w:rsid w:val="001C00E2"/>
    <w:rsid w:val="001C062B"/>
    <w:rsid w:val="001C09B5"/>
    <w:rsid w:val="001C0A1B"/>
    <w:rsid w:val="001C0F63"/>
    <w:rsid w:val="001C1781"/>
    <w:rsid w:val="001C1A2E"/>
    <w:rsid w:val="001C1D34"/>
    <w:rsid w:val="001C1EB6"/>
    <w:rsid w:val="001C1FB6"/>
    <w:rsid w:val="001C2288"/>
    <w:rsid w:val="001C2751"/>
    <w:rsid w:val="001C2C2C"/>
    <w:rsid w:val="001C2D31"/>
    <w:rsid w:val="001C2FE6"/>
    <w:rsid w:val="001C307A"/>
    <w:rsid w:val="001C37DA"/>
    <w:rsid w:val="001C3D26"/>
    <w:rsid w:val="001C3F99"/>
    <w:rsid w:val="001C41D6"/>
    <w:rsid w:val="001C42F7"/>
    <w:rsid w:val="001C43D1"/>
    <w:rsid w:val="001C4436"/>
    <w:rsid w:val="001C4EF4"/>
    <w:rsid w:val="001C4FDD"/>
    <w:rsid w:val="001C506E"/>
    <w:rsid w:val="001C5681"/>
    <w:rsid w:val="001C57F8"/>
    <w:rsid w:val="001C5E3D"/>
    <w:rsid w:val="001C5EB3"/>
    <w:rsid w:val="001C5EE2"/>
    <w:rsid w:val="001C6666"/>
    <w:rsid w:val="001C67CC"/>
    <w:rsid w:val="001C6C1C"/>
    <w:rsid w:val="001C6ED3"/>
    <w:rsid w:val="001C715F"/>
    <w:rsid w:val="001C72F2"/>
    <w:rsid w:val="001C77E8"/>
    <w:rsid w:val="001C7B32"/>
    <w:rsid w:val="001C7F4A"/>
    <w:rsid w:val="001D0883"/>
    <w:rsid w:val="001D0916"/>
    <w:rsid w:val="001D0E1F"/>
    <w:rsid w:val="001D12E7"/>
    <w:rsid w:val="001D1377"/>
    <w:rsid w:val="001D13B6"/>
    <w:rsid w:val="001D17E1"/>
    <w:rsid w:val="001D1886"/>
    <w:rsid w:val="001D1F4B"/>
    <w:rsid w:val="001D20C9"/>
    <w:rsid w:val="001D25C5"/>
    <w:rsid w:val="001D2631"/>
    <w:rsid w:val="001D26BF"/>
    <w:rsid w:val="001D2AB2"/>
    <w:rsid w:val="001D3078"/>
    <w:rsid w:val="001D3848"/>
    <w:rsid w:val="001D3CB0"/>
    <w:rsid w:val="001D3CFF"/>
    <w:rsid w:val="001D428D"/>
    <w:rsid w:val="001D44A7"/>
    <w:rsid w:val="001D48D4"/>
    <w:rsid w:val="001D4DC7"/>
    <w:rsid w:val="001D51A4"/>
    <w:rsid w:val="001D573E"/>
    <w:rsid w:val="001D57C0"/>
    <w:rsid w:val="001D58F1"/>
    <w:rsid w:val="001D5F28"/>
    <w:rsid w:val="001D6643"/>
    <w:rsid w:val="001D6B48"/>
    <w:rsid w:val="001D6D9F"/>
    <w:rsid w:val="001D6E4C"/>
    <w:rsid w:val="001D6EA6"/>
    <w:rsid w:val="001D6FDB"/>
    <w:rsid w:val="001D7374"/>
    <w:rsid w:val="001D7564"/>
    <w:rsid w:val="001E0164"/>
    <w:rsid w:val="001E06E5"/>
    <w:rsid w:val="001E07C8"/>
    <w:rsid w:val="001E0CAC"/>
    <w:rsid w:val="001E0D32"/>
    <w:rsid w:val="001E1124"/>
    <w:rsid w:val="001E112D"/>
    <w:rsid w:val="001E1197"/>
    <w:rsid w:val="001E1862"/>
    <w:rsid w:val="001E195F"/>
    <w:rsid w:val="001E1B86"/>
    <w:rsid w:val="001E1DE8"/>
    <w:rsid w:val="001E2D5C"/>
    <w:rsid w:val="001E3352"/>
    <w:rsid w:val="001E35A0"/>
    <w:rsid w:val="001E3635"/>
    <w:rsid w:val="001E3743"/>
    <w:rsid w:val="001E37BC"/>
    <w:rsid w:val="001E38CA"/>
    <w:rsid w:val="001E3967"/>
    <w:rsid w:val="001E3A5D"/>
    <w:rsid w:val="001E3E3B"/>
    <w:rsid w:val="001E3E60"/>
    <w:rsid w:val="001E42F9"/>
    <w:rsid w:val="001E4ED6"/>
    <w:rsid w:val="001E4EDD"/>
    <w:rsid w:val="001E5485"/>
    <w:rsid w:val="001E56D2"/>
    <w:rsid w:val="001E58A3"/>
    <w:rsid w:val="001E5D72"/>
    <w:rsid w:val="001E61AC"/>
    <w:rsid w:val="001E65A9"/>
    <w:rsid w:val="001E67F3"/>
    <w:rsid w:val="001E6B33"/>
    <w:rsid w:val="001E6DF0"/>
    <w:rsid w:val="001E6F14"/>
    <w:rsid w:val="001E7044"/>
    <w:rsid w:val="001E7212"/>
    <w:rsid w:val="001E7682"/>
    <w:rsid w:val="001E7878"/>
    <w:rsid w:val="001E7908"/>
    <w:rsid w:val="001E7BAB"/>
    <w:rsid w:val="001E7D8B"/>
    <w:rsid w:val="001E7EFD"/>
    <w:rsid w:val="001F0486"/>
    <w:rsid w:val="001F04F7"/>
    <w:rsid w:val="001F06FD"/>
    <w:rsid w:val="001F0893"/>
    <w:rsid w:val="001F0962"/>
    <w:rsid w:val="001F0B10"/>
    <w:rsid w:val="001F0C2D"/>
    <w:rsid w:val="001F0E18"/>
    <w:rsid w:val="001F10C2"/>
    <w:rsid w:val="001F1414"/>
    <w:rsid w:val="001F1B3E"/>
    <w:rsid w:val="001F1D0B"/>
    <w:rsid w:val="001F24A8"/>
    <w:rsid w:val="001F2701"/>
    <w:rsid w:val="001F2944"/>
    <w:rsid w:val="001F2B11"/>
    <w:rsid w:val="001F2D83"/>
    <w:rsid w:val="001F3445"/>
    <w:rsid w:val="001F355E"/>
    <w:rsid w:val="001F3862"/>
    <w:rsid w:val="001F3F4C"/>
    <w:rsid w:val="001F425F"/>
    <w:rsid w:val="001F49D4"/>
    <w:rsid w:val="001F4C34"/>
    <w:rsid w:val="001F5198"/>
    <w:rsid w:val="001F555E"/>
    <w:rsid w:val="001F5AEB"/>
    <w:rsid w:val="001F5C64"/>
    <w:rsid w:val="001F62FB"/>
    <w:rsid w:val="001F63A3"/>
    <w:rsid w:val="001F64F8"/>
    <w:rsid w:val="001F6981"/>
    <w:rsid w:val="001F6B8D"/>
    <w:rsid w:val="001F6C20"/>
    <w:rsid w:val="001F7461"/>
    <w:rsid w:val="001F77AD"/>
    <w:rsid w:val="001F7D6D"/>
    <w:rsid w:val="001F7DFC"/>
    <w:rsid w:val="00200166"/>
    <w:rsid w:val="0020017F"/>
    <w:rsid w:val="002003C1"/>
    <w:rsid w:val="002004A3"/>
    <w:rsid w:val="0020063E"/>
    <w:rsid w:val="0020080B"/>
    <w:rsid w:val="00200B61"/>
    <w:rsid w:val="00200FCF"/>
    <w:rsid w:val="002011A4"/>
    <w:rsid w:val="00201240"/>
    <w:rsid w:val="00201531"/>
    <w:rsid w:val="00201DE4"/>
    <w:rsid w:val="00201EDA"/>
    <w:rsid w:val="00201F3D"/>
    <w:rsid w:val="00202186"/>
    <w:rsid w:val="0020225F"/>
    <w:rsid w:val="002025EB"/>
    <w:rsid w:val="00202797"/>
    <w:rsid w:val="00202830"/>
    <w:rsid w:val="002028A2"/>
    <w:rsid w:val="00202ACD"/>
    <w:rsid w:val="00202F58"/>
    <w:rsid w:val="002035C3"/>
    <w:rsid w:val="00203986"/>
    <w:rsid w:val="00203A2A"/>
    <w:rsid w:val="00203C33"/>
    <w:rsid w:val="00204073"/>
    <w:rsid w:val="00204214"/>
    <w:rsid w:val="0020443C"/>
    <w:rsid w:val="00204459"/>
    <w:rsid w:val="002046C4"/>
    <w:rsid w:val="0020483D"/>
    <w:rsid w:val="00204B5E"/>
    <w:rsid w:val="00205002"/>
    <w:rsid w:val="0020500A"/>
    <w:rsid w:val="002051D3"/>
    <w:rsid w:val="00205293"/>
    <w:rsid w:val="00205429"/>
    <w:rsid w:val="00205512"/>
    <w:rsid w:val="0020551F"/>
    <w:rsid w:val="00205E68"/>
    <w:rsid w:val="00205F3C"/>
    <w:rsid w:val="00206096"/>
    <w:rsid w:val="002060E7"/>
    <w:rsid w:val="00206E78"/>
    <w:rsid w:val="00206F88"/>
    <w:rsid w:val="002072D9"/>
    <w:rsid w:val="0020767F"/>
    <w:rsid w:val="0020776E"/>
    <w:rsid w:val="002105DF"/>
    <w:rsid w:val="00210BEE"/>
    <w:rsid w:val="00210C3F"/>
    <w:rsid w:val="00210E47"/>
    <w:rsid w:val="00210F44"/>
    <w:rsid w:val="002110E2"/>
    <w:rsid w:val="0021115E"/>
    <w:rsid w:val="0021181A"/>
    <w:rsid w:val="002118F0"/>
    <w:rsid w:val="002119A5"/>
    <w:rsid w:val="00211CAD"/>
    <w:rsid w:val="00211E60"/>
    <w:rsid w:val="002120BE"/>
    <w:rsid w:val="00212794"/>
    <w:rsid w:val="00212876"/>
    <w:rsid w:val="00212E42"/>
    <w:rsid w:val="00213831"/>
    <w:rsid w:val="00213836"/>
    <w:rsid w:val="00213A3D"/>
    <w:rsid w:val="00213C33"/>
    <w:rsid w:val="00213E68"/>
    <w:rsid w:val="00213F31"/>
    <w:rsid w:val="0021410B"/>
    <w:rsid w:val="00214142"/>
    <w:rsid w:val="0021426A"/>
    <w:rsid w:val="0021439E"/>
    <w:rsid w:val="00214440"/>
    <w:rsid w:val="002146FD"/>
    <w:rsid w:val="00214B66"/>
    <w:rsid w:val="00214CC3"/>
    <w:rsid w:val="00214CD1"/>
    <w:rsid w:val="002152BE"/>
    <w:rsid w:val="0021539D"/>
    <w:rsid w:val="002153E2"/>
    <w:rsid w:val="002159DD"/>
    <w:rsid w:val="00215A77"/>
    <w:rsid w:val="00215B80"/>
    <w:rsid w:val="00215D72"/>
    <w:rsid w:val="0021621D"/>
    <w:rsid w:val="002164AD"/>
    <w:rsid w:val="002164D2"/>
    <w:rsid w:val="0021656B"/>
    <w:rsid w:val="002167DD"/>
    <w:rsid w:val="00216806"/>
    <w:rsid w:val="00216869"/>
    <w:rsid w:val="00216C7E"/>
    <w:rsid w:val="00216CBC"/>
    <w:rsid w:val="0021739D"/>
    <w:rsid w:val="002175B5"/>
    <w:rsid w:val="0021767A"/>
    <w:rsid w:val="002178B1"/>
    <w:rsid w:val="00220C48"/>
    <w:rsid w:val="00220EF2"/>
    <w:rsid w:val="00221619"/>
    <w:rsid w:val="00221691"/>
    <w:rsid w:val="00221852"/>
    <w:rsid w:val="00221A14"/>
    <w:rsid w:val="00221A7B"/>
    <w:rsid w:val="00221B69"/>
    <w:rsid w:val="00221FB7"/>
    <w:rsid w:val="00222372"/>
    <w:rsid w:val="00222865"/>
    <w:rsid w:val="00222D91"/>
    <w:rsid w:val="00222E3E"/>
    <w:rsid w:val="00222ED4"/>
    <w:rsid w:val="0022300D"/>
    <w:rsid w:val="00223442"/>
    <w:rsid w:val="002238C9"/>
    <w:rsid w:val="0022473B"/>
    <w:rsid w:val="00224E69"/>
    <w:rsid w:val="00225068"/>
    <w:rsid w:val="002250C8"/>
    <w:rsid w:val="0022568E"/>
    <w:rsid w:val="002262A0"/>
    <w:rsid w:val="00226409"/>
    <w:rsid w:val="0022750E"/>
    <w:rsid w:val="00227670"/>
    <w:rsid w:val="00227C43"/>
    <w:rsid w:val="0023015B"/>
    <w:rsid w:val="00230169"/>
    <w:rsid w:val="0023057F"/>
    <w:rsid w:val="0023068C"/>
    <w:rsid w:val="00230E9A"/>
    <w:rsid w:val="00230EDD"/>
    <w:rsid w:val="0023146C"/>
    <w:rsid w:val="00231618"/>
    <w:rsid w:val="002318EF"/>
    <w:rsid w:val="00231AA8"/>
    <w:rsid w:val="00231C09"/>
    <w:rsid w:val="0023221C"/>
    <w:rsid w:val="002324D8"/>
    <w:rsid w:val="0023256B"/>
    <w:rsid w:val="00233E4D"/>
    <w:rsid w:val="0023402D"/>
    <w:rsid w:val="002345B1"/>
    <w:rsid w:val="00234DA3"/>
    <w:rsid w:val="00234E8C"/>
    <w:rsid w:val="002350A0"/>
    <w:rsid w:val="00235486"/>
    <w:rsid w:val="00235C8E"/>
    <w:rsid w:val="00236586"/>
    <w:rsid w:val="00236833"/>
    <w:rsid w:val="00236A77"/>
    <w:rsid w:val="00236B9B"/>
    <w:rsid w:val="0023708B"/>
    <w:rsid w:val="00237771"/>
    <w:rsid w:val="00237A15"/>
    <w:rsid w:val="00237B10"/>
    <w:rsid w:val="00240160"/>
    <w:rsid w:val="00241096"/>
    <w:rsid w:val="002416B2"/>
    <w:rsid w:val="00241C5E"/>
    <w:rsid w:val="00241F28"/>
    <w:rsid w:val="00241FAF"/>
    <w:rsid w:val="00242AE7"/>
    <w:rsid w:val="00242C30"/>
    <w:rsid w:val="00242DC2"/>
    <w:rsid w:val="0024313A"/>
    <w:rsid w:val="0024363C"/>
    <w:rsid w:val="002436E1"/>
    <w:rsid w:val="00243911"/>
    <w:rsid w:val="00243C00"/>
    <w:rsid w:val="00244C4C"/>
    <w:rsid w:val="0024525E"/>
    <w:rsid w:val="002453F5"/>
    <w:rsid w:val="00245410"/>
    <w:rsid w:val="00245460"/>
    <w:rsid w:val="00245536"/>
    <w:rsid w:val="0024564F"/>
    <w:rsid w:val="00245AB7"/>
    <w:rsid w:val="00245E76"/>
    <w:rsid w:val="00245EE3"/>
    <w:rsid w:val="00245FD5"/>
    <w:rsid w:val="00246B6C"/>
    <w:rsid w:val="00247490"/>
    <w:rsid w:val="002476CE"/>
    <w:rsid w:val="00247796"/>
    <w:rsid w:val="00247C03"/>
    <w:rsid w:val="002500D4"/>
    <w:rsid w:val="002502F1"/>
    <w:rsid w:val="00250686"/>
    <w:rsid w:val="00250885"/>
    <w:rsid w:val="00250BF0"/>
    <w:rsid w:val="00250F6D"/>
    <w:rsid w:val="00251392"/>
    <w:rsid w:val="00251477"/>
    <w:rsid w:val="002517C6"/>
    <w:rsid w:val="00252581"/>
    <w:rsid w:val="0025261D"/>
    <w:rsid w:val="00252A9F"/>
    <w:rsid w:val="00252C9F"/>
    <w:rsid w:val="00252E27"/>
    <w:rsid w:val="00252EC3"/>
    <w:rsid w:val="00252FA8"/>
    <w:rsid w:val="002531AC"/>
    <w:rsid w:val="002531AE"/>
    <w:rsid w:val="00253210"/>
    <w:rsid w:val="002534FE"/>
    <w:rsid w:val="0025357F"/>
    <w:rsid w:val="002535B8"/>
    <w:rsid w:val="002537C4"/>
    <w:rsid w:val="00253EA0"/>
    <w:rsid w:val="0025422A"/>
    <w:rsid w:val="0025447C"/>
    <w:rsid w:val="002548DE"/>
    <w:rsid w:val="00254A4F"/>
    <w:rsid w:val="00254B62"/>
    <w:rsid w:val="00254C2A"/>
    <w:rsid w:val="0025510C"/>
    <w:rsid w:val="00255161"/>
    <w:rsid w:val="00255261"/>
    <w:rsid w:val="00255383"/>
    <w:rsid w:val="002553C1"/>
    <w:rsid w:val="00255866"/>
    <w:rsid w:val="00255B81"/>
    <w:rsid w:val="00255D45"/>
    <w:rsid w:val="00255EB6"/>
    <w:rsid w:val="00255F06"/>
    <w:rsid w:val="00255FA5"/>
    <w:rsid w:val="002561A6"/>
    <w:rsid w:val="002562D1"/>
    <w:rsid w:val="002564DA"/>
    <w:rsid w:val="00256754"/>
    <w:rsid w:val="00256794"/>
    <w:rsid w:val="00256838"/>
    <w:rsid w:val="002568C4"/>
    <w:rsid w:val="00256A80"/>
    <w:rsid w:val="00256C60"/>
    <w:rsid w:val="002572FB"/>
    <w:rsid w:val="00257750"/>
    <w:rsid w:val="00257D4E"/>
    <w:rsid w:val="00257F4C"/>
    <w:rsid w:val="0026032C"/>
    <w:rsid w:val="0026066A"/>
    <w:rsid w:val="002617C6"/>
    <w:rsid w:val="002623CE"/>
    <w:rsid w:val="002625ED"/>
    <w:rsid w:val="0026284A"/>
    <w:rsid w:val="00262A20"/>
    <w:rsid w:val="00262B56"/>
    <w:rsid w:val="00262CB5"/>
    <w:rsid w:val="002633B8"/>
    <w:rsid w:val="0026362C"/>
    <w:rsid w:val="002636AB"/>
    <w:rsid w:val="0026448F"/>
    <w:rsid w:val="00264588"/>
    <w:rsid w:val="00264820"/>
    <w:rsid w:val="0026496F"/>
    <w:rsid w:val="00264B70"/>
    <w:rsid w:val="00264EF9"/>
    <w:rsid w:val="00264F8B"/>
    <w:rsid w:val="00265195"/>
    <w:rsid w:val="00265262"/>
    <w:rsid w:val="002652DF"/>
    <w:rsid w:val="00265462"/>
    <w:rsid w:val="00265690"/>
    <w:rsid w:val="00265BF1"/>
    <w:rsid w:val="0026631A"/>
    <w:rsid w:val="002663C4"/>
    <w:rsid w:val="0026642A"/>
    <w:rsid w:val="002668E5"/>
    <w:rsid w:val="00266998"/>
    <w:rsid w:val="00267760"/>
    <w:rsid w:val="0026794F"/>
    <w:rsid w:val="00267EE4"/>
    <w:rsid w:val="00267FC9"/>
    <w:rsid w:val="00270008"/>
    <w:rsid w:val="00270319"/>
    <w:rsid w:val="00270A4D"/>
    <w:rsid w:val="00270C9A"/>
    <w:rsid w:val="00270E40"/>
    <w:rsid w:val="002712AD"/>
    <w:rsid w:val="00271B3C"/>
    <w:rsid w:val="00271F03"/>
    <w:rsid w:val="00271F67"/>
    <w:rsid w:val="002723B3"/>
    <w:rsid w:val="002723D4"/>
    <w:rsid w:val="002726C9"/>
    <w:rsid w:val="0027295D"/>
    <w:rsid w:val="002729AA"/>
    <w:rsid w:val="00272A25"/>
    <w:rsid w:val="00272B9F"/>
    <w:rsid w:val="00272D96"/>
    <w:rsid w:val="002736AA"/>
    <w:rsid w:val="00273A22"/>
    <w:rsid w:val="00273EB5"/>
    <w:rsid w:val="00274513"/>
    <w:rsid w:val="00274762"/>
    <w:rsid w:val="00274B9D"/>
    <w:rsid w:val="00274CF6"/>
    <w:rsid w:val="0027506B"/>
    <w:rsid w:val="00275255"/>
    <w:rsid w:val="0027550F"/>
    <w:rsid w:val="0027554C"/>
    <w:rsid w:val="00275556"/>
    <w:rsid w:val="00275856"/>
    <w:rsid w:val="002764D3"/>
    <w:rsid w:val="0027653B"/>
    <w:rsid w:val="002769A5"/>
    <w:rsid w:val="00276A87"/>
    <w:rsid w:val="00276E5C"/>
    <w:rsid w:val="00276EBD"/>
    <w:rsid w:val="00276EC6"/>
    <w:rsid w:val="00276F7A"/>
    <w:rsid w:val="002772BB"/>
    <w:rsid w:val="00277577"/>
    <w:rsid w:val="00277870"/>
    <w:rsid w:val="002778BC"/>
    <w:rsid w:val="00277917"/>
    <w:rsid w:val="00277E68"/>
    <w:rsid w:val="002800A0"/>
    <w:rsid w:val="00280C46"/>
    <w:rsid w:val="0028180B"/>
    <w:rsid w:val="00281826"/>
    <w:rsid w:val="00281B68"/>
    <w:rsid w:val="00281B78"/>
    <w:rsid w:val="0028237F"/>
    <w:rsid w:val="0028275F"/>
    <w:rsid w:val="00282B2B"/>
    <w:rsid w:val="00282E2E"/>
    <w:rsid w:val="00282ED4"/>
    <w:rsid w:val="00282F63"/>
    <w:rsid w:val="00282F98"/>
    <w:rsid w:val="002839B3"/>
    <w:rsid w:val="00283DA1"/>
    <w:rsid w:val="00283EB8"/>
    <w:rsid w:val="00284645"/>
    <w:rsid w:val="00284664"/>
    <w:rsid w:val="00285417"/>
    <w:rsid w:val="00285548"/>
    <w:rsid w:val="00285C71"/>
    <w:rsid w:val="00285DE9"/>
    <w:rsid w:val="002863BB"/>
    <w:rsid w:val="0028690B"/>
    <w:rsid w:val="00286D88"/>
    <w:rsid w:val="00286DAE"/>
    <w:rsid w:val="00286FC8"/>
    <w:rsid w:val="00287096"/>
    <w:rsid w:val="00287713"/>
    <w:rsid w:val="00287D94"/>
    <w:rsid w:val="00290144"/>
    <w:rsid w:val="002902D5"/>
    <w:rsid w:val="002907D5"/>
    <w:rsid w:val="0029101B"/>
    <w:rsid w:val="00291FDC"/>
    <w:rsid w:val="00291FF0"/>
    <w:rsid w:val="00292407"/>
    <w:rsid w:val="002927A9"/>
    <w:rsid w:val="00292827"/>
    <w:rsid w:val="00292C5D"/>
    <w:rsid w:val="00292C73"/>
    <w:rsid w:val="00292E63"/>
    <w:rsid w:val="0029334D"/>
    <w:rsid w:val="0029368A"/>
    <w:rsid w:val="00293C85"/>
    <w:rsid w:val="00293FD7"/>
    <w:rsid w:val="00294AC6"/>
    <w:rsid w:val="00294C1F"/>
    <w:rsid w:val="00294EE7"/>
    <w:rsid w:val="0029519B"/>
    <w:rsid w:val="002951CD"/>
    <w:rsid w:val="00295518"/>
    <w:rsid w:val="0029574A"/>
    <w:rsid w:val="00295B23"/>
    <w:rsid w:val="00295F2D"/>
    <w:rsid w:val="002964C1"/>
    <w:rsid w:val="00296570"/>
    <w:rsid w:val="0029687B"/>
    <w:rsid w:val="0029732E"/>
    <w:rsid w:val="00297350"/>
    <w:rsid w:val="0029739F"/>
    <w:rsid w:val="00297757"/>
    <w:rsid w:val="00297E86"/>
    <w:rsid w:val="00297E9C"/>
    <w:rsid w:val="002A00FC"/>
    <w:rsid w:val="002A04A0"/>
    <w:rsid w:val="002A0559"/>
    <w:rsid w:val="002A0567"/>
    <w:rsid w:val="002A0915"/>
    <w:rsid w:val="002A0D28"/>
    <w:rsid w:val="002A124E"/>
    <w:rsid w:val="002A1648"/>
    <w:rsid w:val="002A1B01"/>
    <w:rsid w:val="002A1B83"/>
    <w:rsid w:val="002A1C81"/>
    <w:rsid w:val="002A2015"/>
    <w:rsid w:val="002A2826"/>
    <w:rsid w:val="002A28B5"/>
    <w:rsid w:val="002A2E3F"/>
    <w:rsid w:val="002A2F53"/>
    <w:rsid w:val="002A3AE9"/>
    <w:rsid w:val="002A3EA5"/>
    <w:rsid w:val="002A4256"/>
    <w:rsid w:val="002A4311"/>
    <w:rsid w:val="002A457B"/>
    <w:rsid w:val="002A4BEF"/>
    <w:rsid w:val="002A4DCA"/>
    <w:rsid w:val="002A4F1A"/>
    <w:rsid w:val="002A520B"/>
    <w:rsid w:val="002A5671"/>
    <w:rsid w:val="002A5709"/>
    <w:rsid w:val="002A5AF0"/>
    <w:rsid w:val="002A60A8"/>
    <w:rsid w:val="002A612C"/>
    <w:rsid w:val="002A6219"/>
    <w:rsid w:val="002A64C2"/>
    <w:rsid w:val="002A64EA"/>
    <w:rsid w:val="002A6721"/>
    <w:rsid w:val="002A6896"/>
    <w:rsid w:val="002A6A82"/>
    <w:rsid w:val="002A6E85"/>
    <w:rsid w:val="002A7344"/>
    <w:rsid w:val="002A73CC"/>
    <w:rsid w:val="002A7440"/>
    <w:rsid w:val="002A7D3B"/>
    <w:rsid w:val="002B0223"/>
    <w:rsid w:val="002B0A2A"/>
    <w:rsid w:val="002B0EB3"/>
    <w:rsid w:val="002B1C8B"/>
    <w:rsid w:val="002B1CB9"/>
    <w:rsid w:val="002B1D52"/>
    <w:rsid w:val="002B245D"/>
    <w:rsid w:val="002B2905"/>
    <w:rsid w:val="002B29E2"/>
    <w:rsid w:val="002B2C07"/>
    <w:rsid w:val="002B2CF0"/>
    <w:rsid w:val="002B2D32"/>
    <w:rsid w:val="002B3288"/>
    <w:rsid w:val="002B3776"/>
    <w:rsid w:val="002B3F45"/>
    <w:rsid w:val="002B4377"/>
    <w:rsid w:val="002B582F"/>
    <w:rsid w:val="002B5CAE"/>
    <w:rsid w:val="002B6028"/>
    <w:rsid w:val="002B6048"/>
    <w:rsid w:val="002B658F"/>
    <w:rsid w:val="002B7069"/>
    <w:rsid w:val="002B74C8"/>
    <w:rsid w:val="002B7572"/>
    <w:rsid w:val="002B79A6"/>
    <w:rsid w:val="002B7A37"/>
    <w:rsid w:val="002B7CFD"/>
    <w:rsid w:val="002B7E5B"/>
    <w:rsid w:val="002B7F90"/>
    <w:rsid w:val="002C01B4"/>
    <w:rsid w:val="002C03A7"/>
    <w:rsid w:val="002C0BDA"/>
    <w:rsid w:val="002C0F69"/>
    <w:rsid w:val="002C121B"/>
    <w:rsid w:val="002C131C"/>
    <w:rsid w:val="002C1B4E"/>
    <w:rsid w:val="002C1B59"/>
    <w:rsid w:val="002C1BF6"/>
    <w:rsid w:val="002C233D"/>
    <w:rsid w:val="002C28DF"/>
    <w:rsid w:val="002C2ECB"/>
    <w:rsid w:val="002C3758"/>
    <w:rsid w:val="002C377E"/>
    <w:rsid w:val="002C383C"/>
    <w:rsid w:val="002C4240"/>
    <w:rsid w:val="002C4564"/>
    <w:rsid w:val="002C45DB"/>
    <w:rsid w:val="002C4931"/>
    <w:rsid w:val="002C4BFA"/>
    <w:rsid w:val="002C4F3F"/>
    <w:rsid w:val="002C5002"/>
    <w:rsid w:val="002C509B"/>
    <w:rsid w:val="002C5DD7"/>
    <w:rsid w:val="002C5E62"/>
    <w:rsid w:val="002C65F0"/>
    <w:rsid w:val="002C6613"/>
    <w:rsid w:val="002C6650"/>
    <w:rsid w:val="002C6853"/>
    <w:rsid w:val="002C6C7A"/>
    <w:rsid w:val="002C6D97"/>
    <w:rsid w:val="002C6F70"/>
    <w:rsid w:val="002C7421"/>
    <w:rsid w:val="002C7EEB"/>
    <w:rsid w:val="002D00A6"/>
    <w:rsid w:val="002D0199"/>
    <w:rsid w:val="002D0377"/>
    <w:rsid w:val="002D06B1"/>
    <w:rsid w:val="002D201A"/>
    <w:rsid w:val="002D21E7"/>
    <w:rsid w:val="002D2621"/>
    <w:rsid w:val="002D2AB9"/>
    <w:rsid w:val="002D2AE3"/>
    <w:rsid w:val="002D2F03"/>
    <w:rsid w:val="002D372C"/>
    <w:rsid w:val="002D3CC7"/>
    <w:rsid w:val="002D3D31"/>
    <w:rsid w:val="002D3DD3"/>
    <w:rsid w:val="002D402D"/>
    <w:rsid w:val="002D442D"/>
    <w:rsid w:val="002D4506"/>
    <w:rsid w:val="002D486E"/>
    <w:rsid w:val="002D4970"/>
    <w:rsid w:val="002D4994"/>
    <w:rsid w:val="002D4B8A"/>
    <w:rsid w:val="002D540E"/>
    <w:rsid w:val="002D553C"/>
    <w:rsid w:val="002D62D6"/>
    <w:rsid w:val="002D6653"/>
    <w:rsid w:val="002D6A53"/>
    <w:rsid w:val="002D6C72"/>
    <w:rsid w:val="002D6D7F"/>
    <w:rsid w:val="002D744A"/>
    <w:rsid w:val="002D75D3"/>
    <w:rsid w:val="002D75DB"/>
    <w:rsid w:val="002D7988"/>
    <w:rsid w:val="002D7C1E"/>
    <w:rsid w:val="002E02DD"/>
    <w:rsid w:val="002E04F2"/>
    <w:rsid w:val="002E05E7"/>
    <w:rsid w:val="002E066C"/>
    <w:rsid w:val="002E0798"/>
    <w:rsid w:val="002E08BD"/>
    <w:rsid w:val="002E0B23"/>
    <w:rsid w:val="002E0BF3"/>
    <w:rsid w:val="002E0D54"/>
    <w:rsid w:val="002E11E5"/>
    <w:rsid w:val="002E1234"/>
    <w:rsid w:val="002E24D7"/>
    <w:rsid w:val="002E2ABF"/>
    <w:rsid w:val="002E2BCE"/>
    <w:rsid w:val="002E2C5C"/>
    <w:rsid w:val="002E2D63"/>
    <w:rsid w:val="002E2D85"/>
    <w:rsid w:val="002E2F59"/>
    <w:rsid w:val="002E340D"/>
    <w:rsid w:val="002E362A"/>
    <w:rsid w:val="002E379D"/>
    <w:rsid w:val="002E392D"/>
    <w:rsid w:val="002E3B19"/>
    <w:rsid w:val="002E3E79"/>
    <w:rsid w:val="002E3FD0"/>
    <w:rsid w:val="002E41E4"/>
    <w:rsid w:val="002E4418"/>
    <w:rsid w:val="002E45F8"/>
    <w:rsid w:val="002E46D0"/>
    <w:rsid w:val="002E46EB"/>
    <w:rsid w:val="002E474C"/>
    <w:rsid w:val="002E4848"/>
    <w:rsid w:val="002E4C11"/>
    <w:rsid w:val="002E52E0"/>
    <w:rsid w:val="002E5480"/>
    <w:rsid w:val="002E54A0"/>
    <w:rsid w:val="002E55A9"/>
    <w:rsid w:val="002E58A5"/>
    <w:rsid w:val="002E5C86"/>
    <w:rsid w:val="002E5E97"/>
    <w:rsid w:val="002E61D1"/>
    <w:rsid w:val="002E6408"/>
    <w:rsid w:val="002E69B7"/>
    <w:rsid w:val="002E70EF"/>
    <w:rsid w:val="002E74C4"/>
    <w:rsid w:val="002E7575"/>
    <w:rsid w:val="002F03DE"/>
    <w:rsid w:val="002F06FA"/>
    <w:rsid w:val="002F08B5"/>
    <w:rsid w:val="002F0F5A"/>
    <w:rsid w:val="002F10E1"/>
    <w:rsid w:val="002F1111"/>
    <w:rsid w:val="002F1336"/>
    <w:rsid w:val="002F14AE"/>
    <w:rsid w:val="002F18E4"/>
    <w:rsid w:val="002F1C96"/>
    <w:rsid w:val="002F1CB4"/>
    <w:rsid w:val="002F1D92"/>
    <w:rsid w:val="002F224E"/>
    <w:rsid w:val="002F27E3"/>
    <w:rsid w:val="002F2ACD"/>
    <w:rsid w:val="002F2CF3"/>
    <w:rsid w:val="002F2FB5"/>
    <w:rsid w:val="002F318A"/>
    <w:rsid w:val="002F31E1"/>
    <w:rsid w:val="002F38FA"/>
    <w:rsid w:val="002F39CE"/>
    <w:rsid w:val="002F3B0E"/>
    <w:rsid w:val="002F3D58"/>
    <w:rsid w:val="002F40E7"/>
    <w:rsid w:val="002F4957"/>
    <w:rsid w:val="002F4CA6"/>
    <w:rsid w:val="002F4D11"/>
    <w:rsid w:val="002F587C"/>
    <w:rsid w:val="002F6BA8"/>
    <w:rsid w:val="002F6CE9"/>
    <w:rsid w:val="002F6D68"/>
    <w:rsid w:val="002F6ECF"/>
    <w:rsid w:val="002F75EB"/>
    <w:rsid w:val="002F7731"/>
    <w:rsid w:val="002F77ED"/>
    <w:rsid w:val="0030000F"/>
    <w:rsid w:val="003005F4"/>
    <w:rsid w:val="00300D62"/>
    <w:rsid w:val="00300DA3"/>
    <w:rsid w:val="0030141C"/>
    <w:rsid w:val="003019A5"/>
    <w:rsid w:val="00301C63"/>
    <w:rsid w:val="00301FE0"/>
    <w:rsid w:val="003026B7"/>
    <w:rsid w:val="00302846"/>
    <w:rsid w:val="0030333E"/>
    <w:rsid w:val="003033AA"/>
    <w:rsid w:val="0030384B"/>
    <w:rsid w:val="00303B46"/>
    <w:rsid w:val="0030405E"/>
    <w:rsid w:val="0030428C"/>
    <w:rsid w:val="00304435"/>
    <w:rsid w:val="0030462C"/>
    <w:rsid w:val="00304B90"/>
    <w:rsid w:val="00304C60"/>
    <w:rsid w:val="00304D74"/>
    <w:rsid w:val="00304EEB"/>
    <w:rsid w:val="00304F1F"/>
    <w:rsid w:val="003053A3"/>
    <w:rsid w:val="00305491"/>
    <w:rsid w:val="003055A6"/>
    <w:rsid w:val="00305A52"/>
    <w:rsid w:val="00305CA6"/>
    <w:rsid w:val="00305DDB"/>
    <w:rsid w:val="00305E70"/>
    <w:rsid w:val="0030606C"/>
    <w:rsid w:val="003060C1"/>
    <w:rsid w:val="003065D0"/>
    <w:rsid w:val="00306655"/>
    <w:rsid w:val="00306789"/>
    <w:rsid w:val="003069A2"/>
    <w:rsid w:val="00306B9E"/>
    <w:rsid w:val="00306EC7"/>
    <w:rsid w:val="003074BB"/>
    <w:rsid w:val="0030760E"/>
    <w:rsid w:val="0030794B"/>
    <w:rsid w:val="00310200"/>
    <w:rsid w:val="00310969"/>
    <w:rsid w:val="00310C79"/>
    <w:rsid w:val="00310D3A"/>
    <w:rsid w:val="00311148"/>
    <w:rsid w:val="00311390"/>
    <w:rsid w:val="0031250B"/>
    <w:rsid w:val="00312A5E"/>
    <w:rsid w:val="00312A7F"/>
    <w:rsid w:val="00312BBA"/>
    <w:rsid w:val="003138CF"/>
    <w:rsid w:val="00313E69"/>
    <w:rsid w:val="00313F1A"/>
    <w:rsid w:val="003142A5"/>
    <w:rsid w:val="0031432F"/>
    <w:rsid w:val="00314344"/>
    <w:rsid w:val="003143D7"/>
    <w:rsid w:val="00314642"/>
    <w:rsid w:val="00314DE1"/>
    <w:rsid w:val="00315168"/>
    <w:rsid w:val="003151BB"/>
    <w:rsid w:val="00315B8B"/>
    <w:rsid w:val="00316084"/>
    <w:rsid w:val="00316145"/>
    <w:rsid w:val="00316193"/>
    <w:rsid w:val="00316278"/>
    <w:rsid w:val="003164EA"/>
    <w:rsid w:val="0031687C"/>
    <w:rsid w:val="00316940"/>
    <w:rsid w:val="00317563"/>
    <w:rsid w:val="00317D27"/>
    <w:rsid w:val="00317DD7"/>
    <w:rsid w:val="00320034"/>
    <w:rsid w:val="0032031C"/>
    <w:rsid w:val="003203B9"/>
    <w:rsid w:val="00320683"/>
    <w:rsid w:val="003207E7"/>
    <w:rsid w:val="00320929"/>
    <w:rsid w:val="00320999"/>
    <w:rsid w:val="00320C51"/>
    <w:rsid w:val="00320F03"/>
    <w:rsid w:val="0032112C"/>
    <w:rsid w:val="0032117C"/>
    <w:rsid w:val="003213FD"/>
    <w:rsid w:val="003215AB"/>
    <w:rsid w:val="00321A53"/>
    <w:rsid w:val="00321D96"/>
    <w:rsid w:val="0032207D"/>
    <w:rsid w:val="00322A04"/>
    <w:rsid w:val="00322AC0"/>
    <w:rsid w:val="003238DB"/>
    <w:rsid w:val="00323A15"/>
    <w:rsid w:val="0032449D"/>
    <w:rsid w:val="00324567"/>
    <w:rsid w:val="0032536F"/>
    <w:rsid w:val="0032576B"/>
    <w:rsid w:val="00325DDA"/>
    <w:rsid w:val="00325F23"/>
    <w:rsid w:val="003261F8"/>
    <w:rsid w:val="00326554"/>
    <w:rsid w:val="0032766A"/>
    <w:rsid w:val="00327C8D"/>
    <w:rsid w:val="003300C0"/>
    <w:rsid w:val="003307F0"/>
    <w:rsid w:val="00330FD3"/>
    <w:rsid w:val="003311DC"/>
    <w:rsid w:val="0033125A"/>
    <w:rsid w:val="00331393"/>
    <w:rsid w:val="0033169D"/>
    <w:rsid w:val="00331A3C"/>
    <w:rsid w:val="00331FC6"/>
    <w:rsid w:val="00332062"/>
    <w:rsid w:val="00332185"/>
    <w:rsid w:val="003324A7"/>
    <w:rsid w:val="00332674"/>
    <w:rsid w:val="00332892"/>
    <w:rsid w:val="0033306B"/>
    <w:rsid w:val="0033316F"/>
    <w:rsid w:val="00333699"/>
    <w:rsid w:val="0033489B"/>
    <w:rsid w:val="003348A3"/>
    <w:rsid w:val="003349A9"/>
    <w:rsid w:val="0033567C"/>
    <w:rsid w:val="00335FC3"/>
    <w:rsid w:val="003361ED"/>
    <w:rsid w:val="0033668E"/>
    <w:rsid w:val="003368C6"/>
    <w:rsid w:val="00337B00"/>
    <w:rsid w:val="003404FC"/>
    <w:rsid w:val="0034079F"/>
    <w:rsid w:val="00340842"/>
    <w:rsid w:val="00340A6F"/>
    <w:rsid w:val="00340A8A"/>
    <w:rsid w:val="00340C1B"/>
    <w:rsid w:val="00340F96"/>
    <w:rsid w:val="00341040"/>
    <w:rsid w:val="003412B2"/>
    <w:rsid w:val="00341680"/>
    <w:rsid w:val="00341B55"/>
    <w:rsid w:val="00342274"/>
    <w:rsid w:val="003424C9"/>
    <w:rsid w:val="00342A4B"/>
    <w:rsid w:val="00342C91"/>
    <w:rsid w:val="00342DA9"/>
    <w:rsid w:val="00342EC7"/>
    <w:rsid w:val="003430B5"/>
    <w:rsid w:val="0034314C"/>
    <w:rsid w:val="00343587"/>
    <w:rsid w:val="003435FF"/>
    <w:rsid w:val="003437C9"/>
    <w:rsid w:val="00343BBC"/>
    <w:rsid w:val="00343CED"/>
    <w:rsid w:val="00344566"/>
    <w:rsid w:val="003447C6"/>
    <w:rsid w:val="00344CB8"/>
    <w:rsid w:val="00344DE7"/>
    <w:rsid w:val="003451CD"/>
    <w:rsid w:val="00345285"/>
    <w:rsid w:val="00345926"/>
    <w:rsid w:val="00345955"/>
    <w:rsid w:val="00345F1E"/>
    <w:rsid w:val="0034615E"/>
    <w:rsid w:val="00346889"/>
    <w:rsid w:val="00346BE1"/>
    <w:rsid w:val="003472F9"/>
    <w:rsid w:val="0034754F"/>
    <w:rsid w:val="003477BD"/>
    <w:rsid w:val="00347946"/>
    <w:rsid w:val="00347BB7"/>
    <w:rsid w:val="00347FF5"/>
    <w:rsid w:val="003505F8"/>
    <w:rsid w:val="0035077D"/>
    <w:rsid w:val="00350D90"/>
    <w:rsid w:val="00350FAF"/>
    <w:rsid w:val="00351443"/>
    <w:rsid w:val="0035181A"/>
    <w:rsid w:val="00351B09"/>
    <w:rsid w:val="00351E40"/>
    <w:rsid w:val="00351F12"/>
    <w:rsid w:val="00352261"/>
    <w:rsid w:val="00352420"/>
    <w:rsid w:val="0035275A"/>
    <w:rsid w:val="003529D2"/>
    <w:rsid w:val="00352ADD"/>
    <w:rsid w:val="00352B22"/>
    <w:rsid w:val="003532A8"/>
    <w:rsid w:val="00353450"/>
    <w:rsid w:val="003534F6"/>
    <w:rsid w:val="00353BA2"/>
    <w:rsid w:val="00354116"/>
    <w:rsid w:val="003549C3"/>
    <w:rsid w:val="00354A47"/>
    <w:rsid w:val="00354B1F"/>
    <w:rsid w:val="00354C37"/>
    <w:rsid w:val="0035501D"/>
    <w:rsid w:val="0035532E"/>
    <w:rsid w:val="00355FB3"/>
    <w:rsid w:val="00356386"/>
    <w:rsid w:val="00356807"/>
    <w:rsid w:val="00356ABB"/>
    <w:rsid w:val="00356B21"/>
    <w:rsid w:val="00356C97"/>
    <w:rsid w:val="00356DE0"/>
    <w:rsid w:val="00357174"/>
    <w:rsid w:val="003574FC"/>
    <w:rsid w:val="0035775B"/>
    <w:rsid w:val="00360364"/>
    <w:rsid w:val="00361228"/>
    <w:rsid w:val="003617F4"/>
    <w:rsid w:val="00361C92"/>
    <w:rsid w:val="00361D12"/>
    <w:rsid w:val="00362310"/>
    <w:rsid w:val="0036273D"/>
    <w:rsid w:val="00362798"/>
    <w:rsid w:val="00362B55"/>
    <w:rsid w:val="003630A8"/>
    <w:rsid w:val="0036312A"/>
    <w:rsid w:val="003635DF"/>
    <w:rsid w:val="00363878"/>
    <w:rsid w:val="00363A6E"/>
    <w:rsid w:val="00363C38"/>
    <w:rsid w:val="00363C87"/>
    <w:rsid w:val="00363E65"/>
    <w:rsid w:val="00363E90"/>
    <w:rsid w:val="00363EBB"/>
    <w:rsid w:val="003644BC"/>
    <w:rsid w:val="003644C0"/>
    <w:rsid w:val="003644DE"/>
    <w:rsid w:val="00364793"/>
    <w:rsid w:val="0036486A"/>
    <w:rsid w:val="003648FE"/>
    <w:rsid w:val="00364CEE"/>
    <w:rsid w:val="00364EE9"/>
    <w:rsid w:val="003650A0"/>
    <w:rsid w:val="003650E0"/>
    <w:rsid w:val="0036631B"/>
    <w:rsid w:val="003664E2"/>
    <w:rsid w:val="00366593"/>
    <w:rsid w:val="00366E74"/>
    <w:rsid w:val="00366FCB"/>
    <w:rsid w:val="0036754F"/>
    <w:rsid w:val="003676F5"/>
    <w:rsid w:val="0037043C"/>
    <w:rsid w:val="00370C9A"/>
    <w:rsid w:val="00371379"/>
    <w:rsid w:val="0037174B"/>
    <w:rsid w:val="00371ACF"/>
    <w:rsid w:val="00371BAC"/>
    <w:rsid w:val="00371D0B"/>
    <w:rsid w:val="00371DFC"/>
    <w:rsid w:val="0037243D"/>
    <w:rsid w:val="00372DE6"/>
    <w:rsid w:val="003737D8"/>
    <w:rsid w:val="0037426E"/>
    <w:rsid w:val="0037427F"/>
    <w:rsid w:val="00374598"/>
    <w:rsid w:val="00374BDA"/>
    <w:rsid w:val="00374E13"/>
    <w:rsid w:val="00375453"/>
    <w:rsid w:val="00375C6E"/>
    <w:rsid w:val="0037603B"/>
    <w:rsid w:val="0037618A"/>
    <w:rsid w:val="00376C07"/>
    <w:rsid w:val="00376E07"/>
    <w:rsid w:val="0037769F"/>
    <w:rsid w:val="003778A4"/>
    <w:rsid w:val="00377D29"/>
    <w:rsid w:val="00377D4D"/>
    <w:rsid w:val="00377E07"/>
    <w:rsid w:val="00377E6B"/>
    <w:rsid w:val="00380492"/>
    <w:rsid w:val="00380AA7"/>
    <w:rsid w:val="003816A4"/>
    <w:rsid w:val="003817A4"/>
    <w:rsid w:val="003817DE"/>
    <w:rsid w:val="003821C8"/>
    <w:rsid w:val="003822F6"/>
    <w:rsid w:val="00382377"/>
    <w:rsid w:val="0038242A"/>
    <w:rsid w:val="00382DDC"/>
    <w:rsid w:val="00382FDA"/>
    <w:rsid w:val="00383050"/>
    <w:rsid w:val="00383372"/>
    <w:rsid w:val="00383458"/>
    <w:rsid w:val="003834B2"/>
    <w:rsid w:val="00383A13"/>
    <w:rsid w:val="00383B1B"/>
    <w:rsid w:val="003845C1"/>
    <w:rsid w:val="0038478C"/>
    <w:rsid w:val="00384ADE"/>
    <w:rsid w:val="003853CF"/>
    <w:rsid w:val="003855E3"/>
    <w:rsid w:val="003856F0"/>
    <w:rsid w:val="00385792"/>
    <w:rsid w:val="003858C4"/>
    <w:rsid w:val="00385CD5"/>
    <w:rsid w:val="00385D22"/>
    <w:rsid w:val="00385F53"/>
    <w:rsid w:val="0038644E"/>
    <w:rsid w:val="00386B73"/>
    <w:rsid w:val="0038737F"/>
    <w:rsid w:val="003878D6"/>
    <w:rsid w:val="00387CA0"/>
    <w:rsid w:val="00387DA9"/>
    <w:rsid w:val="003904DB"/>
    <w:rsid w:val="00390AA8"/>
    <w:rsid w:val="0039101B"/>
    <w:rsid w:val="0039112C"/>
    <w:rsid w:val="003913C1"/>
    <w:rsid w:val="00392841"/>
    <w:rsid w:val="00392C83"/>
    <w:rsid w:val="00393591"/>
    <w:rsid w:val="0039380C"/>
    <w:rsid w:val="00393BBE"/>
    <w:rsid w:val="00393F89"/>
    <w:rsid w:val="003940B7"/>
    <w:rsid w:val="0039456A"/>
    <w:rsid w:val="00394957"/>
    <w:rsid w:val="00394A4D"/>
    <w:rsid w:val="0039549D"/>
    <w:rsid w:val="00395D88"/>
    <w:rsid w:val="0039623F"/>
    <w:rsid w:val="00396912"/>
    <w:rsid w:val="00396A24"/>
    <w:rsid w:val="00396A8A"/>
    <w:rsid w:val="0039702E"/>
    <w:rsid w:val="00397058"/>
    <w:rsid w:val="00397498"/>
    <w:rsid w:val="003974CC"/>
    <w:rsid w:val="00397782"/>
    <w:rsid w:val="003979BE"/>
    <w:rsid w:val="00397D50"/>
    <w:rsid w:val="003A0438"/>
    <w:rsid w:val="003A05DC"/>
    <w:rsid w:val="003A0713"/>
    <w:rsid w:val="003A0932"/>
    <w:rsid w:val="003A0943"/>
    <w:rsid w:val="003A0A34"/>
    <w:rsid w:val="003A0A3C"/>
    <w:rsid w:val="003A0BC8"/>
    <w:rsid w:val="003A0C38"/>
    <w:rsid w:val="003A18A7"/>
    <w:rsid w:val="003A1947"/>
    <w:rsid w:val="003A1F18"/>
    <w:rsid w:val="003A2651"/>
    <w:rsid w:val="003A26FD"/>
    <w:rsid w:val="003A2A3B"/>
    <w:rsid w:val="003A2B68"/>
    <w:rsid w:val="003A2D5B"/>
    <w:rsid w:val="003A2E4A"/>
    <w:rsid w:val="003A32F7"/>
    <w:rsid w:val="003A355D"/>
    <w:rsid w:val="003A3675"/>
    <w:rsid w:val="003A3E9C"/>
    <w:rsid w:val="003A40A2"/>
    <w:rsid w:val="003A40FB"/>
    <w:rsid w:val="003A42FD"/>
    <w:rsid w:val="003A45B6"/>
    <w:rsid w:val="003A4BD0"/>
    <w:rsid w:val="003A5290"/>
    <w:rsid w:val="003A537F"/>
    <w:rsid w:val="003A56BF"/>
    <w:rsid w:val="003A5D08"/>
    <w:rsid w:val="003A5FCC"/>
    <w:rsid w:val="003A64A8"/>
    <w:rsid w:val="003A6878"/>
    <w:rsid w:val="003A6908"/>
    <w:rsid w:val="003A6A91"/>
    <w:rsid w:val="003A6B95"/>
    <w:rsid w:val="003A6CAF"/>
    <w:rsid w:val="003A6EFC"/>
    <w:rsid w:val="003A70E6"/>
    <w:rsid w:val="003A7688"/>
    <w:rsid w:val="003A7EE9"/>
    <w:rsid w:val="003A7F1C"/>
    <w:rsid w:val="003B000F"/>
    <w:rsid w:val="003B00C8"/>
    <w:rsid w:val="003B00FA"/>
    <w:rsid w:val="003B022A"/>
    <w:rsid w:val="003B0396"/>
    <w:rsid w:val="003B092C"/>
    <w:rsid w:val="003B0A25"/>
    <w:rsid w:val="003B0A53"/>
    <w:rsid w:val="003B0A89"/>
    <w:rsid w:val="003B2029"/>
    <w:rsid w:val="003B25EB"/>
    <w:rsid w:val="003B25EE"/>
    <w:rsid w:val="003B3315"/>
    <w:rsid w:val="003B43EB"/>
    <w:rsid w:val="003B47A3"/>
    <w:rsid w:val="003B4A79"/>
    <w:rsid w:val="003B4E74"/>
    <w:rsid w:val="003B4ED9"/>
    <w:rsid w:val="003B4FCE"/>
    <w:rsid w:val="003B5337"/>
    <w:rsid w:val="003B54CC"/>
    <w:rsid w:val="003B550E"/>
    <w:rsid w:val="003B56FC"/>
    <w:rsid w:val="003B59E8"/>
    <w:rsid w:val="003B688F"/>
    <w:rsid w:val="003B693D"/>
    <w:rsid w:val="003B754B"/>
    <w:rsid w:val="003B7763"/>
    <w:rsid w:val="003C042B"/>
    <w:rsid w:val="003C05C9"/>
    <w:rsid w:val="003C07C8"/>
    <w:rsid w:val="003C0BB0"/>
    <w:rsid w:val="003C1314"/>
    <w:rsid w:val="003C13E4"/>
    <w:rsid w:val="003C190A"/>
    <w:rsid w:val="003C1C86"/>
    <w:rsid w:val="003C22D6"/>
    <w:rsid w:val="003C25A7"/>
    <w:rsid w:val="003C2880"/>
    <w:rsid w:val="003C2E0D"/>
    <w:rsid w:val="003C3064"/>
    <w:rsid w:val="003C324A"/>
    <w:rsid w:val="003C33D4"/>
    <w:rsid w:val="003C3B78"/>
    <w:rsid w:val="003C43F9"/>
    <w:rsid w:val="003C4431"/>
    <w:rsid w:val="003C4CF2"/>
    <w:rsid w:val="003C4DAE"/>
    <w:rsid w:val="003C4DBD"/>
    <w:rsid w:val="003C507D"/>
    <w:rsid w:val="003C5194"/>
    <w:rsid w:val="003C580F"/>
    <w:rsid w:val="003C597D"/>
    <w:rsid w:val="003C59E2"/>
    <w:rsid w:val="003C61A7"/>
    <w:rsid w:val="003C6427"/>
    <w:rsid w:val="003C690F"/>
    <w:rsid w:val="003C6BC8"/>
    <w:rsid w:val="003C6DB2"/>
    <w:rsid w:val="003C75A8"/>
    <w:rsid w:val="003C7D80"/>
    <w:rsid w:val="003D0096"/>
    <w:rsid w:val="003D0D89"/>
    <w:rsid w:val="003D1359"/>
    <w:rsid w:val="003D13D7"/>
    <w:rsid w:val="003D14B6"/>
    <w:rsid w:val="003D16F7"/>
    <w:rsid w:val="003D1715"/>
    <w:rsid w:val="003D18C7"/>
    <w:rsid w:val="003D2148"/>
    <w:rsid w:val="003D2A84"/>
    <w:rsid w:val="003D2E5A"/>
    <w:rsid w:val="003D2E85"/>
    <w:rsid w:val="003D3658"/>
    <w:rsid w:val="003D37D6"/>
    <w:rsid w:val="003D3830"/>
    <w:rsid w:val="003D386A"/>
    <w:rsid w:val="003D3A21"/>
    <w:rsid w:val="003D3C8E"/>
    <w:rsid w:val="003D45DA"/>
    <w:rsid w:val="003D45FB"/>
    <w:rsid w:val="003D4956"/>
    <w:rsid w:val="003D4D1C"/>
    <w:rsid w:val="003D5385"/>
    <w:rsid w:val="003D56C1"/>
    <w:rsid w:val="003D5AA1"/>
    <w:rsid w:val="003D5F43"/>
    <w:rsid w:val="003D64E5"/>
    <w:rsid w:val="003D6A21"/>
    <w:rsid w:val="003D6B96"/>
    <w:rsid w:val="003D78BA"/>
    <w:rsid w:val="003D7B5E"/>
    <w:rsid w:val="003D7EBE"/>
    <w:rsid w:val="003E0066"/>
    <w:rsid w:val="003E00B4"/>
    <w:rsid w:val="003E08AE"/>
    <w:rsid w:val="003E0FDA"/>
    <w:rsid w:val="003E107B"/>
    <w:rsid w:val="003E1D04"/>
    <w:rsid w:val="003E1D94"/>
    <w:rsid w:val="003E2217"/>
    <w:rsid w:val="003E2737"/>
    <w:rsid w:val="003E278C"/>
    <w:rsid w:val="003E2877"/>
    <w:rsid w:val="003E2E73"/>
    <w:rsid w:val="003E31E5"/>
    <w:rsid w:val="003E33D2"/>
    <w:rsid w:val="003E347C"/>
    <w:rsid w:val="003E419B"/>
    <w:rsid w:val="003E44E4"/>
    <w:rsid w:val="003E4AE5"/>
    <w:rsid w:val="003E5695"/>
    <w:rsid w:val="003E59A7"/>
    <w:rsid w:val="003E5A92"/>
    <w:rsid w:val="003E5B07"/>
    <w:rsid w:val="003E5CC6"/>
    <w:rsid w:val="003E5E7B"/>
    <w:rsid w:val="003E61F2"/>
    <w:rsid w:val="003E63F6"/>
    <w:rsid w:val="003E6447"/>
    <w:rsid w:val="003E6A56"/>
    <w:rsid w:val="003E6A72"/>
    <w:rsid w:val="003E75E4"/>
    <w:rsid w:val="003E78FF"/>
    <w:rsid w:val="003E79DD"/>
    <w:rsid w:val="003E7DC6"/>
    <w:rsid w:val="003F04AC"/>
    <w:rsid w:val="003F088D"/>
    <w:rsid w:val="003F0B06"/>
    <w:rsid w:val="003F0D32"/>
    <w:rsid w:val="003F1229"/>
    <w:rsid w:val="003F1B4D"/>
    <w:rsid w:val="003F1BDA"/>
    <w:rsid w:val="003F2C76"/>
    <w:rsid w:val="003F2D36"/>
    <w:rsid w:val="003F2E61"/>
    <w:rsid w:val="003F2ED1"/>
    <w:rsid w:val="003F3659"/>
    <w:rsid w:val="003F410A"/>
    <w:rsid w:val="003F417C"/>
    <w:rsid w:val="003F4334"/>
    <w:rsid w:val="003F457B"/>
    <w:rsid w:val="003F4BB5"/>
    <w:rsid w:val="003F4D25"/>
    <w:rsid w:val="003F4FA6"/>
    <w:rsid w:val="003F5120"/>
    <w:rsid w:val="003F56B9"/>
    <w:rsid w:val="003F5975"/>
    <w:rsid w:val="003F5B2C"/>
    <w:rsid w:val="003F5BF2"/>
    <w:rsid w:val="003F5E64"/>
    <w:rsid w:val="003F5EEE"/>
    <w:rsid w:val="003F5F1E"/>
    <w:rsid w:val="003F5F3A"/>
    <w:rsid w:val="003F67B2"/>
    <w:rsid w:val="003F700F"/>
    <w:rsid w:val="003F71B5"/>
    <w:rsid w:val="003F7503"/>
    <w:rsid w:val="003F7574"/>
    <w:rsid w:val="003F7C52"/>
    <w:rsid w:val="003F7D6D"/>
    <w:rsid w:val="003F7EA3"/>
    <w:rsid w:val="00400855"/>
    <w:rsid w:val="00400924"/>
    <w:rsid w:val="00400A8B"/>
    <w:rsid w:val="00400FBC"/>
    <w:rsid w:val="004015E2"/>
    <w:rsid w:val="00401A2D"/>
    <w:rsid w:val="00402054"/>
    <w:rsid w:val="0040295D"/>
    <w:rsid w:val="00402CE9"/>
    <w:rsid w:val="00402F62"/>
    <w:rsid w:val="004035A1"/>
    <w:rsid w:val="00403696"/>
    <w:rsid w:val="00403DE4"/>
    <w:rsid w:val="00403F63"/>
    <w:rsid w:val="0040405F"/>
    <w:rsid w:val="00404282"/>
    <w:rsid w:val="004042E3"/>
    <w:rsid w:val="0040469B"/>
    <w:rsid w:val="00404708"/>
    <w:rsid w:val="004048AD"/>
    <w:rsid w:val="00404C9C"/>
    <w:rsid w:val="00404EB5"/>
    <w:rsid w:val="00404F15"/>
    <w:rsid w:val="00405474"/>
    <w:rsid w:val="0040579C"/>
    <w:rsid w:val="00405BBA"/>
    <w:rsid w:val="00405E16"/>
    <w:rsid w:val="00405ED0"/>
    <w:rsid w:val="0040648B"/>
    <w:rsid w:val="00406512"/>
    <w:rsid w:val="00406B5F"/>
    <w:rsid w:val="00406FAD"/>
    <w:rsid w:val="00407029"/>
    <w:rsid w:val="004073CD"/>
    <w:rsid w:val="004075A6"/>
    <w:rsid w:val="004075A7"/>
    <w:rsid w:val="00407A3C"/>
    <w:rsid w:val="00407BF7"/>
    <w:rsid w:val="00407D50"/>
    <w:rsid w:val="00407F23"/>
    <w:rsid w:val="00410977"/>
    <w:rsid w:val="004109AE"/>
    <w:rsid w:val="00410A4E"/>
    <w:rsid w:val="00410AA5"/>
    <w:rsid w:val="00410E04"/>
    <w:rsid w:val="004114F2"/>
    <w:rsid w:val="004118E5"/>
    <w:rsid w:val="00412001"/>
    <w:rsid w:val="004123CD"/>
    <w:rsid w:val="0041288C"/>
    <w:rsid w:val="00412DD9"/>
    <w:rsid w:val="004138C5"/>
    <w:rsid w:val="00413E6A"/>
    <w:rsid w:val="00413FF2"/>
    <w:rsid w:val="00414234"/>
    <w:rsid w:val="004145A0"/>
    <w:rsid w:val="00414A2B"/>
    <w:rsid w:val="00414A5B"/>
    <w:rsid w:val="00414BCF"/>
    <w:rsid w:val="00415089"/>
    <w:rsid w:val="00415362"/>
    <w:rsid w:val="00415952"/>
    <w:rsid w:val="00415C1F"/>
    <w:rsid w:val="00415EDC"/>
    <w:rsid w:val="00416167"/>
    <w:rsid w:val="0041652A"/>
    <w:rsid w:val="00416615"/>
    <w:rsid w:val="00416989"/>
    <w:rsid w:val="00416ABC"/>
    <w:rsid w:val="00416F49"/>
    <w:rsid w:val="00417267"/>
    <w:rsid w:val="004176FA"/>
    <w:rsid w:val="00417B9D"/>
    <w:rsid w:val="00417C00"/>
    <w:rsid w:val="00420441"/>
    <w:rsid w:val="00420530"/>
    <w:rsid w:val="00420635"/>
    <w:rsid w:val="00420B9B"/>
    <w:rsid w:val="00420ED7"/>
    <w:rsid w:val="00421457"/>
    <w:rsid w:val="004214BF"/>
    <w:rsid w:val="00421627"/>
    <w:rsid w:val="00421E2E"/>
    <w:rsid w:val="00422157"/>
    <w:rsid w:val="004224ED"/>
    <w:rsid w:val="0042267A"/>
    <w:rsid w:val="004227DC"/>
    <w:rsid w:val="00422A06"/>
    <w:rsid w:val="00422A4B"/>
    <w:rsid w:val="00422A83"/>
    <w:rsid w:val="00423998"/>
    <w:rsid w:val="00423BD3"/>
    <w:rsid w:val="00423ECD"/>
    <w:rsid w:val="0042401F"/>
    <w:rsid w:val="004243B2"/>
    <w:rsid w:val="00424592"/>
    <w:rsid w:val="004245CC"/>
    <w:rsid w:val="00424714"/>
    <w:rsid w:val="00424D51"/>
    <w:rsid w:val="004252FF"/>
    <w:rsid w:val="0042543D"/>
    <w:rsid w:val="00425700"/>
    <w:rsid w:val="00425B55"/>
    <w:rsid w:val="00425BB1"/>
    <w:rsid w:val="00425C2E"/>
    <w:rsid w:val="00425EA5"/>
    <w:rsid w:val="00425EDE"/>
    <w:rsid w:val="0042625A"/>
    <w:rsid w:val="00426684"/>
    <w:rsid w:val="004266B6"/>
    <w:rsid w:val="00426724"/>
    <w:rsid w:val="004269D0"/>
    <w:rsid w:val="004269D2"/>
    <w:rsid w:val="00427202"/>
    <w:rsid w:val="00427418"/>
    <w:rsid w:val="004274DF"/>
    <w:rsid w:val="004275F6"/>
    <w:rsid w:val="0042790F"/>
    <w:rsid w:val="004279A4"/>
    <w:rsid w:val="00427C95"/>
    <w:rsid w:val="00427DF6"/>
    <w:rsid w:val="00430095"/>
    <w:rsid w:val="0043058C"/>
    <w:rsid w:val="00430805"/>
    <w:rsid w:val="004308BF"/>
    <w:rsid w:val="00431589"/>
    <w:rsid w:val="004317C5"/>
    <w:rsid w:val="00431AD8"/>
    <w:rsid w:val="00431DBC"/>
    <w:rsid w:val="004325A9"/>
    <w:rsid w:val="00432654"/>
    <w:rsid w:val="00432771"/>
    <w:rsid w:val="004327CF"/>
    <w:rsid w:val="00433267"/>
    <w:rsid w:val="00433311"/>
    <w:rsid w:val="00433383"/>
    <w:rsid w:val="004335B1"/>
    <w:rsid w:val="00433996"/>
    <w:rsid w:val="00433B1C"/>
    <w:rsid w:val="00433C18"/>
    <w:rsid w:val="00433E24"/>
    <w:rsid w:val="00434816"/>
    <w:rsid w:val="004348F1"/>
    <w:rsid w:val="00434D0D"/>
    <w:rsid w:val="004351B4"/>
    <w:rsid w:val="0043544F"/>
    <w:rsid w:val="00435A29"/>
    <w:rsid w:val="00435B66"/>
    <w:rsid w:val="004364A1"/>
    <w:rsid w:val="00436879"/>
    <w:rsid w:val="00436DEF"/>
    <w:rsid w:val="00436E1C"/>
    <w:rsid w:val="00437140"/>
    <w:rsid w:val="0043762A"/>
    <w:rsid w:val="00437699"/>
    <w:rsid w:val="004377AE"/>
    <w:rsid w:val="0044003A"/>
    <w:rsid w:val="004400DE"/>
    <w:rsid w:val="00440379"/>
    <w:rsid w:val="00440791"/>
    <w:rsid w:val="0044085E"/>
    <w:rsid w:val="00440FEE"/>
    <w:rsid w:val="004412EC"/>
    <w:rsid w:val="00441A04"/>
    <w:rsid w:val="00441A17"/>
    <w:rsid w:val="00441AF8"/>
    <w:rsid w:val="00441C14"/>
    <w:rsid w:val="00441C56"/>
    <w:rsid w:val="00442540"/>
    <w:rsid w:val="004426AB"/>
    <w:rsid w:val="004428D4"/>
    <w:rsid w:val="004428DE"/>
    <w:rsid w:val="00443C1D"/>
    <w:rsid w:val="0044423A"/>
    <w:rsid w:val="00444347"/>
    <w:rsid w:val="00444468"/>
    <w:rsid w:val="00444E33"/>
    <w:rsid w:val="00444E8B"/>
    <w:rsid w:val="00444FD2"/>
    <w:rsid w:val="00444FDB"/>
    <w:rsid w:val="0044551F"/>
    <w:rsid w:val="00445882"/>
    <w:rsid w:val="00445A26"/>
    <w:rsid w:val="00445B66"/>
    <w:rsid w:val="00446283"/>
    <w:rsid w:val="00446E84"/>
    <w:rsid w:val="00446F3D"/>
    <w:rsid w:val="00447252"/>
    <w:rsid w:val="004473E2"/>
    <w:rsid w:val="00447992"/>
    <w:rsid w:val="004479C7"/>
    <w:rsid w:val="00447A82"/>
    <w:rsid w:val="00447A8C"/>
    <w:rsid w:val="00447B51"/>
    <w:rsid w:val="00447E90"/>
    <w:rsid w:val="00447EEC"/>
    <w:rsid w:val="00450148"/>
    <w:rsid w:val="0045047A"/>
    <w:rsid w:val="0045056B"/>
    <w:rsid w:val="00450691"/>
    <w:rsid w:val="004506CB"/>
    <w:rsid w:val="004512A9"/>
    <w:rsid w:val="00451527"/>
    <w:rsid w:val="00451952"/>
    <w:rsid w:val="00451D1D"/>
    <w:rsid w:val="00452222"/>
    <w:rsid w:val="004529CA"/>
    <w:rsid w:val="00453142"/>
    <w:rsid w:val="004536C7"/>
    <w:rsid w:val="0045387B"/>
    <w:rsid w:val="00453A5D"/>
    <w:rsid w:val="00453B7F"/>
    <w:rsid w:val="00453CD2"/>
    <w:rsid w:val="00453D2F"/>
    <w:rsid w:val="00454028"/>
    <w:rsid w:val="0045462B"/>
    <w:rsid w:val="00454B5D"/>
    <w:rsid w:val="00455075"/>
    <w:rsid w:val="00455496"/>
    <w:rsid w:val="0045645F"/>
    <w:rsid w:val="00456492"/>
    <w:rsid w:val="004567FF"/>
    <w:rsid w:val="0045697C"/>
    <w:rsid w:val="00456D2B"/>
    <w:rsid w:val="00457273"/>
    <w:rsid w:val="004573AF"/>
    <w:rsid w:val="00457434"/>
    <w:rsid w:val="00457476"/>
    <w:rsid w:val="00457596"/>
    <w:rsid w:val="00457690"/>
    <w:rsid w:val="004576B4"/>
    <w:rsid w:val="00457995"/>
    <w:rsid w:val="004579B9"/>
    <w:rsid w:val="00457AE8"/>
    <w:rsid w:val="00457E2A"/>
    <w:rsid w:val="00457F9F"/>
    <w:rsid w:val="00457FBF"/>
    <w:rsid w:val="00460160"/>
    <w:rsid w:val="00460270"/>
    <w:rsid w:val="00460CDD"/>
    <w:rsid w:val="00460E4C"/>
    <w:rsid w:val="00461338"/>
    <w:rsid w:val="004614A2"/>
    <w:rsid w:val="00461742"/>
    <w:rsid w:val="00461E93"/>
    <w:rsid w:val="00461FDD"/>
    <w:rsid w:val="0046216B"/>
    <w:rsid w:val="00462292"/>
    <w:rsid w:val="0046241F"/>
    <w:rsid w:val="004627A7"/>
    <w:rsid w:val="00462950"/>
    <w:rsid w:val="00462C2D"/>
    <w:rsid w:val="00462CAA"/>
    <w:rsid w:val="00462D03"/>
    <w:rsid w:val="00462ED5"/>
    <w:rsid w:val="0046308C"/>
    <w:rsid w:val="004632D8"/>
    <w:rsid w:val="00463534"/>
    <w:rsid w:val="00463880"/>
    <w:rsid w:val="00463AA9"/>
    <w:rsid w:val="00463CAF"/>
    <w:rsid w:val="00463F69"/>
    <w:rsid w:val="0046433D"/>
    <w:rsid w:val="00464351"/>
    <w:rsid w:val="00464424"/>
    <w:rsid w:val="00464B07"/>
    <w:rsid w:val="00464CDD"/>
    <w:rsid w:val="00465B2F"/>
    <w:rsid w:val="00465BF8"/>
    <w:rsid w:val="00466165"/>
    <w:rsid w:val="0046623D"/>
    <w:rsid w:val="004667DE"/>
    <w:rsid w:val="00466B50"/>
    <w:rsid w:val="004674C9"/>
    <w:rsid w:val="00467A76"/>
    <w:rsid w:val="00467ADC"/>
    <w:rsid w:val="00467AF5"/>
    <w:rsid w:val="00467AF6"/>
    <w:rsid w:val="004704B2"/>
    <w:rsid w:val="00470508"/>
    <w:rsid w:val="004708F6"/>
    <w:rsid w:val="00470970"/>
    <w:rsid w:val="004712E8"/>
    <w:rsid w:val="004713A2"/>
    <w:rsid w:val="004714FE"/>
    <w:rsid w:val="00471758"/>
    <w:rsid w:val="00471808"/>
    <w:rsid w:val="00471B66"/>
    <w:rsid w:val="00472B77"/>
    <w:rsid w:val="00472BCD"/>
    <w:rsid w:val="00472C39"/>
    <w:rsid w:val="00472FFC"/>
    <w:rsid w:val="00473436"/>
    <w:rsid w:val="004734FD"/>
    <w:rsid w:val="004735E2"/>
    <w:rsid w:val="004737FB"/>
    <w:rsid w:val="0047383B"/>
    <w:rsid w:val="00473F77"/>
    <w:rsid w:val="004740D6"/>
    <w:rsid w:val="004745E4"/>
    <w:rsid w:val="0047477A"/>
    <w:rsid w:val="00474A31"/>
    <w:rsid w:val="004750A7"/>
    <w:rsid w:val="004750C9"/>
    <w:rsid w:val="0047510D"/>
    <w:rsid w:val="0047517B"/>
    <w:rsid w:val="0047554E"/>
    <w:rsid w:val="004758D5"/>
    <w:rsid w:val="00475970"/>
    <w:rsid w:val="00475C9E"/>
    <w:rsid w:val="00475E26"/>
    <w:rsid w:val="00475FE5"/>
    <w:rsid w:val="0047612E"/>
    <w:rsid w:val="0047659A"/>
    <w:rsid w:val="0047692A"/>
    <w:rsid w:val="00476BAE"/>
    <w:rsid w:val="00476EB9"/>
    <w:rsid w:val="004771A3"/>
    <w:rsid w:val="004771EC"/>
    <w:rsid w:val="00477527"/>
    <w:rsid w:val="004777C5"/>
    <w:rsid w:val="0047780D"/>
    <w:rsid w:val="00477865"/>
    <w:rsid w:val="00477CC2"/>
    <w:rsid w:val="00477E49"/>
    <w:rsid w:val="00480348"/>
    <w:rsid w:val="00480822"/>
    <w:rsid w:val="00480B99"/>
    <w:rsid w:val="00480DAA"/>
    <w:rsid w:val="004810E2"/>
    <w:rsid w:val="004818A0"/>
    <w:rsid w:val="00481DE3"/>
    <w:rsid w:val="0048216B"/>
    <w:rsid w:val="00482231"/>
    <w:rsid w:val="004822CF"/>
    <w:rsid w:val="004825D1"/>
    <w:rsid w:val="00482A4B"/>
    <w:rsid w:val="00482BBC"/>
    <w:rsid w:val="00482C59"/>
    <w:rsid w:val="00482D17"/>
    <w:rsid w:val="004836E4"/>
    <w:rsid w:val="00483C8F"/>
    <w:rsid w:val="00483CD1"/>
    <w:rsid w:val="00483FE0"/>
    <w:rsid w:val="00484017"/>
    <w:rsid w:val="00484389"/>
    <w:rsid w:val="004845C8"/>
    <w:rsid w:val="0048475B"/>
    <w:rsid w:val="00484811"/>
    <w:rsid w:val="004848C3"/>
    <w:rsid w:val="00484C19"/>
    <w:rsid w:val="004852A3"/>
    <w:rsid w:val="0048565B"/>
    <w:rsid w:val="0048649E"/>
    <w:rsid w:val="00486F5A"/>
    <w:rsid w:val="00487046"/>
    <w:rsid w:val="00487104"/>
    <w:rsid w:val="004901D8"/>
    <w:rsid w:val="004908A9"/>
    <w:rsid w:val="00491589"/>
    <w:rsid w:val="00491B08"/>
    <w:rsid w:val="00492124"/>
    <w:rsid w:val="0049233E"/>
    <w:rsid w:val="004928E2"/>
    <w:rsid w:val="00492EAF"/>
    <w:rsid w:val="00492F8B"/>
    <w:rsid w:val="0049383D"/>
    <w:rsid w:val="00493D3B"/>
    <w:rsid w:val="00494088"/>
    <w:rsid w:val="00494290"/>
    <w:rsid w:val="004942E2"/>
    <w:rsid w:val="0049433B"/>
    <w:rsid w:val="00494770"/>
    <w:rsid w:val="004949DE"/>
    <w:rsid w:val="00494ABA"/>
    <w:rsid w:val="00494EC5"/>
    <w:rsid w:val="00494FD2"/>
    <w:rsid w:val="00495066"/>
    <w:rsid w:val="00495199"/>
    <w:rsid w:val="004951D3"/>
    <w:rsid w:val="00495A74"/>
    <w:rsid w:val="00495C83"/>
    <w:rsid w:val="00496085"/>
    <w:rsid w:val="004962B4"/>
    <w:rsid w:val="004965AF"/>
    <w:rsid w:val="0049665A"/>
    <w:rsid w:val="0049670B"/>
    <w:rsid w:val="0049676D"/>
    <w:rsid w:val="004974F8"/>
    <w:rsid w:val="00497673"/>
    <w:rsid w:val="00497719"/>
    <w:rsid w:val="00497823"/>
    <w:rsid w:val="00497D8A"/>
    <w:rsid w:val="00497F66"/>
    <w:rsid w:val="004A08C9"/>
    <w:rsid w:val="004A0CE9"/>
    <w:rsid w:val="004A0FDB"/>
    <w:rsid w:val="004A127E"/>
    <w:rsid w:val="004A12C0"/>
    <w:rsid w:val="004A169F"/>
    <w:rsid w:val="004A18D4"/>
    <w:rsid w:val="004A1A14"/>
    <w:rsid w:val="004A21DC"/>
    <w:rsid w:val="004A2208"/>
    <w:rsid w:val="004A254F"/>
    <w:rsid w:val="004A29FF"/>
    <w:rsid w:val="004A33E4"/>
    <w:rsid w:val="004A3473"/>
    <w:rsid w:val="004A39CB"/>
    <w:rsid w:val="004A3E2B"/>
    <w:rsid w:val="004A4141"/>
    <w:rsid w:val="004A42C9"/>
    <w:rsid w:val="004A4527"/>
    <w:rsid w:val="004A4D1C"/>
    <w:rsid w:val="004A4E89"/>
    <w:rsid w:val="004A4EBF"/>
    <w:rsid w:val="004A4FB8"/>
    <w:rsid w:val="004A5DC8"/>
    <w:rsid w:val="004A5E3C"/>
    <w:rsid w:val="004A5F66"/>
    <w:rsid w:val="004A5FF7"/>
    <w:rsid w:val="004A606A"/>
    <w:rsid w:val="004A6908"/>
    <w:rsid w:val="004A7037"/>
    <w:rsid w:val="004A735A"/>
    <w:rsid w:val="004A7706"/>
    <w:rsid w:val="004A7966"/>
    <w:rsid w:val="004A7D52"/>
    <w:rsid w:val="004A7E3E"/>
    <w:rsid w:val="004B01CF"/>
    <w:rsid w:val="004B0511"/>
    <w:rsid w:val="004B082D"/>
    <w:rsid w:val="004B0A4A"/>
    <w:rsid w:val="004B0AE8"/>
    <w:rsid w:val="004B0AEC"/>
    <w:rsid w:val="004B0CE8"/>
    <w:rsid w:val="004B0F43"/>
    <w:rsid w:val="004B107E"/>
    <w:rsid w:val="004B11F6"/>
    <w:rsid w:val="004B1255"/>
    <w:rsid w:val="004B166E"/>
    <w:rsid w:val="004B1D6D"/>
    <w:rsid w:val="004B22A3"/>
    <w:rsid w:val="004B27B2"/>
    <w:rsid w:val="004B281D"/>
    <w:rsid w:val="004B295D"/>
    <w:rsid w:val="004B2F90"/>
    <w:rsid w:val="004B301C"/>
    <w:rsid w:val="004B306D"/>
    <w:rsid w:val="004B30A6"/>
    <w:rsid w:val="004B3371"/>
    <w:rsid w:val="004B3A38"/>
    <w:rsid w:val="004B3CBC"/>
    <w:rsid w:val="004B406E"/>
    <w:rsid w:val="004B40D7"/>
    <w:rsid w:val="004B4391"/>
    <w:rsid w:val="004B47C4"/>
    <w:rsid w:val="004B4DFA"/>
    <w:rsid w:val="004B5058"/>
    <w:rsid w:val="004B523F"/>
    <w:rsid w:val="004B613C"/>
    <w:rsid w:val="004B6AAF"/>
    <w:rsid w:val="004B6BA8"/>
    <w:rsid w:val="004B6C8D"/>
    <w:rsid w:val="004B6EE0"/>
    <w:rsid w:val="004B7025"/>
    <w:rsid w:val="004B70E8"/>
    <w:rsid w:val="004B748D"/>
    <w:rsid w:val="004B74B2"/>
    <w:rsid w:val="004B7680"/>
    <w:rsid w:val="004B77DC"/>
    <w:rsid w:val="004B7CA9"/>
    <w:rsid w:val="004C0219"/>
    <w:rsid w:val="004C05B7"/>
    <w:rsid w:val="004C0A75"/>
    <w:rsid w:val="004C13D0"/>
    <w:rsid w:val="004C19A8"/>
    <w:rsid w:val="004C1CAB"/>
    <w:rsid w:val="004C204D"/>
    <w:rsid w:val="004C267B"/>
    <w:rsid w:val="004C2B06"/>
    <w:rsid w:val="004C2E7D"/>
    <w:rsid w:val="004C2E87"/>
    <w:rsid w:val="004C3078"/>
    <w:rsid w:val="004C3167"/>
    <w:rsid w:val="004C3190"/>
    <w:rsid w:val="004C38E8"/>
    <w:rsid w:val="004C3F3D"/>
    <w:rsid w:val="004C4441"/>
    <w:rsid w:val="004C4607"/>
    <w:rsid w:val="004C4C41"/>
    <w:rsid w:val="004C4D5C"/>
    <w:rsid w:val="004C4EE5"/>
    <w:rsid w:val="004C518F"/>
    <w:rsid w:val="004C5250"/>
    <w:rsid w:val="004C5597"/>
    <w:rsid w:val="004C5601"/>
    <w:rsid w:val="004C59F0"/>
    <w:rsid w:val="004C5ABB"/>
    <w:rsid w:val="004C5D70"/>
    <w:rsid w:val="004C5FA2"/>
    <w:rsid w:val="004C6457"/>
    <w:rsid w:val="004C66B3"/>
    <w:rsid w:val="004C6932"/>
    <w:rsid w:val="004C6C5F"/>
    <w:rsid w:val="004C746D"/>
    <w:rsid w:val="004C75F2"/>
    <w:rsid w:val="004C7D56"/>
    <w:rsid w:val="004C7D9D"/>
    <w:rsid w:val="004D0338"/>
    <w:rsid w:val="004D0630"/>
    <w:rsid w:val="004D0689"/>
    <w:rsid w:val="004D0BE9"/>
    <w:rsid w:val="004D0C5B"/>
    <w:rsid w:val="004D0DF2"/>
    <w:rsid w:val="004D11FD"/>
    <w:rsid w:val="004D1437"/>
    <w:rsid w:val="004D16F7"/>
    <w:rsid w:val="004D199E"/>
    <w:rsid w:val="004D1D29"/>
    <w:rsid w:val="004D1D33"/>
    <w:rsid w:val="004D2082"/>
    <w:rsid w:val="004D27CA"/>
    <w:rsid w:val="004D2B6D"/>
    <w:rsid w:val="004D3061"/>
    <w:rsid w:val="004D3485"/>
    <w:rsid w:val="004D3594"/>
    <w:rsid w:val="004D36F7"/>
    <w:rsid w:val="004D385B"/>
    <w:rsid w:val="004D3A5A"/>
    <w:rsid w:val="004D3C5A"/>
    <w:rsid w:val="004D3C7D"/>
    <w:rsid w:val="004D3CFF"/>
    <w:rsid w:val="004D41C8"/>
    <w:rsid w:val="004D4487"/>
    <w:rsid w:val="004D4681"/>
    <w:rsid w:val="004D49C1"/>
    <w:rsid w:val="004D4A2B"/>
    <w:rsid w:val="004D4A6A"/>
    <w:rsid w:val="004D4C19"/>
    <w:rsid w:val="004D5761"/>
    <w:rsid w:val="004D5B2E"/>
    <w:rsid w:val="004D61A0"/>
    <w:rsid w:val="004D6251"/>
    <w:rsid w:val="004D6D68"/>
    <w:rsid w:val="004D6E0F"/>
    <w:rsid w:val="004D71B2"/>
    <w:rsid w:val="004D71F8"/>
    <w:rsid w:val="004D7319"/>
    <w:rsid w:val="004D7620"/>
    <w:rsid w:val="004D76C2"/>
    <w:rsid w:val="004E014A"/>
    <w:rsid w:val="004E0451"/>
    <w:rsid w:val="004E063B"/>
    <w:rsid w:val="004E0C4B"/>
    <w:rsid w:val="004E0D22"/>
    <w:rsid w:val="004E0EDD"/>
    <w:rsid w:val="004E12D1"/>
    <w:rsid w:val="004E1824"/>
    <w:rsid w:val="004E1A15"/>
    <w:rsid w:val="004E1C38"/>
    <w:rsid w:val="004E1CE5"/>
    <w:rsid w:val="004E1DC3"/>
    <w:rsid w:val="004E1DD1"/>
    <w:rsid w:val="004E2076"/>
    <w:rsid w:val="004E212D"/>
    <w:rsid w:val="004E29CB"/>
    <w:rsid w:val="004E2FB7"/>
    <w:rsid w:val="004E3180"/>
    <w:rsid w:val="004E3589"/>
    <w:rsid w:val="004E3F74"/>
    <w:rsid w:val="004E41CC"/>
    <w:rsid w:val="004E4494"/>
    <w:rsid w:val="004E49CB"/>
    <w:rsid w:val="004E4B24"/>
    <w:rsid w:val="004E4FA8"/>
    <w:rsid w:val="004E5698"/>
    <w:rsid w:val="004E574B"/>
    <w:rsid w:val="004E591A"/>
    <w:rsid w:val="004E5B6B"/>
    <w:rsid w:val="004E5EB8"/>
    <w:rsid w:val="004E67DE"/>
    <w:rsid w:val="004E6FD2"/>
    <w:rsid w:val="004E715E"/>
    <w:rsid w:val="004E7469"/>
    <w:rsid w:val="004E76A4"/>
    <w:rsid w:val="004E7735"/>
    <w:rsid w:val="004E79EF"/>
    <w:rsid w:val="004E7C7E"/>
    <w:rsid w:val="004E7E95"/>
    <w:rsid w:val="004E7F82"/>
    <w:rsid w:val="004F019A"/>
    <w:rsid w:val="004F019E"/>
    <w:rsid w:val="004F024B"/>
    <w:rsid w:val="004F0DA9"/>
    <w:rsid w:val="004F0DBD"/>
    <w:rsid w:val="004F0DC2"/>
    <w:rsid w:val="004F0F6D"/>
    <w:rsid w:val="004F113E"/>
    <w:rsid w:val="004F11CF"/>
    <w:rsid w:val="004F125F"/>
    <w:rsid w:val="004F1386"/>
    <w:rsid w:val="004F1ABD"/>
    <w:rsid w:val="004F1AD1"/>
    <w:rsid w:val="004F1FCF"/>
    <w:rsid w:val="004F2199"/>
    <w:rsid w:val="004F2349"/>
    <w:rsid w:val="004F23B3"/>
    <w:rsid w:val="004F2577"/>
    <w:rsid w:val="004F28C9"/>
    <w:rsid w:val="004F2CB8"/>
    <w:rsid w:val="004F2D92"/>
    <w:rsid w:val="004F30BA"/>
    <w:rsid w:val="004F3255"/>
    <w:rsid w:val="004F367C"/>
    <w:rsid w:val="004F38E6"/>
    <w:rsid w:val="004F4535"/>
    <w:rsid w:val="004F4544"/>
    <w:rsid w:val="004F47F2"/>
    <w:rsid w:val="004F48AB"/>
    <w:rsid w:val="004F4C32"/>
    <w:rsid w:val="004F4D8C"/>
    <w:rsid w:val="004F4ECC"/>
    <w:rsid w:val="004F5A84"/>
    <w:rsid w:val="004F5B4D"/>
    <w:rsid w:val="004F65C7"/>
    <w:rsid w:val="004F6910"/>
    <w:rsid w:val="004F75BB"/>
    <w:rsid w:val="004F7637"/>
    <w:rsid w:val="004F7696"/>
    <w:rsid w:val="004F7860"/>
    <w:rsid w:val="004F7AA8"/>
    <w:rsid w:val="004F7AFA"/>
    <w:rsid w:val="004F7F60"/>
    <w:rsid w:val="005000DE"/>
    <w:rsid w:val="005003B3"/>
    <w:rsid w:val="00500539"/>
    <w:rsid w:val="00500FAE"/>
    <w:rsid w:val="005014DC"/>
    <w:rsid w:val="00501603"/>
    <w:rsid w:val="00501D63"/>
    <w:rsid w:val="00502043"/>
    <w:rsid w:val="005021E6"/>
    <w:rsid w:val="0050235C"/>
    <w:rsid w:val="00502F8D"/>
    <w:rsid w:val="00503095"/>
    <w:rsid w:val="0050318A"/>
    <w:rsid w:val="00503928"/>
    <w:rsid w:val="00503A43"/>
    <w:rsid w:val="00503BBD"/>
    <w:rsid w:val="00503C94"/>
    <w:rsid w:val="00503EEA"/>
    <w:rsid w:val="005040A7"/>
    <w:rsid w:val="00504234"/>
    <w:rsid w:val="00504684"/>
    <w:rsid w:val="00504F51"/>
    <w:rsid w:val="0050501E"/>
    <w:rsid w:val="005050C1"/>
    <w:rsid w:val="0050540B"/>
    <w:rsid w:val="0050566D"/>
    <w:rsid w:val="00505DCC"/>
    <w:rsid w:val="00505E0F"/>
    <w:rsid w:val="00505F1B"/>
    <w:rsid w:val="00505F6A"/>
    <w:rsid w:val="0050613E"/>
    <w:rsid w:val="005066A1"/>
    <w:rsid w:val="00506850"/>
    <w:rsid w:val="00506C6E"/>
    <w:rsid w:val="00506CA5"/>
    <w:rsid w:val="00507011"/>
    <w:rsid w:val="005079E3"/>
    <w:rsid w:val="00507E72"/>
    <w:rsid w:val="00510024"/>
    <w:rsid w:val="00510940"/>
    <w:rsid w:val="0051094D"/>
    <w:rsid w:val="0051097B"/>
    <w:rsid w:val="00510B4D"/>
    <w:rsid w:val="00510EE4"/>
    <w:rsid w:val="005111DB"/>
    <w:rsid w:val="0051120E"/>
    <w:rsid w:val="00511788"/>
    <w:rsid w:val="005118EE"/>
    <w:rsid w:val="00511C5B"/>
    <w:rsid w:val="00511D3E"/>
    <w:rsid w:val="00512159"/>
    <w:rsid w:val="00512D5C"/>
    <w:rsid w:val="005132BE"/>
    <w:rsid w:val="005132E9"/>
    <w:rsid w:val="005138E9"/>
    <w:rsid w:val="00513961"/>
    <w:rsid w:val="00513AFE"/>
    <w:rsid w:val="00513DBA"/>
    <w:rsid w:val="00513F03"/>
    <w:rsid w:val="00513F65"/>
    <w:rsid w:val="005142E7"/>
    <w:rsid w:val="0051434B"/>
    <w:rsid w:val="00514826"/>
    <w:rsid w:val="00515C2D"/>
    <w:rsid w:val="00515D6C"/>
    <w:rsid w:val="00516109"/>
    <w:rsid w:val="00516DA7"/>
    <w:rsid w:val="00516E7A"/>
    <w:rsid w:val="00517118"/>
    <w:rsid w:val="005173C7"/>
    <w:rsid w:val="00517577"/>
    <w:rsid w:val="00517648"/>
    <w:rsid w:val="005176FA"/>
    <w:rsid w:val="00517788"/>
    <w:rsid w:val="00517A95"/>
    <w:rsid w:val="00517DFB"/>
    <w:rsid w:val="005205BB"/>
    <w:rsid w:val="005205C2"/>
    <w:rsid w:val="00520803"/>
    <w:rsid w:val="005208D7"/>
    <w:rsid w:val="00520B5B"/>
    <w:rsid w:val="00520E0B"/>
    <w:rsid w:val="00520FC9"/>
    <w:rsid w:val="00520FE2"/>
    <w:rsid w:val="00521B1B"/>
    <w:rsid w:val="00521D55"/>
    <w:rsid w:val="0052230F"/>
    <w:rsid w:val="005223DE"/>
    <w:rsid w:val="00522731"/>
    <w:rsid w:val="005228C2"/>
    <w:rsid w:val="00523519"/>
    <w:rsid w:val="0052380F"/>
    <w:rsid w:val="00523A7B"/>
    <w:rsid w:val="00523D0E"/>
    <w:rsid w:val="00523D59"/>
    <w:rsid w:val="00524385"/>
    <w:rsid w:val="005246DB"/>
    <w:rsid w:val="005251C7"/>
    <w:rsid w:val="0052521B"/>
    <w:rsid w:val="005252E5"/>
    <w:rsid w:val="00525CAB"/>
    <w:rsid w:val="00525D2B"/>
    <w:rsid w:val="00525FA9"/>
    <w:rsid w:val="005263E9"/>
    <w:rsid w:val="00526A1C"/>
    <w:rsid w:val="00526C10"/>
    <w:rsid w:val="00526EA3"/>
    <w:rsid w:val="00527116"/>
    <w:rsid w:val="005274A5"/>
    <w:rsid w:val="005276FD"/>
    <w:rsid w:val="00527A29"/>
    <w:rsid w:val="00527A3A"/>
    <w:rsid w:val="00527AFF"/>
    <w:rsid w:val="00530070"/>
    <w:rsid w:val="00530239"/>
    <w:rsid w:val="0053030A"/>
    <w:rsid w:val="005304D1"/>
    <w:rsid w:val="0053093C"/>
    <w:rsid w:val="00530B2D"/>
    <w:rsid w:val="00530BD0"/>
    <w:rsid w:val="00531124"/>
    <w:rsid w:val="00531392"/>
    <w:rsid w:val="005314B8"/>
    <w:rsid w:val="005318D4"/>
    <w:rsid w:val="005325CA"/>
    <w:rsid w:val="00532F7E"/>
    <w:rsid w:val="0053306E"/>
    <w:rsid w:val="0053334D"/>
    <w:rsid w:val="00533750"/>
    <w:rsid w:val="0053378F"/>
    <w:rsid w:val="00533790"/>
    <w:rsid w:val="00533F16"/>
    <w:rsid w:val="00534041"/>
    <w:rsid w:val="00534576"/>
    <w:rsid w:val="00534B88"/>
    <w:rsid w:val="005350F0"/>
    <w:rsid w:val="005362C3"/>
    <w:rsid w:val="00536517"/>
    <w:rsid w:val="00536C93"/>
    <w:rsid w:val="00536D67"/>
    <w:rsid w:val="005370F6"/>
    <w:rsid w:val="00537475"/>
    <w:rsid w:val="005374E3"/>
    <w:rsid w:val="00537761"/>
    <w:rsid w:val="005378D0"/>
    <w:rsid w:val="00537936"/>
    <w:rsid w:val="00537A20"/>
    <w:rsid w:val="00540016"/>
    <w:rsid w:val="005407F8"/>
    <w:rsid w:val="005408D4"/>
    <w:rsid w:val="00540FFD"/>
    <w:rsid w:val="0054137C"/>
    <w:rsid w:val="0054160B"/>
    <w:rsid w:val="00541804"/>
    <w:rsid w:val="00541F38"/>
    <w:rsid w:val="00541FE9"/>
    <w:rsid w:val="00542371"/>
    <w:rsid w:val="00542672"/>
    <w:rsid w:val="0054268B"/>
    <w:rsid w:val="005427CE"/>
    <w:rsid w:val="00542807"/>
    <w:rsid w:val="00543781"/>
    <w:rsid w:val="0054393C"/>
    <w:rsid w:val="00543E82"/>
    <w:rsid w:val="00543FFC"/>
    <w:rsid w:val="005443AA"/>
    <w:rsid w:val="00544658"/>
    <w:rsid w:val="00544731"/>
    <w:rsid w:val="005448A0"/>
    <w:rsid w:val="00544912"/>
    <w:rsid w:val="0054502F"/>
    <w:rsid w:val="00545843"/>
    <w:rsid w:val="00545CB4"/>
    <w:rsid w:val="005462B9"/>
    <w:rsid w:val="005464A2"/>
    <w:rsid w:val="00546637"/>
    <w:rsid w:val="005469C9"/>
    <w:rsid w:val="005471E4"/>
    <w:rsid w:val="005474AF"/>
    <w:rsid w:val="0054764B"/>
    <w:rsid w:val="00547749"/>
    <w:rsid w:val="005477BF"/>
    <w:rsid w:val="00550023"/>
    <w:rsid w:val="005502EA"/>
    <w:rsid w:val="005503D2"/>
    <w:rsid w:val="0055044C"/>
    <w:rsid w:val="005504FA"/>
    <w:rsid w:val="0055088E"/>
    <w:rsid w:val="00550D0E"/>
    <w:rsid w:val="00550E3C"/>
    <w:rsid w:val="00550E9B"/>
    <w:rsid w:val="005510E3"/>
    <w:rsid w:val="00551AAB"/>
    <w:rsid w:val="00551DA6"/>
    <w:rsid w:val="00551EA2"/>
    <w:rsid w:val="005523D1"/>
    <w:rsid w:val="00552587"/>
    <w:rsid w:val="00552716"/>
    <w:rsid w:val="005528E3"/>
    <w:rsid w:val="00552C94"/>
    <w:rsid w:val="00552CCB"/>
    <w:rsid w:val="00553206"/>
    <w:rsid w:val="00553A77"/>
    <w:rsid w:val="00553C71"/>
    <w:rsid w:val="00554071"/>
    <w:rsid w:val="005541D0"/>
    <w:rsid w:val="005542FF"/>
    <w:rsid w:val="0055482B"/>
    <w:rsid w:val="00554851"/>
    <w:rsid w:val="00554888"/>
    <w:rsid w:val="00554B37"/>
    <w:rsid w:val="0055591A"/>
    <w:rsid w:val="00555A02"/>
    <w:rsid w:val="00556144"/>
    <w:rsid w:val="00556F48"/>
    <w:rsid w:val="00557EBA"/>
    <w:rsid w:val="0056029A"/>
    <w:rsid w:val="0056058A"/>
    <w:rsid w:val="00560A22"/>
    <w:rsid w:val="00560CA6"/>
    <w:rsid w:val="00560DD8"/>
    <w:rsid w:val="00560E2B"/>
    <w:rsid w:val="00560FA8"/>
    <w:rsid w:val="005610BF"/>
    <w:rsid w:val="00561578"/>
    <w:rsid w:val="00561D61"/>
    <w:rsid w:val="00561DC1"/>
    <w:rsid w:val="00561E3F"/>
    <w:rsid w:val="00561F85"/>
    <w:rsid w:val="005621C1"/>
    <w:rsid w:val="005625F9"/>
    <w:rsid w:val="00562C4B"/>
    <w:rsid w:val="00562FF6"/>
    <w:rsid w:val="005630F8"/>
    <w:rsid w:val="00563241"/>
    <w:rsid w:val="005634E0"/>
    <w:rsid w:val="00563614"/>
    <w:rsid w:val="00563621"/>
    <w:rsid w:val="00563667"/>
    <w:rsid w:val="00563CC8"/>
    <w:rsid w:val="00563CD4"/>
    <w:rsid w:val="00564167"/>
    <w:rsid w:val="005646CE"/>
    <w:rsid w:val="00564DFC"/>
    <w:rsid w:val="00564F96"/>
    <w:rsid w:val="0056515F"/>
    <w:rsid w:val="005652D7"/>
    <w:rsid w:val="0056600E"/>
    <w:rsid w:val="00566258"/>
    <w:rsid w:val="005664B1"/>
    <w:rsid w:val="005665EE"/>
    <w:rsid w:val="00566B29"/>
    <w:rsid w:val="00566FE0"/>
    <w:rsid w:val="0056710C"/>
    <w:rsid w:val="00567196"/>
    <w:rsid w:val="00567512"/>
    <w:rsid w:val="005679E6"/>
    <w:rsid w:val="00567D8B"/>
    <w:rsid w:val="00570003"/>
    <w:rsid w:val="00570057"/>
    <w:rsid w:val="0057017D"/>
    <w:rsid w:val="00570756"/>
    <w:rsid w:val="00570E31"/>
    <w:rsid w:val="00571295"/>
    <w:rsid w:val="005713B9"/>
    <w:rsid w:val="0057153B"/>
    <w:rsid w:val="00571611"/>
    <w:rsid w:val="005717B4"/>
    <w:rsid w:val="00571852"/>
    <w:rsid w:val="00571CDD"/>
    <w:rsid w:val="00571CE1"/>
    <w:rsid w:val="0057215C"/>
    <w:rsid w:val="00572490"/>
    <w:rsid w:val="00572602"/>
    <w:rsid w:val="005728B8"/>
    <w:rsid w:val="00572B85"/>
    <w:rsid w:val="00572BF9"/>
    <w:rsid w:val="00572C05"/>
    <w:rsid w:val="00572E42"/>
    <w:rsid w:val="0057308E"/>
    <w:rsid w:val="00573546"/>
    <w:rsid w:val="005736C0"/>
    <w:rsid w:val="00573935"/>
    <w:rsid w:val="00573A8F"/>
    <w:rsid w:val="00573BA3"/>
    <w:rsid w:val="00573C92"/>
    <w:rsid w:val="00573FF3"/>
    <w:rsid w:val="0057468F"/>
    <w:rsid w:val="0057487C"/>
    <w:rsid w:val="00574D54"/>
    <w:rsid w:val="00575A6D"/>
    <w:rsid w:val="00575A9A"/>
    <w:rsid w:val="00576847"/>
    <w:rsid w:val="00576978"/>
    <w:rsid w:val="0057768F"/>
    <w:rsid w:val="0057788B"/>
    <w:rsid w:val="00577D95"/>
    <w:rsid w:val="00577F75"/>
    <w:rsid w:val="0058013F"/>
    <w:rsid w:val="00580648"/>
    <w:rsid w:val="00580DE0"/>
    <w:rsid w:val="00581250"/>
    <w:rsid w:val="00581465"/>
    <w:rsid w:val="005826C3"/>
    <w:rsid w:val="005828A3"/>
    <w:rsid w:val="00582A2A"/>
    <w:rsid w:val="00582C0D"/>
    <w:rsid w:val="00583033"/>
    <w:rsid w:val="005830A0"/>
    <w:rsid w:val="00583294"/>
    <w:rsid w:val="00583484"/>
    <w:rsid w:val="00583614"/>
    <w:rsid w:val="00584012"/>
    <w:rsid w:val="0058410E"/>
    <w:rsid w:val="00584308"/>
    <w:rsid w:val="00584409"/>
    <w:rsid w:val="0058456D"/>
    <w:rsid w:val="00584737"/>
    <w:rsid w:val="0058497D"/>
    <w:rsid w:val="00584DE0"/>
    <w:rsid w:val="00584DF1"/>
    <w:rsid w:val="00584E68"/>
    <w:rsid w:val="00584ED6"/>
    <w:rsid w:val="00585336"/>
    <w:rsid w:val="00585AA7"/>
    <w:rsid w:val="00585F96"/>
    <w:rsid w:val="00586550"/>
    <w:rsid w:val="0058674B"/>
    <w:rsid w:val="005868D6"/>
    <w:rsid w:val="0058694C"/>
    <w:rsid w:val="00587A17"/>
    <w:rsid w:val="0059020B"/>
    <w:rsid w:val="00590306"/>
    <w:rsid w:val="00590500"/>
    <w:rsid w:val="00590A1B"/>
    <w:rsid w:val="00590ECD"/>
    <w:rsid w:val="00590F2D"/>
    <w:rsid w:val="00590FEA"/>
    <w:rsid w:val="0059169F"/>
    <w:rsid w:val="005916CD"/>
    <w:rsid w:val="0059185A"/>
    <w:rsid w:val="00591BED"/>
    <w:rsid w:val="00591D5E"/>
    <w:rsid w:val="00591F3E"/>
    <w:rsid w:val="005921CE"/>
    <w:rsid w:val="005927AB"/>
    <w:rsid w:val="005928F4"/>
    <w:rsid w:val="00593011"/>
    <w:rsid w:val="00593237"/>
    <w:rsid w:val="00593444"/>
    <w:rsid w:val="00593747"/>
    <w:rsid w:val="005938B6"/>
    <w:rsid w:val="00593D96"/>
    <w:rsid w:val="00593ECC"/>
    <w:rsid w:val="00594B02"/>
    <w:rsid w:val="005950C4"/>
    <w:rsid w:val="005951FF"/>
    <w:rsid w:val="00595A56"/>
    <w:rsid w:val="00595BC6"/>
    <w:rsid w:val="00595DBE"/>
    <w:rsid w:val="00596015"/>
    <w:rsid w:val="00596AE6"/>
    <w:rsid w:val="00596B04"/>
    <w:rsid w:val="00597095"/>
    <w:rsid w:val="00597199"/>
    <w:rsid w:val="00597505"/>
    <w:rsid w:val="00597535"/>
    <w:rsid w:val="00597884"/>
    <w:rsid w:val="0059797D"/>
    <w:rsid w:val="00597C56"/>
    <w:rsid w:val="005A0166"/>
    <w:rsid w:val="005A0A7A"/>
    <w:rsid w:val="005A0B00"/>
    <w:rsid w:val="005A0B06"/>
    <w:rsid w:val="005A0BF7"/>
    <w:rsid w:val="005A0C5E"/>
    <w:rsid w:val="005A0EE5"/>
    <w:rsid w:val="005A1686"/>
    <w:rsid w:val="005A1832"/>
    <w:rsid w:val="005A1AC9"/>
    <w:rsid w:val="005A1B99"/>
    <w:rsid w:val="005A1B9D"/>
    <w:rsid w:val="005A1BAD"/>
    <w:rsid w:val="005A20C0"/>
    <w:rsid w:val="005A2633"/>
    <w:rsid w:val="005A292F"/>
    <w:rsid w:val="005A307A"/>
    <w:rsid w:val="005A3C18"/>
    <w:rsid w:val="005A3C2F"/>
    <w:rsid w:val="005A4128"/>
    <w:rsid w:val="005A4369"/>
    <w:rsid w:val="005A49A5"/>
    <w:rsid w:val="005A4A8F"/>
    <w:rsid w:val="005A4ACA"/>
    <w:rsid w:val="005A529C"/>
    <w:rsid w:val="005A539D"/>
    <w:rsid w:val="005A540E"/>
    <w:rsid w:val="005A5A5F"/>
    <w:rsid w:val="005A600E"/>
    <w:rsid w:val="005A61A4"/>
    <w:rsid w:val="005A651E"/>
    <w:rsid w:val="005A6577"/>
    <w:rsid w:val="005A72F2"/>
    <w:rsid w:val="005A7B87"/>
    <w:rsid w:val="005A7BFC"/>
    <w:rsid w:val="005B0DD4"/>
    <w:rsid w:val="005B0E59"/>
    <w:rsid w:val="005B0ECC"/>
    <w:rsid w:val="005B1009"/>
    <w:rsid w:val="005B1032"/>
    <w:rsid w:val="005B13C7"/>
    <w:rsid w:val="005B1645"/>
    <w:rsid w:val="005B1CEB"/>
    <w:rsid w:val="005B23BE"/>
    <w:rsid w:val="005B2991"/>
    <w:rsid w:val="005B2C6B"/>
    <w:rsid w:val="005B307D"/>
    <w:rsid w:val="005B342F"/>
    <w:rsid w:val="005B4061"/>
    <w:rsid w:val="005B4073"/>
    <w:rsid w:val="005B4700"/>
    <w:rsid w:val="005B4F4F"/>
    <w:rsid w:val="005B50A3"/>
    <w:rsid w:val="005B57E3"/>
    <w:rsid w:val="005B5BD6"/>
    <w:rsid w:val="005B5F1E"/>
    <w:rsid w:val="005B6093"/>
    <w:rsid w:val="005B631F"/>
    <w:rsid w:val="005B64D2"/>
    <w:rsid w:val="005B67D4"/>
    <w:rsid w:val="005B688E"/>
    <w:rsid w:val="005B6C00"/>
    <w:rsid w:val="005B6E64"/>
    <w:rsid w:val="005B6F03"/>
    <w:rsid w:val="005B7077"/>
    <w:rsid w:val="005B73EB"/>
    <w:rsid w:val="005B7768"/>
    <w:rsid w:val="005B7781"/>
    <w:rsid w:val="005B7E56"/>
    <w:rsid w:val="005C011D"/>
    <w:rsid w:val="005C0213"/>
    <w:rsid w:val="005C0337"/>
    <w:rsid w:val="005C056D"/>
    <w:rsid w:val="005C0699"/>
    <w:rsid w:val="005C0FD3"/>
    <w:rsid w:val="005C13E5"/>
    <w:rsid w:val="005C1F81"/>
    <w:rsid w:val="005C1FA0"/>
    <w:rsid w:val="005C2433"/>
    <w:rsid w:val="005C2B2E"/>
    <w:rsid w:val="005C2F1F"/>
    <w:rsid w:val="005C305D"/>
    <w:rsid w:val="005C34AE"/>
    <w:rsid w:val="005C34C4"/>
    <w:rsid w:val="005C34E6"/>
    <w:rsid w:val="005C3580"/>
    <w:rsid w:val="005C3F05"/>
    <w:rsid w:val="005C4347"/>
    <w:rsid w:val="005C4C5D"/>
    <w:rsid w:val="005C4FF2"/>
    <w:rsid w:val="005C56A3"/>
    <w:rsid w:val="005C5CC1"/>
    <w:rsid w:val="005C5CC6"/>
    <w:rsid w:val="005C62AA"/>
    <w:rsid w:val="005C678E"/>
    <w:rsid w:val="005C6995"/>
    <w:rsid w:val="005C6FA9"/>
    <w:rsid w:val="005C708D"/>
    <w:rsid w:val="005C7294"/>
    <w:rsid w:val="005C73E7"/>
    <w:rsid w:val="005C772D"/>
    <w:rsid w:val="005C7E14"/>
    <w:rsid w:val="005D04C6"/>
    <w:rsid w:val="005D0AAA"/>
    <w:rsid w:val="005D0B9B"/>
    <w:rsid w:val="005D183A"/>
    <w:rsid w:val="005D1C23"/>
    <w:rsid w:val="005D1D8C"/>
    <w:rsid w:val="005D20BD"/>
    <w:rsid w:val="005D2985"/>
    <w:rsid w:val="005D3530"/>
    <w:rsid w:val="005D359E"/>
    <w:rsid w:val="005D3747"/>
    <w:rsid w:val="005D3E7A"/>
    <w:rsid w:val="005D3F36"/>
    <w:rsid w:val="005D4045"/>
    <w:rsid w:val="005D41A4"/>
    <w:rsid w:val="005D498C"/>
    <w:rsid w:val="005D4E34"/>
    <w:rsid w:val="005D5103"/>
    <w:rsid w:val="005D52D1"/>
    <w:rsid w:val="005D5799"/>
    <w:rsid w:val="005D5813"/>
    <w:rsid w:val="005D5DD7"/>
    <w:rsid w:val="005D5E73"/>
    <w:rsid w:val="005D6029"/>
    <w:rsid w:val="005D645F"/>
    <w:rsid w:val="005D6598"/>
    <w:rsid w:val="005D6671"/>
    <w:rsid w:val="005D6702"/>
    <w:rsid w:val="005D6857"/>
    <w:rsid w:val="005D69B8"/>
    <w:rsid w:val="005D6D76"/>
    <w:rsid w:val="005D7178"/>
    <w:rsid w:val="005D7383"/>
    <w:rsid w:val="005D7896"/>
    <w:rsid w:val="005D7957"/>
    <w:rsid w:val="005D7CC8"/>
    <w:rsid w:val="005E0380"/>
    <w:rsid w:val="005E096C"/>
    <w:rsid w:val="005E09BF"/>
    <w:rsid w:val="005E0E63"/>
    <w:rsid w:val="005E0F5C"/>
    <w:rsid w:val="005E11FD"/>
    <w:rsid w:val="005E128A"/>
    <w:rsid w:val="005E13F3"/>
    <w:rsid w:val="005E14B7"/>
    <w:rsid w:val="005E1AA6"/>
    <w:rsid w:val="005E24FF"/>
    <w:rsid w:val="005E2B48"/>
    <w:rsid w:val="005E311F"/>
    <w:rsid w:val="005E3173"/>
    <w:rsid w:val="005E358E"/>
    <w:rsid w:val="005E3F0E"/>
    <w:rsid w:val="005E4FD1"/>
    <w:rsid w:val="005E5071"/>
    <w:rsid w:val="005E6100"/>
    <w:rsid w:val="005E6314"/>
    <w:rsid w:val="005E7042"/>
    <w:rsid w:val="005E71DA"/>
    <w:rsid w:val="005E7D93"/>
    <w:rsid w:val="005E7E8C"/>
    <w:rsid w:val="005F0DD2"/>
    <w:rsid w:val="005F0F4B"/>
    <w:rsid w:val="005F137C"/>
    <w:rsid w:val="005F1675"/>
    <w:rsid w:val="005F1CB6"/>
    <w:rsid w:val="005F1E02"/>
    <w:rsid w:val="005F2343"/>
    <w:rsid w:val="005F2472"/>
    <w:rsid w:val="005F24BC"/>
    <w:rsid w:val="005F2DF8"/>
    <w:rsid w:val="005F2E87"/>
    <w:rsid w:val="005F3EEB"/>
    <w:rsid w:val="005F3F2D"/>
    <w:rsid w:val="005F493A"/>
    <w:rsid w:val="005F4BD7"/>
    <w:rsid w:val="005F4FAD"/>
    <w:rsid w:val="005F5143"/>
    <w:rsid w:val="005F51A8"/>
    <w:rsid w:val="005F540D"/>
    <w:rsid w:val="005F56A3"/>
    <w:rsid w:val="005F5BDC"/>
    <w:rsid w:val="005F5F83"/>
    <w:rsid w:val="005F630F"/>
    <w:rsid w:val="005F6359"/>
    <w:rsid w:val="005F643C"/>
    <w:rsid w:val="005F73D8"/>
    <w:rsid w:val="005F75D6"/>
    <w:rsid w:val="005F76A8"/>
    <w:rsid w:val="005F784E"/>
    <w:rsid w:val="005F7D16"/>
    <w:rsid w:val="005F7DBF"/>
    <w:rsid w:val="006001AD"/>
    <w:rsid w:val="006007A5"/>
    <w:rsid w:val="00600BC4"/>
    <w:rsid w:val="00600E60"/>
    <w:rsid w:val="00601079"/>
    <w:rsid w:val="0060119E"/>
    <w:rsid w:val="006014B2"/>
    <w:rsid w:val="0060159F"/>
    <w:rsid w:val="006016D0"/>
    <w:rsid w:val="0060215E"/>
    <w:rsid w:val="00602254"/>
    <w:rsid w:val="006024C1"/>
    <w:rsid w:val="0060320F"/>
    <w:rsid w:val="00603665"/>
    <w:rsid w:val="006039CD"/>
    <w:rsid w:val="00603ACD"/>
    <w:rsid w:val="00603D6D"/>
    <w:rsid w:val="00603F05"/>
    <w:rsid w:val="00604529"/>
    <w:rsid w:val="00604A76"/>
    <w:rsid w:val="00604AE7"/>
    <w:rsid w:val="00604F06"/>
    <w:rsid w:val="006051D5"/>
    <w:rsid w:val="0060562D"/>
    <w:rsid w:val="006059AE"/>
    <w:rsid w:val="00605EB6"/>
    <w:rsid w:val="0060624B"/>
    <w:rsid w:val="00606562"/>
    <w:rsid w:val="006065CC"/>
    <w:rsid w:val="00606766"/>
    <w:rsid w:val="00606A8B"/>
    <w:rsid w:val="00606C3C"/>
    <w:rsid w:val="00606D00"/>
    <w:rsid w:val="00606E4B"/>
    <w:rsid w:val="00606E68"/>
    <w:rsid w:val="0060705D"/>
    <w:rsid w:val="0060720A"/>
    <w:rsid w:val="0060721A"/>
    <w:rsid w:val="006072D2"/>
    <w:rsid w:val="00607EE7"/>
    <w:rsid w:val="00607FD2"/>
    <w:rsid w:val="006103B5"/>
    <w:rsid w:val="0061052A"/>
    <w:rsid w:val="0061067A"/>
    <w:rsid w:val="006107CE"/>
    <w:rsid w:val="00610A33"/>
    <w:rsid w:val="006117D5"/>
    <w:rsid w:val="00611C0B"/>
    <w:rsid w:val="00612310"/>
    <w:rsid w:val="0061236B"/>
    <w:rsid w:val="00612A1D"/>
    <w:rsid w:val="00612A60"/>
    <w:rsid w:val="00612E5D"/>
    <w:rsid w:val="00613295"/>
    <w:rsid w:val="006132BC"/>
    <w:rsid w:val="006134F9"/>
    <w:rsid w:val="006135E2"/>
    <w:rsid w:val="00613993"/>
    <w:rsid w:val="00613AD5"/>
    <w:rsid w:val="00613DDB"/>
    <w:rsid w:val="00613E87"/>
    <w:rsid w:val="00613EDA"/>
    <w:rsid w:val="00613FBC"/>
    <w:rsid w:val="006140C1"/>
    <w:rsid w:val="006140FB"/>
    <w:rsid w:val="00614322"/>
    <w:rsid w:val="00614CC7"/>
    <w:rsid w:val="00614DA7"/>
    <w:rsid w:val="00615125"/>
    <w:rsid w:val="0061569C"/>
    <w:rsid w:val="00615E1F"/>
    <w:rsid w:val="00615E5E"/>
    <w:rsid w:val="00616201"/>
    <w:rsid w:val="006166E0"/>
    <w:rsid w:val="006167B0"/>
    <w:rsid w:val="00616877"/>
    <w:rsid w:val="00616A91"/>
    <w:rsid w:val="00617279"/>
    <w:rsid w:val="00617993"/>
    <w:rsid w:val="006179FD"/>
    <w:rsid w:val="00617A41"/>
    <w:rsid w:val="00617A8F"/>
    <w:rsid w:val="00617B33"/>
    <w:rsid w:val="00617E6A"/>
    <w:rsid w:val="0062086B"/>
    <w:rsid w:val="00620F5E"/>
    <w:rsid w:val="006210C1"/>
    <w:rsid w:val="00621275"/>
    <w:rsid w:val="00621436"/>
    <w:rsid w:val="006215A2"/>
    <w:rsid w:val="00621647"/>
    <w:rsid w:val="006217DC"/>
    <w:rsid w:val="00621A55"/>
    <w:rsid w:val="00622574"/>
    <w:rsid w:val="00622587"/>
    <w:rsid w:val="00622DFF"/>
    <w:rsid w:val="00622FD3"/>
    <w:rsid w:val="00623533"/>
    <w:rsid w:val="00623C14"/>
    <w:rsid w:val="00624028"/>
    <w:rsid w:val="006242D8"/>
    <w:rsid w:val="0062455C"/>
    <w:rsid w:val="0062464F"/>
    <w:rsid w:val="00624992"/>
    <w:rsid w:val="00624BCB"/>
    <w:rsid w:val="00624E4E"/>
    <w:rsid w:val="006251E7"/>
    <w:rsid w:val="0062570A"/>
    <w:rsid w:val="0062571C"/>
    <w:rsid w:val="006258C1"/>
    <w:rsid w:val="006258CD"/>
    <w:rsid w:val="0062590E"/>
    <w:rsid w:val="00625CBC"/>
    <w:rsid w:val="00625E6C"/>
    <w:rsid w:val="00626339"/>
    <w:rsid w:val="00626706"/>
    <w:rsid w:val="006268BB"/>
    <w:rsid w:val="00626B06"/>
    <w:rsid w:val="00626BE7"/>
    <w:rsid w:val="00626CA1"/>
    <w:rsid w:val="00626E88"/>
    <w:rsid w:val="00626FD8"/>
    <w:rsid w:val="006273DE"/>
    <w:rsid w:val="006279B6"/>
    <w:rsid w:val="00627A69"/>
    <w:rsid w:val="00627B04"/>
    <w:rsid w:val="00627D9B"/>
    <w:rsid w:val="00630566"/>
    <w:rsid w:val="00630805"/>
    <w:rsid w:val="00630A0C"/>
    <w:rsid w:val="006311AD"/>
    <w:rsid w:val="006318E5"/>
    <w:rsid w:val="00631BAF"/>
    <w:rsid w:val="00631C14"/>
    <w:rsid w:val="006325F1"/>
    <w:rsid w:val="0063261B"/>
    <w:rsid w:val="00632BBB"/>
    <w:rsid w:val="00632CA8"/>
    <w:rsid w:val="0063330C"/>
    <w:rsid w:val="00633317"/>
    <w:rsid w:val="006337C2"/>
    <w:rsid w:val="00634008"/>
    <w:rsid w:val="00634062"/>
    <w:rsid w:val="00634210"/>
    <w:rsid w:val="00634242"/>
    <w:rsid w:val="0063466A"/>
    <w:rsid w:val="006347AB"/>
    <w:rsid w:val="006349A4"/>
    <w:rsid w:val="006349D8"/>
    <w:rsid w:val="00634B11"/>
    <w:rsid w:val="0063506C"/>
    <w:rsid w:val="00635398"/>
    <w:rsid w:val="00635608"/>
    <w:rsid w:val="0063583D"/>
    <w:rsid w:val="00635929"/>
    <w:rsid w:val="00635AA0"/>
    <w:rsid w:val="00635FC8"/>
    <w:rsid w:val="006360AC"/>
    <w:rsid w:val="0063629A"/>
    <w:rsid w:val="00636486"/>
    <w:rsid w:val="006365FE"/>
    <w:rsid w:val="006367D3"/>
    <w:rsid w:val="00636850"/>
    <w:rsid w:val="00636D66"/>
    <w:rsid w:val="00636DA5"/>
    <w:rsid w:val="00636EC2"/>
    <w:rsid w:val="00637123"/>
    <w:rsid w:val="00637808"/>
    <w:rsid w:val="00637D28"/>
    <w:rsid w:val="00637D60"/>
    <w:rsid w:val="00637E13"/>
    <w:rsid w:val="00637EA2"/>
    <w:rsid w:val="00637F4A"/>
    <w:rsid w:val="0064017A"/>
    <w:rsid w:val="00640A03"/>
    <w:rsid w:val="0064109E"/>
    <w:rsid w:val="00641311"/>
    <w:rsid w:val="006414C1"/>
    <w:rsid w:val="00641762"/>
    <w:rsid w:val="006418E8"/>
    <w:rsid w:val="00641C6B"/>
    <w:rsid w:val="00641D71"/>
    <w:rsid w:val="00641DC1"/>
    <w:rsid w:val="0064204B"/>
    <w:rsid w:val="00642159"/>
    <w:rsid w:val="00642787"/>
    <w:rsid w:val="00642F76"/>
    <w:rsid w:val="006434BF"/>
    <w:rsid w:val="00643819"/>
    <w:rsid w:val="00643ABE"/>
    <w:rsid w:val="006441C5"/>
    <w:rsid w:val="00644A7E"/>
    <w:rsid w:val="00644AB8"/>
    <w:rsid w:val="00644C0A"/>
    <w:rsid w:val="00645551"/>
    <w:rsid w:val="00645774"/>
    <w:rsid w:val="006458AB"/>
    <w:rsid w:val="00646614"/>
    <w:rsid w:val="00646B21"/>
    <w:rsid w:val="00646D29"/>
    <w:rsid w:val="00647713"/>
    <w:rsid w:val="006477A8"/>
    <w:rsid w:val="00647955"/>
    <w:rsid w:val="00647FC8"/>
    <w:rsid w:val="006501D8"/>
    <w:rsid w:val="00650412"/>
    <w:rsid w:val="00650596"/>
    <w:rsid w:val="0065061A"/>
    <w:rsid w:val="0065121E"/>
    <w:rsid w:val="00651273"/>
    <w:rsid w:val="006517FB"/>
    <w:rsid w:val="0065190E"/>
    <w:rsid w:val="00651BCB"/>
    <w:rsid w:val="00651BF4"/>
    <w:rsid w:val="006520A5"/>
    <w:rsid w:val="006523B8"/>
    <w:rsid w:val="00652747"/>
    <w:rsid w:val="006527EA"/>
    <w:rsid w:val="00652A96"/>
    <w:rsid w:val="00652B67"/>
    <w:rsid w:val="0065313C"/>
    <w:rsid w:val="0065334D"/>
    <w:rsid w:val="00653527"/>
    <w:rsid w:val="00653903"/>
    <w:rsid w:val="00653C93"/>
    <w:rsid w:val="00653F24"/>
    <w:rsid w:val="00653FA7"/>
    <w:rsid w:val="00654098"/>
    <w:rsid w:val="006541A4"/>
    <w:rsid w:val="006541DF"/>
    <w:rsid w:val="00654811"/>
    <w:rsid w:val="00654866"/>
    <w:rsid w:val="006549E0"/>
    <w:rsid w:val="00654C53"/>
    <w:rsid w:val="00654D39"/>
    <w:rsid w:val="00654FF2"/>
    <w:rsid w:val="006552E2"/>
    <w:rsid w:val="006559D0"/>
    <w:rsid w:val="00656317"/>
    <w:rsid w:val="00656B20"/>
    <w:rsid w:val="00656ED6"/>
    <w:rsid w:val="00657B30"/>
    <w:rsid w:val="00657B33"/>
    <w:rsid w:val="00657C26"/>
    <w:rsid w:val="00657E33"/>
    <w:rsid w:val="00657FB6"/>
    <w:rsid w:val="00660391"/>
    <w:rsid w:val="00660789"/>
    <w:rsid w:val="00660BBD"/>
    <w:rsid w:val="006611F7"/>
    <w:rsid w:val="00661237"/>
    <w:rsid w:val="00661D1C"/>
    <w:rsid w:val="00661DDF"/>
    <w:rsid w:val="006627D9"/>
    <w:rsid w:val="00662D63"/>
    <w:rsid w:val="0066301C"/>
    <w:rsid w:val="00663453"/>
    <w:rsid w:val="006635A9"/>
    <w:rsid w:val="00663759"/>
    <w:rsid w:val="0066394C"/>
    <w:rsid w:val="00663B00"/>
    <w:rsid w:val="00663B95"/>
    <w:rsid w:val="00663CFD"/>
    <w:rsid w:val="00663EA8"/>
    <w:rsid w:val="00663ECB"/>
    <w:rsid w:val="00664A9D"/>
    <w:rsid w:val="00664D10"/>
    <w:rsid w:val="00665881"/>
    <w:rsid w:val="00665899"/>
    <w:rsid w:val="00665B0C"/>
    <w:rsid w:val="00665BED"/>
    <w:rsid w:val="0066611C"/>
    <w:rsid w:val="006661D7"/>
    <w:rsid w:val="00666265"/>
    <w:rsid w:val="00666632"/>
    <w:rsid w:val="00666B7B"/>
    <w:rsid w:val="00667086"/>
    <w:rsid w:val="00667096"/>
    <w:rsid w:val="0066712B"/>
    <w:rsid w:val="00667BBA"/>
    <w:rsid w:val="00667CDE"/>
    <w:rsid w:val="00667D29"/>
    <w:rsid w:val="0067043A"/>
    <w:rsid w:val="006705C8"/>
    <w:rsid w:val="0067088F"/>
    <w:rsid w:val="00670ACB"/>
    <w:rsid w:val="00671960"/>
    <w:rsid w:val="00671BE2"/>
    <w:rsid w:val="00671F4C"/>
    <w:rsid w:val="006720DF"/>
    <w:rsid w:val="00672491"/>
    <w:rsid w:val="006725B6"/>
    <w:rsid w:val="00672719"/>
    <w:rsid w:val="00672741"/>
    <w:rsid w:val="00672A82"/>
    <w:rsid w:val="00672B72"/>
    <w:rsid w:val="00672C9E"/>
    <w:rsid w:val="00672CBF"/>
    <w:rsid w:val="00672CF4"/>
    <w:rsid w:val="00672F14"/>
    <w:rsid w:val="00673498"/>
    <w:rsid w:val="006734D8"/>
    <w:rsid w:val="006734F9"/>
    <w:rsid w:val="00673845"/>
    <w:rsid w:val="00673D84"/>
    <w:rsid w:val="00674CA4"/>
    <w:rsid w:val="006753E0"/>
    <w:rsid w:val="00675624"/>
    <w:rsid w:val="006757B2"/>
    <w:rsid w:val="006757FB"/>
    <w:rsid w:val="00675862"/>
    <w:rsid w:val="00675964"/>
    <w:rsid w:val="00675CD2"/>
    <w:rsid w:val="006760BB"/>
    <w:rsid w:val="0067649A"/>
    <w:rsid w:val="0067666C"/>
    <w:rsid w:val="0067686C"/>
    <w:rsid w:val="00676889"/>
    <w:rsid w:val="0067699E"/>
    <w:rsid w:val="00676D28"/>
    <w:rsid w:val="006776B2"/>
    <w:rsid w:val="006776F0"/>
    <w:rsid w:val="00677B6C"/>
    <w:rsid w:val="006808C8"/>
    <w:rsid w:val="00680E4B"/>
    <w:rsid w:val="0068111F"/>
    <w:rsid w:val="00681413"/>
    <w:rsid w:val="00681511"/>
    <w:rsid w:val="00681520"/>
    <w:rsid w:val="00681A98"/>
    <w:rsid w:val="00681CD9"/>
    <w:rsid w:val="00681CFD"/>
    <w:rsid w:val="00682440"/>
    <w:rsid w:val="00682457"/>
    <w:rsid w:val="00682667"/>
    <w:rsid w:val="006826B1"/>
    <w:rsid w:val="00682E2A"/>
    <w:rsid w:val="00682FAC"/>
    <w:rsid w:val="00683919"/>
    <w:rsid w:val="00683D6A"/>
    <w:rsid w:val="00683E5B"/>
    <w:rsid w:val="0068466E"/>
    <w:rsid w:val="006846EC"/>
    <w:rsid w:val="00684940"/>
    <w:rsid w:val="00685D23"/>
    <w:rsid w:val="00685FD8"/>
    <w:rsid w:val="00685FEE"/>
    <w:rsid w:val="00686236"/>
    <w:rsid w:val="0068623A"/>
    <w:rsid w:val="00686693"/>
    <w:rsid w:val="00686954"/>
    <w:rsid w:val="00686AFC"/>
    <w:rsid w:val="00686E0D"/>
    <w:rsid w:val="00687025"/>
    <w:rsid w:val="00687080"/>
    <w:rsid w:val="00687372"/>
    <w:rsid w:val="00687694"/>
    <w:rsid w:val="00687812"/>
    <w:rsid w:val="006879A9"/>
    <w:rsid w:val="00687D6F"/>
    <w:rsid w:val="00687DC3"/>
    <w:rsid w:val="006900DD"/>
    <w:rsid w:val="00690596"/>
    <w:rsid w:val="006907B5"/>
    <w:rsid w:val="00690CBE"/>
    <w:rsid w:val="00690D15"/>
    <w:rsid w:val="00691128"/>
    <w:rsid w:val="006917AC"/>
    <w:rsid w:val="006917B1"/>
    <w:rsid w:val="00691B8A"/>
    <w:rsid w:val="00692CB4"/>
    <w:rsid w:val="00692D04"/>
    <w:rsid w:val="006933FE"/>
    <w:rsid w:val="00694165"/>
    <w:rsid w:val="00694C50"/>
    <w:rsid w:val="00695961"/>
    <w:rsid w:val="00695A48"/>
    <w:rsid w:val="00695DCC"/>
    <w:rsid w:val="006962F2"/>
    <w:rsid w:val="00696BF4"/>
    <w:rsid w:val="00696C81"/>
    <w:rsid w:val="00697043"/>
    <w:rsid w:val="006975EC"/>
    <w:rsid w:val="00697969"/>
    <w:rsid w:val="00697C17"/>
    <w:rsid w:val="00697D91"/>
    <w:rsid w:val="006A02F2"/>
    <w:rsid w:val="006A05A3"/>
    <w:rsid w:val="006A0AA3"/>
    <w:rsid w:val="006A0CD1"/>
    <w:rsid w:val="006A0F96"/>
    <w:rsid w:val="006A2121"/>
    <w:rsid w:val="006A27E5"/>
    <w:rsid w:val="006A2821"/>
    <w:rsid w:val="006A28B7"/>
    <w:rsid w:val="006A28DE"/>
    <w:rsid w:val="006A3158"/>
    <w:rsid w:val="006A3D12"/>
    <w:rsid w:val="006A3ED2"/>
    <w:rsid w:val="006A41B6"/>
    <w:rsid w:val="006A4480"/>
    <w:rsid w:val="006A4571"/>
    <w:rsid w:val="006A48A4"/>
    <w:rsid w:val="006A496F"/>
    <w:rsid w:val="006A4E94"/>
    <w:rsid w:val="006A51CC"/>
    <w:rsid w:val="006A5905"/>
    <w:rsid w:val="006A5A4B"/>
    <w:rsid w:val="006A5CC4"/>
    <w:rsid w:val="006A5F78"/>
    <w:rsid w:val="006A606E"/>
    <w:rsid w:val="006A614B"/>
    <w:rsid w:val="006A654F"/>
    <w:rsid w:val="006A686A"/>
    <w:rsid w:val="006A6F03"/>
    <w:rsid w:val="006A7007"/>
    <w:rsid w:val="006A716C"/>
    <w:rsid w:val="006A757E"/>
    <w:rsid w:val="006A7697"/>
    <w:rsid w:val="006A783F"/>
    <w:rsid w:val="006A7A76"/>
    <w:rsid w:val="006A7BF7"/>
    <w:rsid w:val="006B0155"/>
    <w:rsid w:val="006B01EA"/>
    <w:rsid w:val="006B0212"/>
    <w:rsid w:val="006B04A4"/>
    <w:rsid w:val="006B060B"/>
    <w:rsid w:val="006B0CAD"/>
    <w:rsid w:val="006B0FF6"/>
    <w:rsid w:val="006B10E2"/>
    <w:rsid w:val="006B1862"/>
    <w:rsid w:val="006B1889"/>
    <w:rsid w:val="006B1C21"/>
    <w:rsid w:val="006B1D4C"/>
    <w:rsid w:val="006B272F"/>
    <w:rsid w:val="006B295A"/>
    <w:rsid w:val="006B2D68"/>
    <w:rsid w:val="006B3094"/>
    <w:rsid w:val="006B3255"/>
    <w:rsid w:val="006B32AC"/>
    <w:rsid w:val="006B3303"/>
    <w:rsid w:val="006B3AE3"/>
    <w:rsid w:val="006B3C05"/>
    <w:rsid w:val="006B3D37"/>
    <w:rsid w:val="006B430A"/>
    <w:rsid w:val="006B46CF"/>
    <w:rsid w:val="006B46F0"/>
    <w:rsid w:val="006B5111"/>
    <w:rsid w:val="006B5837"/>
    <w:rsid w:val="006B5A12"/>
    <w:rsid w:val="006B5ECD"/>
    <w:rsid w:val="006B5FC3"/>
    <w:rsid w:val="006B600F"/>
    <w:rsid w:val="006B63C8"/>
    <w:rsid w:val="006B6E74"/>
    <w:rsid w:val="006B6EBD"/>
    <w:rsid w:val="006B72C2"/>
    <w:rsid w:val="006B738D"/>
    <w:rsid w:val="006B7853"/>
    <w:rsid w:val="006B78CD"/>
    <w:rsid w:val="006B7C61"/>
    <w:rsid w:val="006C0BDF"/>
    <w:rsid w:val="006C10B3"/>
    <w:rsid w:val="006C1285"/>
    <w:rsid w:val="006C1EAC"/>
    <w:rsid w:val="006C224D"/>
    <w:rsid w:val="006C270D"/>
    <w:rsid w:val="006C2904"/>
    <w:rsid w:val="006C2A8B"/>
    <w:rsid w:val="006C2AC5"/>
    <w:rsid w:val="006C2BE0"/>
    <w:rsid w:val="006C2FE1"/>
    <w:rsid w:val="006C30FF"/>
    <w:rsid w:val="006C341F"/>
    <w:rsid w:val="006C348D"/>
    <w:rsid w:val="006C425A"/>
    <w:rsid w:val="006C46CD"/>
    <w:rsid w:val="006C4E87"/>
    <w:rsid w:val="006C5484"/>
    <w:rsid w:val="006C591C"/>
    <w:rsid w:val="006C594A"/>
    <w:rsid w:val="006C634A"/>
    <w:rsid w:val="006C732A"/>
    <w:rsid w:val="006C73E9"/>
    <w:rsid w:val="006C7B21"/>
    <w:rsid w:val="006C7D5E"/>
    <w:rsid w:val="006D0180"/>
    <w:rsid w:val="006D0699"/>
    <w:rsid w:val="006D09F6"/>
    <w:rsid w:val="006D0B8E"/>
    <w:rsid w:val="006D0F54"/>
    <w:rsid w:val="006D118E"/>
    <w:rsid w:val="006D1FCD"/>
    <w:rsid w:val="006D214F"/>
    <w:rsid w:val="006D2AC0"/>
    <w:rsid w:val="006D2B2E"/>
    <w:rsid w:val="006D2B45"/>
    <w:rsid w:val="006D2CFD"/>
    <w:rsid w:val="006D35F3"/>
    <w:rsid w:val="006D38D8"/>
    <w:rsid w:val="006D3ADF"/>
    <w:rsid w:val="006D457D"/>
    <w:rsid w:val="006D45BB"/>
    <w:rsid w:val="006D48EB"/>
    <w:rsid w:val="006D4938"/>
    <w:rsid w:val="006D4BF1"/>
    <w:rsid w:val="006D4C65"/>
    <w:rsid w:val="006D4EB3"/>
    <w:rsid w:val="006D5675"/>
    <w:rsid w:val="006D56FD"/>
    <w:rsid w:val="006D5C42"/>
    <w:rsid w:val="006D6674"/>
    <w:rsid w:val="006D66C4"/>
    <w:rsid w:val="006D6793"/>
    <w:rsid w:val="006D6813"/>
    <w:rsid w:val="006D6874"/>
    <w:rsid w:val="006D7012"/>
    <w:rsid w:val="006D70FF"/>
    <w:rsid w:val="006D76E1"/>
    <w:rsid w:val="006D7B3B"/>
    <w:rsid w:val="006D7DB8"/>
    <w:rsid w:val="006D7DF5"/>
    <w:rsid w:val="006D7F59"/>
    <w:rsid w:val="006E04B0"/>
    <w:rsid w:val="006E05CC"/>
    <w:rsid w:val="006E07B6"/>
    <w:rsid w:val="006E0AD5"/>
    <w:rsid w:val="006E0CE3"/>
    <w:rsid w:val="006E0D28"/>
    <w:rsid w:val="006E1297"/>
    <w:rsid w:val="006E12B9"/>
    <w:rsid w:val="006E1331"/>
    <w:rsid w:val="006E19FB"/>
    <w:rsid w:val="006E1D1B"/>
    <w:rsid w:val="006E21D8"/>
    <w:rsid w:val="006E265E"/>
    <w:rsid w:val="006E2AB7"/>
    <w:rsid w:val="006E2B85"/>
    <w:rsid w:val="006E3287"/>
    <w:rsid w:val="006E3ED4"/>
    <w:rsid w:val="006E4793"/>
    <w:rsid w:val="006E4964"/>
    <w:rsid w:val="006E4E12"/>
    <w:rsid w:val="006E4FFD"/>
    <w:rsid w:val="006E5D28"/>
    <w:rsid w:val="006E5EA4"/>
    <w:rsid w:val="006E6213"/>
    <w:rsid w:val="006E634F"/>
    <w:rsid w:val="006E6806"/>
    <w:rsid w:val="006E6A33"/>
    <w:rsid w:val="006E6AE7"/>
    <w:rsid w:val="006E6C22"/>
    <w:rsid w:val="006E7AE5"/>
    <w:rsid w:val="006F03EE"/>
    <w:rsid w:val="006F04D0"/>
    <w:rsid w:val="006F0986"/>
    <w:rsid w:val="006F1315"/>
    <w:rsid w:val="006F1390"/>
    <w:rsid w:val="006F14AD"/>
    <w:rsid w:val="006F1774"/>
    <w:rsid w:val="006F1D41"/>
    <w:rsid w:val="006F2E7C"/>
    <w:rsid w:val="006F2EAF"/>
    <w:rsid w:val="006F325F"/>
    <w:rsid w:val="006F3809"/>
    <w:rsid w:val="006F3CFA"/>
    <w:rsid w:val="006F4036"/>
    <w:rsid w:val="006F4084"/>
    <w:rsid w:val="006F43D7"/>
    <w:rsid w:val="006F4883"/>
    <w:rsid w:val="006F4970"/>
    <w:rsid w:val="006F4E58"/>
    <w:rsid w:val="006F5273"/>
    <w:rsid w:val="006F5405"/>
    <w:rsid w:val="006F5AA3"/>
    <w:rsid w:val="006F5BFE"/>
    <w:rsid w:val="006F6083"/>
    <w:rsid w:val="006F6275"/>
    <w:rsid w:val="006F6399"/>
    <w:rsid w:val="006F67A9"/>
    <w:rsid w:val="006F690F"/>
    <w:rsid w:val="006F6BDE"/>
    <w:rsid w:val="006F6DFC"/>
    <w:rsid w:val="006F6EFD"/>
    <w:rsid w:val="006F6FFA"/>
    <w:rsid w:val="006F7047"/>
    <w:rsid w:val="006F7067"/>
    <w:rsid w:val="006F7598"/>
    <w:rsid w:val="006F77CB"/>
    <w:rsid w:val="006F7DE0"/>
    <w:rsid w:val="007002D3"/>
    <w:rsid w:val="007008A3"/>
    <w:rsid w:val="00700A54"/>
    <w:rsid w:val="00700B37"/>
    <w:rsid w:val="00700C53"/>
    <w:rsid w:val="00701D16"/>
    <w:rsid w:val="00701F1F"/>
    <w:rsid w:val="007027C7"/>
    <w:rsid w:val="00702B05"/>
    <w:rsid w:val="00702D0A"/>
    <w:rsid w:val="00703736"/>
    <w:rsid w:val="00703778"/>
    <w:rsid w:val="007038AF"/>
    <w:rsid w:val="007041E4"/>
    <w:rsid w:val="00704BB1"/>
    <w:rsid w:val="00704FBA"/>
    <w:rsid w:val="0070509D"/>
    <w:rsid w:val="0070511B"/>
    <w:rsid w:val="00705186"/>
    <w:rsid w:val="007051F1"/>
    <w:rsid w:val="0070582B"/>
    <w:rsid w:val="007059E9"/>
    <w:rsid w:val="00705C4F"/>
    <w:rsid w:val="00705E6D"/>
    <w:rsid w:val="00706134"/>
    <w:rsid w:val="0070671C"/>
    <w:rsid w:val="007069F4"/>
    <w:rsid w:val="00706DC1"/>
    <w:rsid w:val="00707051"/>
    <w:rsid w:val="00707387"/>
    <w:rsid w:val="0070754A"/>
    <w:rsid w:val="0070768B"/>
    <w:rsid w:val="007078C3"/>
    <w:rsid w:val="00707E86"/>
    <w:rsid w:val="0071033C"/>
    <w:rsid w:val="00710447"/>
    <w:rsid w:val="007104C1"/>
    <w:rsid w:val="0071080B"/>
    <w:rsid w:val="0071094C"/>
    <w:rsid w:val="0071099F"/>
    <w:rsid w:val="00710D55"/>
    <w:rsid w:val="007110D3"/>
    <w:rsid w:val="007110FA"/>
    <w:rsid w:val="00711DBD"/>
    <w:rsid w:val="00711DC7"/>
    <w:rsid w:val="00711FDA"/>
    <w:rsid w:val="0071209E"/>
    <w:rsid w:val="007124A6"/>
    <w:rsid w:val="007125A7"/>
    <w:rsid w:val="00712769"/>
    <w:rsid w:val="007127B0"/>
    <w:rsid w:val="00712AEC"/>
    <w:rsid w:val="00712B0E"/>
    <w:rsid w:val="007137B3"/>
    <w:rsid w:val="00714866"/>
    <w:rsid w:val="00714AE8"/>
    <w:rsid w:val="00714DB0"/>
    <w:rsid w:val="007150AD"/>
    <w:rsid w:val="007153AC"/>
    <w:rsid w:val="00715565"/>
    <w:rsid w:val="007157C6"/>
    <w:rsid w:val="00715BD1"/>
    <w:rsid w:val="0071621B"/>
    <w:rsid w:val="007163DB"/>
    <w:rsid w:val="00716573"/>
    <w:rsid w:val="00716752"/>
    <w:rsid w:val="00716AEC"/>
    <w:rsid w:val="00716C77"/>
    <w:rsid w:val="00716E82"/>
    <w:rsid w:val="007170AD"/>
    <w:rsid w:val="00717121"/>
    <w:rsid w:val="007171DC"/>
    <w:rsid w:val="00717A13"/>
    <w:rsid w:val="00717D96"/>
    <w:rsid w:val="00720081"/>
    <w:rsid w:val="00720927"/>
    <w:rsid w:val="00720AA2"/>
    <w:rsid w:val="00720E41"/>
    <w:rsid w:val="007214BA"/>
    <w:rsid w:val="007215D6"/>
    <w:rsid w:val="00721954"/>
    <w:rsid w:val="00722230"/>
    <w:rsid w:val="00722569"/>
    <w:rsid w:val="0072261E"/>
    <w:rsid w:val="00722CCB"/>
    <w:rsid w:val="00723090"/>
    <w:rsid w:val="0072338D"/>
    <w:rsid w:val="007234A2"/>
    <w:rsid w:val="007234E9"/>
    <w:rsid w:val="007241E3"/>
    <w:rsid w:val="00724CDB"/>
    <w:rsid w:val="00725060"/>
    <w:rsid w:val="00726089"/>
    <w:rsid w:val="007262B3"/>
    <w:rsid w:val="007263AA"/>
    <w:rsid w:val="0072663E"/>
    <w:rsid w:val="00726BE2"/>
    <w:rsid w:val="00726D2C"/>
    <w:rsid w:val="00726FAF"/>
    <w:rsid w:val="007275E0"/>
    <w:rsid w:val="00727C96"/>
    <w:rsid w:val="00727EFC"/>
    <w:rsid w:val="00727FAA"/>
    <w:rsid w:val="00730623"/>
    <w:rsid w:val="0073069F"/>
    <w:rsid w:val="007306F7"/>
    <w:rsid w:val="0073081C"/>
    <w:rsid w:val="00730D4E"/>
    <w:rsid w:val="00730E98"/>
    <w:rsid w:val="007310C5"/>
    <w:rsid w:val="00731266"/>
    <w:rsid w:val="0073148E"/>
    <w:rsid w:val="007316B6"/>
    <w:rsid w:val="00731920"/>
    <w:rsid w:val="00731BF0"/>
    <w:rsid w:val="00732117"/>
    <w:rsid w:val="00732D4D"/>
    <w:rsid w:val="00732E31"/>
    <w:rsid w:val="0073324E"/>
    <w:rsid w:val="0073392B"/>
    <w:rsid w:val="00733AE6"/>
    <w:rsid w:val="00733B0F"/>
    <w:rsid w:val="00733BBF"/>
    <w:rsid w:val="00733CDE"/>
    <w:rsid w:val="00734491"/>
    <w:rsid w:val="0073468C"/>
    <w:rsid w:val="00734BBE"/>
    <w:rsid w:val="00734BD7"/>
    <w:rsid w:val="00734C36"/>
    <w:rsid w:val="00734DA9"/>
    <w:rsid w:val="00735365"/>
    <w:rsid w:val="0073565A"/>
    <w:rsid w:val="007356FE"/>
    <w:rsid w:val="00735A1F"/>
    <w:rsid w:val="007365EB"/>
    <w:rsid w:val="00736FD3"/>
    <w:rsid w:val="00737409"/>
    <w:rsid w:val="007378E4"/>
    <w:rsid w:val="00737914"/>
    <w:rsid w:val="00737A4F"/>
    <w:rsid w:val="00737E4C"/>
    <w:rsid w:val="00740084"/>
    <w:rsid w:val="0074035B"/>
    <w:rsid w:val="007403CB"/>
    <w:rsid w:val="00740689"/>
    <w:rsid w:val="00740B8B"/>
    <w:rsid w:val="00740F22"/>
    <w:rsid w:val="007410D0"/>
    <w:rsid w:val="0074137E"/>
    <w:rsid w:val="0074183A"/>
    <w:rsid w:val="00741A36"/>
    <w:rsid w:val="00741AF9"/>
    <w:rsid w:val="00741B39"/>
    <w:rsid w:val="00741D62"/>
    <w:rsid w:val="007421D4"/>
    <w:rsid w:val="00742356"/>
    <w:rsid w:val="00742610"/>
    <w:rsid w:val="00742B8A"/>
    <w:rsid w:val="00742E0C"/>
    <w:rsid w:val="00742EC2"/>
    <w:rsid w:val="007433E4"/>
    <w:rsid w:val="00743A47"/>
    <w:rsid w:val="00743FCE"/>
    <w:rsid w:val="007449F0"/>
    <w:rsid w:val="00744C36"/>
    <w:rsid w:val="00744EF8"/>
    <w:rsid w:val="00744FB0"/>
    <w:rsid w:val="00745255"/>
    <w:rsid w:val="007454D2"/>
    <w:rsid w:val="00746421"/>
    <w:rsid w:val="007464A3"/>
    <w:rsid w:val="0074695F"/>
    <w:rsid w:val="00746D49"/>
    <w:rsid w:val="00746FA8"/>
    <w:rsid w:val="00747129"/>
    <w:rsid w:val="0074795C"/>
    <w:rsid w:val="00747CD4"/>
    <w:rsid w:val="00747DAC"/>
    <w:rsid w:val="00750154"/>
    <w:rsid w:val="00750396"/>
    <w:rsid w:val="007503DB"/>
    <w:rsid w:val="00750576"/>
    <w:rsid w:val="0075063C"/>
    <w:rsid w:val="0075098E"/>
    <w:rsid w:val="00751059"/>
    <w:rsid w:val="00751323"/>
    <w:rsid w:val="00751644"/>
    <w:rsid w:val="007517C1"/>
    <w:rsid w:val="0075189E"/>
    <w:rsid w:val="00751A37"/>
    <w:rsid w:val="00751B0F"/>
    <w:rsid w:val="0075275C"/>
    <w:rsid w:val="00752D1D"/>
    <w:rsid w:val="00752E0C"/>
    <w:rsid w:val="00753029"/>
    <w:rsid w:val="007530D9"/>
    <w:rsid w:val="00753360"/>
    <w:rsid w:val="00753457"/>
    <w:rsid w:val="00753748"/>
    <w:rsid w:val="00753822"/>
    <w:rsid w:val="00753D49"/>
    <w:rsid w:val="0075411E"/>
    <w:rsid w:val="00754590"/>
    <w:rsid w:val="0075473F"/>
    <w:rsid w:val="00754766"/>
    <w:rsid w:val="007549B9"/>
    <w:rsid w:val="00754AC0"/>
    <w:rsid w:val="00754B4D"/>
    <w:rsid w:val="007550B6"/>
    <w:rsid w:val="007552B2"/>
    <w:rsid w:val="007556EC"/>
    <w:rsid w:val="00755948"/>
    <w:rsid w:val="00756090"/>
    <w:rsid w:val="007561BF"/>
    <w:rsid w:val="00756672"/>
    <w:rsid w:val="007566C7"/>
    <w:rsid w:val="00756880"/>
    <w:rsid w:val="007571DD"/>
    <w:rsid w:val="007572C3"/>
    <w:rsid w:val="007577D3"/>
    <w:rsid w:val="00757B44"/>
    <w:rsid w:val="00757DD3"/>
    <w:rsid w:val="007601D8"/>
    <w:rsid w:val="007601EF"/>
    <w:rsid w:val="0076069B"/>
    <w:rsid w:val="00760772"/>
    <w:rsid w:val="007608F9"/>
    <w:rsid w:val="0076097E"/>
    <w:rsid w:val="00760A07"/>
    <w:rsid w:val="00760D1B"/>
    <w:rsid w:val="00760FF9"/>
    <w:rsid w:val="00761729"/>
    <w:rsid w:val="0076176A"/>
    <w:rsid w:val="00761D51"/>
    <w:rsid w:val="0076226F"/>
    <w:rsid w:val="0076249E"/>
    <w:rsid w:val="00762913"/>
    <w:rsid w:val="0076296F"/>
    <w:rsid w:val="00762DBF"/>
    <w:rsid w:val="0076453F"/>
    <w:rsid w:val="00764806"/>
    <w:rsid w:val="007652C7"/>
    <w:rsid w:val="00765482"/>
    <w:rsid w:val="00765721"/>
    <w:rsid w:val="007657C2"/>
    <w:rsid w:val="00765D18"/>
    <w:rsid w:val="00765D88"/>
    <w:rsid w:val="00765FCA"/>
    <w:rsid w:val="00766055"/>
    <w:rsid w:val="0076615C"/>
    <w:rsid w:val="007662B0"/>
    <w:rsid w:val="00766840"/>
    <w:rsid w:val="007669E2"/>
    <w:rsid w:val="0076760F"/>
    <w:rsid w:val="007676FC"/>
    <w:rsid w:val="00767A4F"/>
    <w:rsid w:val="00767D63"/>
    <w:rsid w:val="00767FD1"/>
    <w:rsid w:val="00770010"/>
    <w:rsid w:val="0077025D"/>
    <w:rsid w:val="007706A8"/>
    <w:rsid w:val="00770AC7"/>
    <w:rsid w:val="00770D35"/>
    <w:rsid w:val="007717C5"/>
    <w:rsid w:val="0077181B"/>
    <w:rsid w:val="00771C6A"/>
    <w:rsid w:val="00771D2F"/>
    <w:rsid w:val="0077208B"/>
    <w:rsid w:val="007720EC"/>
    <w:rsid w:val="007724D1"/>
    <w:rsid w:val="007725A2"/>
    <w:rsid w:val="00772BD7"/>
    <w:rsid w:val="00772E9B"/>
    <w:rsid w:val="007730BF"/>
    <w:rsid w:val="007731AC"/>
    <w:rsid w:val="007732F1"/>
    <w:rsid w:val="0077368F"/>
    <w:rsid w:val="007736D4"/>
    <w:rsid w:val="007736F1"/>
    <w:rsid w:val="00773713"/>
    <w:rsid w:val="0077387F"/>
    <w:rsid w:val="007738DE"/>
    <w:rsid w:val="00773CBA"/>
    <w:rsid w:val="007743DC"/>
    <w:rsid w:val="00774647"/>
    <w:rsid w:val="00774A27"/>
    <w:rsid w:val="00774A49"/>
    <w:rsid w:val="00774DE2"/>
    <w:rsid w:val="00774F40"/>
    <w:rsid w:val="007750AD"/>
    <w:rsid w:val="007754C8"/>
    <w:rsid w:val="007755BF"/>
    <w:rsid w:val="00775929"/>
    <w:rsid w:val="00775998"/>
    <w:rsid w:val="00775F44"/>
    <w:rsid w:val="007760C2"/>
    <w:rsid w:val="007767BA"/>
    <w:rsid w:val="007769BD"/>
    <w:rsid w:val="00776D7E"/>
    <w:rsid w:val="00777138"/>
    <w:rsid w:val="0077778E"/>
    <w:rsid w:val="00777B22"/>
    <w:rsid w:val="00777BE7"/>
    <w:rsid w:val="00777C81"/>
    <w:rsid w:val="0078006A"/>
    <w:rsid w:val="007804D9"/>
    <w:rsid w:val="007805EC"/>
    <w:rsid w:val="007808F0"/>
    <w:rsid w:val="00780FAD"/>
    <w:rsid w:val="007812D9"/>
    <w:rsid w:val="007813C0"/>
    <w:rsid w:val="0078150E"/>
    <w:rsid w:val="007815CB"/>
    <w:rsid w:val="007815CD"/>
    <w:rsid w:val="00781823"/>
    <w:rsid w:val="00781CC4"/>
    <w:rsid w:val="00782075"/>
    <w:rsid w:val="00782278"/>
    <w:rsid w:val="00782412"/>
    <w:rsid w:val="007828FA"/>
    <w:rsid w:val="00782BBB"/>
    <w:rsid w:val="00782DE3"/>
    <w:rsid w:val="00782F55"/>
    <w:rsid w:val="007833F2"/>
    <w:rsid w:val="00784257"/>
    <w:rsid w:val="007844A1"/>
    <w:rsid w:val="007846C4"/>
    <w:rsid w:val="00784A23"/>
    <w:rsid w:val="00784BF6"/>
    <w:rsid w:val="00784D58"/>
    <w:rsid w:val="00784FE4"/>
    <w:rsid w:val="00785379"/>
    <w:rsid w:val="00785715"/>
    <w:rsid w:val="007859E6"/>
    <w:rsid w:val="00786266"/>
    <w:rsid w:val="0078646C"/>
    <w:rsid w:val="00786526"/>
    <w:rsid w:val="007866BC"/>
    <w:rsid w:val="00786B24"/>
    <w:rsid w:val="0078756D"/>
    <w:rsid w:val="007875F2"/>
    <w:rsid w:val="0078761B"/>
    <w:rsid w:val="0078766D"/>
    <w:rsid w:val="00787ACE"/>
    <w:rsid w:val="00787C02"/>
    <w:rsid w:val="00787E5A"/>
    <w:rsid w:val="00790366"/>
    <w:rsid w:val="007903F4"/>
    <w:rsid w:val="007909E7"/>
    <w:rsid w:val="00790D4F"/>
    <w:rsid w:val="007913E4"/>
    <w:rsid w:val="007916BB"/>
    <w:rsid w:val="00791C24"/>
    <w:rsid w:val="00791D70"/>
    <w:rsid w:val="00791F2D"/>
    <w:rsid w:val="007920E3"/>
    <w:rsid w:val="0079217F"/>
    <w:rsid w:val="007922EA"/>
    <w:rsid w:val="00792B95"/>
    <w:rsid w:val="00792D7D"/>
    <w:rsid w:val="00792DE5"/>
    <w:rsid w:val="007932FD"/>
    <w:rsid w:val="0079332F"/>
    <w:rsid w:val="00793428"/>
    <w:rsid w:val="00793528"/>
    <w:rsid w:val="00793BD7"/>
    <w:rsid w:val="00793BF4"/>
    <w:rsid w:val="00793C63"/>
    <w:rsid w:val="00793D57"/>
    <w:rsid w:val="00793E50"/>
    <w:rsid w:val="00794C56"/>
    <w:rsid w:val="00795778"/>
    <w:rsid w:val="00796190"/>
    <w:rsid w:val="007965D8"/>
    <w:rsid w:val="00796632"/>
    <w:rsid w:val="007968DA"/>
    <w:rsid w:val="00796AC3"/>
    <w:rsid w:val="00796CE1"/>
    <w:rsid w:val="00796D54"/>
    <w:rsid w:val="007970FA"/>
    <w:rsid w:val="00797206"/>
    <w:rsid w:val="00797581"/>
    <w:rsid w:val="00797A4E"/>
    <w:rsid w:val="00797B95"/>
    <w:rsid w:val="00797D9F"/>
    <w:rsid w:val="007A00C1"/>
    <w:rsid w:val="007A047A"/>
    <w:rsid w:val="007A0B1B"/>
    <w:rsid w:val="007A0B39"/>
    <w:rsid w:val="007A1529"/>
    <w:rsid w:val="007A186E"/>
    <w:rsid w:val="007A1AD7"/>
    <w:rsid w:val="007A2789"/>
    <w:rsid w:val="007A31F8"/>
    <w:rsid w:val="007A3529"/>
    <w:rsid w:val="007A373D"/>
    <w:rsid w:val="007A37B3"/>
    <w:rsid w:val="007A3812"/>
    <w:rsid w:val="007A38AC"/>
    <w:rsid w:val="007A428A"/>
    <w:rsid w:val="007A456B"/>
    <w:rsid w:val="007A4CD1"/>
    <w:rsid w:val="007A4E23"/>
    <w:rsid w:val="007A4F82"/>
    <w:rsid w:val="007A5EDA"/>
    <w:rsid w:val="007A6147"/>
    <w:rsid w:val="007A62A2"/>
    <w:rsid w:val="007A633F"/>
    <w:rsid w:val="007A6463"/>
    <w:rsid w:val="007A6D2C"/>
    <w:rsid w:val="007A6E9E"/>
    <w:rsid w:val="007A714B"/>
    <w:rsid w:val="007A72A7"/>
    <w:rsid w:val="007A73EC"/>
    <w:rsid w:val="007A7515"/>
    <w:rsid w:val="007A7B08"/>
    <w:rsid w:val="007A7E87"/>
    <w:rsid w:val="007B0228"/>
    <w:rsid w:val="007B08A7"/>
    <w:rsid w:val="007B0A30"/>
    <w:rsid w:val="007B0C15"/>
    <w:rsid w:val="007B0C75"/>
    <w:rsid w:val="007B0DCF"/>
    <w:rsid w:val="007B0E21"/>
    <w:rsid w:val="007B0EEE"/>
    <w:rsid w:val="007B12AD"/>
    <w:rsid w:val="007B17D1"/>
    <w:rsid w:val="007B18B1"/>
    <w:rsid w:val="007B1AF9"/>
    <w:rsid w:val="007B1C2F"/>
    <w:rsid w:val="007B1F33"/>
    <w:rsid w:val="007B2008"/>
    <w:rsid w:val="007B22C5"/>
    <w:rsid w:val="007B2427"/>
    <w:rsid w:val="007B2505"/>
    <w:rsid w:val="007B2CC0"/>
    <w:rsid w:val="007B314C"/>
    <w:rsid w:val="007B320B"/>
    <w:rsid w:val="007B351C"/>
    <w:rsid w:val="007B3821"/>
    <w:rsid w:val="007B3866"/>
    <w:rsid w:val="007B39EC"/>
    <w:rsid w:val="007B3C22"/>
    <w:rsid w:val="007B42A2"/>
    <w:rsid w:val="007B43DE"/>
    <w:rsid w:val="007B4FB8"/>
    <w:rsid w:val="007B5477"/>
    <w:rsid w:val="007B547E"/>
    <w:rsid w:val="007B5721"/>
    <w:rsid w:val="007B5C44"/>
    <w:rsid w:val="007B5D2C"/>
    <w:rsid w:val="007B5F9A"/>
    <w:rsid w:val="007B69B8"/>
    <w:rsid w:val="007B6BCC"/>
    <w:rsid w:val="007B6CCE"/>
    <w:rsid w:val="007B6DD3"/>
    <w:rsid w:val="007B7148"/>
    <w:rsid w:val="007B735A"/>
    <w:rsid w:val="007B7863"/>
    <w:rsid w:val="007B7946"/>
    <w:rsid w:val="007C0045"/>
    <w:rsid w:val="007C0104"/>
    <w:rsid w:val="007C01D1"/>
    <w:rsid w:val="007C0448"/>
    <w:rsid w:val="007C0584"/>
    <w:rsid w:val="007C06E8"/>
    <w:rsid w:val="007C144E"/>
    <w:rsid w:val="007C16AB"/>
    <w:rsid w:val="007C16B6"/>
    <w:rsid w:val="007C2153"/>
    <w:rsid w:val="007C2454"/>
    <w:rsid w:val="007C28CB"/>
    <w:rsid w:val="007C2987"/>
    <w:rsid w:val="007C2BAF"/>
    <w:rsid w:val="007C2E8F"/>
    <w:rsid w:val="007C2EE9"/>
    <w:rsid w:val="007C3226"/>
    <w:rsid w:val="007C3466"/>
    <w:rsid w:val="007C35E5"/>
    <w:rsid w:val="007C3751"/>
    <w:rsid w:val="007C3B85"/>
    <w:rsid w:val="007C3BF2"/>
    <w:rsid w:val="007C4153"/>
    <w:rsid w:val="007C44CE"/>
    <w:rsid w:val="007C47CE"/>
    <w:rsid w:val="007C49ED"/>
    <w:rsid w:val="007C4A44"/>
    <w:rsid w:val="007C54C4"/>
    <w:rsid w:val="007C56C2"/>
    <w:rsid w:val="007C5806"/>
    <w:rsid w:val="007C5835"/>
    <w:rsid w:val="007C5BA2"/>
    <w:rsid w:val="007C6383"/>
    <w:rsid w:val="007C65EE"/>
    <w:rsid w:val="007C666F"/>
    <w:rsid w:val="007C6B59"/>
    <w:rsid w:val="007C6FCB"/>
    <w:rsid w:val="007C7CEA"/>
    <w:rsid w:val="007D048C"/>
    <w:rsid w:val="007D0812"/>
    <w:rsid w:val="007D1190"/>
    <w:rsid w:val="007D130D"/>
    <w:rsid w:val="007D1CD4"/>
    <w:rsid w:val="007D1FDE"/>
    <w:rsid w:val="007D2300"/>
    <w:rsid w:val="007D238E"/>
    <w:rsid w:val="007D2975"/>
    <w:rsid w:val="007D2AA1"/>
    <w:rsid w:val="007D2D19"/>
    <w:rsid w:val="007D35D6"/>
    <w:rsid w:val="007D39FB"/>
    <w:rsid w:val="007D3B3E"/>
    <w:rsid w:val="007D4462"/>
    <w:rsid w:val="007D45D0"/>
    <w:rsid w:val="007D476D"/>
    <w:rsid w:val="007D4843"/>
    <w:rsid w:val="007D499D"/>
    <w:rsid w:val="007D49DB"/>
    <w:rsid w:val="007D4B07"/>
    <w:rsid w:val="007D5178"/>
    <w:rsid w:val="007D51D2"/>
    <w:rsid w:val="007D5A29"/>
    <w:rsid w:val="007D5AC4"/>
    <w:rsid w:val="007D618C"/>
    <w:rsid w:val="007D6278"/>
    <w:rsid w:val="007D63AF"/>
    <w:rsid w:val="007D667A"/>
    <w:rsid w:val="007D6688"/>
    <w:rsid w:val="007D6B37"/>
    <w:rsid w:val="007D6FA4"/>
    <w:rsid w:val="007D76A0"/>
    <w:rsid w:val="007D7803"/>
    <w:rsid w:val="007D7953"/>
    <w:rsid w:val="007D7B64"/>
    <w:rsid w:val="007D7D7A"/>
    <w:rsid w:val="007D7DE9"/>
    <w:rsid w:val="007D7E76"/>
    <w:rsid w:val="007E0119"/>
    <w:rsid w:val="007E02A1"/>
    <w:rsid w:val="007E069C"/>
    <w:rsid w:val="007E0DF3"/>
    <w:rsid w:val="007E1224"/>
    <w:rsid w:val="007E15AD"/>
    <w:rsid w:val="007E1A7C"/>
    <w:rsid w:val="007E1D89"/>
    <w:rsid w:val="007E2095"/>
    <w:rsid w:val="007E2382"/>
    <w:rsid w:val="007E2652"/>
    <w:rsid w:val="007E268D"/>
    <w:rsid w:val="007E27FD"/>
    <w:rsid w:val="007E2CA3"/>
    <w:rsid w:val="007E303D"/>
    <w:rsid w:val="007E347B"/>
    <w:rsid w:val="007E34A3"/>
    <w:rsid w:val="007E363A"/>
    <w:rsid w:val="007E3A0F"/>
    <w:rsid w:val="007E3A9C"/>
    <w:rsid w:val="007E3B04"/>
    <w:rsid w:val="007E3D25"/>
    <w:rsid w:val="007E3EF2"/>
    <w:rsid w:val="007E41C7"/>
    <w:rsid w:val="007E4338"/>
    <w:rsid w:val="007E44D4"/>
    <w:rsid w:val="007E4DE5"/>
    <w:rsid w:val="007E4FD1"/>
    <w:rsid w:val="007E5025"/>
    <w:rsid w:val="007E5152"/>
    <w:rsid w:val="007E52D2"/>
    <w:rsid w:val="007E5490"/>
    <w:rsid w:val="007E5609"/>
    <w:rsid w:val="007E5670"/>
    <w:rsid w:val="007E587A"/>
    <w:rsid w:val="007E5AE2"/>
    <w:rsid w:val="007E62E8"/>
    <w:rsid w:val="007E6389"/>
    <w:rsid w:val="007E6703"/>
    <w:rsid w:val="007E6802"/>
    <w:rsid w:val="007E6BD5"/>
    <w:rsid w:val="007E6C65"/>
    <w:rsid w:val="007E6D11"/>
    <w:rsid w:val="007E6E09"/>
    <w:rsid w:val="007F01B7"/>
    <w:rsid w:val="007F0767"/>
    <w:rsid w:val="007F0A01"/>
    <w:rsid w:val="007F0C3D"/>
    <w:rsid w:val="007F0E84"/>
    <w:rsid w:val="007F166C"/>
    <w:rsid w:val="007F16ED"/>
    <w:rsid w:val="007F1BF7"/>
    <w:rsid w:val="007F1C6E"/>
    <w:rsid w:val="007F1D28"/>
    <w:rsid w:val="007F1DFE"/>
    <w:rsid w:val="007F1F71"/>
    <w:rsid w:val="007F234E"/>
    <w:rsid w:val="007F260C"/>
    <w:rsid w:val="007F2610"/>
    <w:rsid w:val="007F295A"/>
    <w:rsid w:val="007F2A6A"/>
    <w:rsid w:val="007F3820"/>
    <w:rsid w:val="007F3BBF"/>
    <w:rsid w:val="007F3CE3"/>
    <w:rsid w:val="007F3D0F"/>
    <w:rsid w:val="007F3DC1"/>
    <w:rsid w:val="007F45F4"/>
    <w:rsid w:val="007F46BD"/>
    <w:rsid w:val="007F4949"/>
    <w:rsid w:val="007F4B83"/>
    <w:rsid w:val="007F53A8"/>
    <w:rsid w:val="007F575B"/>
    <w:rsid w:val="007F5A3B"/>
    <w:rsid w:val="007F5A9D"/>
    <w:rsid w:val="007F5B73"/>
    <w:rsid w:val="007F5D63"/>
    <w:rsid w:val="007F6746"/>
    <w:rsid w:val="007F6C57"/>
    <w:rsid w:val="007F6D9E"/>
    <w:rsid w:val="007F6E18"/>
    <w:rsid w:val="007F752B"/>
    <w:rsid w:val="007F7892"/>
    <w:rsid w:val="007F78C7"/>
    <w:rsid w:val="007F7AE0"/>
    <w:rsid w:val="007F7CC2"/>
    <w:rsid w:val="008000B0"/>
    <w:rsid w:val="008000F4"/>
    <w:rsid w:val="00800101"/>
    <w:rsid w:val="008004AF"/>
    <w:rsid w:val="00800501"/>
    <w:rsid w:val="0080061C"/>
    <w:rsid w:val="00800710"/>
    <w:rsid w:val="008008CC"/>
    <w:rsid w:val="00800AC2"/>
    <w:rsid w:val="00800E29"/>
    <w:rsid w:val="00800EAA"/>
    <w:rsid w:val="00800F0E"/>
    <w:rsid w:val="00800F2C"/>
    <w:rsid w:val="00800F66"/>
    <w:rsid w:val="00801305"/>
    <w:rsid w:val="008013EE"/>
    <w:rsid w:val="008018F0"/>
    <w:rsid w:val="00801996"/>
    <w:rsid w:val="00801D17"/>
    <w:rsid w:val="00801E71"/>
    <w:rsid w:val="0080214D"/>
    <w:rsid w:val="008023D0"/>
    <w:rsid w:val="008027FE"/>
    <w:rsid w:val="00802936"/>
    <w:rsid w:val="00802A46"/>
    <w:rsid w:val="00802D87"/>
    <w:rsid w:val="00802F9E"/>
    <w:rsid w:val="0080312F"/>
    <w:rsid w:val="00803185"/>
    <w:rsid w:val="008031A5"/>
    <w:rsid w:val="008033CA"/>
    <w:rsid w:val="008038A3"/>
    <w:rsid w:val="008040E3"/>
    <w:rsid w:val="00804286"/>
    <w:rsid w:val="0080432F"/>
    <w:rsid w:val="00804589"/>
    <w:rsid w:val="00804CBD"/>
    <w:rsid w:val="00804F98"/>
    <w:rsid w:val="0080502A"/>
    <w:rsid w:val="0080507D"/>
    <w:rsid w:val="00805968"/>
    <w:rsid w:val="00805B9B"/>
    <w:rsid w:val="00806104"/>
    <w:rsid w:val="008061F4"/>
    <w:rsid w:val="0080642E"/>
    <w:rsid w:val="00806769"/>
    <w:rsid w:val="00807445"/>
    <w:rsid w:val="00807546"/>
    <w:rsid w:val="008075E1"/>
    <w:rsid w:val="00810B23"/>
    <w:rsid w:val="008114E3"/>
    <w:rsid w:val="008117B0"/>
    <w:rsid w:val="008118A8"/>
    <w:rsid w:val="0081211E"/>
    <w:rsid w:val="00812347"/>
    <w:rsid w:val="0081251D"/>
    <w:rsid w:val="00812714"/>
    <w:rsid w:val="00812A41"/>
    <w:rsid w:val="00812DB3"/>
    <w:rsid w:val="00813203"/>
    <w:rsid w:val="008136FD"/>
    <w:rsid w:val="008139D2"/>
    <w:rsid w:val="00813AF7"/>
    <w:rsid w:val="00813DE8"/>
    <w:rsid w:val="00813F7D"/>
    <w:rsid w:val="008141B1"/>
    <w:rsid w:val="00814536"/>
    <w:rsid w:val="00814F22"/>
    <w:rsid w:val="00815235"/>
    <w:rsid w:val="008152FE"/>
    <w:rsid w:val="008153F2"/>
    <w:rsid w:val="008154F5"/>
    <w:rsid w:val="008156CA"/>
    <w:rsid w:val="008159C2"/>
    <w:rsid w:val="00815A28"/>
    <w:rsid w:val="00815AF1"/>
    <w:rsid w:val="00815B6F"/>
    <w:rsid w:val="008160DD"/>
    <w:rsid w:val="0081671F"/>
    <w:rsid w:val="00816E85"/>
    <w:rsid w:val="00816EB6"/>
    <w:rsid w:val="00816FCB"/>
    <w:rsid w:val="00816FDB"/>
    <w:rsid w:val="00817069"/>
    <w:rsid w:val="008171C4"/>
    <w:rsid w:val="0081724D"/>
    <w:rsid w:val="00817C73"/>
    <w:rsid w:val="00817EBE"/>
    <w:rsid w:val="00817F88"/>
    <w:rsid w:val="00820620"/>
    <w:rsid w:val="0082093D"/>
    <w:rsid w:val="00820FF5"/>
    <w:rsid w:val="00821124"/>
    <w:rsid w:val="0082128E"/>
    <w:rsid w:val="008213CE"/>
    <w:rsid w:val="00821503"/>
    <w:rsid w:val="008218CA"/>
    <w:rsid w:val="00821A1B"/>
    <w:rsid w:val="00821E06"/>
    <w:rsid w:val="008220DA"/>
    <w:rsid w:val="008222F0"/>
    <w:rsid w:val="00822311"/>
    <w:rsid w:val="00822558"/>
    <w:rsid w:val="0082260F"/>
    <w:rsid w:val="00822750"/>
    <w:rsid w:val="00822998"/>
    <w:rsid w:val="008235FB"/>
    <w:rsid w:val="00823623"/>
    <w:rsid w:val="0082375E"/>
    <w:rsid w:val="00823AC7"/>
    <w:rsid w:val="00823AD1"/>
    <w:rsid w:val="00824163"/>
    <w:rsid w:val="00824294"/>
    <w:rsid w:val="008245A7"/>
    <w:rsid w:val="00824716"/>
    <w:rsid w:val="0082487F"/>
    <w:rsid w:val="00824925"/>
    <w:rsid w:val="00824A9A"/>
    <w:rsid w:val="00824C32"/>
    <w:rsid w:val="00824E4B"/>
    <w:rsid w:val="00824FBA"/>
    <w:rsid w:val="0082511A"/>
    <w:rsid w:val="00825415"/>
    <w:rsid w:val="008256B3"/>
    <w:rsid w:val="008257CC"/>
    <w:rsid w:val="00825980"/>
    <w:rsid w:val="00825988"/>
    <w:rsid w:val="00825AA7"/>
    <w:rsid w:val="00825D02"/>
    <w:rsid w:val="00825E82"/>
    <w:rsid w:val="00826A5E"/>
    <w:rsid w:val="008270F9"/>
    <w:rsid w:val="0082751C"/>
    <w:rsid w:val="00827687"/>
    <w:rsid w:val="00827BA2"/>
    <w:rsid w:val="00827BC8"/>
    <w:rsid w:val="00827E76"/>
    <w:rsid w:val="008302E0"/>
    <w:rsid w:val="008303F0"/>
    <w:rsid w:val="008305E8"/>
    <w:rsid w:val="008308B7"/>
    <w:rsid w:val="00830EAE"/>
    <w:rsid w:val="00832029"/>
    <w:rsid w:val="00832368"/>
    <w:rsid w:val="00832503"/>
    <w:rsid w:val="008325CE"/>
    <w:rsid w:val="00832773"/>
    <w:rsid w:val="008329C2"/>
    <w:rsid w:val="00832DF8"/>
    <w:rsid w:val="00833217"/>
    <w:rsid w:val="00833B54"/>
    <w:rsid w:val="00833E4A"/>
    <w:rsid w:val="0083411D"/>
    <w:rsid w:val="00834355"/>
    <w:rsid w:val="00834531"/>
    <w:rsid w:val="00834B71"/>
    <w:rsid w:val="00834D29"/>
    <w:rsid w:val="00834E08"/>
    <w:rsid w:val="008351B9"/>
    <w:rsid w:val="00835228"/>
    <w:rsid w:val="00835596"/>
    <w:rsid w:val="0083584B"/>
    <w:rsid w:val="00835B86"/>
    <w:rsid w:val="00835EC7"/>
    <w:rsid w:val="0083622E"/>
    <w:rsid w:val="0083656C"/>
    <w:rsid w:val="00836614"/>
    <w:rsid w:val="00836AF0"/>
    <w:rsid w:val="00836EF0"/>
    <w:rsid w:val="00836F92"/>
    <w:rsid w:val="00837D41"/>
    <w:rsid w:val="008409B6"/>
    <w:rsid w:val="00840A09"/>
    <w:rsid w:val="00840C3B"/>
    <w:rsid w:val="00841168"/>
    <w:rsid w:val="00841413"/>
    <w:rsid w:val="00841626"/>
    <w:rsid w:val="008416F2"/>
    <w:rsid w:val="00841BBA"/>
    <w:rsid w:val="00841E0D"/>
    <w:rsid w:val="008424A4"/>
    <w:rsid w:val="008428D2"/>
    <w:rsid w:val="00842C17"/>
    <w:rsid w:val="00842CF5"/>
    <w:rsid w:val="00842E8A"/>
    <w:rsid w:val="008430C3"/>
    <w:rsid w:val="0084314A"/>
    <w:rsid w:val="00843C67"/>
    <w:rsid w:val="0084413C"/>
    <w:rsid w:val="008444DB"/>
    <w:rsid w:val="0084476C"/>
    <w:rsid w:val="00844A00"/>
    <w:rsid w:val="00844A94"/>
    <w:rsid w:val="0084522D"/>
    <w:rsid w:val="00845300"/>
    <w:rsid w:val="008458AB"/>
    <w:rsid w:val="00845B2B"/>
    <w:rsid w:val="00845BF0"/>
    <w:rsid w:val="0084609E"/>
    <w:rsid w:val="0084644D"/>
    <w:rsid w:val="00846620"/>
    <w:rsid w:val="00846A14"/>
    <w:rsid w:val="00846B4C"/>
    <w:rsid w:val="00846D5B"/>
    <w:rsid w:val="00846F76"/>
    <w:rsid w:val="00847964"/>
    <w:rsid w:val="00847F94"/>
    <w:rsid w:val="00850367"/>
    <w:rsid w:val="008506E3"/>
    <w:rsid w:val="00850A35"/>
    <w:rsid w:val="00850BBD"/>
    <w:rsid w:val="00850CBA"/>
    <w:rsid w:val="00850D3E"/>
    <w:rsid w:val="00852182"/>
    <w:rsid w:val="0085291A"/>
    <w:rsid w:val="00852961"/>
    <w:rsid w:val="00852B5A"/>
    <w:rsid w:val="00852D9A"/>
    <w:rsid w:val="00852E88"/>
    <w:rsid w:val="00852E9B"/>
    <w:rsid w:val="008537A1"/>
    <w:rsid w:val="00853860"/>
    <w:rsid w:val="00853F24"/>
    <w:rsid w:val="008540A7"/>
    <w:rsid w:val="00854350"/>
    <w:rsid w:val="008543F3"/>
    <w:rsid w:val="008555AF"/>
    <w:rsid w:val="0085574F"/>
    <w:rsid w:val="00855763"/>
    <w:rsid w:val="008566B8"/>
    <w:rsid w:val="00856B26"/>
    <w:rsid w:val="00856B3A"/>
    <w:rsid w:val="00856C5F"/>
    <w:rsid w:val="00856D25"/>
    <w:rsid w:val="00856E0A"/>
    <w:rsid w:val="00857007"/>
    <w:rsid w:val="00857208"/>
    <w:rsid w:val="00857742"/>
    <w:rsid w:val="00857C12"/>
    <w:rsid w:val="00857F62"/>
    <w:rsid w:val="00860125"/>
    <w:rsid w:val="0086033B"/>
    <w:rsid w:val="008604AF"/>
    <w:rsid w:val="008605E5"/>
    <w:rsid w:val="00860C17"/>
    <w:rsid w:val="00860D3D"/>
    <w:rsid w:val="00860D67"/>
    <w:rsid w:val="00860F1B"/>
    <w:rsid w:val="0086115F"/>
    <w:rsid w:val="008612D4"/>
    <w:rsid w:val="00861491"/>
    <w:rsid w:val="008614EB"/>
    <w:rsid w:val="00861829"/>
    <w:rsid w:val="008619F9"/>
    <w:rsid w:val="008620E0"/>
    <w:rsid w:val="0086212A"/>
    <w:rsid w:val="0086261F"/>
    <w:rsid w:val="0086277C"/>
    <w:rsid w:val="008631B1"/>
    <w:rsid w:val="0086328C"/>
    <w:rsid w:val="008633C9"/>
    <w:rsid w:val="008634FC"/>
    <w:rsid w:val="00863B2C"/>
    <w:rsid w:val="00863C67"/>
    <w:rsid w:val="00863C93"/>
    <w:rsid w:val="00863D28"/>
    <w:rsid w:val="00863D6F"/>
    <w:rsid w:val="00863EAE"/>
    <w:rsid w:val="0086449A"/>
    <w:rsid w:val="0086471A"/>
    <w:rsid w:val="00864BAE"/>
    <w:rsid w:val="00865856"/>
    <w:rsid w:val="008658CA"/>
    <w:rsid w:val="008659A0"/>
    <w:rsid w:val="00865D1B"/>
    <w:rsid w:val="008662DB"/>
    <w:rsid w:val="0086686F"/>
    <w:rsid w:val="00866975"/>
    <w:rsid w:val="00866B32"/>
    <w:rsid w:val="00866D3A"/>
    <w:rsid w:val="008671E1"/>
    <w:rsid w:val="008671E5"/>
    <w:rsid w:val="0086721C"/>
    <w:rsid w:val="008677EC"/>
    <w:rsid w:val="0086796A"/>
    <w:rsid w:val="00867A84"/>
    <w:rsid w:val="00867D00"/>
    <w:rsid w:val="00870A26"/>
    <w:rsid w:val="00870FCC"/>
    <w:rsid w:val="00870FDD"/>
    <w:rsid w:val="00871127"/>
    <w:rsid w:val="008711A1"/>
    <w:rsid w:val="008711C3"/>
    <w:rsid w:val="0087153E"/>
    <w:rsid w:val="00871950"/>
    <w:rsid w:val="00871DA6"/>
    <w:rsid w:val="00872702"/>
    <w:rsid w:val="008727F9"/>
    <w:rsid w:val="0087442C"/>
    <w:rsid w:val="0087458A"/>
    <w:rsid w:val="00874CB9"/>
    <w:rsid w:val="00874FE7"/>
    <w:rsid w:val="0087580A"/>
    <w:rsid w:val="00875998"/>
    <w:rsid w:val="00875C35"/>
    <w:rsid w:val="00875C47"/>
    <w:rsid w:val="00875F32"/>
    <w:rsid w:val="00875FC0"/>
    <w:rsid w:val="008761A9"/>
    <w:rsid w:val="00876237"/>
    <w:rsid w:val="0087684F"/>
    <w:rsid w:val="00876BAF"/>
    <w:rsid w:val="00876CCC"/>
    <w:rsid w:val="00876EEE"/>
    <w:rsid w:val="00877005"/>
    <w:rsid w:val="00877EF8"/>
    <w:rsid w:val="00877F88"/>
    <w:rsid w:val="00880D70"/>
    <w:rsid w:val="00880F8E"/>
    <w:rsid w:val="00881851"/>
    <w:rsid w:val="00881D51"/>
    <w:rsid w:val="00881D65"/>
    <w:rsid w:val="0088210A"/>
    <w:rsid w:val="00882463"/>
    <w:rsid w:val="0088248B"/>
    <w:rsid w:val="0088256E"/>
    <w:rsid w:val="008825D7"/>
    <w:rsid w:val="00882A2E"/>
    <w:rsid w:val="00882D25"/>
    <w:rsid w:val="00882DFB"/>
    <w:rsid w:val="00882FBA"/>
    <w:rsid w:val="00883EB5"/>
    <w:rsid w:val="00884225"/>
    <w:rsid w:val="00884634"/>
    <w:rsid w:val="00884965"/>
    <w:rsid w:val="00884AA5"/>
    <w:rsid w:val="00885153"/>
    <w:rsid w:val="008852C3"/>
    <w:rsid w:val="008853F3"/>
    <w:rsid w:val="008854B2"/>
    <w:rsid w:val="0088575C"/>
    <w:rsid w:val="00885BF1"/>
    <w:rsid w:val="00885F0B"/>
    <w:rsid w:val="00886944"/>
    <w:rsid w:val="00886A6B"/>
    <w:rsid w:val="00887EE3"/>
    <w:rsid w:val="0089040D"/>
    <w:rsid w:val="008905B0"/>
    <w:rsid w:val="00890C60"/>
    <w:rsid w:val="00890F4E"/>
    <w:rsid w:val="008916BD"/>
    <w:rsid w:val="00891A2D"/>
    <w:rsid w:val="00891BEA"/>
    <w:rsid w:val="00891DE5"/>
    <w:rsid w:val="00892189"/>
    <w:rsid w:val="008921F2"/>
    <w:rsid w:val="0089222A"/>
    <w:rsid w:val="00892B8C"/>
    <w:rsid w:val="00892C6D"/>
    <w:rsid w:val="00892DCE"/>
    <w:rsid w:val="00892F4A"/>
    <w:rsid w:val="00893B70"/>
    <w:rsid w:val="00893C0F"/>
    <w:rsid w:val="00893C8E"/>
    <w:rsid w:val="00893DE0"/>
    <w:rsid w:val="008941CE"/>
    <w:rsid w:val="008948ED"/>
    <w:rsid w:val="00894EFD"/>
    <w:rsid w:val="0089566F"/>
    <w:rsid w:val="00895752"/>
    <w:rsid w:val="00896030"/>
    <w:rsid w:val="008964CD"/>
    <w:rsid w:val="008969D4"/>
    <w:rsid w:val="008972F4"/>
    <w:rsid w:val="008A0D33"/>
    <w:rsid w:val="008A0FF0"/>
    <w:rsid w:val="008A11EE"/>
    <w:rsid w:val="008A14AD"/>
    <w:rsid w:val="008A14CF"/>
    <w:rsid w:val="008A24B1"/>
    <w:rsid w:val="008A2602"/>
    <w:rsid w:val="008A2748"/>
    <w:rsid w:val="008A2908"/>
    <w:rsid w:val="008A2979"/>
    <w:rsid w:val="008A2AA6"/>
    <w:rsid w:val="008A2B11"/>
    <w:rsid w:val="008A2DD9"/>
    <w:rsid w:val="008A2F0C"/>
    <w:rsid w:val="008A3DFF"/>
    <w:rsid w:val="008A4002"/>
    <w:rsid w:val="008A4029"/>
    <w:rsid w:val="008A47A1"/>
    <w:rsid w:val="008A52DC"/>
    <w:rsid w:val="008A566E"/>
    <w:rsid w:val="008A5691"/>
    <w:rsid w:val="008A59F7"/>
    <w:rsid w:val="008A5B69"/>
    <w:rsid w:val="008A5CE3"/>
    <w:rsid w:val="008A6351"/>
    <w:rsid w:val="008A6919"/>
    <w:rsid w:val="008A6BA3"/>
    <w:rsid w:val="008A6E57"/>
    <w:rsid w:val="008A6E7A"/>
    <w:rsid w:val="008A716B"/>
    <w:rsid w:val="008A71BF"/>
    <w:rsid w:val="008A71D4"/>
    <w:rsid w:val="008A7366"/>
    <w:rsid w:val="008A7603"/>
    <w:rsid w:val="008A7F5C"/>
    <w:rsid w:val="008A7FF9"/>
    <w:rsid w:val="008B0444"/>
    <w:rsid w:val="008B0463"/>
    <w:rsid w:val="008B04CA"/>
    <w:rsid w:val="008B0812"/>
    <w:rsid w:val="008B08DE"/>
    <w:rsid w:val="008B0A07"/>
    <w:rsid w:val="008B0CDF"/>
    <w:rsid w:val="008B10EF"/>
    <w:rsid w:val="008B1927"/>
    <w:rsid w:val="008B1A66"/>
    <w:rsid w:val="008B1E7D"/>
    <w:rsid w:val="008B2142"/>
    <w:rsid w:val="008B214F"/>
    <w:rsid w:val="008B21BB"/>
    <w:rsid w:val="008B2B46"/>
    <w:rsid w:val="008B2C53"/>
    <w:rsid w:val="008B30A7"/>
    <w:rsid w:val="008B31AD"/>
    <w:rsid w:val="008B355C"/>
    <w:rsid w:val="008B3734"/>
    <w:rsid w:val="008B3846"/>
    <w:rsid w:val="008B3A7C"/>
    <w:rsid w:val="008B3D38"/>
    <w:rsid w:val="008B3EA2"/>
    <w:rsid w:val="008B4362"/>
    <w:rsid w:val="008B45EC"/>
    <w:rsid w:val="008B4639"/>
    <w:rsid w:val="008B4E5B"/>
    <w:rsid w:val="008B5288"/>
    <w:rsid w:val="008B558C"/>
    <w:rsid w:val="008B565F"/>
    <w:rsid w:val="008B5799"/>
    <w:rsid w:val="008B5E15"/>
    <w:rsid w:val="008B69EA"/>
    <w:rsid w:val="008B6CED"/>
    <w:rsid w:val="008B729B"/>
    <w:rsid w:val="008B79AE"/>
    <w:rsid w:val="008B7F1E"/>
    <w:rsid w:val="008C05AD"/>
    <w:rsid w:val="008C076E"/>
    <w:rsid w:val="008C093F"/>
    <w:rsid w:val="008C0B66"/>
    <w:rsid w:val="008C0DA6"/>
    <w:rsid w:val="008C150E"/>
    <w:rsid w:val="008C1B36"/>
    <w:rsid w:val="008C1C02"/>
    <w:rsid w:val="008C247E"/>
    <w:rsid w:val="008C2558"/>
    <w:rsid w:val="008C264A"/>
    <w:rsid w:val="008C2F00"/>
    <w:rsid w:val="008C30CF"/>
    <w:rsid w:val="008C316E"/>
    <w:rsid w:val="008C34EA"/>
    <w:rsid w:val="008C3AA6"/>
    <w:rsid w:val="008C3ACD"/>
    <w:rsid w:val="008C3FE6"/>
    <w:rsid w:val="008C4531"/>
    <w:rsid w:val="008C4590"/>
    <w:rsid w:val="008C4A47"/>
    <w:rsid w:val="008C5206"/>
    <w:rsid w:val="008C5619"/>
    <w:rsid w:val="008C58BA"/>
    <w:rsid w:val="008C5AFB"/>
    <w:rsid w:val="008C5B22"/>
    <w:rsid w:val="008C5C23"/>
    <w:rsid w:val="008C5E5A"/>
    <w:rsid w:val="008C5E80"/>
    <w:rsid w:val="008C6170"/>
    <w:rsid w:val="008C6626"/>
    <w:rsid w:val="008C6757"/>
    <w:rsid w:val="008C67C7"/>
    <w:rsid w:val="008C6A24"/>
    <w:rsid w:val="008C6EF5"/>
    <w:rsid w:val="008C77A6"/>
    <w:rsid w:val="008C783B"/>
    <w:rsid w:val="008C7DDD"/>
    <w:rsid w:val="008D0270"/>
    <w:rsid w:val="008D02C3"/>
    <w:rsid w:val="008D0376"/>
    <w:rsid w:val="008D05DC"/>
    <w:rsid w:val="008D08C8"/>
    <w:rsid w:val="008D0D88"/>
    <w:rsid w:val="008D0F0E"/>
    <w:rsid w:val="008D11AB"/>
    <w:rsid w:val="008D1290"/>
    <w:rsid w:val="008D13B7"/>
    <w:rsid w:val="008D179B"/>
    <w:rsid w:val="008D1EF9"/>
    <w:rsid w:val="008D215B"/>
    <w:rsid w:val="008D28C9"/>
    <w:rsid w:val="008D294C"/>
    <w:rsid w:val="008D2B3E"/>
    <w:rsid w:val="008D31EE"/>
    <w:rsid w:val="008D363F"/>
    <w:rsid w:val="008D36E0"/>
    <w:rsid w:val="008D37A8"/>
    <w:rsid w:val="008D3BAD"/>
    <w:rsid w:val="008D410A"/>
    <w:rsid w:val="008D42B6"/>
    <w:rsid w:val="008D4884"/>
    <w:rsid w:val="008D4DBF"/>
    <w:rsid w:val="008D519A"/>
    <w:rsid w:val="008D53DD"/>
    <w:rsid w:val="008D545D"/>
    <w:rsid w:val="008D55E5"/>
    <w:rsid w:val="008D5F3A"/>
    <w:rsid w:val="008D5F7A"/>
    <w:rsid w:val="008D617E"/>
    <w:rsid w:val="008D61A2"/>
    <w:rsid w:val="008D62C7"/>
    <w:rsid w:val="008D64F3"/>
    <w:rsid w:val="008D679A"/>
    <w:rsid w:val="008D692A"/>
    <w:rsid w:val="008D70C7"/>
    <w:rsid w:val="008D7B1E"/>
    <w:rsid w:val="008E00E0"/>
    <w:rsid w:val="008E021C"/>
    <w:rsid w:val="008E0734"/>
    <w:rsid w:val="008E0749"/>
    <w:rsid w:val="008E0D85"/>
    <w:rsid w:val="008E0E18"/>
    <w:rsid w:val="008E0E24"/>
    <w:rsid w:val="008E140B"/>
    <w:rsid w:val="008E1592"/>
    <w:rsid w:val="008E1692"/>
    <w:rsid w:val="008E193D"/>
    <w:rsid w:val="008E1A64"/>
    <w:rsid w:val="008E1D6B"/>
    <w:rsid w:val="008E1F94"/>
    <w:rsid w:val="008E22AB"/>
    <w:rsid w:val="008E2AA4"/>
    <w:rsid w:val="008E3555"/>
    <w:rsid w:val="008E35B3"/>
    <w:rsid w:val="008E388E"/>
    <w:rsid w:val="008E38CC"/>
    <w:rsid w:val="008E3BF2"/>
    <w:rsid w:val="008E4044"/>
    <w:rsid w:val="008E433C"/>
    <w:rsid w:val="008E4392"/>
    <w:rsid w:val="008E49A9"/>
    <w:rsid w:val="008E4A07"/>
    <w:rsid w:val="008E4D8E"/>
    <w:rsid w:val="008E520C"/>
    <w:rsid w:val="008E53A4"/>
    <w:rsid w:val="008E54DA"/>
    <w:rsid w:val="008E55CF"/>
    <w:rsid w:val="008E60EC"/>
    <w:rsid w:val="008E65C4"/>
    <w:rsid w:val="008E6911"/>
    <w:rsid w:val="008E6C18"/>
    <w:rsid w:val="008E6C3F"/>
    <w:rsid w:val="008E6CCF"/>
    <w:rsid w:val="008E7218"/>
    <w:rsid w:val="008E7451"/>
    <w:rsid w:val="008E7554"/>
    <w:rsid w:val="008E7E15"/>
    <w:rsid w:val="008E7E8D"/>
    <w:rsid w:val="008F01B7"/>
    <w:rsid w:val="008F029B"/>
    <w:rsid w:val="008F04FB"/>
    <w:rsid w:val="008F0598"/>
    <w:rsid w:val="008F06BB"/>
    <w:rsid w:val="008F0719"/>
    <w:rsid w:val="008F0997"/>
    <w:rsid w:val="008F0A3C"/>
    <w:rsid w:val="008F0F62"/>
    <w:rsid w:val="008F1119"/>
    <w:rsid w:val="008F131A"/>
    <w:rsid w:val="008F148A"/>
    <w:rsid w:val="008F18A2"/>
    <w:rsid w:val="008F1B93"/>
    <w:rsid w:val="008F1B9C"/>
    <w:rsid w:val="008F1BBC"/>
    <w:rsid w:val="008F27E7"/>
    <w:rsid w:val="008F2856"/>
    <w:rsid w:val="008F2967"/>
    <w:rsid w:val="008F2EB5"/>
    <w:rsid w:val="008F318A"/>
    <w:rsid w:val="008F351F"/>
    <w:rsid w:val="008F3CB3"/>
    <w:rsid w:val="008F3E46"/>
    <w:rsid w:val="008F3FFD"/>
    <w:rsid w:val="008F448E"/>
    <w:rsid w:val="008F44B7"/>
    <w:rsid w:val="008F469C"/>
    <w:rsid w:val="008F49D6"/>
    <w:rsid w:val="008F4DBA"/>
    <w:rsid w:val="008F50E7"/>
    <w:rsid w:val="008F531E"/>
    <w:rsid w:val="008F535B"/>
    <w:rsid w:val="008F536D"/>
    <w:rsid w:val="008F5632"/>
    <w:rsid w:val="008F56B7"/>
    <w:rsid w:val="008F5785"/>
    <w:rsid w:val="008F5A97"/>
    <w:rsid w:val="008F5B2D"/>
    <w:rsid w:val="008F5DD7"/>
    <w:rsid w:val="008F61C8"/>
    <w:rsid w:val="008F633D"/>
    <w:rsid w:val="008F651C"/>
    <w:rsid w:val="008F674F"/>
    <w:rsid w:val="008F6C7C"/>
    <w:rsid w:val="008F6DAF"/>
    <w:rsid w:val="008F7348"/>
    <w:rsid w:val="008F7782"/>
    <w:rsid w:val="008F7B29"/>
    <w:rsid w:val="008F7E40"/>
    <w:rsid w:val="008F7FC5"/>
    <w:rsid w:val="00900C77"/>
    <w:rsid w:val="00901054"/>
    <w:rsid w:val="009010A0"/>
    <w:rsid w:val="009016B3"/>
    <w:rsid w:val="009018C5"/>
    <w:rsid w:val="00901913"/>
    <w:rsid w:val="00901CD9"/>
    <w:rsid w:val="00901F2C"/>
    <w:rsid w:val="0090266B"/>
    <w:rsid w:val="00902B70"/>
    <w:rsid w:val="00902C6F"/>
    <w:rsid w:val="00902E14"/>
    <w:rsid w:val="00903487"/>
    <w:rsid w:val="00903CE9"/>
    <w:rsid w:val="00904620"/>
    <w:rsid w:val="00904D21"/>
    <w:rsid w:val="0090515C"/>
    <w:rsid w:val="00905259"/>
    <w:rsid w:val="00905275"/>
    <w:rsid w:val="0090575C"/>
    <w:rsid w:val="00905925"/>
    <w:rsid w:val="00905956"/>
    <w:rsid w:val="00905C42"/>
    <w:rsid w:val="00905F88"/>
    <w:rsid w:val="009061FD"/>
    <w:rsid w:val="009064EB"/>
    <w:rsid w:val="0090669C"/>
    <w:rsid w:val="009067B8"/>
    <w:rsid w:val="009067F8"/>
    <w:rsid w:val="009069F8"/>
    <w:rsid w:val="00906EA1"/>
    <w:rsid w:val="00907162"/>
    <w:rsid w:val="00907445"/>
    <w:rsid w:val="00907A45"/>
    <w:rsid w:val="00907B61"/>
    <w:rsid w:val="00907BAE"/>
    <w:rsid w:val="00910338"/>
    <w:rsid w:val="0091053B"/>
    <w:rsid w:val="00910750"/>
    <w:rsid w:val="009108D8"/>
    <w:rsid w:val="00910C90"/>
    <w:rsid w:val="00910E1D"/>
    <w:rsid w:val="00911270"/>
    <w:rsid w:val="009114C2"/>
    <w:rsid w:val="00911751"/>
    <w:rsid w:val="00911CE9"/>
    <w:rsid w:val="0091254E"/>
    <w:rsid w:val="009125B7"/>
    <w:rsid w:val="009129A4"/>
    <w:rsid w:val="009129FF"/>
    <w:rsid w:val="00912BD1"/>
    <w:rsid w:val="00912BDF"/>
    <w:rsid w:val="009131FA"/>
    <w:rsid w:val="00913210"/>
    <w:rsid w:val="0091326B"/>
    <w:rsid w:val="00913374"/>
    <w:rsid w:val="00913732"/>
    <w:rsid w:val="00913794"/>
    <w:rsid w:val="00913832"/>
    <w:rsid w:val="00913EB3"/>
    <w:rsid w:val="00914045"/>
    <w:rsid w:val="0091427B"/>
    <w:rsid w:val="0091430C"/>
    <w:rsid w:val="0091445D"/>
    <w:rsid w:val="0091473D"/>
    <w:rsid w:val="00915311"/>
    <w:rsid w:val="00915360"/>
    <w:rsid w:val="009154D0"/>
    <w:rsid w:val="00915ACB"/>
    <w:rsid w:val="00915CA8"/>
    <w:rsid w:val="00915F0C"/>
    <w:rsid w:val="009162AC"/>
    <w:rsid w:val="00916A24"/>
    <w:rsid w:val="00916F58"/>
    <w:rsid w:val="00917468"/>
    <w:rsid w:val="009177EC"/>
    <w:rsid w:val="00917D88"/>
    <w:rsid w:val="00917F87"/>
    <w:rsid w:val="0092089E"/>
    <w:rsid w:val="00920A2F"/>
    <w:rsid w:val="00920CF3"/>
    <w:rsid w:val="009211BD"/>
    <w:rsid w:val="009215A8"/>
    <w:rsid w:val="009215B1"/>
    <w:rsid w:val="009217C1"/>
    <w:rsid w:val="00921801"/>
    <w:rsid w:val="009218A0"/>
    <w:rsid w:val="00921CCE"/>
    <w:rsid w:val="0092250C"/>
    <w:rsid w:val="00922925"/>
    <w:rsid w:val="00922D72"/>
    <w:rsid w:val="009233D6"/>
    <w:rsid w:val="009235CF"/>
    <w:rsid w:val="00923969"/>
    <w:rsid w:val="00923B9C"/>
    <w:rsid w:val="00923E26"/>
    <w:rsid w:val="00923EF5"/>
    <w:rsid w:val="00923F31"/>
    <w:rsid w:val="009240B6"/>
    <w:rsid w:val="009242D8"/>
    <w:rsid w:val="00924EF5"/>
    <w:rsid w:val="009251C1"/>
    <w:rsid w:val="00925381"/>
    <w:rsid w:val="00925799"/>
    <w:rsid w:val="00925970"/>
    <w:rsid w:val="00925ACC"/>
    <w:rsid w:val="00925E21"/>
    <w:rsid w:val="0092610C"/>
    <w:rsid w:val="00926209"/>
    <w:rsid w:val="00926C75"/>
    <w:rsid w:val="009275A1"/>
    <w:rsid w:val="00927ADA"/>
    <w:rsid w:val="00927DB1"/>
    <w:rsid w:val="00927EAA"/>
    <w:rsid w:val="00927F5F"/>
    <w:rsid w:val="00927FC9"/>
    <w:rsid w:val="00930381"/>
    <w:rsid w:val="00930481"/>
    <w:rsid w:val="009308D5"/>
    <w:rsid w:val="0093126A"/>
    <w:rsid w:val="0093186F"/>
    <w:rsid w:val="00931B9D"/>
    <w:rsid w:val="00932B55"/>
    <w:rsid w:val="00932EF7"/>
    <w:rsid w:val="00932FE4"/>
    <w:rsid w:val="00933623"/>
    <w:rsid w:val="0093372D"/>
    <w:rsid w:val="00933B13"/>
    <w:rsid w:val="0093443E"/>
    <w:rsid w:val="009344E9"/>
    <w:rsid w:val="00934620"/>
    <w:rsid w:val="00934703"/>
    <w:rsid w:val="00934730"/>
    <w:rsid w:val="00934A33"/>
    <w:rsid w:val="00934EB8"/>
    <w:rsid w:val="00935071"/>
    <w:rsid w:val="009354DF"/>
    <w:rsid w:val="00935502"/>
    <w:rsid w:val="0093574C"/>
    <w:rsid w:val="00935EA2"/>
    <w:rsid w:val="009362B0"/>
    <w:rsid w:val="009365C6"/>
    <w:rsid w:val="0093662D"/>
    <w:rsid w:val="00936C48"/>
    <w:rsid w:val="00936E38"/>
    <w:rsid w:val="00936E7D"/>
    <w:rsid w:val="00936F37"/>
    <w:rsid w:val="0093705F"/>
    <w:rsid w:val="00937191"/>
    <w:rsid w:val="009374EF"/>
    <w:rsid w:val="0093785C"/>
    <w:rsid w:val="00937894"/>
    <w:rsid w:val="00937A62"/>
    <w:rsid w:val="00937A9C"/>
    <w:rsid w:val="00937B7F"/>
    <w:rsid w:val="00937E8C"/>
    <w:rsid w:val="00937FA2"/>
    <w:rsid w:val="009405D4"/>
    <w:rsid w:val="00940A57"/>
    <w:rsid w:val="00940B9F"/>
    <w:rsid w:val="00940FEA"/>
    <w:rsid w:val="009415BB"/>
    <w:rsid w:val="009415CA"/>
    <w:rsid w:val="009415F7"/>
    <w:rsid w:val="00941CC8"/>
    <w:rsid w:val="00941D0F"/>
    <w:rsid w:val="00941D3A"/>
    <w:rsid w:val="00941EF0"/>
    <w:rsid w:val="009427B4"/>
    <w:rsid w:val="00943B78"/>
    <w:rsid w:val="00943F3F"/>
    <w:rsid w:val="00944344"/>
    <w:rsid w:val="00944856"/>
    <w:rsid w:val="009449CA"/>
    <w:rsid w:val="00944B1C"/>
    <w:rsid w:val="00944C04"/>
    <w:rsid w:val="00944E8F"/>
    <w:rsid w:val="0094541A"/>
    <w:rsid w:val="009454BB"/>
    <w:rsid w:val="00945981"/>
    <w:rsid w:val="00945B60"/>
    <w:rsid w:val="00945CCA"/>
    <w:rsid w:val="00946442"/>
    <w:rsid w:val="0094695D"/>
    <w:rsid w:val="00946C27"/>
    <w:rsid w:val="00946D13"/>
    <w:rsid w:val="00947098"/>
    <w:rsid w:val="0094709A"/>
    <w:rsid w:val="00947498"/>
    <w:rsid w:val="009476AF"/>
    <w:rsid w:val="009477F0"/>
    <w:rsid w:val="00947B7A"/>
    <w:rsid w:val="00947BC3"/>
    <w:rsid w:val="00947BD9"/>
    <w:rsid w:val="00947D16"/>
    <w:rsid w:val="00950632"/>
    <w:rsid w:val="00950873"/>
    <w:rsid w:val="00951106"/>
    <w:rsid w:val="00951934"/>
    <w:rsid w:val="00951AAC"/>
    <w:rsid w:val="0095201B"/>
    <w:rsid w:val="009521A8"/>
    <w:rsid w:val="009524F2"/>
    <w:rsid w:val="00952B31"/>
    <w:rsid w:val="00952C97"/>
    <w:rsid w:val="00953F34"/>
    <w:rsid w:val="009540FC"/>
    <w:rsid w:val="00954116"/>
    <w:rsid w:val="00954335"/>
    <w:rsid w:val="009543AD"/>
    <w:rsid w:val="009543FF"/>
    <w:rsid w:val="00954411"/>
    <w:rsid w:val="0095452B"/>
    <w:rsid w:val="00954692"/>
    <w:rsid w:val="00954ACE"/>
    <w:rsid w:val="00954F27"/>
    <w:rsid w:val="00955290"/>
    <w:rsid w:val="00955B39"/>
    <w:rsid w:val="00955F6C"/>
    <w:rsid w:val="009566AC"/>
    <w:rsid w:val="009567DE"/>
    <w:rsid w:val="00956E91"/>
    <w:rsid w:val="0095701A"/>
    <w:rsid w:val="009571A6"/>
    <w:rsid w:val="00957343"/>
    <w:rsid w:val="0095759C"/>
    <w:rsid w:val="009575B6"/>
    <w:rsid w:val="009577FC"/>
    <w:rsid w:val="0095789F"/>
    <w:rsid w:val="00957A6E"/>
    <w:rsid w:val="00957CD9"/>
    <w:rsid w:val="00960776"/>
    <w:rsid w:val="00960E56"/>
    <w:rsid w:val="00960F40"/>
    <w:rsid w:val="0096143F"/>
    <w:rsid w:val="0096148E"/>
    <w:rsid w:val="00961EE9"/>
    <w:rsid w:val="009620E1"/>
    <w:rsid w:val="00962149"/>
    <w:rsid w:val="00962958"/>
    <w:rsid w:val="00962ECD"/>
    <w:rsid w:val="009631BC"/>
    <w:rsid w:val="00963538"/>
    <w:rsid w:val="00963AD6"/>
    <w:rsid w:val="00963AEB"/>
    <w:rsid w:val="00963C3D"/>
    <w:rsid w:val="00963D86"/>
    <w:rsid w:val="00963DD6"/>
    <w:rsid w:val="00963DE2"/>
    <w:rsid w:val="0096471A"/>
    <w:rsid w:val="00964A5D"/>
    <w:rsid w:val="00965339"/>
    <w:rsid w:val="009659E3"/>
    <w:rsid w:val="009663FA"/>
    <w:rsid w:val="00966FDE"/>
    <w:rsid w:val="0096720E"/>
    <w:rsid w:val="00967588"/>
    <w:rsid w:val="00967D52"/>
    <w:rsid w:val="00967F46"/>
    <w:rsid w:val="00967FCB"/>
    <w:rsid w:val="009701BF"/>
    <w:rsid w:val="009702F3"/>
    <w:rsid w:val="009704B4"/>
    <w:rsid w:val="00970BF4"/>
    <w:rsid w:val="00971034"/>
    <w:rsid w:val="009717FA"/>
    <w:rsid w:val="00971CF8"/>
    <w:rsid w:val="00971D1E"/>
    <w:rsid w:val="00972320"/>
    <w:rsid w:val="009725B1"/>
    <w:rsid w:val="0097292A"/>
    <w:rsid w:val="00972A80"/>
    <w:rsid w:val="00972A88"/>
    <w:rsid w:val="0097312A"/>
    <w:rsid w:val="009732BD"/>
    <w:rsid w:val="009733CD"/>
    <w:rsid w:val="009740B7"/>
    <w:rsid w:val="00974F25"/>
    <w:rsid w:val="00975136"/>
    <w:rsid w:val="009752D4"/>
    <w:rsid w:val="00975815"/>
    <w:rsid w:val="00975890"/>
    <w:rsid w:val="00975C82"/>
    <w:rsid w:val="00975CF2"/>
    <w:rsid w:val="00975D5C"/>
    <w:rsid w:val="00975D9A"/>
    <w:rsid w:val="00975EF8"/>
    <w:rsid w:val="009762F2"/>
    <w:rsid w:val="00976496"/>
    <w:rsid w:val="009769E7"/>
    <w:rsid w:val="009775BD"/>
    <w:rsid w:val="00977D64"/>
    <w:rsid w:val="00977EAF"/>
    <w:rsid w:val="009808B2"/>
    <w:rsid w:val="00980D1C"/>
    <w:rsid w:val="009810A9"/>
    <w:rsid w:val="00981184"/>
    <w:rsid w:val="00981268"/>
    <w:rsid w:val="009817F7"/>
    <w:rsid w:val="0098198B"/>
    <w:rsid w:val="00981AB3"/>
    <w:rsid w:val="00981B1C"/>
    <w:rsid w:val="00981C55"/>
    <w:rsid w:val="00981D50"/>
    <w:rsid w:val="009820D4"/>
    <w:rsid w:val="00982258"/>
    <w:rsid w:val="00982AA3"/>
    <w:rsid w:val="00982AB5"/>
    <w:rsid w:val="00983103"/>
    <w:rsid w:val="009833B8"/>
    <w:rsid w:val="00983859"/>
    <w:rsid w:val="00983BE4"/>
    <w:rsid w:val="00983D98"/>
    <w:rsid w:val="0098453B"/>
    <w:rsid w:val="00985112"/>
    <w:rsid w:val="00985232"/>
    <w:rsid w:val="009854A0"/>
    <w:rsid w:val="009854F3"/>
    <w:rsid w:val="009861AF"/>
    <w:rsid w:val="009865C0"/>
    <w:rsid w:val="009866EA"/>
    <w:rsid w:val="009868A7"/>
    <w:rsid w:val="00986AF3"/>
    <w:rsid w:val="009871A8"/>
    <w:rsid w:val="0098745A"/>
    <w:rsid w:val="00987581"/>
    <w:rsid w:val="009877CD"/>
    <w:rsid w:val="00987C60"/>
    <w:rsid w:val="009900D7"/>
    <w:rsid w:val="009901D4"/>
    <w:rsid w:val="00990C98"/>
    <w:rsid w:val="009910C1"/>
    <w:rsid w:val="00991119"/>
    <w:rsid w:val="0099157B"/>
    <w:rsid w:val="009919CD"/>
    <w:rsid w:val="009920DF"/>
    <w:rsid w:val="00992BDF"/>
    <w:rsid w:val="00992CAF"/>
    <w:rsid w:val="00993187"/>
    <w:rsid w:val="00993305"/>
    <w:rsid w:val="00993602"/>
    <w:rsid w:val="0099387E"/>
    <w:rsid w:val="00993C79"/>
    <w:rsid w:val="00994273"/>
    <w:rsid w:val="00994CEC"/>
    <w:rsid w:val="00995060"/>
    <w:rsid w:val="00995284"/>
    <w:rsid w:val="00995406"/>
    <w:rsid w:val="009954CA"/>
    <w:rsid w:val="009955B5"/>
    <w:rsid w:val="009956AF"/>
    <w:rsid w:val="00995741"/>
    <w:rsid w:val="00995DF6"/>
    <w:rsid w:val="00995FC4"/>
    <w:rsid w:val="00996321"/>
    <w:rsid w:val="00996369"/>
    <w:rsid w:val="0099650A"/>
    <w:rsid w:val="0099676C"/>
    <w:rsid w:val="00996A1D"/>
    <w:rsid w:val="00996AD4"/>
    <w:rsid w:val="00997595"/>
    <w:rsid w:val="0099790C"/>
    <w:rsid w:val="00997ABE"/>
    <w:rsid w:val="00997D18"/>
    <w:rsid w:val="00997F9D"/>
    <w:rsid w:val="009A02C6"/>
    <w:rsid w:val="009A0371"/>
    <w:rsid w:val="009A045B"/>
    <w:rsid w:val="009A05C9"/>
    <w:rsid w:val="009A0AB6"/>
    <w:rsid w:val="009A0F2D"/>
    <w:rsid w:val="009A0FE9"/>
    <w:rsid w:val="009A14C8"/>
    <w:rsid w:val="009A1723"/>
    <w:rsid w:val="009A179E"/>
    <w:rsid w:val="009A1841"/>
    <w:rsid w:val="009A1E41"/>
    <w:rsid w:val="009A2A27"/>
    <w:rsid w:val="009A2C53"/>
    <w:rsid w:val="009A3196"/>
    <w:rsid w:val="009A3645"/>
    <w:rsid w:val="009A3A19"/>
    <w:rsid w:val="009A3F20"/>
    <w:rsid w:val="009A4120"/>
    <w:rsid w:val="009A49EA"/>
    <w:rsid w:val="009A49F8"/>
    <w:rsid w:val="009A51A1"/>
    <w:rsid w:val="009A5368"/>
    <w:rsid w:val="009A53F4"/>
    <w:rsid w:val="009A6197"/>
    <w:rsid w:val="009A6223"/>
    <w:rsid w:val="009A67EE"/>
    <w:rsid w:val="009A6DCF"/>
    <w:rsid w:val="009A6F14"/>
    <w:rsid w:val="009A713F"/>
    <w:rsid w:val="009A71F6"/>
    <w:rsid w:val="009A7787"/>
    <w:rsid w:val="009A7854"/>
    <w:rsid w:val="009A79F5"/>
    <w:rsid w:val="009A7FDD"/>
    <w:rsid w:val="009B01CF"/>
    <w:rsid w:val="009B0245"/>
    <w:rsid w:val="009B041D"/>
    <w:rsid w:val="009B0BC7"/>
    <w:rsid w:val="009B0C12"/>
    <w:rsid w:val="009B0E9A"/>
    <w:rsid w:val="009B1083"/>
    <w:rsid w:val="009B1667"/>
    <w:rsid w:val="009B1794"/>
    <w:rsid w:val="009B1ADF"/>
    <w:rsid w:val="009B1D02"/>
    <w:rsid w:val="009B1FBA"/>
    <w:rsid w:val="009B2170"/>
    <w:rsid w:val="009B28C2"/>
    <w:rsid w:val="009B361F"/>
    <w:rsid w:val="009B38AC"/>
    <w:rsid w:val="009B3BE4"/>
    <w:rsid w:val="009B3C5C"/>
    <w:rsid w:val="009B41D6"/>
    <w:rsid w:val="009B467C"/>
    <w:rsid w:val="009B4948"/>
    <w:rsid w:val="009B5108"/>
    <w:rsid w:val="009B511D"/>
    <w:rsid w:val="009B553D"/>
    <w:rsid w:val="009B55F4"/>
    <w:rsid w:val="009B59DA"/>
    <w:rsid w:val="009B5B27"/>
    <w:rsid w:val="009B5B6D"/>
    <w:rsid w:val="009B5CA8"/>
    <w:rsid w:val="009B5F18"/>
    <w:rsid w:val="009B607B"/>
    <w:rsid w:val="009B6188"/>
    <w:rsid w:val="009B641D"/>
    <w:rsid w:val="009B6639"/>
    <w:rsid w:val="009B6BE8"/>
    <w:rsid w:val="009B6C63"/>
    <w:rsid w:val="009B6D9B"/>
    <w:rsid w:val="009B6E9E"/>
    <w:rsid w:val="009B7AC9"/>
    <w:rsid w:val="009C0385"/>
    <w:rsid w:val="009C133B"/>
    <w:rsid w:val="009C133D"/>
    <w:rsid w:val="009C17C5"/>
    <w:rsid w:val="009C17F6"/>
    <w:rsid w:val="009C1BB9"/>
    <w:rsid w:val="009C1BCB"/>
    <w:rsid w:val="009C1CB0"/>
    <w:rsid w:val="009C216D"/>
    <w:rsid w:val="009C2263"/>
    <w:rsid w:val="009C2502"/>
    <w:rsid w:val="009C2587"/>
    <w:rsid w:val="009C2A2B"/>
    <w:rsid w:val="009C2B40"/>
    <w:rsid w:val="009C2B67"/>
    <w:rsid w:val="009C30BE"/>
    <w:rsid w:val="009C33DA"/>
    <w:rsid w:val="009C3513"/>
    <w:rsid w:val="009C35CB"/>
    <w:rsid w:val="009C3ACD"/>
    <w:rsid w:val="009C3AD7"/>
    <w:rsid w:val="009C3B33"/>
    <w:rsid w:val="009C3C48"/>
    <w:rsid w:val="009C3EB8"/>
    <w:rsid w:val="009C3F20"/>
    <w:rsid w:val="009C402F"/>
    <w:rsid w:val="009C413D"/>
    <w:rsid w:val="009C4AD9"/>
    <w:rsid w:val="009C4C2E"/>
    <w:rsid w:val="009C4DAF"/>
    <w:rsid w:val="009C4EA0"/>
    <w:rsid w:val="009C4FE9"/>
    <w:rsid w:val="009C5271"/>
    <w:rsid w:val="009C552E"/>
    <w:rsid w:val="009C5CB8"/>
    <w:rsid w:val="009C5D64"/>
    <w:rsid w:val="009C687B"/>
    <w:rsid w:val="009C6A5A"/>
    <w:rsid w:val="009C6EE4"/>
    <w:rsid w:val="009C6FCB"/>
    <w:rsid w:val="009C704C"/>
    <w:rsid w:val="009C7298"/>
    <w:rsid w:val="009C72D7"/>
    <w:rsid w:val="009C7E8B"/>
    <w:rsid w:val="009C7F2C"/>
    <w:rsid w:val="009D0175"/>
    <w:rsid w:val="009D01FD"/>
    <w:rsid w:val="009D08C8"/>
    <w:rsid w:val="009D099E"/>
    <w:rsid w:val="009D0AA1"/>
    <w:rsid w:val="009D0C59"/>
    <w:rsid w:val="009D0E96"/>
    <w:rsid w:val="009D0FE8"/>
    <w:rsid w:val="009D12DA"/>
    <w:rsid w:val="009D166E"/>
    <w:rsid w:val="009D1968"/>
    <w:rsid w:val="009D1D70"/>
    <w:rsid w:val="009D2600"/>
    <w:rsid w:val="009D29AE"/>
    <w:rsid w:val="009D2BF4"/>
    <w:rsid w:val="009D3DE3"/>
    <w:rsid w:val="009D3F08"/>
    <w:rsid w:val="009D45DC"/>
    <w:rsid w:val="009D648A"/>
    <w:rsid w:val="009D66C3"/>
    <w:rsid w:val="009D6D99"/>
    <w:rsid w:val="009D7212"/>
    <w:rsid w:val="009D734B"/>
    <w:rsid w:val="009D742C"/>
    <w:rsid w:val="009D7B4A"/>
    <w:rsid w:val="009D7BBA"/>
    <w:rsid w:val="009D7C0A"/>
    <w:rsid w:val="009E0AFD"/>
    <w:rsid w:val="009E0F25"/>
    <w:rsid w:val="009E1303"/>
    <w:rsid w:val="009E1677"/>
    <w:rsid w:val="009E1691"/>
    <w:rsid w:val="009E1860"/>
    <w:rsid w:val="009E1C53"/>
    <w:rsid w:val="009E1D73"/>
    <w:rsid w:val="009E1DD8"/>
    <w:rsid w:val="009E1F7E"/>
    <w:rsid w:val="009E2816"/>
    <w:rsid w:val="009E2EAC"/>
    <w:rsid w:val="009E3072"/>
    <w:rsid w:val="009E34FE"/>
    <w:rsid w:val="009E3532"/>
    <w:rsid w:val="009E38AB"/>
    <w:rsid w:val="009E393B"/>
    <w:rsid w:val="009E3D48"/>
    <w:rsid w:val="009E3DAA"/>
    <w:rsid w:val="009E4063"/>
    <w:rsid w:val="009E47BE"/>
    <w:rsid w:val="009E4833"/>
    <w:rsid w:val="009E4B54"/>
    <w:rsid w:val="009E4BD2"/>
    <w:rsid w:val="009E5002"/>
    <w:rsid w:val="009E544A"/>
    <w:rsid w:val="009E56D4"/>
    <w:rsid w:val="009E5B32"/>
    <w:rsid w:val="009E5C11"/>
    <w:rsid w:val="009E61D1"/>
    <w:rsid w:val="009E63ED"/>
    <w:rsid w:val="009E662D"/>
    <w:rsid w:val="009E672A"/>
    <w:rsid w:val="009E687E"/>
    <w:rsid w:val="009E7665"/>
    <w:rsid w:val="009E768A"/>
    <w:rsid w:val="009F01E5"/>
    <w:rsid w:val="009F0358"/>
    <w:rsid w:val="009F0742"/>
    <w:rsid w:val="009F07D4"/>
    <w:rsid w:val="009F0A41"/>
    <w:rsid w:val="009F1092"/>
    <w:rsid w:val="009F123C"/>
    <w:rsid w:val="009F1431"/>
    <w:rsid w:val="009F16DA"/>
    <w:rsid w:val="009F18C2"/>
    <w:rsid w:val="009F1CA9"/>
    <w:rsid w:val="009F213D"/>
    <w:rsid w:val="009F2180"/>
    <w:rsid w:val="009F293E"/>
    <w:rsid w:val="009F29F3"/>
    <w:rsid w:val="009F2AF2"/>
    <w:rsid w:val="009F2B1A"/>
    <w:rsid w:val="009F32BA"/>
    <w:rsid w:val="009F33FA"/>
    <w:rsid w:val="009F39DF"/>
    <w:rsid w:val="009F3A7D"/>
    <w:rsid w:val="009F3C83"/>
    <w:rsid w:val="009F3D6B"/>
    <w:rsid w:val="009F3F4F"/>
    <w:rsid w:val="009F50B5"/>
    <w:rsid w:val="009F55F0"/>
    <w:rsid w:val="009F585B"/>
    <w:rsid w:val="009F5A73"/>
    <w:rsid w:val="009F609E"/>
    <w:rsid w:val="009F6319"/>
    <w:rsid w:val="009F655F"/>
    <w:rsid w:val="009F65A3"/>
    <w:rsid w:val="009F667F"/>
    <w:rsid w:val="009F66D2"/>
    <w:rsid w:val="009F6CF4"/>
    <w:rsid w:val="009F6E66"/>
    <w:rsid w:val="009F710D"/>
    <w:rsid w:val="009F72B4"/>
    <w:rsid w:val="009F737A"/>
    <w:rsid w:val="009F7466"/>
    <w:rsid w:val="009F75A1"/>
    <w:rsid w:val="009F75BF"/>
    <w:rsid w:val="009F766E"/>
    <w:rsid w:val="009F7773"/>
    <w:rsid w:val="009F7869"/>
    <w:rsid w:val="009F79A9"/>
    <w:rsid w:val="009F7D44"/>
    <w:rsid w:val="009F7DAF"/>
    <w:rsid w:val="00A00266"/>
    <w:rsid w:val="00A004DD"/>
    <w:rsid w:val="00A0051F"/>
    <w:rsid w:val="00A00E16"/>
    <w:rsid w:val="00A011D8"/>
    <w:rsid w:val="00A01AEE"/>
    <w:rsid w:val="00A01F70"/>
    <w:rsid w:val="00A021B9"/>
    <w:rsid w:val="00A02809"/>
    <w:rsid w:val="00A0365F"/>
    <w:rsid w:val="00A03729"/>
    <w:rsid w:val="00A03B73"/>
    <w:rsid w:val="00A03CB1"/>
    <w:rsid w:val="00A03DEC"/>
    <w:rsid w:val="00A0432C"/>
    <w:rsid w:val="00A045C2"/>
    <w:rsid w:val="00A04E62"/>
    <w:rsid w:val="00A04E94"/>
    <w:rsid w:val="00A04EA3"/>
    <w:rsid w:val="00A05267"/>
    <w:rsid w:val="00A054A4"/>
    <w:rsid w:val="00A05843"/>
    <w:rsid w:val="00A05A2D"/>
    <w:rsid w:val="00A05B15"/>
    <w:rsid w:val="00A05F42"/>
    <w:rsid w:val="00A06549"/>
    <w:rsid w:val="00A06582"/>
    <w:rsid w:val="00A066DE"/>
    <w:rsid w:val="00A06F83"/>
    <w:rsid w:val="00A07046"/>
    <w:rsid w:val="00A074AF"/>
    <w:rsid w:val="00A076F7"/>
    <w:rsid w:val="00A078BA"/>
    <w:rsid w:val="00A07C42"/>
    <w:rsid w:val="00A07C6E"/>
    <w:rsid w:val="00A07CF2"/>
    <w:rsid w:val="00A07D85"/>
    <w:rsid w:val="00A1012E"/>
    <w:rsid w:val="00A107DB"/>
    <w:rsid w:val="00A1122F"/>
    <w:rsid w:val="00A11494"/>
    <w:rsid w:val="00A11D04"/>
    <w:rsid w:val="00A11FCC"/>
    <w:rsid w:val="00A12101"/>
    <w:rsid w:val="00A1222D"/>
    <w:rsid w:val="00A12544"/>
    <w:rsid w:val="00A129D9"/>
    <w:rsid w:val="00A12BBB"/>
    <w:rsid w:val="00A13701"/>
    <w:rsid w:val="00A137F8"/>
    <w:rsid w:val="00A13CC7"/>
    <w:rsid w:val="00A13CD1"/>
    <w:rsid w:val="00A140EE"/>
    <w:rsid w:val="00A144E4"/>
    <w:rsid w:val="00A1457B"/>
    <w:rsid w:val="00A148A6"/>
    <w:rsid w:val="00A14DC2"/>
    <w:rsid w:val="00A152B6"/>
    <w:rsid w:val="00A15910"/>
    <w:rsid w:val="00A15978"/>
    <w:rsid w:val="00A15AEF"/>
    <w:rsid w:val="00A16035"/>
    <w:rsid w:val="00A16043"/>
    <w:rsid w:val="00A16184"/>
    <w:rsid w:val="00A16350"/>
    <w:rsid w:val="00A165FD"/>
    <w:rsid w:val="00A16613"/>
    <w:rsid w:val="00A16681"/>
    <w:rsid w:val="00A16CA7"/>
    <w:rsid w:val="00A176D5"/>
    <w:rsid w:val="00A17A81"/>
    <w:rsid w:val="00A17B39"/>
    <w:rsid w:val="00A201E7"/>
    <w:rsid w:val="00A20527"/>
    <w:rsid w:val="00A2065B"/>
    <w:rsid w:val="00A20851"/>
    <w:rsid w:val="00A20D46"/>
    <w:rsid w:val="00A20D49"/>
    <w:rsid w:val="00A20FA8"/>
    <w:rsid w:val="00A210DF"/>
    <w:rsid w:val="00A2143E"/>
    <w:rsid w:val="00A219AF"/>
    <w:rsid w:val="00A2210D"/>
    <w:rsid w:val="00A225B7"/>
    <w:rsid w:val="00A22782"/>
    <w:rsid w:val="00A229C5"/>
    <w:rsid w:val="00A2336D"/>
    <w:rsid w:val="00A23567"/>
    <w:rsid w:val="00A235C3"/>
    <w:rsid w:val="00A23630"/>
    <w:rsid w:val="00A239ED"/>
    <w:rsid w:val="00A24219"/>
    <w:rsid w:val="00A24482"/>
    <w:rsid w:val="00A252D8"/>
    <w:rsid w:val="00A2545C"/>
    <w:rsid w:val="00A257E3"/>
    <w:rsid w:val="00A259AA"/>
    <w:rsid w:val="00A25BBE"/>
    <w:rsid w:val="00A26880"/>
    <w:rsid w:val="00A26950"/>
    <w:rsid w:val="00A27585"/>
    <w:rsid w:val="00A27927"/>
    <w:rsid w:val="00A27A29"/>
    <w:rsid w:val="00A27A7F"/>
    <w:rsid w:val="00A27AA8"/>
    <w:rsid w:val="00A30540"/>
    <w:rsid w:val="00A309C3"/>
    <w:rsid w:val="00A30B46"/>
    <w:rsid w:val="00A31290"/>
    <w:rsid w:val="00A3162E"/>
    <w:rsid w:val="00A316B1"/>
    <w:rsid w:val="00A318C3"/>
    <w:rsid w:val="00A319BF"/>
    <w:rsid w:val="00A31AF5"/>
    <w:rsid w:val="00A31FBF"/>
    <w:rsid w:val="00A32756"/>
    <w:rsid w:val="00A32C0C"/>
    <w:rsid w:val="00A32FA6"/>
    <w:rsid w:val="00A3300B"/>
    <w:rsid w:val="00A33451"/>
    <w:rsid w:val="00A336A3"/>
    <w:rsid w:val="00A339D0"/>
    <w:rsid w:val="00A33D5B"/>
    <w:rsid w:val="00A33FE4"/>
    <w:rsid w:val="00A34045"/>
    <w:rsid w:val="00A343E8"/>
    <w:rsid w:val="00A34680"/>
    <w:rsid w:val="00A346EE"/>
    <w:rsid w:val="00A34B75"/>
    <w:rsid w:val="00A35681"/>
    <w:rsid w:val="00A35F4B"/>
    <w:rsid w:val="00A3643F"/>
    <w:rsid w:val="00A3649D"/>
    <w:rsid w:val="00A3650A"/>
    <w:rsid w:val="00A36892"/>
    <w:rsid w:val="00A36921"/>
    <w:rsid w:val="00A3698F"/>
    <w:rsid w:val="00A37018"/>
    <w:rsid w:val="00A37399"/>
    <w:rsid w:val="00A375F0"/>
    <w:rsid w:val="00A37A25"/>
    <w:rsid w:val="00A37AE4"/>
    <w:rsid w:val="00A37DDE"/>
    <w:rsid w:val="00A37DF2"/>
    <w:rsid w:val="00A40A7B"/>
    <w:rsid w:val="00A41758"/>
    <w:rsid w:val="00A42090"/>
    <w:rsid w:val="00A420AC"/>
    <w:rsid w:val="00A42659"/>
    <w:rsid w:val="00A42753"/>
    <w:rsid w:val="00A42D3E"/>
    <w:rsid w:val="00A42DB4"/>
    <w:rsid w:val="00A43122"/>
    <w:rsid w:val="00A43400"/>
    <w:rsid w:val="00A43929"/>
    <w:rsid w:val="00A43A43"/>
    <w:rsid w:val="00A43DC5"/>
    <w:rsid w:val="00A43FA5"/>
    <w:rsid w:val="00A44266"/>
    <w:rsid w:val="00A442A8"/>
    <w:rsid w:val="00A44F01"/>
    <w:rsid w:val="00A452EA"/>
    <w:rsid w:val="00A45A7F"/>
    <w:rsid w:val="00A45BAD"/>
    <w:rsid w:val="00A45F38"/>
    <w:rsid w:val="00A46C95"/>
    <w:rsid w:val="00A46DAA"/>
    <w:rsid w:val="00A473FB"/>
    <w:rsid w:val="00A474F3"/>
    <w:rsid w:val="00A4766B"/>
    <w:rsid w:val="00A477B2"/>
    <w:rsid w:val="00A47A8B"/>
    <w:rsid w:val="00A47C6D"/>
    <w:rsid w:val="00A47CBF"/>
    <w:rsid w:val="00A47E46"/>
    <w:rsid w:val="00A50224"/>
    <w:rsid w:val="00A50855"/>
    <w:rsid w:val="00A50D00"/>
    <w:rsid w:val="00A511B7"/>
    <w:rsid w:val="00A5120D"/>
    <w:rsid w:val="00A5135D"/>
    <w:rsid w:val="00A51516"/>
    <w:rsid w:val="00A515D5"/>
    <w:rsid w:val="00A5198A"/>
    <w:rsid w:val="00A51EE1"/>
    <w:rsid w:val="00A51EF8"/>
    <w:rsid w:val="00A52131"/>
    <w:rsid w:val="00A5255E"/>
    <w:rsid w:val="00A52A55"/>
    <w:rsid w:val="00A52E20"/>
    <w:rsid w:val="00A53099"/>
    <w:rsid w:val="00A53F1D"/>
    <w:rsid w:val="00A53F7F"/>
    <w:rsid w:val="00A543BA"/>
    <w:rsid w:val="00A5446F"/>
    <w:rsid w:val="00A54A80"/>
    <w:rsid w:val="00A54F03"/>
    <w:rsid w:val="00A54F7E"/>
    <w:rsid w:val="00A55312"/>
    <w:rsid w:val="00A55320"/>
    <w:rsid w:val="00A55E1E"/>
    <w:rsid w:val="00A55EBD"/>
    <w:rsid w:val="00A56007"/>
    <w:rsid w:val="00A56479"/>
    <w:rsid w:val="00A56658"/>
    <w:rsid w:val="00A568B5"/>
    <w:rsid w:val="00A56B72"/>
    <w:rsid w:val="00A56BB5"/>
    <w:rsid w:val="00A572C7"/>
    <w:rsid w:val="00A579A7"/>
    <w:rsid w:val="00A57CFD"/>
    <w:rsid w:val="00A57FA7"/>
    <w:rsid w:val="00A6021F"/>
    <w:rsid w:val="00A6022E"/>
    <w:rsid w:val="00A6049E"/>
    <w:rsid w:val="00A605A4"/>
    <w:rsid w:val="00A60B16"/>
    <w:rsid w:val="00A60F65"/>
    <w:rsid w:val="00A6104A"/>
    <w:rsid w:val="00A610DD"/>
    <w:rsid w:val="00A6160B"/>
    <w:rsid w:val="00A61683"/>
    <w:rsid w:val="00A616C9"/>
    <w:rsid w:val="00A6194D"/>
    <w:rsid w:val="00A619DD"/>
    <w:rsid w:val="00A61E00"/>
    <w:rsid w:val="00A627EB"/>
    <w:rsid w:val="00A62914"/>
    <w:rsid w:val="00A6293E"/>
    <w:rsid w:val="00A62E06"/>
    <w:rsid w:val="00A62E0F"/>
    <w:rsid w:val="00A63163"/>
    <w:rsid w:val="00A636CF"/>
    <w:rsid w:val="00A641A8"/>
    <w:rsid w:val="00A64CFD"/>
    <w:rsid w:val="00A65171"/>
    <w:rsid w:val="00A652F9"/>
    <w:rsid w:val="00A65454"/>
    <w:rsid w:val="00A6563C"/>
    <w:rsid w:val="00A65B5C"/>
    <w:rsid w:val="00A65F44"/>
    <w:rsid w:val="00A6640F"/>
    <w:rsid w:val="00A666DD"/>
    <w:rsid w:val="00A6690D"/>
    <w:rsid w:val="00A66D1A"/>
    <w:rsid w:val="00A67514"/>
    <w:rsid w:val="00A6758D"/>
    <w:rsid w:val="00A67770"/>
    <w:rsid w:val="00A67B19"/>
    <w:rsid w:val="00A67EFC"/>
    <w:rsid w:val="00A67F76"/>
    <w:rsid w:val="00A7061C"/>
    <w:rsid w:val="00A70695"/>
    <w:rsid w:val="00A7182F"/>
    <w:rsid w:val="00A71DE1"/>
    <w:rsid w:val="00A71ED8"/>
    <w:rsid w:val="00A71EEF"/>
    <w:rsid w:val="00A71EF3"/>
    <w:rsid w:val="00A71F1D"/>
    <w:rsid w:val="00A7232A"/>
    <w:rsid w:val="00A724FD"/>
    <w:rsid w:val="00A72B49"/>
    <w:rsid w:val="00A72B81"/>
    <w:rsid w:val="00A72CA3"/>
    <w:rsid w:val="00A73253"/>
    <w:rsid w:val="00A7340B"/>
    <w:rsid w:val="00A73777"/>
    <w:rsid w:val="00A7400A"/>
    <w:rsid w:val="00A74223"/>
    <w:rsid w:val="00A74484"/>
    <w:rsid w:val="00A7480B"/>
    <w:rsid w:val="00A74872"/>
    <w:rsid w:val="00A748E2"/>
    <w:rsid w:val="00A74BF6"/>
    <w:rsid w:val="00A74F65"/>
    <w:rsid w:val="00A752ED"/>
    <w:rsid w:val="00A7538B"/>
    <w:rsid w:val="00A753DF"/>
    <w:rsid w:val="00A754A9"/>
    <w:rsid w:val="00A754D6"/>
    <w:rsid w:val="00A75605"/>
    <w:rsid w:val="00A75D22"/>
    <w:rsid w:val="00A769FB"/>
    <w:rsid w:val="00A76F6B"/>
    <w:rsid w:val="00A76FD0"/>
    <w:rsid w:val="00A770EE"/>
    <w:rsid w:val="00A77452"/>
    <w:rsid w:val="00A77546"/>
    <w:rsid w:val="00A77BF3"/>
    <w:rsid w:val="00A77E4C"/>
    <w:rsid w:val="00A80AA3"/>
    <w:rsid w:val="00A80EAD"/>
    <w:rsid w:val="00A815EB"/>
    <w:rsid w:val="00A8252D"/>
    <w:rsid w:val="00A82C7D"/>
    <w:rsid w:val="00A83126"/>
    <w:rsid w:val="00A8320C"/>
    <w:rsid w:val="00A8327F"/>
    <w:rsid w:val="00A835C8"/>
    <w:rsid w:val="00A839E8"/>
    <w:rsid w:val="00A846C0"/>
    <w:rsid w:val="00A8479D"/>
    <w:rsid w:val="00A8496E"/>
    <w:rsid w:val="00A84BB9"/>
    <w:rsid w:val="00A84BD2"/>
    <w:rsid w:val="00A84D4A"/>
    <w:rsid w:val="00A8519F"/>
    <w:rsid w:val="00A85296"/>
    <w:rsid w:val="00A85351"/>
    <w:rsid w:val="00A85714"/>
    <w:rsid w:val="00A85C31"/>
    <w:rsid w:val="00A86038"/>
    <w:rsid w:val="00A86639"/>
    <w:rsid w:val="00A8669B"/>
    <w:rsid w:val="00A867A8"/>
    <w:rsid w:val="00A86CA9"/>
    <w:rsid w:val="00A86F3E"/>
    <w:rsid w:val="00A87317"/>
    <w:rsid w:val="00A8770D"/>
    <w:rsid w:val="00A908DD"/>
    <w:rsid w:val="00A90AF7"/>
    <w:rsid w:val="00A9117A"/>
    <w:rsid w:val="00A911DC"/>
    <w:rsid w:val="00A912F8"/>
    <w:rsid w:val="00A91499"/>
    <w:rsid w:val="00A9178C"/>
    <w:rsid w:val="00A91EAC"/>
    <w:rsid w:val="00A9214C"/>
    <w:rsid w:val="00A922D6"/>
    <w:rsid w:val="00A9238D"/>
    <w:rsid w:val="00A92706"/>
    <w:rsid w:val="00A9286E"/>
    <w:rsid w:val="00A92E5F"/>
    <w:rsid w:val="00A92FBA"/>
    <w:rsid w:val="00A93438"/>
    <w:rsid w:val="00A935BD"/>
    <w:rsid w:val="00A939C9"/>
    <w:rsid w:val="00A93E21"/>
    <w:rsid w:val="00A93E88"/>
    <w:rsid w:val="00A93FBB"/>
    <w:rsid w:val="00A94071"/>
    <w:rsid w:val="00A945E5"/>
    <w:rsid w:val="00A94A3A"/>
    <w:rsid w:val="00A957F9"/>
    <w:rsid w:val="00A959F0"/>
    <w:rsid w:val="00A95A8B"/>
    <w:rsid w:val="00A95EDA"/>
    <w:rsid w:val="00A95F43"/>
    <w:rsid w:val="00A95FB5"/>
    <w:rsid w:val="00A96427"/>
    <w:rsid w:val="00A96441"/>
    <w:rsid w:val="00A968CC"/>
    <w:rsid w:val="00A9736B"/>
    <w:rsid w:val="00A97851"/>
    <w:rsid w:val="00A97BBD"/>
    <w:rsid w:val="00AA0004"/>
    <w:rsid w:val="00AA0033"/>
    <w:rsid w:val="00AA0796"/>
    <w:rsid w:val="00AA0FBA"/>
    <w:rsid w:val="00AA1272"/>
    <w:rsid w:val="00AA16C6"/>
    <w:rsid w:val="00AA17AC"/>
    <w:rsid w:val="00AA18C2"/>
    <w:rsid w:val="00AA1F75"/>
    <w:rsid w:val="00AA2085"/>
    <w:rsid w:val="00AA219C"/>
    <w:rsid w:val="00AA2F24"/>
    <w:rsid w:val="00AA345E"/>
    <w:rsid w:val="00AA3ABF"/>
    <w:rsid w:val="00AA3C20"/>
    <w:rsid w:val="00AA4292"/>
    <w:rsid w:val="00AA42E5"/>
    <w:rsid w:val="00AA46E1"/>
    <w:rsid w:val="00AA4952"/>
    <w:rsid w:val="00AA49D8"/>
    <w:rsid w:val="00AA4AAF"/>
    <w:rsid w:val="00AA587C"/>
    <w:rsid w:val="00AA589C"/>
    <w:rsid w:val="00AA5CF5"/>
    <w:rsid w:val="00AA5EC1"/>
    <w:rsid w:val="00AA6BFA"/>
    <w:rsid w:val="00AA7107"/>
    <w:rsid w:val="00AA7311"/>
    <w:rsid w:val="00AA7385"/>
    <w:rsid w:val="00AA74D1"/>
    <w:rsid w:val="00AA7823"/>
    <w:rsid w:val="00AA7B16"/>
    <w:rsid w:val="00AA7B7A"/>
    <w:rsid w:val="00AA7CBB"/>
    <w:rsid w:val="00AB0128"/>
    <w:rsid w:val="00AB083E"/>
    <w:rsid w:val="00AB0A3A"/>
    <w:rsid w:val="00AB0C1D"/>
    <w:rsid w:val="00AB0E0A"/>
    <w:rsid w:val="00AB0E66"/>
    <w:rsid w:val="00AB0E71"/>
    <w:rsid w:val="00AB15E3"/>
    <w:rsid w:val="00AB191E"/>
    <w:rsid w:val="00AB194C"/>
    <w:rsid w:val="00AB1952"/>
    <w:rsid w:val="00AB1954"/>
    <w:rsid w:val="00AB1C15"/>
    <w:rsid w:val="00AB1DFB"/>
    <w:rsid w:val="00AB1ED6"/>
    <w:rsid w:val="00AB2119"/>
    <w:rsid w:val="00AB26D9"/>
    <w:rsid w:val="00AB26F7"/>
    <w:rsid w:val="00AB2C78"/>
    <w:rsid w:val="00AB2ECD"/>
    <w:rsid w:val="00AB35DB"/>
    <w:rsid w:val="00AB3844"/>
    <w:rsid w:val="00AB391B"/>
    <w:rsid w:val="00AB4035"/>
    <w:rsid w:val="00AB420E"/>
    <w:rsid w:val="00AB4340"/>
    <w:rsid w:val="00AB4512"/>
    <w:rsid w:val="00AB48AD"/>
    <w:rsid w:val="00AB4CD9"/>
    <w:rsid w:val="00AB4F97"/>
    <w:rsid w:val="00AB5669"/>
    <w:rsid w:val="00AB59F5"/>
    <w:rsid w:val="00AB5D18"/>
    <w:rsid w:val="00AB5D7F"/>
    <w:rsid w:val="00AB5DC9"/>
    <w:rsid w:val="00AB6213"/>
    <w:rsid w:val="00AB68EC"/>
    <w:rsid w:val="00AB6AC7"/>
    <w:rsid w:val="00AB6FC4"/>
    <w:rsid w:val="00AB6FD2"/>
    <w:rsid w:val="00AB7090"/>
    <w:rsid w:val="00AB7556"/>
    <w:rsid w:val="00AB7A42"/>
    <w:rsid w:val="00AB7A98"/>
    <w:rsid w:val="00AB7DB6"/>
    <w:rsid w:val="00AC0528"/>
    <w:rsid w:val="00AC0C0C"/>
    <w:rsid w:val="00AC0C35"/>
    <w:rsid w:val="00AC0CE4"/>
    <w:rsid w:val="00AC0E33"/>
    <w:rsid w:val="00AC0FBC"/>
    <w:rsid w:val="00AC10B8"/>
    <w:rsid w:val="00AC1DFF"/>
    <w:rsid w:val="00AC2277"/>
    <w:rsid w:val="00AC313B"/>
    <w:rsid w:val="00AC317B"/>
    <w:rsid w:val="00AC3756"/>
    <w:rsid w:val="00AC3CEB"/>
    <w:rsid w:val="00AC467B"/>
    <w:rsid w:val="00AC47DA"/>
    <w:rsid w:val="00AC523B"/>
    <w:rsid w:val="00AC569B"/>
    <w:rsid w:val="00AC5CE5"/>
    <w:rsid w:val="00AC6184"/>
    <w:rsid w:val="00AC61FB"/>
    <w:rsid w:val="00AC6204"/>
    <w:rsid w:val="00AC66E7"/>
    <w:rsid w:val="00AC6791"/>
    <w:rsid w:val="00AC686A"/>
    <w:rsid w:val="00AC6929"/>
    <w:rsid w:val="00AC6A44"/>
    <w:rsid w:val="00AC6B94"/>
    <w:rsid w:val="00AC6C29"/>
    <w:rsid w:val="00AC6D0E"/>
    <w:rsid w:val="00AC7267"/>
    <w:rsid w:val="00AC735B"/>
    <w:rsid w:val="00AC77DD"/>
    <w:rsid w:val="00AC7F29"/>
    <w:rsid w:val="00AD0021"/>
    <w:rsid w:val="00AD0378"/>
    <w:rsid w:val="00AD0A07"/>
    <w:rsid w:val="00AD0A50"/>
    <w:rsid w:val="00AD0E37"/>
    <w:rsid w:val="00AD0FAD"/>
    <w:rsid w:val="00AD0FCA"/>
    <w:rsid w:val="00AD16AF"/>
    <w:rsid w:val="00AD1834"/>
    <w:rsid w:val="00AD1A38"/>
    <w:rsid w:val="00AD1DEF"/>
    <w:rsid w:val="00AD2059"/>
    <w:rsid w:val="00AD20B9"/>
    <w:rsid w:val="00AD20F1"/>
    <w:rsid w:val="00AD211F"/>
    <w:rsid w:val="00AD2546"/>
    <w:rsid w:val="00AD2611"/>
    <w:rsid w:val="00AD2DAD"/>
    <w:rsid w:val="00AD4039"/>
    <w:rsid w:val="00AD4162"/>
    <w:rsid w:val="00AD4443"/>
    <w:rsid w:val="00AD4578"/>
    <w:rsid w:val="00AD4861"/>
    <w:rsid w:val="00AD4F9C"/>
    <w:rsid w:val="00AD5055"/>
    <w:rsid w:val="00AD5749"/>
    <w:rsid w:val="00AD57EB"/>
    <w:rsid w:val="00AD59C3"/>
    <w:rsid w:val="00AD5A60"/>
    <w:rsid w:val="00AD5E4F"/>
    <w:rsid w:val="00AD5EC9"/>
    <w:rsid w:val="00AD61CA"/>
    <w:rsid w:val="00AD62A5"/>
    <w:rsid w:val="00AD6B42"/>
    <w:rsid w:val="00AD720B"/>
    <w:rsid w:val="00AD736B"/>
    <w:rsid w:val="00AD7492"/>
    <w:rsid w:val="00AD786B"/>
    <w:rsid w:val="00AD78B3"/>
    <w:rsid w:val="00AE021B"/>
    <w:rsid w:val="00AE0586"/>
    <w:rsid w:val="00AE08DC"/>
    <w:rsid w:val="00AE0C15"/>
    <w:rsid w:val="00AE0EF5"/>
    <w:rsid w:val="00AE15B8"/>
    <w:rsid w:val="00AE1B2F"/>
    <w:rsid w:val="00AE1C12"/>
    <w:rsid w:val="00AE1F2B"/>
    <w:rsid w:val="00AE2414"/>
    <w:rsid w:val="00AE27C8"/>
    <w:rsid w:val="00AE28FD"/>
    <w:rsid w:val="00AE2A48"/>
    <w:rsid w:val="00AE2DED"/>
    <w:rsid w:val="00AE3358"/>
    <w:rsid w:val="00AE3AC2"/>
    <w:rsid w:val="00AE3B4C"/>
    <w:rsid w:val="00AE3C1A"/>
    <w:rsid w:val="00AE4061"/>
    <w:rsid w:val="00AE4AF8"/>
    <w:rsid w:val="00AE4B52"/>
    <w:rsid w:val="00AE4C85"/>
    <w:rsid w:val="00AE4FB8"/>
    <w:rsid w:val="00AE52A3"/>
    <w:rsid w:val="00AE55B6"/>
    <w:rsid w:val="00AE59F0"/>
    <w:rsid w:val="00AE5E2C"/>
    <w:rsid w:val="00AE5F02"/>
    <w:rsid w:val="00AE6B2A"/>
    <w:rsid w:val="00AE6B7C"/>
    <w:rsid w:val="00AE6F51"/>
    <w:rsid w:val="00AE7255"/>
    <w:rsid w:val="00AE74A6"/>
    <w:rsid w:val="00AE7A28"/>
    <w:rsid w:val="00AE7F8B"/>
    <w:rsid w:val="00AF08C1"/>
    <w:rsid w:val="00AF0C1B"/>
    <w:rsid w:val="00AF0D43"/>
    <w:rsid w:val="00AF10EA"/>
    <w:rsid w:val="00AF1AFB"/>
    <w:rsid w:val="00AF287E"/>
    <w:rsid w:val="00AF29E0"/>
    <w:rsid w:val="00AF2EF5"/>
    <w:rsid w:val="00AF34EA"/>
    <w:rsid w:val="00AF38F1"/>
    <w:rsid w:val="00AF3B33"/>
    <w:rsid w:val="00AF3B3C"/>
    <w:rsid w:val="00AF3DA6"/>
    <w:rsid w:val="00AF3EA4"/>
    <w:rsid w:val="00AF41A2"/>
    <w:rsid w:val="00AF447F"/>
    <w:rsid w:val="00AF44A9"/>
    <w:rsid w:val="00AF48E3"/>
    <w:rsid w:val="00AF4D81"/>
    <w:rsid w:val="00AF4F5D"/>
    <w:rsid w:val="00AF4FE4"/>
    <w:rsid w:val="00AF54EE"/>
    <w:rsid w:val="00AF5841"/>
    <w:rsid w:val="00AF5FD3"/>
    <w:rsid w:val="00AF60DB"/>
    <w:rsid w:val="00AF61EF"/>
    <w:rsid w:val="00AF62B0"/>
    <w:rsid w:val="00AF62CB"/>
    <w:rsid w:val="00AF666E"/>
    <w:rsid w:val="00AF6A74"/>
    <w:rsid w:val="00AF6C95"/>
    <w:rsid w:val="00AF747B"/>
    <w:rsid w:val="00AF755C"/>
    <w:rsid w:val="00AF7593"/>
    <w:rsid w:val="00AF7BA1"/>
    <w:rsid w:val="00AF7F0E"/>
    <w:rsid w:val="00B000DC"/>
    <w:rsid w:val="00B0052F"/>
    <w:rsid w:val="00B00D94"/>
    <w:rsid w:val="00B00E99"/>
    <w:rsid w:val="00B01041"/>
    <w:rsid w:val="00B01AF4"/>
    <w:rsid w:val="00B01D2A"/>
    <w:rsid w:val="00B0251F"/>
    <w:rsid w:val="00B02860"/>
    <w:rsid w:val="00B02982"/>
    <w:rsid w:val="00B02F10"/>
    <w:rsid w:val="00B03290"/>
    <w:rsid w:val="00B038DC"/>
    <w:rsid w:val="00B04A7F"/>
    <w:rsid w:val="00B04AA3"/>
    <w:rsid w:val="00B04AD5"/>
    <w:rsid w:val="00B05448"/>
    <w:rsid w:val="00B056FA"/>
    <w:rsid w:val="00B056FE"/>
    <w:rsid w:val="00B06035"/>
    <w:rsid w:val="00B060C5"/>
    <w:rsid w:val="00B06133"/>
    <w:rsid w:val="00B061C8"/>
    <w:rsid w:val="00B06552"/>
    <w:rsid w:val="00B06E47"/>
    <w:rsid w:val="00B07094"/>
    <w:rsid w:val="00B0750B"/>
    <w:rsid w:val="00B078AD"/>
    <w:rsid w:val="00B07B76"/>
    <w:rsid w:val="00B1081E"/>
    <w:rsid w:val="00B10937"/>
    <w:rsid w:val="00B109AC"/>
    <w:rsid w:val="00B10A9A"/>
    <w:rsid w:val="00B10D0B"/>
    <w:rsid w:val="00B110BD"/>
    <w:rsid w:val="00B1114E"/>
    <w:rsid w:val="00B116E5"/>
    <w:rsid w:val="00B11A2E"/>
    <w:rsid w:val="00B11CCE"/>
    <w:rsid w:val="00B11EE2"/>
    <w:rsid w:val="00B11FFB"/>
    <w:rsid w:val="00B12222"/>
    <w:rsid w:val="00B129AA"/>
    <w:rsid w:val="00B12D50"/>
    <w:rsid w:val="00B13003"/>
    <w:rsid w:val="00B139D6"/>
    <w:rsid w:val="00B13AA1"/>
    <w:rsid w:val="00B13ACB"/>
    <w:rsid w:val="00B1423D"/>
    <w:rsid w:val="00B14300"/>
    <w:rsid w:val="00B144EC"/>
    <w:rsid w:val="00B14583"/>
    <w:rsid w:val="00B1486C"/>
    <w:rsid w:val="00B14B61"/>
    <w:rsid w:val="00B14D85"/>
    <w:rsid w:val="00B14E6C"/>
    <w:rsid w:val="00B15A35"/>
    <w:rsid w:val="00B16088"/>
    <w:rsid w:val="00B16120"/>
    <w:rsid w:val="00B168CC"/>
    <w:rsid w:val="00B16FA2"/>
    <w:rsid w:val="00B1729F"/>
    <w:rsid w:val="00B172ED"/>
    <w:rsid w:val="00B174A1"/>
    <w:rsid w:val="00B17BAD"/>
    <w:rsid w:val="00B2014C"/>
    <w:rsid w:val="00B204AB"/>
    <w:rsid w:val="00B207F4"/>
    <w:rsid w:val="00B2090E"/>
    <w:rsid w:val="00B209EA"/>
    <w:rsid w:val="00B20AC7"/>
    <w:rsid w:val="00B20D6A"/>
    <w:rsid w:val="00B20DF2"/>
    <w:rsid w:val="00B2100A"/>
    <w:rsid w:val="00B21269"/>
    <w:rsid w:val="00B214EC"/>
    <w:rsid w:val="00B2183A"/>
    <w:rsid w:val="00B21ABF"/>
    <w:rsid w:val="00B21CF2"/>
    <w:rsid w:val="00B21DCF"/>
    <w:rsid w:val="00B21EBC"/>
    <w:rsid w:val="00B224D3"/>
    <w:rsid w:val="00B2262B"/>
    <w:rsid w:val="00B2287D"/>
    <w:rsid w:val="00B229C8"/>
    <w:rsid w:val="00B22E7B"/>
    <w:rsid w:val="00B23002"/>
    <w:rsid w:val="00B2311C"/>
    <w:rsid w:val="00B2326B"/>
    <w:rsid w:val="00B234EB"/>
    <w:rsid w:val="00B239BA"/>
    <w:rsid w:val="00B23C47"/>
    <w:rsid w:val="00B24216"/>
    <w:rsid w:val="00B2476E"/>
    <w:rsid w:val="00B247A5"/>
    <w:rsid w:val="00B2501E"/>
    <w:rsid w:val="00B255EB"/>
    <w:rsid w:val="00B25ABE"/>
    <w:rsid w:val="00B25CD4"/>
    <w:rsid w:val="00B25EA9"/>
    <w:rsid w:val="00B264C1"/>
    <w:rsid w:val="00B267A2"/>
    <w:rsid w:val="00B26A68"/>
    <w:rsid w:val="00B2707B"/>
    <w:rsid w:val="00B27147"/>
    <w:rsid w:val="00B2732F"/>
    <w:rsid w:val="00B2737B"/>
    <w:rsid w:val="00B27626"/>
    <w:rsid w:val="00B27B04"/>
    <w:rsid w:val="00B300B6"/>
    <w:rsid w:val="00B30350"/>
    <w:rsid w:val="00B30603"/>
    <w:rsid w:val="00B30728"/>
    <w:rsid w:val="00B30B21"/>
    <w:rsid w:val="00B3102C"/>
    <w:rsid w:val="00B314C6"/>
    <w:rsid w:val="00B31B87"/>
    <w:rsid w:val="00B31D5F"/>
    <w:rsid w:val="00B31DF2"/>
    <w:rsid w:val="00B3258E"/>
    <w:rsid w:val="00B32650"/>
    <w:rsid w:val="00B32D48"/>
    <w:rsid w:val="00B33328"/>
    <w:rsid w:val="00B33A43"/>
    <w:rsid w:val="00B3477A"/>
    <w:rsid w:val="00B34874"/>
    <w:rsid w:val="00B349F2"/>
    <w:rsid w:val="00B34B90"/>
    <w:rsid w:val="00B34D45"/>
    <w:rsid w:val="00B35537"/>
    <w:rsid w:val="00B3559C"/>
    <w:rsid w:val="00B357C6"/>
    <w:rsid w:val="00B35E52"/>
    <w:rsid w:val="00B35FAC"/>
    <w:rsid w:val="00B3600D"/>
    <w:rsid w:val="00B360CE"/>
    <w:rsid w:val="00B36105"/>
    <w:rsid w:val="00B36245"/>
    <w:rsid w:val="00B36D17"/>
    <w:rsid w:val="00B36E40"/>
    <w:rsid w:val="00B3760A"/>
    <w:rsid w:val="00B377FB"/>
    <w:rsid w:val="00B37F71"/>
    <w:rsid w:val="00B400CD"/>
    <w:rsid w:val="00B407EB"/>
    <w:rsid w:val="00B40894"/>
    <w:rsid w:val="00B409CC"/>
    <w:rsid w:val="00B409D4"/>
    <w:rsid w:val="00B409F6"/>
    <w:rsid w:val="00B40BD0"/>
    <w:rsid w:val="00B41027"/>
    <w:rsid w:val="00B41596"/>
    <w:rsid w:val="00B41970"/>
    <w:rsid w:val="00B41A7A"/>
    <w:rsid w:val="00B41BD2"/>
    <w:rsid w:val="00B424D8"/>
    <w:rsid w:val="00B424E4"/>
    <w:rsid w:val="00B42CFB"/>
    <w:rsid w:val="00B43226"/>
    <w:rsid w:val="00B4363A"/>
    <w:rsid w:val="00B438ED"/>
    <w:rsid w:val="00B43DB6"/>
    <w:rsid w:val="00B43E50"/>
    <w:rsid w:val="00B44031"/>
    <w:rsid w:val="00B44E60"/>
    <w:rsid w:val="00B44FE0"/>
    <w:rsid w:val="00B45143"/>
    <w:rsid w:val="00B45190"/>
    <w:rsid w:val="00B4563F"/>
    <w:rsid w:val="00B45764"/>
    <w:rsid w:val="00B458E4"/>
    <w:rsid w:val="00B45949"/>
    <w:rsid w:val="00B45E57"/>
    <w:rsid w:val="00B45E7F"/>
    <w:rsid w:val="00B45EC5"/>
    <w:rsid w:val="00B46180"/>
    <w:rsid w:val="00B4618A"/>
    <w:rsid w:val="00B462BA"/>
    <w:rsid w:val="00B46462"/>
    <w:rsid w:val="00B465E3"/>
    <w:rsid w:val="00B468C3"/>
    <w:rsid w:val="00B469C9"/>
    <w:rsid w:val="00B46A1D"/>
    <w:rsid w:val="00B46AA9"/>
    <w:rsid w:val="00B4700C"/>
    <w:rsid w:val="00B47349"/>
    <w:rsid w:val="00B475FF"/>
    <w:rsid w:val="00B476E6"/>
    <w:rsid w:val="00B47847"/>
    <w:rsid w:val="00B47E93"/>
    <w:rsid w:val="00B5029A"/>
    <w:rsid w:val="00B50511"/>
    <w:rsid w:val="00B50587"/>
    <w:rsid w:val="00B505CC"/>
    <w:rsid w:val="00B50830"/>
    <w:rsid w:val="00B50A0D"/>
    <w:rsid w:val="00B512F7"/>
    <w:rsid w:val="00B51A7B"/>
    <w:rsid w:val="00B51D54"/>
    <w:rsid w:val="00B51F2F"/>
    <w:rsid w:val="00B52143"/>
    <w:rsid w:val="00B522E5"/>
    <w:rsid w:val="00B52790"/>
    <w:rsid w:val="00B52887"/>
    <w:rsid w:val="00B528C1"/>
    <w:rsid w:val="00B52A86"/>
    <w:rsid w:val="00B5332E"/>
    <w:rsid w:val="00B53331"/>
    <w:rsid w:val="00B53447"/>
    <w:rsid w:val="00B536FC"/>
    <w:rsid w:val="00B53805"/>
    <w:rsid w:val="00B539C5"/>
    <w:rsid w:val="00B53F1C"/>
    <w:rsid w:val="00B54528"/>
    <w:rsid w:val="00B549C9"/>
    <w:rsid w:val="00B5504C"/>
    <w:rsid w:val="00B550BA"/>
    <w:rsid w:val="00B5521D"/>
    <w:rsid w:val="00B55347"/>
    <w:rsid w:val="00B556D4"/>
    <w:rsid w:val="00B556F7"/>
    <w:rsid w:val="00B5572C"/>
    <w:rsid w:val="00B558AE"/>
    <w:rsid w:val="00B55D9C"/>
    <w:rsid w:val="00B56189"/>
    <w:rsid w:val="00B569F1"/>
    <w:rsid w:val="00B56B29"/>
    <w:rsid w:val="00B570C6"/>
    <w:rsid w:val="00B57574"/>
    <w:rsid w:val="00B575A7"/>
    <w:rsid w:val="00B57835"/>
    <w:rsid w:val="00B57A6A"/>
    <w:rsid w:val="00B57FE2"/>
    <w:rsid w:val="00B600C5"/>
    <w:rsid w:val="00B60928"/>
    <w:rsid w:val="00B60E31"/>
    <w:rsid w:val="00B6138C"/>
    <w:rsid w:val="00B6214C"/>
    <w:rsid w:val="00B62313"/>
    <w:rsid w:val="00B62421"/>
    <w:rsid w:val="00B627E3"/>
    <w:rsid w:val="00B63121"/>
    <w:rsid w:val="00B63752"/>
    <w:rsid w:val="00B6399A"/>
    <w:rsid w:val="00B63C0E"/>
    <w:rsid w:val="00B63DFD"/>
    <w:rsid w:val="00B6463C"/>
    <w:rsid w:val="00B646E9"/>
    <w:rsid w:val="00B64842"/>
    <w:rsid w:val="00B648AB"/>
    <w:rsid w:val="00B64B9D"/>
    <w:rsid w:val="00B64E42"/>
    <w:rsid w:val="00B65032"/>
    <w:rsid w:val="00B65164"/>
    <w:rsid w:val="00B651AB"/>
    <w:rsid w:val="00B6533E"/>
    <w:rsid w:val="00B65AD2"/>
    <w:rsid w:val="00B6637D"/>
    <w:rsid w:val="00B663CD"/>
    <w:rsid w:val="00B6652F"/>
    <w:rsid w:val="00B6659D"/>
    <w:rsid w:val="00B666E2"/>
    <w:rsid w:val="00B66BC7"/>
    <w:rsid w:val="00B67894"/>
    <w:rsid w:val="00B67BE5"/>
    <w:rsid w:val="00B67D89"/>
    <w:rsid w:val="00B7013B"/>
    <w:rsid w:val="00B70250"/>
    <w:rsid w:val="00B702B9"/>
    <w:rsid w:val="00B70DCC"/>
    <w:rsid w:val="00B71522"/>
    <w:rsid w:val="00B7199F"/>
    <w:rsid w:val="00B71D83"/>
    <w:rsid w:val="00B71E68"/>
    <w:rsid w:val="00B7250E"/>
    <w:rsid w:val="00B72ACD"/>
    <w:rsid w:val="00B73479"/>
    <w:rsid w:val="00B737CC"/>
    <w:rsid w:val="00B73B58"/>
    <w:rsid w:val="00B73B9D"/>
    <w:rsid w:val="00B73C1A"/>
    <w:rsid w:val="00B7487C"/>
    <w:rsid w:val="00B74949"/>
    <w:rsid w:val="00B74B2B"/>
    <w:rsid w:val="00B74F0B"/>
    <w:rsid w:val="00B75448"/>
    <w:rsid w:val="00B755EA"/>
    <w:rsid w:val="00B75C2E"/>
    <w:rsid w:val="00B75E2B"/>
    <w:rsid w:val="00B7607F"/>
    <w:rsid w:val="00B7610B"/>
    <w:rsid w:val="00B76114"/>
    <w:rsid w:val="00B76336"/>
    <w:rsid w:val="00B7682D"/>
    <w:rsid w:val="00B77043"/>
    <w:rsid w:val="00B7755D"/>
    <w:rsid w:val="00B77580"/>
    <w:rsid w:val="00B77892"/>
    <w:rsid w:val="00B80133"/>
    <w:rsid w:val="00B80D21"/>
    <w:rsid w:val="00B816CC"/>
    <w:rsid w:val="00B817CE"/>
    <w:rsid w:val="00B8193A"/>
    <w:rsid w:val="00B81EE8"/>
    <w:rsid w:val="00B82194"/>
    <w:rsid w:val="00B829BD"/>
    <w:rsid w:val="00B82C82"/>
    <w:rsid w:val="00B83019"/>
    <w:rsid w:val="00B832A4"/>
    <w:rsid w:val="00B833B9"/>
    <w:rsid w:val="00B834C8"/>
    <w:rsid w:val="00B834E5"/>
    <w:rsid w:val="00B83A26"/>
    <w:rsid w:val="00B83A3E"/>
    <w:rsid w:val="00B83CB9"/>
    <w:rsid w:val="00B83DF1"/>
    <w:rsid w:val="00B83F00"/>
    <w:rsid w:val="00B8401F"/>
    <w:rsid w:val="00B8404C"/>
    <w:rsid w:val="00B840F7"/>
    <w:rsid w:val="00B84200"/>
    <w:rsid w:val="00B8424A"/>
    <w:rsid w:val="00B84669"/>
    <w:rsid w:val="00B8551E"/>
    <w:rsid w:val="00B8572F"/>
    <w:rsid w:val="00B85BBC"/>
    <w:rsid w:val="00B85BD0"/>
    <w:rsid w:val="00B8606A"/>
    <w:rsid w:val="00B865E8"/>
    <w:rsid w:val="00B86967"/>
    <w:rsid w:val="00B86CA3"/>
    <w:rsid w:val="00B86E0E"/>
    <w:rsid w:val="00B8705B"/>
    <w:rsid w:val="00B872F3"/>
    <w:rsid w:val="00B878EC"/>
    <w:rsid w:val="00B87D49"/>
    <w:rsid w:val="00B901F2"/>
    <w:rsid w:val="00B901FC"/>
    <w:rsid w:val="00B90388"/>
    <w:rsid w:val="00B90751"/>
    <w:rsid w:val="00B90AB3"/>
    <w:rsid w:val="00B90C09"/>
    <w:rsid w:val="00B91093"/>
    <w:rsid w:val="00B913F1"/>
    <w:rsid w:val="00B916D6"/>
    <w:rsid w:val="00B92068"/>
    <w:rsid w:val="00B92539"/>
    <w:rsid w:val="00B92860"/>
    <w:rsid w:val="00B928B4"/>
    <w:rsid w:val="00B92A3D"/>
    <w:rsid w:val="00B92A98"/>
    <w:rsid w:val="00B92B36"/>
    <w:rsid w:val="00B92EC3"/>
    <w:rsid w:val="00B93290"/>
    <w:rsid w:val="00B93B92"/>
    <w:rsid w:val="00B94401"/>
    <w:rsid w:val="00B94466"/>
    <w:rsid w:val="00B94595"/>
    <w:rsid w:val="00B94614"/>
    <w:rsid w:val="00B953A6"/>
    <w:rsid w:val="00B957A8"/>
    <w:rsid w:val="00B9593A"/>
    <w:rsid w:val="00B9657E"/>
    <w:rsid w:val="00B96649"/>
    <w:rsid w:val="00B96781"/>
    <w:rsid w:val="00B9695F"/>
    <w:rsid w:val="00B96B8D"/>
    <w:rsid w:val="00B96DA3"/>
    <w:rsid w:val="00B96E89"/>
    <w:rsid w:val="00B9708B"/>
    <w:rsid w:val="00BA0354"/>
    <w:rsid w:val="00BA0473"/>
    <w:rsid w:val="00BA0626"/>
    <w:rsid w:val="00BA067D"/>
    <w:rsid w:val="00BA098E"/>
    <w:rsid w:val="00BA1B4C"/>
    <w:rsid w:val="00BA1BFF"/>
    <w:rsid w:val="00BA1F26"/>
    <w:rsid w:val="00BA2408"/>
    <w:rsid w:val="00BA2528"/>
    <w:rsid w:val="00BA2AD1"/>
    <w:rsid w:val="00BA2DB6"/>
    <w:rsid w:val="00BA2DBB"/>
    <w:rsid w:val="00BA2F34"/>
    <w:rsid w:val="00BA2FAC"/>
    <w:rsid w:val="00BA3503"/>
    <w:rsid w:val="00BA352D"/>
    <w:rsid w:val="00BA35A8"/>
    <w:rsid w:val="00BA3DC4"/>
    <w:rsid w:val="00BA3E77"/>
    <w:rsid w:val="00BA3EC2"/>
    <w:rsid w:val="00BA4001"/>
    <w:rsid w:val="00BA44FD"/>
    <w:rsid w:val="00BA4639"/>
    <w:rsid w:val="00BA4B6D"/>
    <w:rsid w:val="00BA5897"/>
    <w:rsid w:val="00BA6345"/>
    <w:rsid w:val="00BA639E"/>
    <w:rsid w:val="00BA6D9A"/>
    <w:rsid w:val="00BA6F5A"/>
    <w:rsid w:val="00BA6FCC"/>
    <w:rsid w:val="00BA7D1D"/>
    <w:rsid w:val="00BA7FB1"/>
    <w:rsid w:val="00BB009A"/>
    <w:rsid w:val="00BB0112"/>
    <w:rsid w:val="00BB075B"/>
    <w:rsid w:val="00BB0ADD"/>
    <w:rsid w:val="00BB1046"/>
    <w:rsid w:val="00BB11A6"/>
    <w:rsid w:val="00BB1200"/>
    <w:rsid w:val="00BB1A3C"/>
    <w:rsid w:val="00BB1AAB"/>
    <w:rsid w:val="00BB1FE2"/>
    <w:rsid w:val="00BB20C5"/>
    <w:rsid w:val="00BB215D"/>
    <w:rsid w:val="00BB2369"/>
    <w:rsid w:val="00BB23A4"/>
    <w:rsid w:val="00BB2975"/>
    <w:rsid w:val="00BB2ADC"/>
    <w:rsid w:val="00BB2E54"/>
    <w:rsid w:val="00BB30CA"/>
    <w:rsid w:val="00BB32D3"/>
    <w:rsid w:val="00BB3330"/>
    <w:rsid w:val="00BB3690"/>
    <w:rsid w:val="00BB3851"/>
    <w:rsid w:val="00BB39FD"/>
    <w:rsid w:val="00BB3DDB"/>
    <w:rsid w:val="00BB4202"/>
    <w:rsid w:val="00BB4326"/>
    <w:rsid w:val="00BB4673"/>
    <w:rsid w:val="00BB48A0"/>
    <w:rsid w:val="00BB4A0D"/>
    <w:rsid w:val="00BB4D3A"/>
    <w:rsid w:val="00BB4D89"/>
    <w:rsid w:val="00BB4E84"/>
    <w:rsid w:val="00BB547E"/>
    <w:rsid w:val="00BB55F1"/>
    <w:rsid w:val="00BB59D2"/>
    <w:rsid w:val="00BB59F6"/>
    <w:rsid w:val="00BB5ED5"/>
    <w:rsid w:val="00BB609D"/>
    <w:rsid w:val="00BB62B6"/>
    <w:rsid w:val="00BB63FE"/>
    <w:rsid w:val="00BB6911"/>
    <w:rsid w:val="00BB6EB1"/>
    <w:rsid w:val="00BB7589"/>
    <w:rsid w:val="00BB76D2"/>
    <w:rsid w:val="00BB774E"/>
    <w:rsid w:val="00BB7AD4"/>
    <w:rsid w:val="00BC0253"/>
    <w:rsid w:val="00BC09ED"/>
    <w:rsid w:val="00BC0CB0"/>
    <w:rsid w:val="00BC0CD6"/>
    <w:rsid w:val="00BC1182"/>
    <w:rsid w:val="00BC11D1"/>
    <w:rsid w:val="00BC155F"/>
    <w:rsid w:val="00BC1866"/>
    <w:rsid w:val="00BC1991"/>
    <w:rsid w:val="00BC1B57"/>
    <w:rsid w:val="00BC1B68"/>
    <w:rsid w:val="00BC2176"/>
    <w:rsid w:val="00BC2526"/>
    <w:rsid w:val="00BC2C99"/>
    <w:rsid w:val="00BC2D98"/>
    <w:rsid w:val="00BC3403"/>
    <w:rsid w:val="00BC3414"/>
    <w:rsid w:val="00BC3457"/>
    <w:rsid w:val="00BC34E8"/>
    <w:rsid w:val="00BC47B2"/>
    <w:rsid w:val="00BC591C"/>
    <w:rsid w:val="00BC5E18"/>
    <w:rsid w:val="00BC60FA"/>
    <w:rsid w:val="00BC6688"/>
    <w:rsid w:val="00BC6907"/>
    <w:rsid w:val="00BC76BE"/>
    <w:rsid w:val="00BC782E"/>
    <w:rsid w:val="00BC789B"/>
    <w:rsid w:val="00BC7AA8"/>
    <w:rsid w:val="00BC7CE5"/>
    <w:rsid w:val="00BC7DCF"/>
    <w:rsid w:val="00BD01BC"/>
    <w:rsid w:val="00BD036E"/>
    <w:rsid w:val="00BD03A4"/>
    <w:rsid w:val="00BD05B4"/>
    <w:rsid w:val="00BD0BA3"/>
    <w:rsid w:val="00BD0BFF"/>
    <w:rsid w:val="00BD0E00"/>
    <w:rsid w:val="00BD1813"/>
    <w:rsid w:val="00BD1B71"/>
    <w:rsid w:val="00BD1C57"/>
    <w:rsid w:val="00BD1F4F"/>
    <w:rsid w:val="00BD211D"/>
    <w:rsid w:val="00BD2352"/>
    <w:rsid w:val="00BD248D"/>
    <w:rsid w:val="00BD2EBB"/>
    <w:rsid w:val="00BD3111"/>
    <w:rsid w:val="00BD354F"/>
    <w:rsid w:val="00BD3E81"/>
    <w:rsid w:val="00BD3F29"/>
    <w:rsid w:val="00BD4070"/>
    <w:rsid w:val="00BD410B"/>
    <w:rsid w:val="00BD4280"/>
    <w:rsid w:val="00BD4B5B"/>
    <w:rsid w:val="00BD50DB"/>
    <w:rsid w:val="00BD53F5"/>
    <w:rsid w:val="00BD5ACF"/>
    <w:rsid w:val="00BD5FD5"/>
    <w:rsid w:val="00BD6888"/>
    <w:rsid w:val="00BD69D7"/>
    <w:rsid w:val="00BD6A28"/>
    <w:rsid w:val="00BD6A5E"/>
    <w:rsid w:val="00BD6BB1"/>
    <w:rsid w:val="00BD6C0C"/>
    <w:rsid w:val="00BD74A3"/>
    <w:rsid w:val="00BD7FE9"/>
    <w:rsid w:val="00BE00A1"/>
    <w:rsid w:val="00BE0156"/>
    <w:rsid w:val="00BE054E"/>
    <w:rsid w:val="00BE0A9F"/>
    <w:rsid w:val="00BE0EC1"/>
    <w:rsid w:val="00BE0F2C"/>
    <w:rsid w:val="00BE1153"/>
    <w:rsid w:val="00BE15B8"/>
    <w:rsid w:val="00BE19B4"/>
    <w:rsid w:val="00BE1CE8"/>
    <w:rsid w:val="00BE1D29"/>
    <w:rsid w:val="00BE25BA"/>
    <w:rsid w:val="00BE266C"/>
    <w:rsid w:val="00BE2CF5"/>
    <w:rsid w:val="00BE324C"/>
    <w:rsid w:val="00BE3254"/>
    <w:rsid w:val="00BE32F3"/>
    <w:rsid w:val="00BE3FD1"/>
    <w:rsid w:val="00BE400D"/>
    <w:rsid w:val="00BE45A8"/>
    <w:rsid w:val="00BE466A"/>
    <w:rsid w:val="00BE4B64"/>
    <w:rsid w:val="00BE53F3"/>
    <w:rsid w:val="00BE5819"/>
    <w:rsid w:val="00BE599C"/>
    <w:rsid w:val="00BE59C9"/>
    <w:rsid w:val="00BE5AC6"/>
    <w:rsid w:val="00BE5D54"/>
    <w:rsid w:val="00BE60C4"/>
    <w:rsid w:val="00BE617F"/>
    <w:rsid w:val="00BE6D28"/>
    <w:rsid w:val="00BE6D61"/>
    <w:rsid w:val="00BE78DC"/>
    <w:rsid w:val="00BE7BE5"/>
    <w:rsid w:val="00BE7DE3"/>
    <w:rsid w:val="00BE7E68"/>
    <w:rsid w:val="00BE7E94"/>
    <w:rsid w:val="00BF08DF"/>
    <w:rsid w:val="00BF0B3D"/>
    <w:rsid w:val="00BF0F82"/>
    <w:rsid w:val="00BF15EC"/>
    <w:rsid w:val="00BF1865"/>
    <w:rsid w:val="00BF1970"/>
    <w:rsid w:val="00BF19E9"/>
    <w:rsid w:val="00BF1E1A"/>
    <w:rsid w:val="00BF2559"/>
    <w:rsid w:val="00BF271C"/>
    <w:rsid w:val="00BF27DC"/>
    <w:rsid w:val="00BF2F23"/>
    <w:rsid w:val="00BF4053"/>
    <w:rsid w:val="00BF40D7"/>
    <w:rsid w:val="00BF4649"/>
    <w:rsid w:val="00BF4A00"/>
    <w:rsid w:val="00BF503D"/>
    <w:rsid w:val="00BF5338"/>
    <w:rsid w:val="00BF53DE"/>
    <w:rsid w:val="00BF540D"/>
    <w:rsid w:val="00BF550E"/>
    <w:rsid w:val="00BF5C36"/>
    <w:rsid w:val="00BF5E14"/>
    <w:rsid w:val="00BF66BE"/>
    <w:rsid w:val="00BF6729"/>
    <w:rsid w:val="00BF6F1F"/>
    <w:rsid w:val="00BF7069"/>
    <w:rsid w:val="00BF7209"/>
    <w:rsid w:val="00BF7231"/>
    <w:rsid w:val="00BF77AB"/>
    <w:rsid w:val="00BF7D27"/>
    <w:rsid w:val="00BF7FE2"/>
    <w:rsid w:val="00C000AA"/>
    <w:rsid w:val="00C00386"/>
    <w:rsid w:val="00C00A45"/>
    <w:rsid w:val="00C00B91"/>
    <w:rsid w:val="00C00C50"/>
    <w:rsid w:val="00C00E84"/>
    <w:rsid w:val="00C0117E"/>
    <w:rsid w:val="00C01ADE"/>
    <w:rsid w:val="00C01E68"/>
    <w:rsid w:val="00C02154"/>
    <w:rsid w:val="00C02227"/>
    <w:rsid w:val="00C022D5"/>
    <w:rsid w:val="00C02380"/>
    <w:rsid w:val="00C02B17"/>
    <w:rsid w:val="00C02CF0"/>
    <w:rsid w:val="00C02E97"/>
    <w:rsid w:val="00C0321E"/>
    <w:rsid w:val="00C033C4"/>
    <w:rsid w:val="00C034F9"/>
    <w:rsid w:val="00C036E0"/>
    <w:rsid w:val="00C03789"/>
    <w:rsid w:val="00C04138"/>
    <w:rsid w:val="00C04707"/>
    <w:rsid w:val="00C04819"/>
    <w:rsid w:val="00C048AE"/>
    <w:rsid w:val="00C04A21"/>
    <w:rsid w:val="00C04D5D"/>
    <w:rsid w:val="00C056C0"/>
    <w:rsid w:val="00C056D8"/>
    <w:rsid w:val="00C05A23"/>
    <w:rsid w:val="00C05D80"/>
    <w:rsid w:val="00C06319"/>
    <w:rsid w:val="00C0655B"/>
    <w:rsid w:val="00C0660F"/>
    <w:rsid w:val="00C0668D"/>
    <w:rsid w:val="00C0695E"/>
    <w:rsid w:val="00C0738C"/>
    <w:rsid w:val="00C07408"/>
    <w:rsid w:val="00C0745E"/>
    <w:rsid w:val="00C078B3"/>
    <w:rsid w:val="00C0791A"/>
    <w:rsid w:val="00C07AA9"/>
    <w:rsid w:val="00C07D06"/>
    <w:rsid w:val="00C07EE7"/>
    <w:rsid w:val="00C07FB4"/>
    <w:rsid w:val="00C108F7"/>
    <w:rsid w:val="00C1111E"/>
    <w:rsid w:val="00C1127F"/>
    <w:rsid w:val="00C116AA"/>
    <w:rsid w:val="00C117CD"/>
    <w:rsid w:val="00C1218C"/>
    <w:rsid w:val="00C123CE"/>
    <w:rsid w:val="00C12904"/>
    <w:rsid w:val="00C1298D"/>
    <w:rsid w:val="00C133E5"/>
    <w:rsid w:val="00C134CD"/>
    <w:rsid w:val="00C13866"/>
    <w:rsid w:val="00C13952"/>
    <w:rsid w:val="00C13BF3"/>
    <w:rsid w:val="00C14522"/>
    <w:rsid w:val="00C147F3"/>
    <w:rsid w:val="00C14828"/>
    <w:rsid w:val="00C14CF3"/>
    <w:rsid w:val="00C152C7"/>
    <w:rsid w:val="00C152C8"/>
    <w:rsid w:val="00C15968"/>
    <w:rsid w:val="00C16877"/>
    <w:rsid w:val="00C168C0"/>
    <w:rsid w:val="00C1701C"/>
    <w:rsid w:val="00C1717A"/>
    <w:rsid w:val="00C1779B"/>
    <w:rsid w:val="00C17B35"/>
    <w:rsid w:val="00C17DB8"/>
    <w:rsid w:val="00C2040A"/>
    <w:rsid w:val="00C20502"/>
    <w:rsid w:val="00C20901"/>
    <w:rsid w:val="00C20F6D"/>
    <w:rsid w:val="00C212C0"/>
    <w:rsid w:val="00C217B3"/>
    <w:rsid w:val="00C21D45"/>
    <w:rsid w:val="00C21DB1"/>
    <w:rsid w:val="00C21E93"/>
    <w:rsid w:val="00C226E0"/>
    <w:rsid w:val="00C23456"/>
    <w:rsid w:val="00C238E0"/>
    <w:rsid w:val="00C23A52"/>
    <w:rsid w:val="00C24213"/>
    <w:rsid w:val="00C24697"/>
    <w:rsid w:val="00C246C9"/>
    <w:rsid w:val="00C24A33"/>
    <w:rsid w:val="00C24D65"/>
    <w:rsid w:val="00C24F07"/>
    <w:rsid w:val="00C25B67"/>
    <w:rsid w:val="00C25DF3"/>
    <w:rsid w:val="00C26139"/>
    <w:rsid w:val="00C26893"/>
    <w:rsid w:val="00C277CD"/>
    <w:rsid w:val="00C27D37"/>
    <w:rsid w:val="00C3002C"/>
    <w:rsid w:val="00C30972"/>
    <w:rsid w:val="00C30DCE"/>
    <w:rsid w:val="00C30F7B"/>
    <w:rsid w:val="00C31B59"/>
    <w:rsid w:val="00C31C6D"/>
    <w:rsid w:val="00C31DF3"/>
    <w:rsid w:val="00C3256A"/>
    <w:rsid w:val="00C32B80"/>
    <w:rsid w:val="00C3389E"/>
    <w:rsid w:val="00C33B54"/>
    <w:rsid w:val="00C33CE4"/>
    <w:rsid w:val="00C34111"/>
    <w:rsid w:val="00C346F0"/>
    <w:rsid w:val="00C34748"/>
    <w:rsid w:val="00C34950"/>
    <w:rsid w:val="00C350DD"/>
    <w:rsid w:val="00C3530B"/>
    <w:rsid w:val="00C3546E"/>
    <w:rsid w:val="00C3619A"/>
    <w:rsid w:val="00C362E4"/>
    <w:rsid w:val="00C365D9"/>
    <w:rsid w:val="00C3689E"/>
    <w:rsid w:val="00C36B0B"/>
    <w:rsid w:val="00C36E8E"/>
    <w:rsid w:val="00C37819"/>
    <w:rsid w:val="00C37A16"/>
    <w:rsid w:val="00C407AB"/>
    <w:rsid w:val="00C40A2F"/>
    <w:rsid w:val="00C40DEE"/>
    <w:rsid w:val="00C40EDD"/>
    <w:rsid w:val="00C41031"/>
    <w:rsid w:val="00C4110F"/>
    <w:rsid w:val="00C418AA"/>
    <w:rsid w:val="00C41AD8"/>
    <w:rsid w:val="00C41DCC"/>
    <w:rsid w:val="00C42107"/>
    <w:rsid w:val="00C42199"/>
    <w:rsid w:val="00C4235A"/>
    <w:rsid w:val="00C423F4"/>
    <w:rsid w:val="00C4282E"/>
    <w:rsid w:val="00C42B29"/>
    <w:rsid w:val="00C43026"/>
    <w:rsid w:val="00C4305D"/>
    <w:rsid w:val="00C433D6"/>
    <w:rsid w:val="00C43811"/>
    <w:rsid w:val="00C43B62"/>
    <w:rsid w:val="00C440C8"/>
    <w:rsid w:val="00C445BC"/>
    <w:rsid w:val="00C44746"/>
    <w:rsid w:val="00C44B1D"/>
    <w:rsid w:val="00C44F8D"/>
    <w:rsid w:val="00C4544B"/>
    <w:rsid w:val="00C456E6"/>
    <w:rsid w:val="00C45788"/>
    <w:rsid w:val="00C45B41"/>
    <w:rsid w:val="00C45F7B"/>
    <w:rsid w:val="00C46058"/>
    <w:rsid w:val="00C461E7"/>
    <w:rsid w:val="00C46628"/>
    <w:rsid w:val="00C467BF"/>
    <w:rsid w:val="00C467C6"/>
    <w:rsid w:val="00C46F36"/>
    <w:rsid w:val="00C47342"/>
    <w:rsid w:val="00C47918"/>
    <w:rsid w:val="00C47B93"/>
    <w:rsid w:val="00C47BD8"/>
    <w:rsid w:val="00C500F5"/>
    <w:rsid w:val="00C50682"/>
    <w:rsid w:val="00C50820"/>
    <w:rsid w:val="00C50976"/>
    <w:rsid w:val="00C50F53"/>
    <w:rsid w:val="00C51965"/>
    <w:rsid w:val="00C51BC2"/>
    <w:rsid w:val="00C525FA"/>
    <w:rsid w:val="00C52C24"/>
    <w:rsid w:val="00C52D2F"/>
    <w:rsid w:val="00C52E45"/>
    <w:rsid w:val="00C53297"/>
    <w:rsid w:val="00C535A5"/>
    <w:rsid w:val="00C53673"/>
    <w:rsid w:val="00C53B2B"/>
    <w:rsid w:val="00C53DC8"/>
    <w:rsid w:val="00C542B9"/>
    <w:rsid w:val="00C547EC"/>
    <w:rsid w:val="00C55289"/>
    <w:rsid w:val="00C55926"/>
    <w:rsid w:val="00C55DAF"/>
    <w:rsid w:val="00C55FB5"/>
    <w:rsid w:val="00C560D2"/>
    <w:rsid w:val="00C561B3"/>
    <w:rsid w:val="00C56420"/>
    <w:rsid w:val="00C56494"/>
    <w:rsid w:val="00C57097"/>
    <w:rsid w:val="00C570CD"/>
    <w:rsid w:val="00C570FB"/>
    <w:rsid w:val="00C57108"/>
    <w:rsid w:val="00C5712D"/>
    <w:rsid w:val="00C5713E"/>
    <w:rsid w:val="00C572E5"/>
    <w:rsid w:val="00C57730"/>
    <w:rsid w:val="00C57B3A"/>
    <w:rsid w:val="00C605B6"/>
    <w:rsid w:val="00C61047"/>
    <w:rsid w:val="00C61CC9"/>
    <w:rsid w:val="00C61F5D"/>
    <w:rsid w:val="00C623B9"/>
    <w:rsid w:val="00C638AB"/>
    <w:rsid w:val="00C63DF5"/>
    <w:rsid w:val="00C63F74"/>
    <w:rsid w:val="00C63FD3"/>
    <w:rsid w:val="00C64336"/>
    <w:rsid w:val="00C643C5"/>
    <w:rsid w:val="00C64642"/>
    <w:rsid w:val="00C64800"/>
    <w:rsid w:val="00C652DA"/>
    <w:rsid w:val="00C65833"/>
    <w:rsid w:val="00C6620B"/>
    <w:rsid w:val="00C66639"/>
    <w:rsid w:val="00C66E4C"/>
    <w:rsid w:val="00C67026"/>
    <w:rsid w:val="00C676DC"/>
    <w:rsid w:val="00C7000C"/>
    <w:rsid w:val="00C7023C"/>
    <w:rsid w:val="00C7070B"/>
    <w:rsid w:val="00C70760"/>
    <w:rsid w:val="00C70A6B"/>
    <w:rsid w:val="00C71DDA"/>
    <w:rsid w:val="00C72186"/>
    <w:rsid w:val="00C726A9"/>
    <w:rsid w:val="00C72A2E"/>
    <w:rsid w:val="00C72A8A"/>
    <w:rsid w:val="00C72AE6"/>
    <w:rsid w:val="00C72DD0"/>
    <w:rsid w:val="00C72E01"/>
    <w:rsid w:val="00C72E78"/>
    <w:rsid w:val="00C7322E"/>
    <w:rsid w:val="00C737BB"/>
    <w:rsid w:val="00C73AF7"/>
    <w:rsid w:val="00C73BFE"/>
    <w:rsid w:val="00C74366"/>
    <w:rsid w:val="00C746A1"/>
    <w:rsid w:val="00C74817"/>
    <w:rsid w:val="00C7486E"/>
    <w:rsid w:val="00C748A3"/>
    <w:rsid w:val="00C74A12"/>
    <w:rsid w:val="00C74A81"/>
    <w:rsid w:val="00C74A84"/>
    <w:rsid w:val="00C74D60"/>
    <w:rsid w:val="00C7510C"/>
    <w:rsid w:val="00C75142"/>
    <w:rsid w:val="00C75520"/>
    <w:rsid w:val="00C75CE8"/>
    <w:rsid w:val="00C75D54"/>
    <w:rsid w:val="00C75E10"/>
    <w:rsid w:val="00C761A6"/>
    <w:rsid w:val="00C76231"/>
    <w:rsid w:val="00C76422"/>
    <w:rsid w:val="00C76723"/>
    <w:rsid w:val="00C76CE4"/>
    <w:rsid w:val="00C76D60"/>
    <w:rsid w:val="00C76DEB"/>
    <w:rsid w:val="00C76FDD"/>
    <w:rsid w:val="00C779DA"/>
    <w:rsid w:val="00C77B9B"/>
    <w:rsid w:val="00C77C2E"/>
    <w:rsid w:val="00C803A1"/>
    <w:rsid w:val="00C80D9B"/>
    <w:rsid w:val="00C81703"/>
    <w:rsid w:val="00C81B91"/>
    <w:rsid w:val="00C81CD8"/>
    <w:rsid w:val="00C81E68"/>
    <w:rsid w:val="00C8207C"/>
    <w:rsid w:val="00C822A4"/>
    <w:rsid w:val="00C823B3"/>
    <w:rsid w:val="00C826D9"/>
    <w:rsid w:val="00C83535"/>
    <w:rsid w:val="00C8356F"/>
    <w:rsid w:val="00C835A5"/>
    <w:rsid w:val="00C8386F"/>
    <w:rsid w:val="00C83A34"/>
    <w:rsid w:val="00C83ACA"/>
    <w:rsid w:val="00C83C8A"/>
    <w:rsid w:val="00C83D1E"/>
    <w:rsid w:val="00C845D5"/>
    <w:rsid w:val="00C8482B"/>
    <w:rsid w:val="00C848F3"/>
    <w:rsid w:val="00C85034"/>
    <w:rsid w:val="00C85FED"/>
    <w:rsid w:val="00C86298"/>
    <w:rsid w:val="00C86837"/>
    <w:rsid w:val="00C86A42"/>
    <w:rsid w:val="00C87004"/>
    <w:rsid w:val="00C8751D"/>
    <w:rsid w:val="00C878CA"/>
    <w:rsid w:val="00C8795A"/>
    <w:rsid w:val="00C90073"/>
    <w:rsid w:val="00C900C9"/>
    <w:rsid w:val="00C900FA"/>
    <w:rsid w:val="00C9012E"/>
    <w:rsid w:val="00C904CF"/>
    <w:rsid w:val="00C904D5"/>
    <w:rsid w:val="00C90552"/>
    <w:rsid w:val="00C90757"/>
    <w:rsid w:val="00C90D67"/>
    <w:rsid w:val="00C90E61"/>
    <w:rsid w:val="00C91341"/>
    <w:rsid w:val="00C91B41"/>
    <w:rsid w:val="00C91E2D"/>
    <w:rsid w:val="00C92057"/>
    <w:rsid w:val="00C924D1"/>
    <w:rsid w:val="00C9260A"/>
    <w:rsid w:val="00C92BFA"/>
    <w:rsid w:val="00C92EE6"/>
    <w:rsid w:val="00C92EF1"/>
    <w:rsid w:val="00C9324F"/>
    <w:rsid w:val="00C93809"/>
    <w:rsid w:val="00C93BF8"/>
    <w:rsid w:val="00C93F16"/>
    <w:rsid w:val="00C94193"/>
    <w:rsid w:val="00C943EF"/>
    <w:rsid w:val="00C94435"/>
    <w:rsid w:val="00C94750"/>
    <w:rsid w:val="00C94C6B"/>
    <w:rsid w:val="00C94EF5"/>
    <w:rsid w:val="00C94FF4"/>
    <w:rsid w:val="00C953D1"/>
    <w:rsid w:val="00C95426"/>
    <w:rsid w:val="00C9576D"/>
    <w:rsid w:val="00C96007"/>
    <w:rsid w:val="00C96260"/>
    <w:rsid w:val="00C96303"/>
    <w:rsid w:val="00C96307"/>
    <w:rsid w:val="00C964BF"/>
    <w:rsid w:val="00C965FA"/>
    <w:rsid w:val="00C967BC"/>
    <w:rsid w:val="00C968C2"/>
    <w:rsid w:val="00C96B12"/>
    <w:rsid w:val="00C96C4A"/>
    <w:rsid w:val="00C96D1A"/>
    <w:rsid w:val="00C97228"/>
    <w:rsid w:val="00C972E6"/>
    <w:rsid w:val="00C97899"/>
    <w:rsid w:val="00C97C12"/>
    <w:rsid w:val="00C97E8D"/>
    <w:rsid w:val="00C97EFE"/>
    <w:rsid w:val="00CA043F"/>
    <w:rsid w:val="00CA0B4F"/>
    <w:rsid w:val="00CA0B62"/>
    <w:rsid w:val="00CA0C81"/>
    <w:rsid w:val="00CA0F93"/>
    <w:rsid w:val="00CA107B"/>
    <w:rsid w:val="00CA1143"/>
    <w:rsid w:val="00CA1586"/>
    <w:rsid w:val="00CA158D"/>
    <w:rsid w:val="00CA1802"/>
    <w:rsid w:val="00CA1CBB"/>
    <w:rsid w:val="00CA1DC3"/>
    <w:rsid w:val="00CA211C"/>
    <w:rsid w:val="00CA27AC"/>
    <w:rsid w:val="00CA2B4E"/>
    <w:rsid w:val="00CA2C2F"/>
    <w:rsid w:val="00CA2C38"/>
    <w:rsid w:val="00CA2FA3"/>
    <w:rsid w:val="00CA2FF5"/>
    <w:rsid w:val="00CA34F8"/>
    <w:rsid w:val="00CA3AB1"/>
    <w:rsid w:val="00CA3ED9"/>
    <w:rsid w:val="00CA3F9F"/>
    <w:rsid w:val="00CA4449"/>
    <w:rsid w:val="00CA4D9F"/>
    <w:rsid w:val="00CA5245"/>
    <w:rsid w:val="00CA53D5"/>
    <w:rsid w:val="00CA550A"/>
    <w:rsid w:val="00CA552B"/>
    <w:rsid w:val="00CA5786"/>
    <w:rsid w:val="00CA59DC"/>
    <w:rsid w:val="00CA5FF7"/>
    <w:rsid w:val="00CA6429"/>
    <w:rsid w:val="00CA6468"/>
    <w:rsid w:val="00CA6640"/>
    <w:rsid w:val="00CA6822"/>
    <w:rsid w:val="00CA6921"/>
    <w:rsid w:val="00CA694B"/>
    <w:rsid w:val="00CA69C7"/>
    <w:rsid w:val="00CA6D21"/>
    <w:rsid w:val="00CA6D3B"/>
    <w:rsid w:val="00CA73EC"/>
    <w:rsid w:val="00CA759A"/>
    <w:rsid w:val="00CA7CB4"/>
    <w:rsid w:val="00CA7F1A"/>
    <w:rsid w:val="00CA7FBF"/>
    <w:rsid w:val="00CB009A"/>
    <w:rsid w:val="00CB0167"/>
    <w:rsid w:val="00CB0681"/>
    <w:rsid w:val="00CB0EFF"/>
    <w:rsid w:val="00CB17EC"/>
    <w:rsid w:val="00CB183D"/>
    <w:rsid w:val="00CB1C87"/>
    <w:rsid w:val="00CB1E80"/>
    <w:rsid w:val="00CB1FCF"/>
    <w:rsid w:val="00CB1FDB"/>
    <w:rsid w:val="00CB28BA"/>
    <w:rsid w:val="00CB2C59"/>
    <w:rsid w:val="00CB3310"/>
    <w:rsid w:val="00CB38B8"/>
    <w:rsid w:val="00CB3A49"/>
    <w:rsid w:val="00CB3C29"/>
    <w:rsid w:val="00CB3DE2"/>
    <w:rsid w:val="00CB453A"/>
    <w:rsid w:val="00CB45D9"/>
    <w:rsid w:val="00CB46AE"/>
    <w:rsid w:val="00CB4EF7"/>
    <w:rsid w:val="00CB650F"/>
    <w:rsid w:val="00CB655E"/>
    <w:rsid w:val="00CB6BC8"/>
    <w:rsid w:val="00CB6C67"/>
    <w:rsid w:val="00CB78A2"/>
    <w:rsid w:val="00CB7957"/>
    <w:rsid w:val="00CB7B3F"/>
    <w:rsid w:val="00CC018B"/>
    <w:rsid w:val="00CC1FBA"/>
    <w:rsid w:val="00CC21CA"/>
    <w:rsid w:val="00CC2348"/>
    <w:rsid w:val="00CC2A4A"/>
    <w:rsid w:val="00CC2E5A"/>
    <w:rsid w:val="00CC2E6D"/>
    <w:rsid w:val="00CC38DE"/>
    <w:rsid w:val="00CC39A8"/>
    <w:rsid w:val="00CC3D14"/>
    <w:rsid w:val="00CC449A"/>
    <w:rsid w:val="00CC4501"/>
    <w:rsid w:val="00CC4783"/>
    <w:rsid w:val="00CC508B"/>
    <w:rsid w:val="00CC536C"/>
    <w:rsid w:val="00CC569C"/>
    <w:rsid w:val="00CC585B"/>
    <w:rsid w:val="00CC59D5"/>
    <w:rsid w:val="00CC5D4E"/>
    <w:rsid w:val="00CC6125"/>
    <w:rsid w:val="00CC628B"/>
    <w:rsid w:val="00CC63D5"/>
    <w:rsid w:val="00CC6435"/>
    <w:rsid w:val="00CC66B5"/>
    <w:rsid w:val="00CC68A7"/>
    <w:rsid w:val="00CC6D16"/>
    <w:rsid w:val="00CC6E3B"/>
    <w:rsid w:val="00CC6E5A"/>
    <w:rsid w:val="00CC6E71"/>
    <w:rsid w:val="00CC70E8"/>
    <w:rsid w:val="00CC7827"/>
    <w:rsid w:val="00CC794B"/>
    <w:rsid w:val="00CC7BFC"/>
    <w:rsid w:val="00CD0734"/>
    <w:rsid w:val="00CD0AAF"/>
    <w:rsid w:val="00CD0E6E"/>
    <w:rsid w:val="00CD0F5F"/>
    <w:rsid w:val="00CD0F73"/>
    <w:rsid w:val="00CD1314"/>
    <w:rsid w:val="00CD168B"/>
    <w:rsid w:val="00CD2104"/>
    <w:rsid w:val="00CD255C"/>
    <w:rsid w:val="00CD25DB"/>
    <w:rsid w:val="00CD284D"/>
    <w:rsid w:val="00CD2894"/>
    <w:rsid w:val="00CD31EF"/>
    <w:rsid w:val="00CD31FF"/>
    <w:rsid w:val="00CD343C"/>
    <w:rsid w:val="00CD3A8D"/>
    <w:rsid w:val="00CD3B61"/>
    <w:rsid w:val="00CD3C5C"/>
    <w:rsid w:val="00CD3D14"/>
    <w:rsid w:val="00CD3E13"/>
    <w:rsid w:val="00CD428C"/>
    <w:rsid w:val="00CD469E"/>
    <w:rsid w:val="00CD4963"/>
    <w:rsid w:val="00CD4999"/>
    <w:rsid w:val="00CD49C4"/>
    <w:rsid w:val="00CD5328"/>
    <w:rsid w:val="00CD58C2"/>
    <w:rsid w:val="00CD5AD0"/>
    <w:rsid w:val="00CD5CFB"/>
    <w:rsid w:val="00CD6273"/>
    <w:rsid w:val="00CD638B"/>
    <w:rsid w:val="00CD63CA"/>
    <w:rsid w:val="00CD64ED"/>
    <w:rsid w:val="00CD6859"/>
    <w:rsid w:val="00CD6CCC"/>
    <w:rsid w:val="00CD6CCD"/>
    <w:rsid w:val="00CD6E7B"/>
    <w:rsid w:val="00CD6FC9"/>
    <w:rsid w:val="00CD71DB"/>
    <w:rsid w:val="00CD7FAE"/>
    <w:rsid w:val="00CE04CA"/>
    <w:rsid w:val="00CE0940"/>
    <w:rsid w:val="00CE0ACC"/>
    <w:rsid w:val="00CE0F0C"/>
    <w:rsid w:val="00CE1324"/>
    <w:rsid w:val="00CE1335"/>
    <w:rsid w:val="00CE2344"/>
    <w:rsid w:val="00CE236D"/>
    <w:rsid w:val="00CE290D"/>
    <w:rsid w:val="00CE2B8E"/>
    <w:rsid w:val="00CE2EE6"/>
    <w:rsid w:val="00CE3282"/>
    <w:rsid w:val="00CE3616"/>
    <w:rsid w:val="00CE394F"/>
    <w:rsid w:val="00CE3AB2"/>
    <w:rsid w:val="00CE4089"/>
    <w:rsid w:val="00CE41D7"/>
    <w:rsid w:val="00CE4A77"/>
    <w:rsid w:val="00CE4AA7"/>
    <w:rsid w:val="00CE4C6F"/>
    <w:rsid w:val="00CE533A"/>
    <w:rsid w:val="00CE558A"/>
    <w:rsid w:val="00CE5712"/>
    <w:rsid w:val="00CE577F"/>
    <w:rsid w:val="00CE5D71"/>
    <w:rsid w:val="00CE5D77"/>
    <w:rsid w:val="00CE6294"/>
    <w:rsid w:val="00CE6487"/>
    <w:rsid w:val="00CE68A3"/>
    <w:rsid w:val="00CE6A41"/>
    <w:rsid w:val="00CE6A93"/>
    <w:rsid w:val="00CE7703"/>
    <w:rsid w:val="00CE7D9C"/>
    <w:rsid w:val="00CF0073"/>
    <w:rsid w:val="00CF0199"/>
    <w:rsid w:val="00CF0318"/>
    <w:rsid w:val="00CF05A0"/>
    <w:rsid w:val="00CF071A"/>
    <w:rsid w:val="00CF0815"/>
    <w:rsid w:val="00CF0891"/>
    <w:rsid w:val="00CF0E02"/>
    <w:rsid w:val="00CF1102"/>
    <w:rsid w:val="00CF126D"/>
    <w:rsid w:val="00CF14D8"/>
    <w:rsid w:val="00CF1F78"/>
    <w:rsid w:val="00CF221E"/>
    <w:rsid w:val="00CF2651"/>
    <w:rsid w:val="00CF265A"/>
    <w:rsid w:val="00CF2EC6"/>
    <w:rsid w:val="00CF32CF"/>
    <w:rsid w:val="00CF37BD"/>
    <w:rsid w:val="00CF3BDD"/>
    <w:rsid w:val="00CF3E53"/>
    <w:rsid w:val="00CF4030"/>
    <w:rsid w:val="00CF4446"/>
    <w:rsid w:val="00CF446C"/>
    <w:rsid w:val="00CF4B8B"/>
    <w:rsid w:val="00CF501F"/>
    <w:rsid w:val="00CF51C7"/>
    <w:rsid w:val="00CF558A"/>
    <w:rsid w:val="00CF5A7B"/>
    <w:rsid w:val="00CF5BBE"/>
    <w:rsid w:val="00CF5F1E"/>
    <w:rsid w:val="00CF606F"/>
    <w:rsid w:val="00CF6659"/>
    <w:rsid w:val="00CF689D"/>
    <w:rsid w:val="00CF6942"/>
    <w:rsid w:val="00CF6A38"/>
    <w:rsid w:val="00CF73BE"/>
    <w:rsid w:val="00CF7405"/>
    <w:rsid w:val="00CF7994"/>
    <w:rsid w:val="00CF7E51"/>
    <w:rsid w:val="00CF7ED3"/>
    <w:rsid w:val="00CF7F93"/>
    <w:rsid w:val="00D0093B"/>
    <w:rsid w:val="00D00DDD"/>
    <w:rsid w:val="00D00E1D"/>
    <w:rsid w:val="00D0129B"/>
    <w:rsid w:val="00D01803"/>
    <w:rsid w:val="00D020E9"/>
    <w:rsid w:val="00D0252C"/>
    <w:rsid w:val="00D02CF2"/>
    <w:rsid w:val="00D02FCB"/>
    <w:rsid w:val="00D030B3"/>
    <w:rsid w:val="00D0355F"/>
    <w:rsid w:val="00D03663"/>
    <w:rsid w:val="00D03B46"/>
    <w:rsid w:val="00D04159"/>
    <w:rsid w:val="00D04985"/>
    <w:rsid w:val="00D04ABE"/>
    <w:rsid w:val="00D04C88"/>
    <w:rsid w:val="00D05BFD"/>
    <w:rsid w:val="00D05DD5"/>
    <w:rsid w:val="00D06195"/>
    <w:rsid w:val="00D06366"/>
    <w:rsid w:val="00D063A2"/>
    <w:rsid w:val="00D065F4"/>
    <w:rsid w:val="00D066FF"/>
    <w:rsid w:val="00D06861"/>
    <w:rsid w:val="00D070C7"/>
    <w:rsid w:val="00D07315"/>
    <w:rsid w:val="00D0754F"/>
    <w:rsid w:val="00D0772B"/>
    <w:rsid w:val="00D078CC"/>
    <w:rsid w:val="00D0796D"/>
    <w:rsid w:val="00D07B1D"/>
    <w:rsid w:val="00D1001B"/>
    <w:rsid w:val="00D1069F"/>
    <w:rsid w:val="00D1073E"/>
    <w:rsid w:val="00D1074D"/>
    <w:rsid w:val="00D10F78"/>
    <w:rsid w:val="00D1110D"/>
    <w:rsid w:val="00D11137"/>
    <w:rsid w:val="00D112A2"/>
    <w:rsid w:val="00D11773"/>
    <w:rsid w:val="00D11959"/>
    <w:rsid w:val="00D11ACD"/>
    <w:rsid w:val="00D12548"/>
    <w:rsid w:val="00D12578"/>
    <w:rsid w:val="00D12D74"/>
    <w:rsid w:val="00D13824"/>
    <w:rsid w:val="00D13B79"/>
    <w:rsid w:val="00D144E3"/>
    <w:rsid w:val="00D14550"/>
    <w:rsid w:val="00D146D2"/>
    <w:rsid w:val="00D152A8"/>
    <w:rsid w:val="00D157E0"/>
    <w:rsid w:val="00D15B31"/>
    <w:rsid w:val="00D1613E"/>
    <w:rsid w:val="00D16614"/>
    <w:rsid w:val="00D16858"/>
    <w:rsid w:val="00D16B31"/>
    <w:rsid w:val="00D17116"/>
    <w:rsid w:val="00D172CF"/>
    <w:rsid w:val="00D17751"/>
    <w:rsid w:val="00D17EA8"/>
    <w:rsid w:val="00D17F97"/>
    <w:rsid w:val="00D205E1"/>
    <w:rsid w:val="00D2066A"/>
    <w:rsid w:val="00D206F9"/>
    <w:rsid w:val="00D2083E"/>
    <w:rsid w:val="00D20E3B"/>
    <w:rsid w:val="00D21187"/>
    <w:rsid w:val="00D2156A"/>
    <w:rsid w:val="00D21AF8"/>
    <w:rsid w:val="00D21B76"/>
    <w:rsid w:val="00D21B8E"/>
    <w:rsid w:val="00D21C43"/>
    <w:rsid w:val="00D2222C"/>
    <w:rsid w:val="00D225EF"/>
    <w:rsid w:val="00D22805"/>
    <w:rsid w:val="00D22DA2"/>
    <w:rsid w:val="00D23566"/>
    <w:rsid w:val="00D23CDA"/>
    <w:rsid w:val="00D23FDD"/>
    <w:rsid w:val="00D24453"/>
    <w:rsid w:val="00D24665"/>
    <w:rsid w:val="00D24797"/>
    <w:rsid w:val="00D249D8"/>
    <w:rsid w:val="00D24C09"/>
    <w:rsid w:val="00D259C5"/>
    <w:rsid w:val="00D26387"/>
    <w:rsid w:val="00D26821"/>
    <w:rsid w:val="00D26BAB"/>
    <w:rsid w:val="00D26EAA"/>
    <w:rsid w:val="00D26F5A"/>
    <w:rsid w:val="00D270DB"/>
    <w:rsid w:val="00D27207"/>
    <w:rsid w:val="00D2743E"/>
    <w:rsid w:val="00D279B4"/>
    <w:rsid w:val="00D27E2C"/>
    <w:rsid w:val="00D30DBD"/>
    <w:rsid w:val="00D30E07"/>
    <w:rsid w:val="00D3106E"/>
    <w:rsid w:val="00D31B6F"/>
    <w:rsid w:val="00D31C71"/>
    <w:rsid w:val="00D31D27"/>
    <w:rsid w:val="00D31E78"/>
    <w:rsid w:val="00D32209"/>
    <w:rsid w:val="00D32328"/>
    <w:rsid w:val="00D3266F"/>
    <w:rsid w:val="00D32819"/>
    <w:rsid w:val="00D32B35"/>
    <w:rsid w:val="00D32B77"/>
    <w:rsid w:val="00D32C5D"/>
    <w:rsid w:val="00D32DE1"/>
    <w:rsid w:val="00D330F7"/>
    <w:rsid w:val="00D33106"/>
    <w:rsid w:val="00D333F2"/>
    <w:rsid w:val="00D336DE"/>
    <w:rsid w:val="00D3395F"/>
    <w:rsid w:val="00D340D0"/>
    <w:rsid w:val="00D345FD"/>
    <w:rsid w:val="00D34BB4"/>
    <w:rsid w:val="00D34FA1"/>
    <w:rsid w:val="00D3525E"/>
    <w:rsid w:val="00D35436"/>
    <w:rsid w:val="00D35B36"/>
    <w:rsid w:val="00D35E2F"/>
    <w:rsid w:val="00D35F45"/>
    <w:rsid w:val="00D36A99"/>
    <w:rsid w:val="00D36F4C"/>
    <w:rsid w:val="00D36FAC"/>
    <w:rsid w:val="00D371ED"/>
    <w:rsid w:val="00D3724F"/>
    <w:rsid w:val="00D37318"/>
    <w:rsid w:val="00D3731B"/>
    <w:rsid w:val="00D37763"/>
    <w:rsid w:val="00D378CE"/>
    <w:rsid w:val="00D40336"/>
    <w:rsid w:val="00D40860"/>
    <w:rsid w:val="00D40996"/>
    <w:rsid w:val="00D40DE3"/>
    <w:rsid w:val="00D40E0E"/>
    <w:rsid w:val="00D4104B"/>
    <w:rsid w:val="00D410E2"/>
    <w:rsid w:val="00D41384"/>
    <w:rsid w:val="00D4174E"/>
    <w:rsid w:val="00D41D9C"/>
    <w:rsid w:val="00D42119"/>
    <w:rsid w:val="00D4214B"/>
    <w:rsid w:val="00D422C2"/>
    <w:rsid w:val="00D4296B"/>
    <w:rsid w:val="00D429E5"/>
    <w:rsid w:val="00D43098"/>
    <w:rsid w:val="00D434EE"/>
    <w:rsid w:val="00D4351B"/>
    <w:rsid w:val="00D435A9"/>
    <w:rsid w:val="00D436CA"/>
    <w:rsid w:val="00D436D5"/>
    <w:rsid w:val="00D43B02"/>
    <w:rsid w:val="00D43C85"/>
    <w:rsid w:val="00D43CFD"/>
    <w:rsid w:val="00D44402"/>
    <w:rsid w:val="00D445AA"/>
    <w:rsid w:val="00D4465D"/>
    <w:rsid w:val="00D448DC"/>
    <w:rsid w:val="00D44FB5"/>
    <w:rsid w:val="00D45075"/>
    <w:rsid w:val="00D4533D"/>
    <w:rsid w:val="00D456B4"/>
    <w:rsid w:val="00D45B21"/>
    <w:rsid w:val="00D45B71"/>
    <w:rsid w:val="00D4654D"/>
    <w:rsid w:val="00D468F6"/>
    <w:rsid w:val="00D46B44"/>
    <w:rsid w:val="00D47180"/>
    <w:rsid w:val="00D47439"/>
    <w:rsid w:val="00D47AED"/>
    <w:rsid w:val="00D47CCB"/>
    <w:rsid w:val="00D47E91"/>
    <w:rsid w:val="00D47FB3"/>
    <w:rsid w:val="00D50224"/>
    <w:rsid w:val="00D5074D"/>
    <w:rsid w:val="00D509DF"/>
    <w:rsid w:val="00D51055"/>
    <w:rsid w:val="00D519BD"/>
    <w:rsid w:val="00D51F60"/>
    <w:rsid w:val="00D51F67"/>
    <w:rsid w:val="00D52307"/>
    <w:rsid w:val="00D524FC"/>
    <w:rsid w:val="00D52ABA"/>
    <w:rsid w:val="00D52C59"/>
    <w:rsid w:val="00D52F22"/>
    <w:rsid w:val="00D5304E"/>
    <w:rsid w:val="00D5318F"/>
    <w:rsid w:val="00D53B22"/>
    <w:rsid w:val="00D54298"/>
    <w:rsid w:val="00D54B60"/>
    <w:rsid w:val="00D54F64"/>
    <w:rsid w:val="00D55DD2"/>
    <w:rsid w:val="00D56226"/>
    <w:rsid w:val="00D5625A"/>
    <w:rsid w:val="00D5627F"/>
    <w:rsid w:val="00D56800"/>
    <w:rsid w:val="00D56D2F"/>
    <w:rsid w:val="00D571F3"/>
    <w:rsid w:val="00D57295"/>
    <w:rsid w:val="00D57C16"/>
    <w:rsid w:val="00D600C2"/>
    <w:rsid w:val="00D60315"/>
    <w:rsid w:val="00D60E80"/>
    <w:rsid w:val="00D61461"/>
    <w:rsid w:val="00D614D5"/>
    <w:rsid w:val="00D6168E"/>
    <w:rsid w:val="00D6205E"/>
    <w:rsid w:val="00D624BE"/>
    <w:rsid w:val="00D6295D"/>
    <w:rsid w:val="00D62B04"/>
    <w:rsid w:val="00D62C39"/>
    <w:rsid w:val="00D62C7B"/>
    <w:rsid w:val="00D62D66"/>
    <w:rsid w:val="00D62F03"/>
    <w:rsid w:val="00D62F4B"/>
    <w:rsid w:val="00D632D2"/>
    <w:rsid w:val="00D638BE"/>
    <w:rsid w:val="00D641B5"/>
    <w:rsid w:val="00D643E4"/>
    <w:rsid w:val="00D644FE"/>
    <w:rsid w:val="00D6462C"/>
    <w:rsid w:val="00D647A1"/>
    <w:rsid w:val="00D647B6"/>
    <w:rsid w:val="00D648BA"/>
    <w:rsid w:val="00D64949"/>
    <w:rsid w:val="00D6495B"/>
    <w:rsid w:val="00D64A31"/>
    <w:rsid w:val="00D64CF1"/>
    <w:rsid w:val="00D64F39"/>
    <w:rsid w:val="00D65353"/>
    <w:rsid w:val="00D657A0"/>
    <w:rsid w:val="00D65964"/>
    <w:rsid w:val="00D65B3C"/>
    <w:rsid w:val="00D65DB4"/>
    <w:rsid w:val="00D6606D"/>
    <w:rsid w:val="00D660C7"/>
    <w:rsid w:val="00D66128"/>
    <w:rsid w:val="00D66332"/>
    <w:rsid w:val="00D66372"/>
    <w:rsid w:val="00D669FA"/>
    <w:rsid w:val="00D66A0A"/>
    <w:rsid w:val="00D677C5"/>
    <w:rsid w:val="00D67D8B"/>
    <w:rsid w:val="00D67EBE"/>
    <w:rsid w:val="00D7063D"/>
    <w:rsid w:val="00D7079A"/>
    <w:rsid w:val="00D709A0"/>
    <w:rsid w:val="00D70C1E"/>
    <w:rsid w:val="00D718CD"/>
    <w:rsid w:val="00D71C10"/>
    <w:rsid w:val="00D724D3"/>
    <w:rsid w:val="00D72937"/>
    <w:rsid w:val="00D72F8F"/>
    <w:rsid w:val="00D7337A"/>
    <w:rsid w:val="00D73432"/>
    <w:rsid w:val="00D735C3"/>
    <w:rsid w:val="00D73625"/>
    <w:rsid w:val="00D73818"/>
    <w:rsid w:val="00D73C07"/>
    <w:rsid w:val="00D73D71"/>
    <w:rsid w:val="00D73DB8"/>
    <w:rsid w:val="00D73F2F"/>
    <w:rsid w:val="00D73F9B"/>
    <w:rsid w:val="00D74147"/>
    <w:rsid w:val="00D7423B"/>
    <w:rsid w:val="00D74746"/>
    <w:rsid w:val="00D7499F"/>
    <w:rsid w:val="00D74A79"/>
    <w:rsid w:val="00D74B27"/>
    <w:rsid w:val="00D74C35"/>
    <w:rsid w:val="00D74E13"/>
    <w:rsid w:val="00D75120"/>
    <w:rsid w:val="00D76198"/>
    <w:rsid w:val="00D76281"/>
    <w:rsid w:val="00D76324"/>
    <w:rsid w:val="00D7676E"/>
    <w:rsid w:val="00D768A6"/>
    <w:rsid w:val="00D768AD"/>
    <w:rsid w:val="00D76925"/>
    <w:rsid w:val="00D7732C"/>
    <w:rsid w:val="00D779FA"/>
    <w:rsid w:val="00D77D56"/>
    <w:rsid w:val="00D800D7"/>
    <w:rsid w:val="00D8041A"/>
    <w:rsid w:val="00D8069A"/>
    <w:rsid w:val="00D808CE"/>
    <w:rsid w:val="00D809A7"/>
    <w:rsid w:val="00D80C3C"/>
    <w:rsid w:val="00D8196C"/>
    <w:rsid w:val="00D81BC4"/>
    <w:rsid w:val="00D8228E"/>
    <w:rsid w:val="00D82659"/>
    <w:rsid w:val="00D82BB4"/>
    <w:rsid w:val="00D82EB5"/>
    <w:rsid w:val="00D835FA"/>
    <w:rsid w:val="00D836CE"/>
    <w:rsid w:val="00D836E2"/>
    <w:rsid w:val="00D83BA6"/>
    <w:rsid w:val="00D83F21"/>
    <w:rsid w:val="00D848B1"/>
    <w:rsid w:val="00D849F3"/>
    <w:rsid w:val="00D84AA4"/>
    <w:rsid w:val="00D8560D"/>
    <w:rsid w:val="00D857BE"/>
    <w:rsid w:val="00D85C61"/>
    <w:rsid w:val="00D85D9C"/>
    <w:rsid w:val="00D86222"/>
    <w:rsid w:val="00D8669F"/>
    <w:rsid w:val="00D86833"/>
    <w:rsid w:val="00D86FA6"/>
    <w:rsid w:val="00D86FAA"/>
    <w:rsid w:val="00D872D8"/>
    <w:rsid w:val="00D879D5"/>
    <w:rsid w:val="00D87B0C"/>
    <w:rsid w:val="00D900A2"/>
    <w:rsid w:val="00D90159"/>
    <w:rsid w:val="00D9020E"/>
    <w:rsid w:val="00D9021A"/>
    <w:rsid w:val="00D902DD"/>
    <w:rsid w:val="00D905C9"/>
    <w:rsid w:val="00D90827"/>
    <w:rsid w:val="00D90B2A"/>
    <w:rsid w:val="00D90F14"/>
    <w:rsid w:val="00D912CE"/>
    <w:rsid w:val="00D91626"/>
    <w:rsid w:val="00D92283"/>
    <w:rsid w:val="00D93280"/>
    <w:rsid w:val="00D93440"/>
    <w:rsid w:val="00D93CBE"/>
    <w:rsid w:val="00D94084"/>
    <w:rsid w:val="00D943CF"/>
    <w:rsid w:val="00D94665"/>
    <w:rsid w:val="00D9487D"/>
    <w:rsid w:val="00D955D0"/>
    <w:rsid w:val="00D958E4"/>
    <w:rsid w:val="00D960D9"/>
    <w:rsid w:val="00D9634E"/>
    <w:rsid w:val="00D96B82"/>
    <w:rsid w:val="00D972C0"/>
    <w:rsid w:val="00D97369"/>
    <w:rsid w:val="00D97410"/>
    <w:rsid w:val="00D97983"/>
    <w:rsid w:val="00D97CB6"/>
    <w:rsid w:val="00D97E6D"/>
    <w:rsid w:val="00D97F12"/>
    <w:rsid w:val="00DA01BE"/>
    <w:rsid w:val="00DA0504"/>
    <w:rsid w:val="00DA071B"/>
    <w:rsid w:val="00DA0A99"/>
    <w:rsid w:val="00DA0E98"/>
    <w:rsid w:val="00DA1470"/>
    <w:rsid w:val="00DA1C2D"/>
    <w:rsid w:val="00DA1FEC"/>
    <w:rsid w:val="00DA2216"/>
    <w:rsid w:val="00DA22F0"/>
    <w:rsid w:val="00DA270B"/>
    <w:rsid w:val="00DA320A"/>
    <w:rsid w:val="00DA32A3"/>
    <w:rsid w:val="00DA341D"/>
    <w:rsid w:val="00DA38E1"/>
    <w:rsid w:val="00DA3B0D"/>
    <w:rsid w:val="00DA416A"/>
    <w:rsid w:val="00DA4683"/>
    <w:rsid w:val="00DA4B16"/>
    <w:rsid w:val="00DA4BB2"/>
    <w:rsid w:val="00DA4F29"/>
    <w:rsid w:val="00DA5470"/>
    <w:rsid w:val="00DA54DF"/>
    <w:rsid w:val="00DA5725"/>
    <w:rsid w:val="00DA5AAF"/>
    <w:rsid w:val="00DA5ABD"/>
    <w:rsid w:val="00DA657E"/>
    <w:rsid w:val="00DA6DA0"/>
    <w:rsid w:val="00DA6E5D"/>
    <w:rsid w:val="00DA712B"/>
    <w:rsid w:val="00DA76B7"/>
    <w:rsid w:val="00DA798A"/>
    <w:rsid w:val="00DB01C3"/>
    <w:rsid w:val="00DB02F2"/>
    <w:rsid w:val="00DB03B0"/>
    <w:rsid w:val="00DB0575"/>
    <w:rsid w:val="00DB0736"/>
    <w:rsid w:val="00DB1076"/>
    <w:rsid w:val="00DB1399"/>
    <w:rsid w:val="00DB1486"/>
    <w:rsid w:val="00DB169E"/>
    <w:rsid w:val="00DB17CA"/>
    <w:rsid w:val="00DB17D6"/>
    <w:rsid w:val="00DB1A8E"/>
    <w:rsid w:val="00DB1E50"/>
    <w:rsid w:val="00DB20A3"/>
    <w:rsid w:val="00DB223E"/>
    <w:rsid w:val="00DB330D"/>
    <w:rsid w:val="00DB3528"/>
    <w:rsid w:val="00DB3573"/>
    <w:rsid w:val="00DB3D21"/>
    <w:rsid w:val="00DB4026"/>
    <w:rsid w:val="00DB4324"/>
    <w:rsid w:val="00DB4480"/>
    <w:rsid w:val="00DB468C"/>
    <w:rsid w:val="00DB47B6"/>
    <w:rsid w:val="00DB4CD8"/>
    <w:rsid w:val="00DB610B"/>
    <w:rsid w:val="00DB61C0"/>
    <w:rsid w:val="00DB6301"/>
    <w:rsid w:val="00DB6FC4"/>
    <w:rsid w:val="00DB7364"/>
    <w:rsid w:val="00DB7CC6"/>
    <w:rsid w:val="00DC0267"/>
    <w:rsid w:val="00DC0352"/>
    <w:rsid w:val="00DC0446"/>
    <w:rsid w:val="00DC0BB0"/>
    <w:rsid w:val="00DC1087"/>
    <w:rsid w:val="00DC1602"/>
    <w:rsid w:val="00DC17AF"/>
    <w:rsid w:val="00DC1A64"/>
    <w:rsid w:val="00DC1BC9"/>
    <w:rsid w:val="00DC1D72"/>
    <w:rsid w:val="00DC2154"/>
    <w:rsid w:val="00DC21D5"/>
    <w:rsid w:val="00DC21D8"/>
    <w:rsid w:val="00DC281D"/>
    <w:rsid w:val="00DC28C0"/>
    <w:rsid w:val="00DC2A72"/>
    <w:rsid w:val="00DC2D72"/>
    <w:rsid w:val="00DC364E"/>
    <w:rsid w:val="00DC3A8C"/>
    <w:rsid w:val="00DC424F"/>
    <w:rsid w:val="00DC4272"/>
    <w:rsid w:val="00DC46C5"/>
    <w:rsid w:val="00DC46FB"/>
    <w:rsid w:val="00DC4DEA"/>
    <w:rsid w:val="00DC54C4"/>
    <w:rsid w:val="00DC55AF"/>
    <w:rsid w:val="00DC55BD"/>
    <w:rsid w:val="00DC60BF"/>
    <w:rsid w:val="00DC60E1"/>
    <w:rsid w:val="00DC613D"/>
    <w:rsid w:val="00DC62F4"/>
    <w:rsid w:val="00DC645D"/>
    <w:rsid w:val="00DC65F9"/>
    <w:rsid w:val="00DC6905"/>
    <w:rsid w:val="00DC6B7B"/>
    <w:rsid w:val="00DC6C50"/>
    <w:rsid w:val="00DC6CFB"/>
    <w:rsid w:val="00DC6F6E"/>
    <w:rsid w:val="00DC70A4"/>
    <w:rsid w:val="00DC7AA6"/>
    <w:rsid w:val="00DC7EFA"/>
    <w:rsid w:val="00DD000B"/>
    <w:rsid w:val="00DD01D0"/>
    <w:rsid w:val="00DD02B3"/>
    <w:rsid w:val="00DD03D0"/>
    <w:rsid w:val="00DD03D7"/>
    <w:rsid w:val="00DD074F"/>
    <w:rsid w:val="00DD0988"/>
    <w:rsid w:val="00DD0A8C"/>
    <w:rsid w:val="00DD12F7"/>
    <w:rsid w:val="00DD12FF"/>
    <w:rsid w:val="00DD13B6"/>
    <w:rsid w:val="00DD1EE6"/>
    <w:rsid w:val="00DD2144"/>
    <w:rsid w:val="00DD22E2"/>
    <w:rsid w:val="00DD2339"/>
    <w:rsid w:val="00DD235C"/>
    <w:rsid w:val="00DD23FA"/>
    <w:rsid w:val="00DD27F6"/>
    <w:rsid w:val="00DD291E"/>
    <w:rsid w:val="00DD302C"/>
    <w:rsid w:val="00DD30CC"/>
    <w:rsid w:val="00DD30CE"/>
    <w:rsid w:val="00DD3255"/>
    <w:rsid w:val="00DD348D"/>
    <w:rsid w:val="00DD34D6"/>
    <w:rsid w:val="00DD397E"/>
    <w:rsid w:val="00DD39DD"/>
    <w:rsid w:val="00DD39F0"/>
    <w:rsid w:val="00DD3A29"/>
    <w:rsid w:val="00DD3B48"/>
    <w:rsid w:val="00DD3B65"/>
    <w:rsid w:val="00DD3DE0"/>
    <w:rsid w:val="00DD3EF6"/>
    <w:rsid w:val="00DD40BC"/>
    <w:rsid w:val="00DD412E"/>
    <w:rsid w:val="00DD4849"/>
    <w:rsid w:val="00DD4B2B"/>
    <w:rsid w:val="00DD4B61"/>
    <w:rsid w:val="00DD52F2"/>
    <w:rsid w:val="00DD54DE"/>
    <w:rsid w:val="00DD5DA8"/>
    <w:rsid w:val="00DD5E13"/>
    <w:rsid w:val="00DD5EAF"/>
    <w:rsid w:val="00DD64C0"/>
    <w:rsid w:val="00DD653D"/>
    <w:rsid w:val="00DD699F"/>
    <w:rsid w:val="00DD69C4"/>
    <w:rsid w:val="00DD6A5C"/>
    <w:rsid w:val="00DD6A76"/>
    <w:rsid w:val="00DD6B77"/>
    <w:rsid w:val="00DD6EBF"/>
    <w:rsid w:val="00DD7087"/>
    <w:rsid w:val="00DD71AB"/>
    <w:rsid w:val="00DD76A2"/>
    <w:rsid w:val="00DD7C91"/>
    <w:rsid w:val="00DE052B"/>
    <w:rsid w:val="00DE0667"/>
    <w:rsid w:val="00DE0B38"/>
    <w:rsid w:val="00DE0FAE"/>
    <w:rsid w:val="00DE0FC4"/>
    <w:rsid w:val="00DE10AC"/>
    <w:rsid w:val="00DE172B"/>
    <w:rsid w:val="00DE2022"/>
    <w:rsid w:val="00DE21C4"/>
    <w:rsid w:val="00DE2219"/>
    <w:rsid w:val="00DE273D"/>
    <w:rsid w:val="00DE2D46"/>
    <w:rsid w:val="00DE2F7D"/>
    <w:rsid w:val="00DE3070"/>
    <w:rsid w:val="00DE3279"/>
    <w:rsid w:val="00DE34DE"/>
    <w:rsid w:val="00DE3551"/>
    <w:rsid w:val="00DE3621"/>
    <w:rsid w:val="00DE36DF"/>
    <w:rsid w:val="00DE377A"/>
    <w:rsid w:val="00DE387E"/>
    <w:rsid w:val="00DE3A2C"/>
    <w:rsid w:val="00DE3AF3"/>
    <w:rsid w:val="00DE3B6A"/>
    <w:rsid w:val="00DE3D33"/>
    <w:rsid w:val="00DE4077"/>
    <w:rsid w:val="00DE42A8"/>
    <w:rsid w:val="00DE4D4B"/>
    <w:rsid w:val="00DE526C"/>
    <w:rsid w:val="00DE578E"/>
    <w:rsid w:val="00DE5A56"/>
    <w:rsid w:val="00DE5D7E"/>
    <w:rsid w:val="00DE62E1"/>
    <w:rsid w:val="00DE63A6"/>
    <w:rsid w:val="00DE68F4"/>
    <w:rsid w:val="00DE6954"/>
    <w:rsid w:val="00DE7052"/>
    <w:rsid w:val="00DE711D"/>
    <w:rsid w:val="00DE7277"/>
    <w:rsid w:val="00DE7A08"/>
    <w:rsid w:val="00DE7E51"/>
    <w:rsid w:val="00DE7EC0"/>
    <w:rsid w:val="00DF0044"/>
    <w:rsid w:val="00DF04C7"/>
    <w:rsid w:val="00DF04F1"/>
    <w:rsid w:val="00DF108A"/>
    <w:rsid w:val="00DF1289"/>
    <w:rsid w:val="00DF16CF"/>
    <w:rsid w:val="00DF16D7"/>
    <w:rsid w:val="00DF1BB4"/>
    <w:rsid w:val="00DF1F50"/>
    <w:rsid w:val="00DF2650"/>
    <w:rsid w:val="00DF2937"/>
    <w:rsid w:val="00DF29A4"/>
    <w:rsid w:val="00DF3C0E"/>
    <w:rsid w:val="00DF3DE8"/>
    <w:rsid w:val="00DF4299"/>
    <w:rsid w:val="00DF4463"/>
    <w:rsid w:val="00DF4ADB"/>
    <w:rsid w:val="00DF4B5B"/>
    <w:rsid w:val="00DF4F67"/>
    <w:rsid w:val="00DF52E6"/>
    <w:rsid w:val="00DF5312"/>
    <w:rsid w:val="00DF5987"/>
    <w:rsid w:val="00DF6090"/>
    <w:rsid w:val="00DF60F0"/>
    <w:rsid w:val="00DF62A9"/>
    <w:rsid w:val="00DF65D0"/>
    <w:rsid w:val="00DF681A"/>
    <w:rsid w:val="00DF6AF2"/>
    <w:rsid w:val="00DF6CC0"/>
    <w:rsid w:val="00DF708B"/>
    <w:rsid w:val="00DF738E"/>
    <w:rsid w:val="00DF74DD"/>
    <w:rsid w:val="00DF7E4B"/>
    <w:rsid w:val="00DF7FF3"/>
    <w:rsid w:val="00E003C6"/>
    <w:rsid w:val="00E006DA"/>
    <w:rsid w:val="00E009CE"/>
    <w:rsid w:val="00E00CBD"/>
    <w:rsid w:val="00E01335"/>
    <w:rsid w:val="00E017C0"/>
    <w:rsid w:val="00E01B35"/>
    <w:rsid w:val="00E02B9F"/>
    <w:rsid w:val="00E02CE3"/>
    <w:rsid w:val="00E03269"/>
    <w:rsid w:val="00E0372D"/>
    <w:rsid w:val="00E04095"/>
    <w:rsid w:val="00E0433B"/>
    <w:rsid w:val="00E044BA"/>
    <w:rsid w:val="00E0482E"/>
    <w:rsid w:val="00E0509E"/>
    <w:rsid w:val="00E054D1"/>
    <w:rsid w:val="00E059C6"/>
    <w:rsid w:val="00E05A8A"/>
    <w:rsid w:val="00E05B1A"/>
    <w:rsid w:val="00E05C07"/>
    <w:rsid w:val="00E066CB"/>
    <w:rsid w:val="00E06713"/>
    <w:rsid w:val="00E06912"/>
    <w:rsid w:val="00E0696B"/>
    <w:rsid w:val="00E06AB8"/>
    <w:rsid w:val="00E06B7D"/>
    <w:rsid w:val="00E06D42"/>
    <w:rsid w:val="00E0737A"/>
    <w:rsid w:val="00E07CA5"/>
    <w:rsid w:val="00E10027"/>
    <w:rsid w:val="00E1006B"/>
    <w:rsid w:val="00E10144"/>
    <w:rsid w:val="00E10572"/>
    <w:rsid w:val="00E105E6"/>
    <w:rsid w:val="00E10775"/>
    <w:rsid w:val="00E107CC"/>
    <w:rsid w:val="00E10E1A"/>
    <w:rsid w:val="00E115C7"/>
    <w:rsid w:val="00E116C9"/>
    <w:rsid w:val="00E1173B"/>
    <w:rsid w:val="00E117D7"/>
    <w:rsid w:val="00E11AB5"/>
    <w:rsid w:val="00E12C3B"/>
    <w:rsid w:val="00E12C66"/>
    <w:rsid w:val="00E132B8"/>
    <w:rsid w:val="00E13537"/>
    <w:rsid w:val="00E13636"/>
    <w:rsid w:val="00E13947"/>
    <w:rsid w:val="00E13D92"/>
    <w:rsid w:val="00E14135"/>
    <w:rsid w:val="00E141CA"/>
    <w:rsid w:val="00E147A0"/>
    <w:rsid w:val="00E14A1F"/>
    <w:rsid w:val="00E151C2"/>
    <w:rsid w:val="00E15264"/>
    <w:rsid w:val="00E1565E"/>
    <w:rsid w:val="00E15ED8"/>
    <w:rsid w:val="00E15F0B"/>
    <w:rsid w:val="00E1601E"/>
    <w:rsid w:val="00E16494"/>
    <w:rsid w:val="00E1657C"/>
    <w:rsid w:val="00E1683E"/>
    <w:rsid w:val="00E16C09"/>
    <w:rsid w:val="00E16E0F"/>
    <w:rsid w:val="00E16EC8"/>
    <w:rsid w:val="00E17CD0"/>
    <w:rsid w:val="00E17FF1"/>
    <w:rsid w:val="00E200AD"/>
    <w:rsid w:val="00E20103"/>
    <w:rsid w:val="00E2066C"/>
    <w:rsid w:val="00E2159C"/>
    <w:rsid w:val="00E2159E"/>
    <w:rsid w:val="00E2199F"/>
    <w:rsid w:val="00E221E8"/>
    <w:rsid w:val="00E2228A"/>
    <w:rsid w:val="00E22994"/>
    <w:rsid w:val="00E22F47"/>
    <w:rsid w:val="00E22F5A"/>
    <w:rsid w:val="00E2338E"/>
    <w:rsid w:val="00E23806"/>
    <w:rsid w:val="00E23814"/>
    <w:rsid w:val="00E23E37"/>
    <w:rsid w:val="00E24126"/>
    <w:rsid w:val="00E24173"/>
    <w:rsid w:val="00E24176"/>
    <w:rsid w:val="00E2452E"/>
    <w:rsid w:val="00E24F90"/>
    <w:rsid w:val="00E2506E"/>
    <w:rsid w:val="00E2526B"/>
    <w:rsid w:val="00E253C2"/>
    <w:rsid w:val="00E256BC"/>
    <w:rsid w:val="00E25C96"/>
    <w:rsid w:val="00E26247"/>
    <w:rsid w:val="00E26355"/>
    <w:rsid w:val="00E26CB4"/>
    <w:rsid w:val="00E26D07"/>
    <w:rsid w:val="00E27006"/>
    <w:rsid w:val="00E27320"/>
    <w:rsid w:val="00E27A4E"/>
    <w:rsid w:val="00E27BEC"/>
    <w:rsid w:val="00E27C99"/>
    <w:rsid w:val="00E27F59"/>
    <w:rsid w:val="00E30773"/>
    <w:rsid w:val="00E30954"/>
    <w:rsid w:val="00E30993"/>
    <w:rsid w:val="00E30A44"/>
    <w:rsid w:val="00E30FAC"/>
    <w:rsid w:val="00E31628"/>
    <w:rsid w:val="00E31715"/>
    <w:rsid w:val="00E31741"/>
    <w:rsid w:val="00E322C5"/>
    <w:rsid w:val="00E327AC"/>
    <w:rsid w:val="00E328B1"/>
    <w:rsid w:val="00E32B7D"/>
    <w:rsid w:val="00E32B8A"/>
    <w:rsid w:val="00E333E8"/>
    <w:rsid w:val="00E33745"/>
    <w:rsid w:val="00E3388D"/>
    <w:rsid w:val="00E33C65"/>
    <w:rsid w:val="00E33D72"/>
    <w:rsid w:val="00E341A9"/>
    <w:rsid w:val="00E34504"/>
    <w:rsid w:val="00E345B4"/>
    <w:rsid w:val="00E34629"/>
    <w:rsid w:val="00E34B0E"/>
    <w:rsid w:val="00E34B32"/>
    <w:rsid w:val="00E3518D"/>
    <w:rsid w:val="00E35346"/>
    <w:rsid w:val="00E3546C"/>
    <w:rsid w:val="00E35916"/>
    <w:rsid w:val="00E35A39"/>
    <w:rsid w:val="00E35B31"/>
    <w:rsid w:val="00E35E05"/>
    <w:rsid w:val="00E36039"/>
    <w:rsid w:val="00E363BF"/>
    <w:rsid w:val="00E36495"/>
    <w:rsid w:val="00E365D6"/>
    <w:rsid w:val="00E3688A"/>
    <w:rsid w:val="00E36A42"/>
    <w:rsid w:val="00E36DBD"/>
    <w:rsid w:val="00E36FFB"/>
    <w:rsid w:val="00E37080"/>
    <w:rsid w:val="00E3730A"/>
    <w:rsid w:val="00E373A0"/>
    <w:rsid w:val="00E37550"/>
    <w:rsid w:val="00E3759E"/>
    <w:rsid w:val="00E3771D"/>
    <w:rsid w:val="00E377C2"/>
    <w:rsid w:val="00E37D53"/>
    <w:rsid w:val="00E37DAC"/>
    <w:rsid w:val="00E400D7"/>
    <w:rsid w:val="00E4045E"/>
    <w:rsid w:val="00E4053C"/>
    <w:rsid w:val="00E40E44"/>
    <w:rsid w:val="00E4135C"/>
    <w:rsid w:val="00E418F8"/>
    <w:rsid w:val="00E41A29"/>
    <w:rsid w:val="00E41F62"/>
    <w:rsid w:val="00E420CB"/>
    <w:rsid w:val="00E42297"/>
    <w:rsid w:val="00E4268A"/>
    <w:rsid w:val="00E42DEB"/>
    <w:rsid w:val="00E42F7C"/>
    <w:rsid w:val="00E431A2"/>
    <w:rsid w:val="00E4325C"/>
    <w:rsid w:val="00E433C5"/>
    <w:rsid w:val="00E43574"/>
    <w:rsid w:val="00E436C1"/>
    <w:rsid w:val="00E4380F"/>
    <w:rsid w:val="00E43C23"/>
    <w:rsid w:val="00E43FD3"/>
    <w:rsid w:val="00E44046"/>
    <w:rsid w:val="00E441FF"/>
    <w:rsid w:val="00E44338"/>
    <w:rsid w:val="00E44789"/>
    <w:rsid w:val="00E44886"/>
    <w:rsid w:val="00E44887"/>
    <w:rsid w:val="00E448DF"/>
    <w:rsid w:val="00E44954"/>
    <w:rsid w:val="00E44CCB"/>
    <w:rsid w:val="00E44CD0"/>
    <w:rsid w:val="00E4533E"/>
    <w:rsid w:val="00E457F2"/>
    <w:rsid w:val="00E45BB5"/>
    <w:rsid w:val="00E45C2A"/>
    <w:rsid w:val="00E461D0"/>
    <w:rsid w:val="00E469AD"/>
    <w:rsid w:val="00E46AAD"/>
    <w:rsid w:val="00E46B45"/>
    <w:rsid w:val="00E46E93"/>
    <w:rsid w:val="00E46F99"/>
    <w:rsid w:val="00E47218"/>
    <w:rsid w:val="00E4722D"/>
    <w:rsid w:val="00E4724C"/>
    <w:rsid w:val="00E4724F"/>
    <w:rsid w:val="00E47FDE"/>
    <w:rsid w:val="00E5031D"/>
    <w:rsid w:val="00E5088D"/>
    <w:rsid w:val="00E5093B"/>
    <w:rsid w:val="00E509FB"/>
    <w:rsid w:val="00E51BC8"/>
    <w:rsid w:val="00E51C1D"/>
    <w:rsid w:val="00E51D29"/>
    <w:rsid w:val="00E52497"/>
    <w:rsid w:val="00E525BD"/>
    <w:rsid w:val="00E52697"/>
    <w:rsid w:val="00E530B7"/>
    <w:rsid w:val="00E53737"/>
    <w:rsid w:val="00E5397B"/>
    <w:rsid w:val="00E53988"/>
    <w:rsid w:val="00E53E60"/>
    <w:rsid w:val="00E54031"/>
    <w:rsid w:val="00E54728"/>
    <w:rsid w:val="00E54870"/>
    <w:rsid w:val="00E549C9"/>
    <w:rsid w:val="00E54A7B"/>
    <w:rsid w:val="00E54C3A"/>
    <w:rsid w:val="00E54E3D"/>
    <w:rsid w:val="00E54E5E"/>
    <w:rsid w:val="00E55200"/>
    <w:rsid w:val="00E5586F"/>
    <w:rsid w:val="00E55B10"/>
    <w:rsid w:val="00E55B82"/>
    <w:rsid w:val="00E55F64"/>
    <w:rsid w:val="00E5696E"/>
    <w:rsid w:val="00E56EA5"/>
    <w:rsid w:val="00E56FE9"/>
    <w:rsid w:val="00E573A4"/>
    <w:rsid w:val="00E57462"/>
    <w:rsid w:val="00E57B06"/>
    <w:rsid w:val="00E57CDC"/>
    <w:rsid w:val="00E57E6A"/>
    <w:rsid w:val="00E60845"/>
    <w:rsid w:val="00E608A9"/>
    <w:rsid w:val="00E60986"/>
    <w:rsid w:val="00E60B12"/>
    <w:rsid w:val="00E60E05"/>
    <w:rsid w:val="00E60F25"/>
    <w:rsid w:val="00E61055"/>
    <w:rsid w:val="00E6118A"/>
    <w:rsid w:val="00E6137C"/>
    <w:rsid w:val="00E6179F"/>
    <w:rsid w:val="00E618C3"/>
    <w:rsid w:val="00E61E7A"/>
    <w:rsid w:val="00E6200B"/>
    <w:rsid w:val="00E62039"/>
    <w:rsid w:val="00E62110"/>
    <w:rsid w:val="00E62C95"/>
    <w:rsid w:val="00E62C96"/>
    <w:rsid w:val="00E62D41"/>
    <w:rsid w:val="00E62F76"/>
    <w:rsid w:val="00E635DA"/>
    <w:rsid w:val="00E6360B"/>
    <w:rsid w:val="00E63712"/>
    <w:rsid w:val="00E637CE"/>
    <w:rsid w:val="00E639FC"/>
    <w:rsid w:val="00E63D8C"/>
    <w:rsid w:val="00E6408A"/>
    <w:rsid w:val="00E644E3"/>
    <w:rsid w:val="00E64ED4"/>
    <w:rsid w:val="00E64EF5"/>
    <w:rsid w:val="00E653BA"/>
    <w:rsid w:val="00E6544B"/>
    <w:rsid w:val="00E65677"/>
    <w:rsid w:val="00E669DC"/>
    <w:rsid w:val="00E66A15"/>
    <w:rsid w:val="00E66A6D"/>
    <w:rsid w:val="00E6700E"/>
    <w:rsid w:val="00E67192"/>
    <w:rsid w:val="00E677E1"/>
    <w:rsid w:val="00E67C1C"/>
    <w:rsid w:val="00E67D22"/>
    <w:rsid w:val="00E67F69"/>
    <w:rsid w:val="00E70038"/>
    <w:rsid w:val="00E71086"/>
    <w:rsid w:val="00E71695"/>
    <w:rsid w:val="00E71ADA"/>
    <w:rsid w:val="00E71D72"/>
    <w:rsid w:val="00E71E11"/>
    <w:rsid w:val="00E71E2F"/>
    <w:rsid w:val="00E72050"/>
    <w:rsid w:val="00E72516"/>
    <w:rsid w:val="00E7252B"/>
    <w:rsid w:val="00E725C0"/>
    <w:rsid w:val="00E72656"/>
    <w:rsid w:val="00E72CE9"/>
    <w:rsid w:val="00E73280"/>
    <w:rsid w:val="00E732D3"/>
    <w:rsid w:val="00E732EA"/>
    <w:rsid w:val="00E7384B"/>
    <w:rsid w:val="00E73AFD"/>
    <w:rsid w:val="00E73B82"/>
    <w:rsid w:val="00E7440B"/>
    <w:rsid w:val="00E7479A"/>
    <w:rsid w:val="00E74B50"/>
    <w:rsid w:val="00E75991"/>
    <w:rsid w:val="00E759D4"/>
    <w:rsid w:val="00E759DD"/>
    <w:rsid w:val="00E75AE1"/>
    <w:rsid w:val="00E75CB1"/>
    <w:rsid w:val="00E75D0A"/>
    <w:rsid w:val="00E7630D"/>
    <w:rsid w:val="00E769BE"/>
    <w:rsid w:val="00E769C8"/>
    <w:rsid w:val="00E76A4F"/>
    <w:rsid w:val="00E7719D"/>
    <w:rsid w:val="00E7724B"/>
    <w:rsid w:val="00E773D0"/>
    <w:rsid w:val="00E77463"/>
    <w:rsid w:val="00E775C4"/>
    <w:rsid w:val="00E77958"/>
    <w:rsid w:val="00E77AFD"/>
    <w:rsid w:val="00E802BD"/>
    <w:rsid w:val="00E80F30"/>
    <w:rsid w:val="00E812B5"/>
    <w:rsid w:val="00E81537"/>
    <w:rsid w:val="00E817D4"/>
    <w:rsid w:val="00E8185F"/>
    <w:rsid w:val="00E81C22"/>
    <w:rsid w:val="00E82257"/>
    <w:rsid w:val="00E824A1"/>
    <w:rsid w:val="00E82636"/>
    <w:rsid w:val="00E82702"/>
    <w:rsid w:val="00E8294E"/>
    <w:rsid w:val="00E82A02"/>
    <w:rsid w:val="00E82DB6"/>
    <w:rsid w:val="00E82FA3"/>
    <w:rsid w:val="00E832A4"/>
    <w:rsid w:val="00E8348F"/>
    <w:rsid w:val="00E83516"/>
    <w:rsid w:val="00E83EC8"/>
    <w:rsid w:val="00E840EE"/>
    <w:rsid w:val="00E843EC"/>
    <w:rsid w:val="00E843F2"/>
    <w:rsid w:val="00E84673"/>
    <w:rsid w:val="00E84F23"/>
    <w:rsid w:val="00E84F77"/>
    <w:rsid w:val="00E85023"/>
    <w:rsid w:val="00E855EE"/>
    <w:rsid w:val="00E85633"/>
    <w:rsid w:val="00E8576D"/>
    <w:rsid w:val="00E859AA"/>
    <w:rsid w:val="00E85A0A"/>
    <w:rsid w:val="00E86076"/>
    <w:rsid w:val="00E865C4"/>
    <w:rsid w:val="00E86C99"/>
    <w:rsid w:val="00E87067"/>
    <w:rsid w:val="00E871D7"/>
    <w:rsid w:val="00E872AE"/>
    <w:rsid w:val="00E8735B"/>
    <w:rsid w:val="00E8767D"/>
    <w:rsid w:val="00E87A4B"/>
    <w:rsid w:val="00E90266"/>
    <w:rsid w:val="00E9034B"/>
    <w:rsid w:val="00E90471"/>
    <w:rsid w:val="00E90726"/>
    <w:rsid w:val="00E90EBC"/>
    <w:rsid w:val="00E912B2"/>
    <w:rsid w:val="00E91353"/>
    <w:rsid w:val="00E913E2"/>
    <w:rsid w:val="00E91595"/>
    <w:rsid w:val="00E917C9"/>
    <w:rsid w:val="00E91F33"/>
    <w:rsid w:val="00E925F6"/>
    <w:rsid w:val="00E927A2"/>
    <w:rsid w:val="00E93246"/>
    <w:rsid w:val="00E93366"/>
    <w:rsid w:val="00E93551"/>
    <w:rsid w:val="00E9364D"/>
    <w:rsid w:val="00E9369F"/>
    <w:rsid w:val="00E93801"/>
    <w:rsid w:val="00E93B91"/>
    <w:rsid w:val="00E93C77"/>
    <w:rsid w:val="00E93F0E"/>
    <w:rsid w:val="00E944A3"/>
    <w:rsid w:val="00E944F5"/>
    <w:rsid w:val="00E94D47"/>
    <w:rsid w:val="00E94DB5"/>
    <w:rsid w:val="00E94EB1"/>
    <w:rsid w:val="00E9505B"/>
    <w:rsid w:val="00E95640"/>
    <w:rsid w:val="00E95D88"/>
    <w:rsid w:val="00E95FBA"/>
    <w:rsid w:val="00E9638D"/>
    <w:rsid w:val="00E966D8"/>
    <w:rsid w:val="00E969EE"/>
    <w:rsid w:val="00E96B54"/>
    <w:rsid w:val="00E96CCB"/>
    <w:rsid w:val="00E96EE7"/>
    <w:rsid w:val="00E9729B"/>
    <w:rsid w:val="00E9731E"/>
    <w:rsid w:val="00E9737E"/>
    <w:rsid w:val="00E9745B"/>
    <w:rsid w:val="00E97582"/>
    <w:rsid w:val="00E97641"/>
    <w:rsid w:val="00E97D67"/>
    <w:rsid w:val="00E97FC6"/>
    <w:rsid w:val="00EA00A9"/>
    <w:rsid w:val="00EA0169"/>
    <w:rsid w:val="00EA02CF"/>
    <w:rsid w:val="00EA046B"/>
    <w:rsid w:val="00EA0470"/>
    <w:rsid w:val="00EA0710"/>
    <w:rsid w:val="00EA0765"/>
    <w:rsid w:val="00EA0CED"/>
    <w:rsid w:val="00EA0D56"/>
    <w:rsid w:val="00EA0E84"/>
    <w:rsid w:val="00EA0F37"/>
    <w:rsid w:val="00EA14F7"/>
    <w:rsid w:val="00EA179F"/>
    <w:rsid w:val="00EA182D"/>
    <w:rsid w:val="00EA1D7A"/>
    <w:rsid w:val="00EA1DA3"/>
    <w:rsid w:val="00EA1E82"/>
    <w:rsid w:val="00EA23EA"/>
    <w:rsid w:val="00EA23FE"/>
    <w:rsid w:val="00EA2E9F"/>
    <w:rsid w:val="00EA3C5E"/>
    <w:rsid w:val="00EA3E30"/>
    <w:rsid w:val="00EA4203"/>
    <w:rsid w:val="00EA4B5D"/>
    <w:rsid w:val="00EA4F24"/>
    <w:rsid w:val="00EA502A"/>
    <w:rsid w:val="00EA5096"/>
    <w:rsid w:val="00EA5206"/>
    <w:rsid w:val="00EA58C8"/>
    <w:rsid w:val="00EA60EA"/>
    <w:rsid w:val="00EA611C"/>
    <w:rsid w:val="00EA61C8"/>
    <w:rsid w:val="00EA66C6"/>
    <w:rsid w:val="00EA6F69"/>
    <w:rsid w:val="00EA7149"/>
    <w:rsid w:val="00EA7309"/>
    <w:rsid w:val="00EA7659"/>
    <w:rsid w:val="00EA76B0"/>
    <w:rsid w:val="00EA7704"/>
    <w:rsid w:val="00EB027E"/>
    <w:rsid w:val="00EB0346"/>
    <w:rsid w:val="00EB0521"/>
    <w:rsid w:val="00EB08FC"/>
    <w:rsid w:val="00EB0B12"/>
    <w:rsid w:val="00EB0C2B"/>
    <w:rsid w:val="00EB0FA3"/>
    <w:rsid w:val="00EB162A"/>
    <w:rsid w:val="00EB17D6"/>
    <w:rsid w:val="00EB1CF0"/>
    <w:rsid w:val="00EB221B"/>
    <w:rsid w:val="00EB255B"/>
    <w:rsid w:val="00EB27C4"/>
    <w:rsid w:val="00EB2972"/>
    <w:rsid w:val="00EB2BEB"/>
    <w:rsid w:val="00EB332B"/>
    <w:rsid w:val="00EB38F6"/>
    <w:rsid w:val="00EB3992"/>
    <w:rsid w:val="00EB43F2"/>
    <w:rsid w:val="00EB4569"/>
    <w:rsid w:val="00EB50E7"/>
    <w:rsid w:val="00EB5107"/>
    <w:rsid w:val="00EB53AC"/>
    <w:rsid w:val="00EB5662"/>
    <w:rsid w:val="00EB58E2"/>
    <w:rsid w:val="00EB59A1"/>
    <w:rsid w:val="00EB5A83"/>
    <w:rsid w:val="00EB5BC7"/>
    <w:rsid w:val="00EB642D"/>
    <w:rsid w:val="00EB6729"/>
    <w:rsid w:val="00EB67A3"/>
    <w:rsid w:val="00EB6AB4"/>
    <w:rsid w:val="00EB6B83"/>
    <w:rsid w:val="00EB6D98"/>
    <w:rsid w:val="00EB7098"/>
    <w:rsid w:val="00EB741F"/>
    <w:rsid w:val="00EB7841"/>
    <w:rsid w:val="00EB7F21"/>
    <w:rsid w:val="00EB7FC8"/>
    <w:rsid w:val="00EC0337"/>
    <w:rsid w:val="00EC04C4"/>
    <w:rsid w:val="00EC0548"/>
    <w:rsid w:val="00EC08AE"/>
    <w:rsid w:val="00EC159E"/>
    <w:rsid w:val="00EC15A5"/>
    <w:rsid w:val="00EC15B6"/>
    <w:rsid w:val="00EC227E"/>
    <w:rsid w:val="00EC26A1"/>
    <w:rsid w:val="00EC2770"/>
    <w:rsid w:val="00EC29E4"/>
    <w:rsid w:val="00EC3209"/>
    <w:rsid w:val="00EC350A"/>
    <w:rsid w:val="00EC38FB"/>
    <w:rsid w:val="00EC3C11"/>
    <w:rsid w:val="00EC4342"/>
    <w:rsid w:val="00EC461F"/>
    <w:rsid w:val="00EC49AD"/>
    <w:rsid w:val="00EC4F51"/>
    <w:rsid w:val="00EC5077"/>
    <w:rsid w:val="00EC5430"/>
    <w:rsid w:val="00EC5688"/>
    <w:rsid w:val="00EC5EDE"/>
    <w:rsid w:val="00EC603B"/>
    <w:rsid w:val="00EC61D5"/>
    <w:rsid w:val="00EC636E"/>
    <w:rsid w:val="00EC665E"/>
    <w:rsid w:val="00EC69A5"/>
    <w:rsid w:val="00EC6AF5"/>
    <w:rsid w:val="00EC6D8F"/>
    <w:rsid w:val="00EC6F1C"/>
    <w:rsid w:val="00EC728A"/>
    <w:rsid w:val="00EC7754"/>
    <w:rsid w:val="00EC78AA"/>
    <w:rsid w:val="00ED04EF"/>
    <w:rsid w:val="00ED07D8"/>
    <w:rsid w:val="00ED0B6B"/>
    <w:rsid w:val="00ED1A5C"/>
    <w:rsid w:val="00ED1B09"/>
    <w:rsid w:val="00ED1C7D"/>
    <w:rsid w:val="00ED1F22"/>
    <w:rsid w:val="00ED1F43"/>
    <w:rsid w:val="00ED2672"/>
    <w:rsid w:val="00ED282D"/>
    <w:rsid w:val="00ED2CAC"/>
    <w:rsid w:val="00ED2F2F"/>
    <w:rsid w:val="00ED2F46"/>
    <w:rsid w:val="00ED3218"/>
    <w:rsid w:val="00ED3613"/>
    <w:rsid w:val="00ED3EB8"/>
    <w:rsid w:val="00ED4F25"/>
    <w:rsid w:val="00ED5102"/>
    <w:rsid w:val="00ED5446"/>
    <w:rsid w:val="00ED5612"/>
    <w:rsid w:val="00ED5ED6"/>
    <w:rsid w:val="00ED5FA7"/>
    <w:rsid w:val="00ED6192"/>
    <w:rsid w:val="00ED62D5"/>
    <w:rsid w:val="00ED64E9"/>
    <w:rsid w:val="00ED682C"/>
    <w:rsid w:val="00ED6CDF"/>
    <w:rsid w:val="00ED6E6B"/>
    <w:rsid w:val="00ED7361"/>
    <w:rsid w:val="00ED7627"/>
    <w:rsid w:val="00ED7BE4"/>
    <w:rsid w:val="00EE00D4"/>
    <w:rsid w:val="00EE02AD"/>
    <w:rsid w:val="00EE056D"/>
    <w:rsid w:val="00EE0E2C"/>
    <w:rsid w:val="00EE10B7"/>
    <w:rsid w:val="00EE1211"/>
    <w:rsid w:val="00EE1527"/>
    <w:rsid w:val="00EE21B7"/>
    <w:rsid w:val="00EE242F"/>
    <w:rsid w:val="00EE2538"/>
    <w:rsid w:val="00EE2911"/>
    <w:rsid w:val="00EE2941"/>
    <w:rsid w:val="00EE2C82"/>
    <w:rsid w:val="00EE33EC"/>
    <w:rsid w:val="00EE357C"/>
    <w:rsid w:val="00EE38C8"/>
    <w:rsid w:val="00EE3E03"/>
    <w:rsid w:val="00EE4169"/>
    <w:rsid w:val="00EE44E0"/>
    <w:rsid w:val="00EE4603"/>
    <w:rsid w:val="00EE4D3F"/>
    <w:rsid w:val="00EE4DFF"/>
    <w:rsid w:val="00EE50E4"/>
    <w:rsid w:val="00EE555E"/>
    <w:rsid w:val="00EE5687"/>
    <w:rsid w:val="00EE5698"/>
    <w:rsid w:val="00EE5CA1"/>
    <w:rsid w:val="00EE60E2"/>
    <w:rsid w:val="00EE657B"/>
    <w:rsid w:val="00EE679B"/>
    <w:rsid w:val="00EE6A45"/>
    <w:rsid w:val="00EE6ABB"/>
    <w:rsid w:val="00EE6BBE"/>
    <w:rsid w:val="00EE6BFA"/>
    <w:rsid w:val="00EE7065"/>
    <w:rsid w:val="00EE7B30"/>
    <w:rsid w:val="00EF06BE"/>
    <w:rsid w:val="00EF091D"/>
    <w:rsid w:val="00EF0D6F"/>
    <w:rsid w:val="00EF0EA6"/>
    <w:rsid w:val="00EF10FF"/>
    <w:rsid w:val="00EF13B5"/>
    <w:rsid w:val="00EF15D0"/>
    <w:rsid w:val="00EF16F2"/>
    <w:rsid w:val="00EF2030"/>
    <w:rsid w:val="00EF20E1"/>
    <w:rsid w:val="00EF24DA"/>
    <w:rsid w:val="00EF2969"/>
    <w:rsid w:val="00EF2CFB"/>
    <w:rsid w:val="00EF3FAB"/>
    <w:rsid w:val="00EF4036"/>
    <w:rsid w:val="00EF4378"/>
    <w:rsid w:val="00EF44C0"/>
    <w:rsid w:val="00EF46F6"/>
    <w:rsid w:val="00EF4F48"/>
    <w:rsid w:val="00EF52A3"/>
    <w:rsid w:val="00EF54CF"/>
    <w:rsid w:val="00EF55B5"/>
    <w:rsid w:val="00EF560D"/>
    <w:rsid w:val="00EF56EF"/>
    <w:rsid w:val="00EF5921"/>
    <w:rsid w:val="00EF5A6F"/>
    <w:rsid w:val="00EF5FC0"/>
    <w:rsid w:val="00EF615A"/>
    <w:rsid w:val="00EF6ACD"/>
    <w:rsid w:val="00EF6C92"/>
    <w:rsid w:val="00EF6D9E"/>
    <w:rsid w:val="00EF6EEB"/>
    <w:rsid w:val="00EF6FB2"/>
    <w:rsid w:val="00EF6FD3"/>
    <w:rsid w:val="00EF7C54"/>
    <w:rsid w:val="00EF7DC3"/>
    <w:rsid w:val="00F0062D"/>
    <w:rsid w:val="00F00806"/>
    <w:rsid w:val="00F0080F"/>
    <w:rsid w:val="00F00EC4"/>
    <w:rsid w:val="00F0108A"/>
    <w:rsid w:val="00F0121F"/>
    <w:rsid w:val="00F015A1"/>
    <w:rsid w:val="00F018B3"/>
    <w:rsid w:val="00F018D4"/>
    <w:rsid w:val="00F01E20"/>
    <w:rsid w:val="00F01F0B"/>
    <w:rsid w:val="00F02AAE"/>
    <w:rsid w:val="00F02C4A"/>
    <w:rsid w:val="00F02F60"/>
    <w:rsid w:val="00F031D2"/>
    <w:rsid w:val="00F0321D"/>
    <w:rsid w:val="00F0356F"/>
    <w:rsid w:val="00F03630"/>
    <w:rsid w:val="00F03698"/>
    <w:rsid w:val="00F036BE"/>
    <w:rsid w:val="00F040B2"/>
    <w:rsid w:val="00F047C0"/>
    <w:rsid w:val="00F04B65"/>
    <w:rsid w:val="00F04EFC"/>
    <w:rsid w:val="00F04F08"/>
    <w:rsid w:val="00F05337"/>
    <w:rsid w:val="00F05640"/>
    <w:rsid w:val="00F05646"/>
    <w:rsid w:val="00F0569E"/>
    <w:rsid w:val="00F057C7"/>
    <w:rsid w:val="00F059D3"/>
    <w:rsid w:val="00F05BDD"/>
    <w:rsid w:val="00F05C45"/>
    <w:rsid w:val="00F05E65"/>
    <w:rsid w:val="00F061AB"/>
    <w:rsid w:val="00F0623B"/>
    <w:rsid w:val="00F0688E"/>
    <w:rsid w:val="00F06958"/>
    <w:rsid w:val="00F071B5"/>
    <w:rsid w:val="00F073BD"/>
    <w:rsid w:val="00F078EC"/>
    <w:rsid w:val="00F07A9E"/>
    <w:rsid w:val="00F1026B"/>
    <w:rsid w:val="00F10388"/>
    <w:rsid w:val="00F10579"/>
    <w:rsid w:val="00F105C7"/>
    <w:rsid w:val="00F10D4B"/>
    <w:rsid w:val="00F10EFA"/>
    <w:rsid w:val="00F10FF3"/>
    <w:rsid w:val="00F11858"/>
    <w:rsid w:val="00F11D7C"/>
    <w:rsid w:val="00F120A8"/>
    <w:rsid w:val="00F12430"/>
    <w:rsid w:val="00F129BE"/>
    <w:rsid w:val="00F129C6"/>
    <w:rsid w:val="00F1315B"/>
    <w:rsid w:val="00F13A5E"/>
    <w:rsid w:val="00F13E7A"/>
    <w:rsid w:val="00F1460C"/>
    <w:rsid w:val="00F1483F"/>
    <w:rsid w:val="00F14F16"/>
    <w:rsid w:val="00F15163"/>
    <w:rsid w:val="00F152AF"/>
    <w:rsid w:val="00F1540C"/>
    <w:rsid w:val="00F155D7"/>
    <w:rsid w:val="00F15B1E"/>
    <w:rsid w:val="00F16569"/>
    <w:rsid w:val="00F16E50"/>
    <w:rsid w:val="00F17071"/>
    <w:rsid w:val="00F17302"/>
    <w:rsid w:val="00F179F8"/>
    <w:rsid w:val="00F17A70"/>
    <w:rsid w:val="00F205B5"/>
    <w:rsid w:val="00F2079C"/>
    <w:rsid w:val="00F207D8"/>
    <w:rsid w:val="00F20C7F"/>
    <w:rsid w:val="00F20D85"/>
    <w:rsid w:val="00F20ECF"/>
    <w:rsid w:val="00F20F6F"/>
    <w:rsid w:val="00F2172C"/>
    <w:rsid w:val="00F21994"/>
    <w:rsid w:val="00F21ADD"/>
    <w:rsid w:val="00F21F14"/>
    <w:rsid w:val="00F2222D"/>
    <w:rsid w:val="00F22660"/>
    <w:rsid w:val="00F2269B"/>
    <w:rsid w:val="00F23287"/>
    <w:rsid w:val="00F2333D"/>
    <w:rsid w:val="00F23B1F"/>
    <w:rsid w:val="00F2409C"/>
    <w:rsid w:val="00F24118"/>
    <w:rsid w:val="00F242A1"/>
    <w:rsid w:val="00F24489"/>
    <w:rsid w:val="00F24B8F"/>
    <w:rsid w:val="00F24F11"/>
    <w:rsid w:val="00F2596B"/>
    <w:rsid w:val="00F25B18"/>
    <w:rsid w:val="00F25F20"/>
    <w:rsid w:val="00F2623D"/>
    <w:rsid w:val="00F26500"/>
    <w:rsid w:val="00F26B92"/>
    <w:rsid w:val="00F2718E"/>
    <w:rsid w:val="00F27354"/>
    <w:rsid w:val="00F27365"/>
    <w:rsid w:val="00F27993"/>
    <w:rsid w:val="00F279B5"/>
    <w:rsid w:val="00F27B5B"/>
    <w:rsid w:val="00F30426"/>
    <w:rsid w:val="00F310E6"/>
    <w:rsid w:val="00F313E2"/>
    <w:rsid w:val="00F314F3"/>
    <w:rsid w:val="00F31C47"/>
    <w:rsid w:val="00F31C6E"/>
    <w:rsid w:val="00F32267"/>
    <w:rsid w:val="00F32312"/>
    <w:rsid w:val="00F325F0"/>
    <w:rsid w:val="00F3276A"/>
    <w:rsid w:val="00F32A36"/>
    <w:rsid w:val="00F330B9"/>
    <w:rsid w:val="00F3312E"/>
    <w:rsid w:val="00F338DD"/>
    <w:rsid w:val="00F33EA9"/>
    <w:rsid w:val="00F34092"/>
    <w:rsid w:val="00F346D9"/>
    <w:rsid w:val="00F34B9F"/>
    <w:rsid w:val="00F34BDE"/>
    <w:rsid w:val="00F3559C"/>
    <w:rsid w:val="00F3560B"/>
    <w:rsid w:val="00F35AEB"/>
    <w:rsid w:val="00F35D1A"/>
    <w:rsid w:val="00F35FD3"/>
    <w:rsid w:val="00F361A3"/>
    <w:rsid w:val="00F363E8"/>
    <w:rsid w:val="00F36944"/>
    <w:rsid w:val="00F36A1C"/>
    <w:rsid w:val="00F36A7C"/>
    <w:rsid w:val="00F36F65"/>
    <w:rsid w:val="00F3706B"/>
    <w:rsid w:val="00F3717D"/>
    <w:rsid w:val="00F37253"/>
    <w:rsid w:val="00F37318"/>
    <w:rsid w:val="00F37459"/>
    <w:rsid w:val="00F37465"/>
    <w:rsid w:val="00F37A2C"/>
    <w:rsid w:val="00F37A39"/>
    <w:rsid w:val="00F37AF5"/>
    <w:rsid w:val="00F37B8E"/>
    <w:rsid w:val="00F37DEF"/>
    <w:rsid w:val="00F37E1B"/>
    <w:rsid w:val="00F4118A"/>
    <w:rsid w:val="00F412C3"/>
    <w:rsid w:val="00F42599"/>
    <w:rsid w:val="00F42717"/>
    <w:rsid w:val="00F42E7F"/>
    <w:rsid w:val="00F431F1"/>
    <w:rsid w:val="00F43497"/>
    <w:rsid w:val="00F4350D"/>
    <w:rsid w:val="00F4388B"/>
    <w:rsid w:val="00F43E80"/>
    <w:rsid w:val="00F43F82"/>
    <w:rsid w:val="00F44AE5"/>
    <w:rsid w:val="00F44EC0"/>
    <w:rsid w:val="00F44FE6"/>
    <w:rsid w:val="00F45850"/>
    <w:rsid w:val="00F45D84"/>
    <w:rsid w:val="00F460A0"/>
    <w:rsid w:val="00F461DD"/>
    <w:rsid w:val="00F465BC"/>
    <w:rsid w:val="00F46774"/>
    <w:rsid w:val="00F46776"/>
    <w:rsid w:val="00F46FE3"/>
    <w:rsid w:val="00F4706B"/>
    <w:rsid w:val="00F47465"/>
    <w:rsid w:val="00F4764D"/>
    <w:rsid w:val="00F476B3"/>
    <w:rsid w:val="00F478B7"/>
    <w:rsid w:val="00F47D35"/>
    <w:rsid w:val="00F50051"/>
    <w:rsid w:val="00F5051E"/>
    <w:rsid w:val="00F50647"/>
    <w:rsid w:val="00F50662"/>
    <w:rsid w:val="00F50955"/>
    <w:rsid w:val="00F50CF2"/>
    <w:rsid w:val="00F50E11"/>
    <w:rsid w:val="00F51654"/>
    <w:rsid w:val="00F516D4"/>
    <w:rsid w:val="00F51A34"/>
    <w:rsid w:val="00F51F31"/>
    <w:rsid w:val="00F53705"/>
    <w:rsid w:val="00F53769"/>
    <w:rsid w:val="00F537E5"/>
    <w:rsid w:val="00F53BB6"/>
    <w:rsid w:val="00F54744"/>
    <w:rsid w:val="00F55202"/>
    <w:rsid w:val="00F55558"/>
    <w:rsid w:val="00F55628"/>
    <w:rsid w:val="00F5585F"/>
    <w:rsid w:val="00F55BC5"/>
    <w:rsid w:val="00F55D1E"/>
    <w:rsid w:val="00F55DDE"/>
    <w:rsid w:val="00F560D0"/>
    <w:rsid w:val="00F56113"/>
    <w:rsid w:val="00F56813"/>
    <w:rsid w:val="00F568C7"/>
    <w:rsid w:val="00F57B46"/>
    <w:rsid w:val="00F57EDB"/>
    <w:rsid w:val="00F604DC"/>
    <w:rsid w:val="00F60711"/>
    <w:rsid w:val="00F607CD"/>
    <w:rsid w:val="00F61FBD"/>
    <w:rsid w:val="00F6229A"/>
    <w:rsid w:val="00F62509"/>
    <w:rsid w:val="00F6275C"/>
    <w:rsid w:val="00F62960"/>
    <w:rsid w:val="00F6376B"/>
    <w:rsid w:val="00F63931"/>
    <w:rsid w:val="00F6406B"/>
    <w:rsid w:val="00F6409A"/>
    <w:rsid w:val="00F641C0"/>
    <w:rsid w:val="00F643F3"/>
    <w:rsid w:val="00F64423"/>
    <w:rsid w:val="00F6487F"/>
    <w:rsid w:val="00F64B1F"/>
    <w:rsid w:val="00F64CDD"/>
    <w:rsid w:val="00F64ED9"/>
    <w:rsid w:val="00F64EE1"/>
    <w:rsid w:val="00F64F37"/>
    <w:rsid w:val="00F64FD9"/>
    <w:rsid w:val="00F65076"/>
    <w:rsid w:val="00F65179"/>
    <w:rsid w:val="00F6597E"/>
    <w:rsid w:val="00F65CEB"/>
    <w:rsid w:val="00F65DF0"/>
    <w:rsid w:val="00F661E6"/>
    <w:rsid w:val="00F661F1"/>
    <w:rsid w:val="00F66252"/>
    <w:rsid w:val="00F665D7"/>
    <w:rsid w:val="00F669F8"/>
    <w:rsid w:val="00F66D05"/>
    <w:rsid w:val="00F66F41"/>
    <w:rsid w:val="00F67057"/>
    <w:rsid w:val="00F671CB"/>
    <w:rsid w:val="00F674BA"/>
    <w:rsid w:val="00F67937"/>
    <w:rsid w:val="00F70570"/>
    <w:rsid w:val="00F70669"/>
    <w:rsid w:val="00F706F0"/>
    <w:rsid w:val="00F70935"/>
    <w:rsid w:val="00F7113A"/>
    <w:rsid w:val="00F714EA"/>
    <w:rsid w:val="00F719F5"/>
    <w:rsid w:val="00F71FA2"/>
    <w:rsid w:val="00F7207A"/>
    <w:rsid w:val="00F720FA"/>
    <w:rsid w:val="00F72126"/>
    <w:rsid w:val="00F722A8"/>
    <w:rsid w:val="00F72701"/>
    <w:rsid w:val="00F730A5"/>
    <w:rsid w:val="00F7313D"/>
    <w:rsid w:val="00F73420"/>
    <w:rsid w:val="00F737E3"/>
    <w:rsid w:val="00F73E00"/>
    <w:rsid w:val="00F74071"/>
    <w:rsid w:val="00F74C68"/>
    <w:rsid w:val="00F75301"/>
    <w:rsid w:val="00F75574"/>
    <w:rsid w:val="00F755C9"/>
    <w:rsid w:val="00F75734"/>
    <w:rsid w:val="00F757E2"/>
    <w:rsid w:val="00F757FC"/>
    <w:rsid w:val="00F758C4"/>
    <w:rsid w:val="00F7597D"/>
    <w:rsid w:val="00F75E86"/>
    <w:rsid w:val="00F75E9D"/>
    <w:rsid w:val="00F75F44"/>
    <w:rsid w:val="00F76650"/>
    <w:rsid w:val="00F766CB"/>
    <w:rsid w:val="00F76E07"/>
    <w:rsid w:val="00F76E18"/>
    <w:rsid w:val="00F76E64"/>
    <w:rsid w:val="00F76E9C"/>
    <w:rsid w:val="00F774A4"/>
    <w:rsid w:val="00F77AC0"/>
    <w:rsid w:val="00F77C41"/>
    <w:rsid w:val="00F77D1D"/>
    <w:rsid w:val="00F80018"/>
    <w:rsid w:val="00F802F4"/>
    <w:rsid w:val="00F803AE"/>
    <w:rsid w:val="00F8046B"/>
    <w:rsid w:val="00F80F2F"/>
    <w:rsid w:val="00F81086"/>
    <w:rsid w:val="00F814D5"/>
    <w:rsid w:val="00F81807"/>
    <w:rsid w:val="00F819BB"/>
    <w:rsid w:val="00F82162"/>
    <w:rsid w:val="00F82817"/>
    <w:rsid w:val="00F82980"/>
    <w:rsid w:val="00F82B47"/>
    <w:rsid w:val="00F835B7"/>
    <w:rsid w:val="00F836C3"/>
    <w:rsid w:val="00F839BB"/>
    <w:rsid w:val="00F83E65"/>
    <w:rsid w:val="00F842E2"/>
    <w:rsid w:val="00F84467"/>
    <w:rsid w:val="00F849C9"/>
    <w:rsid w:val="00F84A6B"/>
    <w:rsid w:val="00F84A99"/>
    <w:rsid w:val="00F84AE7"/>
    <w:rsid w:val="00F84BF3"/>
    <w:rsid w:val="00F84D14"/>
    <w:rsid w:val="00F84EB8"/>
    <w:rsid w:val="00F85324"/>
    <w:rsid w:val="00F857AD"/>
    <w:rsid w:val="00F8592D"/>
    <w:rsid w:val="00F85B57"/>
    <w:rsid w:val="00F85C04"/>
    <w:rsid w:val="00F8611D"/>
    <w:rsid w:val="00F86191"/>
    <w:rsid w:val="00F86446"/>
    <w:rsid w:val="00F86D24"/>
    <w:rsid w:val="00F86FBD"/>
    <w:rsid w:val="00F871CE"/>
    <w:rsid w:val="00F87445"/>
    <w:rsid w:val="00F875E4"/>
    <w:rsid w:val="00F877E0"/>
    <w:rsid w:val="00F9001E"/>
    <w:rsid w:val="00F90415"/>
    <w:rsid w:val="00F90717"/>
    <w:rsid w:val="00F9089A"/>
    <w:rsid w:val="00F90C21"/>
    <w:rsid w:val="00F90D8C"/>
    <w:rsid w:val="00F90FA3"/>
    <w:rsid w:val="00F91873"/>
    <w:rsid w:val="00F91ABE"/>
    <w:rsid w:val="00F91C02"/>
    <w:rsid w:val="00F91CFF"/>
    <w:rsid w:val="00F920D6"/>
    <w:rsid w:val="00F92B8C"/>
    <w:rsid w:val="00F92E25"/>
    <w:rsid w:val="00F93312"/>
    <w:rsid w:val="00F9357A"/>
    <w:rsid w:val="00F93608"/>
    <w:rsid w:val="00F939C0"/>
    <w:rsid w:val="00F93DF0"/>
    <w:rsid w:val="00F94079"/>
    <w:rsid w:val="00F94518"/>
    <w:rsid w:val="00F94577"/>
    <w:rsid w:val="00F945E1"/>
    <w:rsid w:val="00F948FE"/>
    <w:rsid w:val="00F949F3"/>
    <w:rsid w:val="00F958FD"/>
    <w:rsid w:val="00F9611B"/>
    <w:rsid w:val="00F9657A"/>
    <w:rsid w:val="00F96636"/>
    <w:rsid w:val="00F96ABA"/>
    <w:rsid w:val="00F96E97"/>
    <w:rsid w:val="00F972F8"/>
    <w:rsid w:val="00F976B2"/>
    <w:rsid w:val="00F97913"/>
    <w:rsid w:val="00F97AD7"/>
    <w:rsid w:val="00FA001A"/>
    <w:rsid w:val="00FA04C8"/>
    <w:rsid w:val="00FA1787"/>
    <w:rsid w:val="00FA1796"/>
    <w:rsid w:val="00FA1DDD"/>
    <w:rsid w:val="00FA213C"/>
    <w:rsid w:val="00FA2200"/>
    <w:rsid w:val="00FA28AF"/>
    <w:rsid w:val="00FA2DF6"/>
    <w:rsid w:val="00FA2F62"/>
    <w:rsid w:val="00FA329E"/>
    <w:rsid w:val="00FA334E"/>
    <w:rsid w:val="00FA3750"/>
    <w:rsid w:val="00FA3A98"/>
    <w:rsid w:val="00FA3D54"/>
    <w:rsid w:val="00FA4529"/>
    <w:rsid w:val="00FA4F4C"/>
    <w:rsid w:val="00FA5480"/>
    <w:rsid w:val="00FA588D"/>
    <w:rsid w:val="00FA6162"/>
    <w:rsid w:val="00FA633F"/>
    <w:rsid w:val="00FA63CE"/>
    <w:rsid w:val="00FA66DF"/>
    <w:rsid w:val="00FA67F5"/>
    <w:rsid w:val="00FA6DD1"/>
    <w:rsid w:val="00FA6F63"/>
    <w:rsid w:val="00FA7017"/>
    <w:rsid w:val="00FA7130"/>
    <w:rsid w:val="00FA73A4"/>
    <w:rsid w:val="00FA7608"/>
    <w:rsid w:val="00FA7BEB"/>
    <w:rsid w:val="00FB017E"/>
    <w:rsid w:val="00FB01C4"/>
    <w:rsid w:val="00FB0AEB"/>
    <w:rsid w:val="00FB0F6C"/>
    <w:rsid w:val="00FB1A9E"/>
    <w:rsid w:val="00FB1ECD"/>
    <w:rsid w:val="00FB1FB3"/>
    <w:rsid w:val="00FB22D3"/>
    <w:rsid w:val="00FB2AD5"/>
    <w:rsid w:val="00FB2B16"/>
    <w:rsid w:val="00FB2E60"/>
    <w:rsid w:val="00FB3DCB"/>
    <w:rsid w:val="00FB3EF2"/>
    <w:rsid w:val="00FB4035"/>
    <w:rsid w:val="00FB46E4"/>
    <w:rsid w:val="00FB49A1"/>
    <w:rsid w:val="00FB4C16"/>
    <w:rsid w:val="00FB4CC9"/>
    <w:rsid w:val="00FB57E4"/>
    <w:rsid w:val="00FB5923"/>
    <w:rsid w:val="00FB5E1A"/>
    <w:rsid w:val="00FB60FF"/>
    <w:rsid w:val="00FB6288"/>
    <w:rsid w:val="00FB670E"/>
    <w:rsid w:val="00FB6854"/>
    <w:rsid w:val="00FB69B3"/>
    <w:rsid w:val="00FB70D6"/>
    <w:rsid w:val="00FB7258"/>
    <w:rsid w:val="00FB72DB"/>
    <w:rsid w:val="00FB77B0"/>
    <w:rsid w:val="00FB7CF6"/>
    <w:rsid w:val="00FB7DCF"/>
    <w:rsid w:val="00FB7E00"/>
    <w:rsid w:val="00FC03BE"/>
    <w:rsid w:val="00FC0879"/>
    <w:rsid w:val="00FC0B4A"/>
    <w:rsid w:val="00FC1096"/>
    <w:rsid w:val="00FC12A8"/>
    <w:rsid w:val="00FC1790"/>
    <w:rsid w:val="00FC17E8"/>
    <w:rsid w:val="00FC18E7"/>
    <w:rsid w:val="00FC1AFD"/>
    <w:rsid w:val="00FC1F59"/>
    <w:rsid w:val="00FC1FD5"/>
    <w:rsid w:val="00FC29A0"/>
    <w:rsid w:val="00FC2DE7"/>
    <w:rsid w:val="00FC3454"/>
    <w:rsid w:val="00FC350D"/>
    <w:rsid w:val="00FC376B"/>
    <w:rsid w:val="00FC39E3"/>
    <w:rsid w:val="00FC3DB9"/>
    <w:rsid w:val="00FC471A"/>
    <w:rsid w:val="00FC49D6"/>
    <w:rsid w:val="00FC4EB5"/>
    <w:rsid w:val="00FC5478"/>
    <w:rsid w:val="00FC58B6"/>
    <w:rsid w:val="00FC5B46"/>
    <w:rsid w:val="00FC5B7D"/>
    <w:rsid w:val="00FC5BF5"/>
    <w:rsid w:val="00FC62C1"/>
    <w:rsid w:val="00FC65E4"/>
    <w:rsid w:val="00FC6674"/>
    <w:rsid w:val="00FC67C0"/>
    <w:rsid w:val="00FC67DA"/>
    <w:rsid w:val="00FC6CBF"/>
    <w:rsid w:val="00FC6D7A"/>
    <w:rsid w:val="00FC6DC8"/>
    <w:rsid w:val="00FC6F15"/>
    <w:rsid w:val="00FC6FD5"/>
    <w:rsid w:val="00FC7918"/>
    <w:rsid w:val="00FC7C3B"/>
    <w:rsid w:val="00FC7E0E"/>
    <w:rsid w:val="00FD0AC8"/>
    <w:rsid w:val="00FD0CC0"/>
    <w:rsid w:val="00FD10A8"/>
    <w:rsid w:val="00FD1347"/>
    <w:rsid w:val="00FD18BC"/>
    <w:rsid w:val="00FD18F1"/>
    <w:rsid w:val="00FD1A1A"/>
    <w:rsid w:val="00FD212A"/>
    <w:rsid w:val="00FD2F54"/>
    <w:rsid w:val="00FD2F63"/>
    <w:rsid w:val="00FD3A84"/>
    <w:rsid w:val="00FD4233"/>
    <w:rsid w:val="00FD48BE"/>
    <w:rsid w:val="00FD4CF8"/>
    <w:rsid w:val="00FD51E0"/>
    <w:rsid w:val="00FD5278"/>
    <w:rsid w:val="00FD5329"/>
    <w:rsid w:val="00FD5860"/>
    <w:rsid w:val="00FD588D"/>
    <w:rsid w:val="00FD5943"/>
    <w:rsid w:val="00FD59D4"/>
    <w:rsid w:val="00FD5C88"/>
    <w:rsid w:val="00FD5CB3"/>
    <w:rsid w:val="00FD6378"/>
    <w:rsid w:val="00FD685E"/>
    <w:rsid w:val="00FD6860"/>
    <w:rsid w:val="00FD6F6D"/>
    <w:rsid w:val="00FD721C"/>
    <w:rsid w:val="00FD73A3"/>
    <w:rsid w:val="00FD73F9"/>
    <w:rsid w:val="00FD77BF"/>
    <w:rsid w:val="00FD78D7"/>
    <w:rsid w:val="00FD7A9E"/>
    <w:rsid w:val="00FD7E37"/>
    <w:rsid w:val="00FE0044"/>
    <w:rsid w:val="00FE0514"/>
    <w:rsid w:val="00FE083E"/>
    <w:rsid w:val="00FE0920"/>
    <w:rsid w:val="00FE0D55"/>
    <w:rsid w:val="00FE0F33"/>
    <w:rsid w:val="00FE135B"/>
    <w:rsid w:val="00FE1496"/>
    <w:rsid w:val="00FE1B9C"/>
    <w:rsid w:val="00FE1DA6"/>
    <w:rsid w:val="00FE228A"/>
    <w:rsid w:val="00FE23E8"/>
    <w:rsid w:val="00FE29D5"/>
    <w:rsid w:val="00FE2A96"/>
    <w:rsid w:val="00FE3193"/>
    <w:rsid w:val="00FE332A"/>
    <w:rsid w:val="00FE3549"/>
    <w:rsid w:val="00FE36CA"/>
    <w:rsid w:val="00FE3811"/>
    <w:rsid w:val="00FE3B29"/>
    <w:rsid w:val="00FE3D18"/>
    <w:rsid w:val="00FE3F60"/>
    <w:rsid w:val="00FE3FD6"/>
    <w:rsid w:val="00FE447A"/>
    <w:rsid w:val="00FE46DC"/>
    <w:rsid w:val="00FE48F2"/>
    <w:rsid w:val="00FE512C"/>
    <w:rsid w:val="00FE515D"/>
    <w:rsid w:val="00FE5194"/>
    <w:rsid w:val="00FE519D"/>
    <w:rsid w:val="00FE51D5"/>
    <w:rsid w:val="00FE53F6"/>
    <w:rsid w:val="00FE5426"/>
    <w:rsid w:val="00FE5BDA"/>
    <w:rsid w:val="00FE6084"/>
    <w:rsid w:val="00FE60F5"/>
    <w:rsid w:val="00FE6154"/>
    <w:rsid w:val="00FE61FA"/>
    <w:rsid w:val="00FE6367"/>
    <w:rsid w:val="00FE6756"/>
    <w:rsid w:val="00FE689A"/>
    <w:rsid w:val="00FE68AE"/>
    <w:rsid w:val="00FE6971"/>
    <w:rsid w:val="00FE6BBD"/>
    <w:rsid w:val="00FE6D38"/>
    <w:rsid w:val="00FE7231"/>
    <w:rsid w:val="00FE728F"/>
    <w:rsid w:val="00FE7693"/>
    <w:rsid w:val="00FE7B0F"/>
    <w:rsid w:val="00FF0194"/>
    <w:rsid w:val="00FF049D"/>
    <w:rsid w:val="00FF083D"/>
    <w:rsid w:val="00FF0B49"/>
    <w:rsid w:val="00FF0BA9"/>
    <w:rsid w:val="00FF109D"/>
    <w:rsid w:val="00FF113E"/>
    <w:rsid w:val="00FF114F"/>
    <w:rsid w:val="00FF1334"/>
    <w:rsid w:val="00FF1397"/>
    <w:rsid w:val="00FF158D"/>
    <w:rsid w:val="00FF16BA"/>
    <w:rsid w:val="00FF1B17"/>
    <w:rsid w:val="00FF1B93"/>
    <w:rsid w:val="00FF1E25"/>
    <w:rsid w:val="00FF1ED4"/>
    <w:rsid w:val="00FF246A"/>
    <w:rsid w:val="00FF2568"/>
    <w:rsid w:val="00FF260C"/>
    <w:rsid w:val="00FF27A0"/>
    <w:rsid w:val="00FF27C1"/>
    <w:rsid w:val="00FF281A"/>
    <w:rsid w:val="00FF2EFE"/>
    <w:rsid w:val="00FF30D0"/>
    <w:rsid w:val="00FF344F"/>
    <w:rsid w:val="00FF3519"/>
    <w:rsid w:val="00FF4C80"/>
    <w:rsid w:val="00FF4E12"/>
    <w:rsid w:val="00FF5319"/>
    <w:rsid w:val="00FF5C6D"/>
    <w:rsid w:val="00FF5E5B"/>
    <w:rsid w:val="00FF5E7A"/>
    <w:rsid w:val="00FF5ED5"/>
    <w:rsid w:val="00FF621D"/>
    <w:rsid w:val="00FF6C0A"/>
    <w:rsid w:val="00FF6C15"/>
    <w:rsid w:val="00FF711F"/>
    <w:rsid w:val="00FF7145"/>
    <w:rsid w:val="00FF72C7"/>
    <w:rsid w:val="00FF7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5:docId w15:val="{C17141D3-F1E1-4559-ACBC-A932F10D0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D5385"/>
    <w:pPr>
      <w:ind w:firstLine="709"/>
      <w:contextualSpacing/>
      <w:jc w:val="both"/>
    </w:pPr>
    <w:rPr>
      <w:sz w:val="28"/>
    </w:rPr>
  </w:style>
  <w:style w:type="paragraph" w:styleId="17">
    <w:name w:val="heading 1"/>
    <w:basedOn w:val="a1"/>
    <w:next w:val="a1"/>
    <w:link w:val="18"/>
    <w:uiPriority w:val="9"/>
    <w:rsid w:val="00651BCB"/>
    <w:pPr>
      <w:keepNext/>
      <w:keepLines/>
      <w:numPr>
        <w:numId w:val="5"/>
      </w:numPr>
      <w:suppressAutoHyphens/>
      <w:spacing w:before="240" w:line="336" w:lineRule="auto"/>
      <w:jc w:val="left"/>
      <w:outlineLvl w:val="0"/>
    </w:pPr>
    <w:rPr>
      <w:b/>
      <w:caps/>
      <w:kern w:val="28"/>
      <w:sz w:val="24"/>
      <w:szCs w:val="24"/>
    </w:rPr>
  </w:style>
  <w:style w:type="paragraph" w:styleId="20">
    <w:name w:val="heading 2"/>
    <w:basedOn w:val="a1"/>
    <w:next w:val="a1"/>
    <w:uiPriority w:val="9"/>
    <w:rsid w:val="00DF4ADB"/>
    <w:pPr>
      <w:keepNext/>
      <w:keepLines/>
      <w:numPr>
        <w:ilvl w:val="1"/>
        <w:numId w:val="1"/>
      </w:numPr>
      <w:suppressAutoHyphens/>
      <w:spacing w:before="120" w:after="120"/>
      <w:outlineLvl w:val="1"/>
    </w:pPr>
    <w:rPr>
      <w:b/>
    </w:rPr>
  </w:style>
  <w:style w:type="paragraph" w:styleId="30">
    <w:name w:val="heading 3"/>
    <w:basedOn w:val="a1"/>
    <w:next w:val="a1"/>
    <w:uiPriority w:val="9"/>
    <w:rsid w:val="00137F35"/>
    <w:pPr>
      <w:numPr>
        <w:ilvl w:val="2"/>
        <w:numId w:val="1"/>
      </w:numPr>
      <w:suppressAutoHyphens/>
      <w:spacing w:line="336" w:lineRule="auto"/>
      <w:outlineLvl w:val="2"/>
    </w:pPr>
    <w:rPr>
      <w:b/>
    </w:rPr>
  </w:style>
  <w:style w:type="paragraph" w:styleId="41">
    <w:name w:val="heading 4"/>
    <w:basedOn w:val="a1"/>
    <w:next w:val="a1"/>
    <w:uiPriority w:val="9"/>
    <w:rsid w:val="00FC39E3"/>
    <w:pPr>
      <w:numPr>
        <w:ilvl w:val="3"/>
        <w:numId w:val="1"/>
      </w:numPr>
      <w:suppressAutoHyphens/>
      <w:spacing w:line="336" w:lineRule="auto"/>
      <w:jc w:val="center"/>
      <w:outlineLvl w:val="3"/>
    </w:pPr>
    <w:rPr>
      <w:b/>
    </w:rPr>
  </w:style>
  <w:style w:type="paragraph" w:styleId="51">
    <w:name w:val="heading 5"/>
    <w:basedOn w:val="a1"/>
    <w:next w:val="a1"/>
    <w:link w:val="54"/>
    <w:uiPriority w:val="9"/>
    <w:rsid w:val="0090575C"/>
    <w:pPr>
      <w:keepNext/>
      <w:keepLines/>
      <w:numPr>
        <w:ilvl w:val="4"/>
        <w:numId w:val="1"/>
      </w:numPr>
      <w:spacing w:before="200"/>
      <w:outlineLvl w:val="4"/>
    </w:pPr>
    <w:rPr>
      <w:rFonts w:ascii="Cambria" w:hAnsi="Cambria"/>
      <w:color w:val="243F60"/>
    </w:rPr>
  </w:style>
  <w:style w:type="paragraph" w:styleId="60">
    <w:name w:val="heading 6"/>
    <w:basedOn w:val="a1"/>
    <w:next w:val="a1"/>
    <w:link w:val="61"/>
    <w:uiPriority w:val="9"/>
    <w:rsid w:val="0090575C"/>
    <w:pPr>
      <w:keepNext/>
      <w:keepLines/>
      <w:numPr>
        <w:ilvl w:val="5"/>
        <w:numId w:val="1"/>
      </w:numPr>
      <w:spacing w:before="200"/>
      <w:outlineLvl w:val="5"/>
    </w:pPr>
    <w:rPr>
      <w:rFonts w:ascii="Cambria" w:hAnsi="Cambria"/>
      <w:i/>
      <w:iCs/>
      <w:color w:val="243F60"/>
    </w:rPr>
  </w:style>
  <w:style w:type="paragraph" w:styleId="7">
    <w:name w:val="heading 7"/>
    <w:basedOn w:val="a1"/>
    <w:next w:val="a1"/>
    <w:link w:val="71"/>
    <w:uiPriority w:val="9"/>
    <w:rsid w:val="0090575C"/>
    <w:pPr>
      <w:keepNext/>
      <w:keepLines/>
      <w:numPr>
        <w:ilvl w:val="6"/>
        <w:numId w:val="1"/>
      </w:numPr>
      <w:spacing w:before="200"/>
      <w:outlineLvl w:val="6"/>
    </w:pPr>
    <w:rPr>
      <w:rFonts w:ascii="Cambria" w:hAnsi="Cambria"/>
      <w:i/>
      <w:iCs/>
      <w:color w:val="404040"/>
    </w:rPr>
  </w:style>
  <w:style w:type="paragraph" w:styleId="8">
    <w:name w:val="heading 8"/>
    <w:basedOn w:val="a1"/>
    <w:next w:val="a1"/>
    <w:link w:val="80"/>
    <w:uiPriority w:val="9"/>
    <w:rsid w:val="0090575C"/>
    <w:pPr>
      <w:keepNext/>
      <w:keepLines/>
      <w:numPr>
        <w:ilvl w:val="7"/>
        <w:numId w:val="1"/>
      </w:numPr>
      <w:spacing w:before="200"/>
      <w:outlineLvl w:val="7"/>
    </w:pPr>
    <w:rPr>
      <w:rFonts w:ascii="Cambria" w:hAnsi="Cambria"/>
      <w:color w:val="404040"/>
      <w:sz w:val="20"/>
    </w:rPr>
  </w:style>
  <w:style w:type="paragraph" w:styleId="9">
    <w:name w:val="heading 9"/>
    <w:basedOn w:val="a1"/>
    <w:next w:val="a1"/>
    <w:link w:val="90"/>
    <w:uiPriority w:val="9"/>
    <w:rsid w:val="0090575C"/>
    <w:pPr>
      <w:keepNext/>
      <w:keepLines/>
      <w:numPr>
        <w:ilvl w:val="8"/>
        <w:numId w:val="1"/>
      </w:numPr>
      <w:spacing w:before="200"/>
      <w:outlineLvl w:val="8"/>
    </w:pPr>
    <w:rPr>
      <w:rFonts w:ascii="Cambria" w:hAnsi="Cambria"/>
      <w:i/>
      <w:iCs/>
      <w:color w:val="404040"/>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FC39E3"/>
    <w:pPr>
      <w:tabs>
        <w:tab w:val="center" w:pos="4153"/>
        <w:tab w:val="right" w:pos="8306"/>
      </w:tabs>
    </w:pPr>
  </w:style>
  <w:style w:type="paragraph" w:styleId="a7">
    <w:name w:val="caption"/>
    <w:basedOn w:val="a1"/>
    <w:next w:val="a1"/>
    <w:rsid w:val="00FC39E3"/>
    <w:pPr>
      <w:suppressAutoHyphens/>
      <w:spacing w:line="336" w:lineRule="auto"/>
      <w:jc w:val="center"/>
    </w:pPr>
  </w:style>
  <w:style w:type="paragraph" w:styleId="a8">
    <w:name w:val="footer"/>
    <w:basedOn w:val="a1"/>
    <w:link w:val="a9"/>
    <w:uiPriority w:val="99"/>
    <w:rsid w:val="00FC39E3"/>
    <w:pPr>
      <w:tabs>
        <w:tab w:val="center" w:pos="4153"/>
        <w:tab w:val="right" w:pos="8306"/>
      </w:tabs>
    </w:pPr>
  </w:style>
  <w:style w:type="character" w:styleId="aa">
    <w:name w:val="page number"/>
    <w:semiHidden/>
    <w:rsid w:val="00FC39E3"/>
    <w:rPr>
      <w:rFonts w:ascii="Times New Roman" w:hAnsi="Times New Roman"/>
      <w:noProof w:val="0"/>
      <w:lang w:val="uk-UA"/>
    </w:rPr>
  </w:style>
  <w:style w:type="paragraph" w:styleId="19">
    <w:name w:val="toc 1"/>
    <w:basedOn w:val="a1"/>
    <w:next w:val="a1"/>
    <w:autoRedefine/>
    <w:uiPriority w:val="39"/>
    <w:rsid w:val="00FC39E3"/>
    <w:pPr>
      <w:tabs>
        <w:tab w:val="right" w:leader="dot" w:pos="9355"/>
      </w:tabs>
      <w:spacing w:line="336" w:lineRule="auto"/>
      <w:ind w:right="851"/>
      <w:jc w:val="left"/>
    </w:pPr>
    <w:rPr>
      <w:caps/>
    </w:rPr>
  </w:style>
  <w:style w:type="paragraph" w:styleId="25">
    <w:name w:val="toc 2"/>
    <w:basedOn w:val="a1"/>
    <w:next w:val="a1"/>
    <w:autoRedefine/>
    <w:uiPriority w:val="39"/>
    <w:rsid w:val="00FC39E3"/>
    <w:pPr>
      <w:tabs>
        <w:tab w:val="right" w:leader="dot" w:pos="9355"/>
      </w:tabs>
      <w:spacing w:line="336" w:lineRule="auto"/>
      <w:ind w:left="284" w:right="851"/>
      <w:jc w:val="left"/>
    </w:pPr>
  </w:style>
  <w:style w:type="paragraph" w:styleId="34">
    <w:name w:val="toc 3"/>
    <w:basedOn w:val="a1"/>
    <w:next w:val="a1"/>
    <w:autoRedefine/>
    <w:uiPriority w:val="39"/>
    <w:rsid w:val="00FC39E3"/>
    <w:pPr>
      <w:tabs>
        <w:tab w:val="right" w:leader="dot" w:pos="9355"/>
      </w:tabs>
      <w:spacing w:line="336" w:lineRule="auto"/>
      <w:ind w:left="567" w:right="851"/>
      <w:jc w:val="left"/>
    </w:pPr>
  </w:style>
  <w:style w:type="paragraph" w:styleId="44">
    <w:name w:val="toc 4"/>
    <w:basedOn w:val="a1"/>
    <w:next w:val="a1"/>
    <w:autoRedefine/>
    <w:semiHidden/>
    <w:rsid w:val="00FC39E3"/>
    <w:pPr>
      <w:tabs>
        <w:tab w:val="right" w:leader="dot" w:pos="9356"/>
      </w:tabs>
      <w:spacing w:line="336" w:lineRule="auto"/>
      <w:ind w:left="284" w:right="851"/>
      <w:jc w:val="left"/>
    </w:pPr>
  </w:style>
  <w:style w:type="paragraph" w:styleId="ab">
    <w:name w:val="Body Text"/>
    <w:basedOn w:val="a1"/>
    <w:link w:val="ac"/>
    <w:semiHidden/>
    <w:rsid w:val="00FC39E3"/>
    <w:pPr>
      <w:spacing w:line="336" w:lineRule="auto"/>
      <w:ind w:firstLine="851"/>
    </w:pPr>
  </w:style>
  <w:style w:type="paragraph" w:customStyle="1" w:styleId="ad">
    <w:name w:val="Переменные"/>
    <w:basedOn w:val="ab"/>
    <w:rsid w:val="00FC39E3"/>
    <w:pPr>
      <w:tabs>
        <w:tab w:val="left" w:pos="482"/>
      </w:tabs>
      <w:ind w:left="482" w:hanging="482"/>
    </w:pPr>
  </w:style>
  <w:style w:type="paragraph" w:styleId="ae">
    <w:name w:val="Document Map"/>
    <w:basedOn w:val="a1"/>
    <w:semiHidden/>
    <w:rsid w:val="00FC39E3"/>
    <w:pPr>
      <w:shd w:val="clear" w:color="auto" w:fill="000080"/>
    </w:pPr>
    <w:rPr>
      <w:sz w:val="24"/>
    </w:rPr>
  </w:style>
  <w:style w:type="paragraph" w:customStyle="1" w:styleId="af">
    <w:name w:val="Формула"/>
    <w:basedOn w:val="ab"/>
    <w:rsid w:val="00FC39E3"/>
    <w:pPr>
      <w:tabs>
        <w:tab w:val="center" w:pos="4536"/>
        <w:tab w:val="right" w:pos="9356"/>
      </w:tabs>
      <w:ind w:firstLine="0"/>
    </w:pPr>
  </w:style>
  <w:style w:type="paragraph" w:customStyle="1" w:styleId="af0">
    <w:name w:val="Чертежный"/>
    <w:rsid w:val="00FC39E3"/>
    <w:pPr>
      <w:jc w:val="both"/>
    </w:pPr>
    <w:rPr>
      <w:rFonts w:ascii="ISOCPEUR" w:hAnsi="ISOCPEUR"/>
      <w:i/>
      <w:sz w:val="28"/>
      <w:lang w:val="uk-UA"/>
    </w:rPr>
  </w:style>
  <w:style w:type="paragraph" w:customStyle="1" w:styleId="af1">
    <w:name w:val="Листинг программы"/>
    <w:rsid w:val="00FC39E3"/>
    <w:pPr>
      <w:suppressAutoHyphens/>
    </w:pPr>
    <w:rPr>
      <w:noProof/>
    </w:rPr>
  </w:style>
  <w:style w:type="paragraph" w:styleId="af2">
    <w:name w:val="annotation text"/>
    <w:basedOn w:val="a1"/>
    <w:link w:val="af3"/>
    <w:uiPriority w:val="99"/>
    <w:rsid w:val="00FC39E3"/>
    <w:rPr>
      <w:rFonts w:ascii="Journal" w:hAnsi="Journal"/>
      <w:sz w:val="24"/>
    </w:rPr>
  </w:style>
  <w:style w:type="character" w:customStyle="1" w:styleId="54">
    <w:name w:val="Заголовок 5 Знак"/>
    <w:link w:val="51"/>
    <w:uiPriority w:val="9"/>
    <w:rsid w:val="0090575C"/>
    <w:rPr>
      <w:rFonts w:ascii="Cambria" w:hAnsi="Cambria"/>
      <w:color w:val="243F60"/>
      <w:sz w:val="28"/>
    </w:rPr>
  </w:style>
  <w:style w:type="character" w:customStyle="1" w:styleId="61">
    <w:name w:val="Заголовок 6 Знак"/>
    <w:link w:val="60"/>
    <w:uiPriority w:val="9"/>
    <w:rsid w:val="0090575C"/>
    <w:rPr>
      <w:rFonts w:ascii="Cambria" w:hAnsi="Cambria"/>
      <w:i/>
      <w:iCs/>
      <w:color w:val="243F60"/>
      <w:sz w:val="28"/>
    </w:rPr>
  </w:style>
  <w:style w:type="character" w:customStyle="1" w:styleId="71">
    <w:name w:val="Заголовок 7 Знак"/>
    <w:link w:val="7"/>
    <w:uiPriority w:val="9"/>
    <w:rsid w:val="0090575C"/>
    <w:rPr>
      <w:rFonts w:ascii="Cambria" w:hAnsi="Cambria"/>
      <w:i/>
      <w:iCs/>
      <w:color w:val="404040"/>
      <w:sz w:val="28"/>
    </w:rPr>
  </w:style>
  <w:style w:type="character" w:customStyle="1" w:styleId="80">
    <w:name w:val="Заголовок 8 Знак"/>
    <w:link w:val="8"/>
    <w:uiPriority w:val="9"/>
    <w:rsid w:val="0090575C"/>
    <w:rPr>
      <w:rFonts w:ascii="Cambria" w:hAnsi="Cambria"/>
      <w:color w:val="404040"/>
    </w:rPr>
  </w:style>
  <w:style w:type="character" w:customStyle="1" w:styleId="90">
    <w:name w:val="Заголовок 9 Знак"/>
    <w:link w:val="9"/>
    <w:uiPriority w:val="9"/>
    <w:rsid w:val="0090575C"/>
    <w:rPr>
      <w:rFonts w:ascii="Cambria" w:hAnsi="Cambria"/>
      <w:i/>
      <w:iCs/>
      <w:color w:val="404040"/>
    </w:rPr>
  </w:style>
  <w:style w:type="paragraph" w:styleId="26">
    <w:name w:val="Body Text 2"/>
    <w:basedOn w:val="a1"/>
    <w:link w:val="27"/>
    <w:rsid w:val="0090575C"/>
    <w:pPr>
      <w:spacing w:after="120" w:line="480" w:lineRule="auto"/>
      <w:jc w:val="left"/>
    </w:pPr>
    <w:rPr>
      <w:sz w:val="24"/>
      <w:szCs w:val="24"/>
    </w:rPr>
  </w:style>
  <w:style w:type="character" w:customStyle="1" w:styleId="27">
    <w:name w:val="Основной текст 2 Знак"/>
    <w:link w:val="26"/>
    <w:rsid w:val="0090575C"/>
    <w:rPr>
      <w:sz w:val="24"/>
      <w:szCs w:val="24"/>
    </w:rPr>
  </w:style>
  <w:style w:type="paragraph" w:styleId="a">
    <w:name w:val="List Paragraph"/>
    <w:aliases w:val="- текст сноски"/>
    <w:basedOn w:val="a1"/>
    <w:uiPriority w:val="34"/>
    <w:rsid w:val="00214CC3"/>
    <w:pPr>
      <w:keepNext/>
      <w:widowControl w:val="0"/>
      <w:numPr>
        <w:numId w:val="2"/>
      </w:numPr>
      <w:tabs>
        <w:tab w:val="left" w:pos="567"/>
      </w:tabs>
      <w:ind w:left="567" w:hanging="283"/>
    </w:pPr>
    <w:rPr>
      <w:sz w:val="20"/>
    </w:rPr>
  </w:style>
  <w:style w:type="character" w:customStyle="1" w:styleId="af4">
    <w:name w:val="Цветовое выделение"/>
    <w:rsid w:val="00457E2A"/>
    <w:rPr>
      <w:b/>
      <w:bCs/>
      <w:color w:val="000080"/>
      <w:sz w:val="20"/>
      <w:szCs w:val="20"/>
    </w:rPr>
  </w:style>
  <w:style w:type="paragraph" w:styleId="af5">
    <w:name w:val="TOC Heading"/>
    <w:basedOn w:val="17"/>
    <w:next w:val="a1"/>
    <w:link w:val="af6"/>
    <w:uiPriority w:val="39"/>
    <w:qFormat/>
    <w:rsid w:val="00D03663"/>
    <w:pPr>
      <w:numPr>
        <w:numId w:val="0"/>
      </w:numPr>
      <w:suppressAutoHyphens w:val="0"/>
      <w:spacing w:before="480" w:line="276" w:lineRule="auto"/>
      <w:contextualSpacing w:val="0"/>
      <w:outlineLvl w:val="9"/>
    </w:pPr>
    <w:rPr>
      <w:rFonts w:ascii="Cambria" w:hAnsi="Cambria"/>
      <w:bCs/>
      <w:caps w:val="0"/>
      <w:color w:val="365F91"/>
      <w:szCs w:val="28"/>
      <w:lang w:eastAsia="en-US"/>
    </w:rPr>
  </w:style>
  <w:style w:type="character" w:styleId="af7">
    <w:name w:val="Hyperlink"/>
    <w:uiPriority w:val="99"/>
    <w:unhideWhenUsed/>
    <w:rsid w:val="00D03663"/>
    <w:rPr>
      <w:color w:val="0000FF"/>
      <w:u w:val="single"/>
    </w:rPr>
  </w:style>
  <w:style w:type="paragraph" w:styleId="af8">
    <w:name w:val="Balloon Text"/>
    <w:basedOn w:val="a1"/>
    <w:link w:val="af9"/>
    <w:uiPriority w:val="99"/>
    <w:semiHidden/>
    <w:unhideWhenUsed/>
    <w:rsid w:val="00D03663"/>
    <w:rPr>
      <w:rFonts w:ascii="Tahoma" w:hAnsi="Tahoma"/>
      <w:sz w:val="16"/>
      <w:szCs w:val="16"/>
      <w:lang w:val="uk-UA"/>
    </w:rPr>
  </w:style>
  <w:style w:type="character" w:customStyle="1" w:styleId="af9">
    <w:name w:val="Текст выноски Знак"/>
    <w:link w:val="af8"/>
    <w:uiPriority w:val="99"/>
    <w:semiHidden/>
    <w:rsid w:val="00D03663"/>
    <w:rPr>
      <w:rFonts w:ascii="Tahoma" w:hAnsi="Tahoma" w:cs="Tahoma"/>
      <w:sz w:val="16"/>
      <w:szCs w:val="16"/>
      <w:lang w:val="uk-UA"/>
    </w:rPr>
  </w:style>
  <w:style w:type="paragraph" w:customStyle="1" w:styleId="afa">
    <w:name w:val="Заголовок статьи"/>
    <w:basedOn w:val="a1"/>
    <w:next w:val="a1"/>
    <w:uiPriority w:val="99"/>
    <w:rsid w:val="009701BF"/>
    <w:pPr>
      <w:widowControl w:val="0"/>
      <w:autoSpaceDE w:val="0"/>
      <w:autoSpaceDN w:val="0"/>
      <w:adjustRightInd w:val="0"/>
      <w:ind w:left="1612" w:hanging="892"/>
      <w:contextualSpacing w:val="0"/>
    </w:pPr>
    <w:rPr>
      <w:rFonts w:ascii="Arial" w:hAnsi="Arial" w:cs="Arial"/>
      <w:sz w:val="20"/>
    </w:rPr>
  </w:style>
  <w:style w:type="character" w:customStyle="1" w:styleId="a6">
    <w:name w:val="Верхний колонтитул Знак"/>
    <w:link w:val="a5"/>
    <w:uiPriority w:val="99"/>
    <w:rsid w:val="001C77E8"/>
    <w:rPr>
      <w:sz w:val="28"/>
    </w:rPr>
  </w:style>
  <w:style w:type="paragraph" w:styleId="afb">
    <w:name w:val="Normal (Web)"/>
    <w:basedOn w:val="a1"/>
    <w:uiPriority w:val="99"/>
    <w:unhideWhenUsed/>
    <w:rsid w:val="004C5601"/>
    <w:pPr>
      <w:spacing w:before="60" w:after="60"/>
      <w:ind w:firstLine="0"/>
      <w:contextualSpacing w:val="0"/>
      <w:jc w:val="left"/>
    </w:pPr>
    <w:rPr>
      <w:sz w:val="24"/>
      <w:szCs w:val="24"/>
    </w:rPr>
  </w:style>
  <w:style w:type="table" w:styleId="afc">
    <w:name w:val="Table Grid"/>
    <w:basedOn w:val="a3"/>
    <w:uiPriority w:val="59"/>
    <w:rsid w:val="000219A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Title"/>
    <w:basedOn w:val="a1"/>
    <w:rsid w:val="00DF681A"/>
    <w:pPr>
      <w:ind w:firstLine="0"/>
      <w:contextualSpacing w:val="0"/>
      <w:jc w:val="center"/>
    </w:pPr>
    <w:rPr>
      <w:b/>
      <w:sz w:val="32"/>
    </w:rPr>
  </w:style>
  <w:style w:type="character" w:styleId="afe">
    <w:name w:val="Emphasis"/>
    <w:rsid w:val="00940A57"/>
    <w:rPr>
      <w:i/>
      <w:iCs/>
    </w:rPr>
  </w:style>
  <w:style w:type="numbering" w:customStyle="1" w:styleId="15">
    <w:name w:val="Стиль1"/>
    <w:uiPriority w:val="99"/>
    <w:rsid w:val="00405ED0"/>
    <w:pPr>
      <w:numPr>
        <w:numId w:val="3"/>
      </w:numPr>
    </w:pPr>
  </w:style>
  <w:style w:type="paragraph" w:styleId="aff">
    <w:name w:val="No Spacing"/>
    <w:link w:val="aff0"/>
    <w:uiPriority w:val="1"/>
    <w:rsid w:val="00405ED0"/>
    <w:rPr>
      <w:rFonts w:ascii="Calibri" w:hAnsi="Calibri"/>
      <w:sz w:val="22"/>
      <w:szCs w:val="22"/>
      <w:lang w:eastAsia="en-US"/>
    </w:rPr>
  </w:style>
  <w:style w:type="character" w:customStyle="1" w:styleId="aff0">
    <w:name w:val="Без интервала Знак"/>
    <w:link w:val="aff"/>
    <w:uiPriority w:val="1"/>
    <w:rsid w:val="00405ED0"/>
    <w:rPr>
      <w:rFonts w:ascii="Calibri" w:hAnsi="Calibri"/>
      <w:sz w:val="22"/>
      <w:szCs w:val="22"/>
      <w:lang w:val="ru-RU" w:eastAsia="en-US" w:bidi="ar-SA"/>
    </w:rPr>
  </w:style>
  <w:style w:type="paragraph" w:customStyle="1" w:styleId="r">
    <w:name w:val="r"/>
    <w:basedOn w:val="a1"/>
    <w:rsid w:val="006C1285"/>
    <w:pPr>
      <w:spacing w:before="100" w:beforeAutospacing="1" w:after="100" w:afterAutospacing="1"/>
      <w:ind w:firstLine="0"/>
      <w:contextualSpacing w:val="0"/>
      <w:jc w:val="left"/>
    </w:pPr>
    <w:rPr>
      <w:sz w:val="24"/>
      <w:szCs w:val="24"/>
    </w:rPr>
  </w:style>
  <w:style w:type="character" w:customStyle="1" w:styleId="epm">
    <w:name w:val="epm"/>
    <w:rsid w:val="00342C91"/>
    <w:rPr>
      <w:shd w:val="clear" w:color="auto" w:fill="FFE0B2"/>
    </w:rPr>
  </w:style>
  <w:style w:type="paragraph" w:styleId="35">
    <w:name w:val="Body Text Indent 3"/>
    <w:basedOn w:val="a1"/>
    <w:link w:val="36"/>
    <w:rsid w:val="00497673"/>
    <w:pPr>
      <w:spacing w:after="120"/>
      <w:ind w:left="283"/>
    </w:pPr>
    <w:rPr>
      <w:sz w:val="16"/>
      <w:szCs w:val="16"/>
    </w:rPr>
  </w:style>
  <w:style w:type="character" w:customStyle="1" w:styleId="ac">
    <w:name w:val="Основной текст Знак"/>
    <w:link w:val="ab"/>
    <w:semiHidden/>
    <w:rsid w:val="007C3466"/>
    <w:rPr>
      <w:sz w:val="28"/>
    </w:rPr>
  </w:style>
  <w:style w:type="paragraph" w:styleId="aff1">
    <w:name w:val="footnote text"/>
    <w:basedOn w:val="a1"/>
    <w:link w:val="aff2"/>
    <w:uiPriority w:val="99"/>
    <w:unhideWhenUsed/>
    <w:qFormat/>
    <w:rsid w:val="000706FE"/>
    <w:pPr>
      <w:ind w:left="142" w:hanging="142"/>
    </w:pPr>
    <w:rPr>
      <w:sz w:val="20"/>
    </w:rPr>
  </w:style>
  <w:style w:type="character" w:customStyle="1" w:styleId="aff2">
    <w:name w:val="Текст сноски Знак"/>
    <w:basedOn w:val="a2"/>
    <w:link w:val="aff1"/>
    <w:uiPriority w:val="99"/>
    <w:rsid w:val="000706FE"/>
  </w:style>
  <w:style w:type="character" w:styleId="aff3">
    <w:name w:val="footnote reference"/>
    <w:uiPriority w:val="99"/>
    <w:unhideWhenUsed/>
    <w:rsid w:val="00085C8A"/>
    <w:rPr>
      <w:vertAlign w:val="superscript"/>
    </w:rPr>
  </w:style>
  <w:style w:type="paragraph" w:customStyle="1" w:styleId="ConsPlusTitle">
    <w:name w:val="ConsPlusTitle"/>
    <w:uiPriority w:val="99"/>
    <w:rsid w:val="00EA23EA"/>
    <w:pPr>
      <w:widowControl w:val="0"/>
      <w:autoSpaceDE w:val="0"/>
      <w:autoSpaceDN w:val="0"/>
      <w:adjustRightInd w:val="0"/>
    </w:pPr>
    <w:rPr>
      <w:rFonts w:ascii="Arial" w:hAnsi="Arial" w:cs="Arial"/>
      <w:b/>
      <w:bCs/>
    </w:rPr>
  </w:style>
  <w:style w:type="paragraph" w:styleId="HTML">
    <w:name w:val="HTML Preformatted"/>
    <w:basedOn w:val="a1"/>
    <w:link w:val="HTML0"/>
    <w:uiPriority w:val="99"/>
    <w:semiHidden/>
    <w:unhideWhenUsed/>
    <w:rsid w:val="001C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contextualSpacing w:val="0"/>
      <w:jc w:val="left"/>
    </w:pPr>
    <w:rPr>
      <w:rFonts w:ascii="Courier New" w:hAnsi="Courier New"/>
      <w:sz w:val="20"/>
    </w:rPr>
  </w:style>
  <w:style w:type="character" w:customStyle="1" w:styleId="HTML0">
    <w:name w:val="Стандартный HTML Знак"/>
    <w:link w:val="HTML"/>
    <w:uiPriority w:val="99"/>
    <w:semiHidden/>
    <w:rsid w:val="001C00E2"/>
    <w:rPr>
      <w:rFonts w:ascii="Courier New" w:hAnsi="Courier New" w:cs="Courier New"/>
    </w:rPr>
  </w:style>
  <w:style w:type="paragraph" w:customStyle="1" w:styleId="allbold">
    <w:name w:val="allbold"/>
    <w:basedOn w:val="a1"/>
    <w:rsid w:val="00653C93"/>
    <w:pPr>
      <w:spacing w:before="100" w:beforeAutospacing="1" w:after="100" w:afterAutospacing="1"/>
      <w:ind w:firstLine="0"/>
      <w:contextualSpacing w:val="0"/>
      <w:jc w:val="center"/>
    </w:pPr>
    <w:rPr>
      <w:b/>
      <w:bCs/>
      <w:color w:val="000000"/>
      <w:sz w:val="27"/>
      <w:szCs w:val="27"/>
    </w:rPr>
  </w:style>
  <w:style w:type="character" w:customStyle="1" w:styleId="text-10">
    <w:name w:val="text-10"/>
    <w:basedOn w:val="a2"/>
    <w:rsid w:val="007110FA"/>
  </w:style>
  <w:style w:type="character" w:customStyle="1" w:styleId="grame">
    <w:name w:val="grame"/>
    <w:basedOn w:val="a2"/>
    <w:rsid w:val="000011D4"/>
  </w:style>
  <w:style w:type="paragraph" w:customStyle="1" w:styleId="text-1">
    <w:name w:val="text-1"/>
    <w:basedOn w:val="a1"/>
    <w:rsid w:val="00A144E4"/>
    <w:pPr>
      <w:spacing w:before="100" w:beforeAutospacing="1" w:after="100" w:afterAutospacing="1"/>
      <w:ind w:firstLine="0"/>
      <w:contextualSpacing w:val="0"/>
      <w:jc w:val="left"/>
    </w:pPr>
    <w:rPr>
      <w:rFonts w:ascii="Verdana" w:hAnsi="Verdana"/>
      <w:sz w:val="16"/>
      <w:szCs w:val="16"/>
    </w:rPr>
  </w:style>
  <w:style w:type="paragraph" w:customStyle="1" w:styleId="consplusnormal">
    <w:name w:val="consplusnormal"/>
    <w:basedOn w:val="a1"/>
    <w:rsid w:val="006725B6"/>
    <w:pPr>
      <w:spacing w:before="100" w:beforeAutospacing="1" w:after="100" w:afterAutospacing="1"/>
      <w:ind w:firstLine="0"/>
      <w:contextualSpacing w:val="0"/>
      <w:jc w:val="left"/>
    </w:pPr>
    <w:rPr>
      <w:color w:val="000000"/>
      <w:sz w:val="24"/>
      <w:szCs w:val="24"/>
    </w:rPr>
  </w:style>
  <w:style w:type="character" w:styleId="aff4">
    <w:name w:val="annotation reference"/>
    <w:uiPriority w:val="99"/>
    <w:unhideWhenUsed/>
    <w:rsid w:val="00DF1289"/>
    <w:rPr>
      <w:sz w:val="16"/>
      <w:szCs w:val="16"/>
    </w:rPr>
  </w:style>
  <w:style w:type="paragraph" w:styleId="aff5">
    <w:name w:val="annotation subject"/>
    <w:basedOn w:val="af2"/>
    <w:next w:val="af2"/>
    <w:link w:val="aff6"/>
    <w:uiPriority w:val="99"/>
    <w:semiHidden/>
    <w:unhideWhenUsed/>
    <w:rsid w:val="00DF1289"/>
    <w:rPr>
      <w:rFonts w:ascii="Times New Roman" w:hAnsi="Times New Roman"/>
      <w:b/>
      <w:bCs/>
      <w:sz w:val="20"/>
    </w:rPr>
  </w:style>
  <w:style w:type="character" w:customStyle="1" w:styleId="af3">
    <w:name w:val="Текст примечания Знак"/>
    <w:link w:val="af2"/>
    <w:uiPriority w:val="99"/>
    <w:rsid w:val="00DF1289"/>
    <w:rPr>
      <w:rFonts w:ascii="Journal" w:hAnsi="Journal"/>
      <w:sz w:val="24"/>
    </w:rPr>
  </w:style>
  <w:style w:type="character" w:customStyle="1" w:styleId="aff6">
    <w:name w:val="Тема примечания Знак"/>
    <w:basedOn w:val="af3"/>
    <w:link w:val="aff5"/>
    <w:rsid w:val="00DF1289"/>
    <w:rPr>
      <w:rFonts w:ascii="Journal" w:hAnsi="Journal"/>
      <w:sz w:val="24"/>
    </w:rPr>
  </w:style>
  <w:style w:type="character" w:styleId="aff7">
    <w:name w:val="FollowedHyperlink"/>
    <w:uiPriority w:val="99"/>
    <w:semiHidden/>
    <w:unhideWhenUsed/>
    <w:rsid w:val="00EA3E30"/>
    <w:rPr>
      <w:color w:val="800080"/>
      <w:u w:val="single"/>
    </w:rPr>
  </w:style>
  <w:style w:type="character" w:styleId="HTML1">
    <w:name w:val="HTML Typewriter"/>
    <w:uiPriority w:val="99"/>
    <w:semiHidden/>
    <w:unhideWhenUsed/>
    <w:rsid w:val="0075189E"/>
    <w:rPr>
      <w:rFonts w:ascii="Courier New" w:eastAsia="Times New Roman" w:hAnsi="Courier New" w:cs="Courier New"/>
      <w:sz w:val="20"/>
      <w:szCs w:val="20"/>
    </w:rPr>
  </w:style>
  <w:style w:type="character" w:customStyle="1" w:styleId="ep">
    <w:name w:val="ep"/>
    <w:basedOn w:val="a2"/>
    <w:rsid w:val="0005615A"/>
  </w:style>
  <w:style w:type="character" w:customStyle="1" w:styleId="a9">
    <w:name w:val="Нижний колонтитул Знак"/>
    <w:link w:val="a8"/>
    <w:uiPriority w:val="99"/>
    <w:rsid w:val="00E6544B"/>
    <w:rPr>
      <w:sz w:val="28"/>
    </w:rPr>
  </w:style>
  <w:style w:type="paragraph" w:customStyle="1" w:styleId="ConsTitle">
    <w:name w:val="ConsTitle"/>
    <w:rsid w:val="00DA5470"/>
    <w:pPr>
      <w:widowControl w:val="0"/>
      <w:autoSpaceDE w:val="0"/>
      <w:autoSpaceDN w:val="0"/>
      <w:adjustRightInd w:val="0"/>
      <w:ind w:right="19772"/>
    </w:pPr>
    <w:rPr>
      <w:rFonts w:ascii="Arial" w:hAnsi="Arial" w:cs="Arial"/>
      <w:b/>
      <w:bCs/>
      <w:sz w:val="16"/>
      <w:szCs w:val="16"/>
    </w:rPr>
  </w:style>
  <w:style w:type="character" w:customStyle="1" w:styleId="FontStyle209">
    <w:name w:val="Font Style209"/>
    <w:uiPriority w:val="99"/>
    <w:rsid w:val="004777C5"/>
    <w:rPr>
      <w:rFonts w:ascii="Times New Roman" w:hAnsi="Times New Roman" w:cs="Times New Roman"/>
      <w:spacing w:val="10"/>
      <w:sz w:val="20"/>
      <w:szCs w:val="20"/>
    </w:rPr>
  </w:style>
  <w:style w:type="paragraph" w:customStyle="1" w:styleId="Style6">
    <w:name w:val="Style6"/>
    <w:basedOn w:val="a1"/>
    <w:uiPriority w:val="99"/>
    <w:rsid w:val="004777C5"/>
    <w:pPr>
      <w:widowControl w:val="0"/>
      <w:autoSpaceDE w:val="0"/>
      <w:autoSpaceDN w:val="0"/>
      <w:adjustRightInd w:val="0"/>
      <w:ind w:firstLine="0"/>
      <w:contextualSpacing w:val="0"/>
      <w:jc w:val="center"/>
    </w:pPr>
    <w:rPr>
      <w:sz w:val="24"/>
      <w:szCs w:val="24"/>
    </w:rPr>
  </w:style>
  <w:style w:type="character" w:customStyle="1" w:styleId="FontStyle183">
    <w:name w:val="Font Style183"/>
    <w:uiPriority w:val="99"/>
    <w:rsid w:val="004777C5"/>
    <w:rPr>
      <w:rFonts w:ascii="Times New Roman" w:hAnsi="Times New Roman" w:cs="Times New Roman"/>
      <w:b/>
      <w:bCs/>
      <w:spacing w:val="10"/>
      <w:sz w:val="20"/>
      <w:szCs w:val="20"/>
    </w:rPr>
  </w:style>
  <w:style w:type="character" w:customStyle="1" w:styleId="FontStyle188">
    <w:name w:val="Font Style188"/>
    <w:uiPriority w:val="99"/>
    <w:rsid w:val="00800710"/>
    <w:rPr>
      <w:rFonts w:ascii="Times New Roman" w:hAnsi="Times New Roman" w:cs="Times New Roman"/>
      <w:spacing w:val="20"/>
      <w:sz w:val="24"/>
      <w:szCs w:val="24"/>
    </w:rPr>
  </w:style>
  <w:style w:type="paragraph" w:customStyle="1" w:styleId="ConsPlusNormal0">
    <w:name w:val="ConsPlusNormal"/>
    <w:rsid w:val="00DE3B6A"/>
    <w:pPr>
      <w:widowControl w:val="0"/>
      <w:autoSpaceDE w:val="0"/>
      <w:autoSpaceDN w:val="0"/>
      <w:adjustRightInd w:val="0"/>
      <w:ind w:firstLine="720"/>
    </w:pPr>
    <w:rPr>
      <w:rFonts w:ascii="Arial" w:hAnsi="Arial" w:cs="Arial"/>
    </w:rPr>
  </w:style>
  <w:style w:type="paragraph" w:customStyle="1" w:styleId="Style1">
    <w:name w:val="Style1"/>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2">
    <w:name w:val="Style2"/>
    <w:basedOn w:val="a1"/>
    <w:uiPriority w:val="99"/>
    <w:rsid w:val="00E06D42"/>
    <w:pPr>
      <w:widowControl w:val="0"/>
      <w:autoSpaceDE w:val="0"/>
      <w:autoSpaceDN w:val="0"/>
      <w:adjustRightInd w:val="0"/>
      <w:spacing w:line="283" w:lineRule="exact"/>
      <w:ind w:hanging="1522"/>
      <w:contextualSpacing w:val="0"/>
      <w:jc w:val="left"/>
    </w:pPr>
    <w:rPr>
      <w:sz w:val="24"/>
      <w:szCs w:val="24"/>
    </w:rPr>
  </w:style>
  <w:style w:type="paragraph" w:customStyle="1" w:styleId="Style3">
    <w:name w:val="Style3"/>
    <w:basedOn w:val="a1"/>
    <w:uiPriority w:val="99"/>
    <w:rsid w:val="00E06D42"/>
    <w:pPr>
      <w:widowControl w:val="0"/>
      <w:autoSpaceDE w:val="0"/>
      <w:autoSpaceDN w:val="0"/>
      <w:adjustRightInd w:val="0"/>
      <w:ind w:firstLine="0"/>
      <w:contextualSpacing w:val="0"/>
    </w:pPr>
    <w:rPr>
      <w:sz w:val="24"/>
      <w:szCs w:val="24"/>
    </w:rPr>
  </w:style>
  <w:style w:type="paragraph" w:customStyle="1" w:styleId="Style4">
    <w:name w:val="Style4"/>
    <w:basedOn w:val="a1"/>
    <w:uiPriority w:val="99"/>
    <w:rsid w:val="00E06D42"/>
    <w:pPr>
      <w:widowControl w:val="0"/>
      <w:autoSpaceDE w:val="0"/>
      <w:autoSpaceDN w:val="0"/>
      <w:adjustRightInd w:val="0"/>
      <w:spacing w:line="322" w:lineRule="exact"/>
      <w:ind w:firstLine="1992"/>
      <w:contextualSpacing w:val="0"/>
      <w:jc w:val="left"/>
    </w:pPr>
    <w:rPr>
      <w:sz w:val="24"/>
      <w:szCs w:val="24"/>
    </w:rPr>
  </w:style>
  <w:style w:type="paragraph" w:customStyle="1" w:styleId="Style5">
    <w:name w:val="Style5"/>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7">
    <w:name w:val="Style7"/>
    <w:basedOn w:val="a1"/>
    <w:uiPriority w:val="99"/>
    <w:rsid w:val="00E06D42"/>
    <w:pPr>
      <w:widowControl w:val="0"/>
      <w:autoSpaceDE w:val="0"/>
      <w:autoSpaceDN w:val="0"/>
      <w:adjustRightInd w:val="0"/>
      <w:spacing w:line="322" w:lineRule="exact"/>
      <w:ind w:firstLine="0"/>
      <w:contextualSpacing w:val="0"/>
      <w:jc w:val="left"/>
    </w:pPr>
    <w:rPr>
      <w:sz w:val="24"/>
      <w:szCs w:val="24"/>
    </w:rPr>
  </w:style>
  <w:style w:type="paragraph" w:customStyle="1" w:styleId="Style8">
    <w:name w:val="Style8"/>
    <w:basedOn w:val="a1"/>
    <w:uiPriority w:val="99"/>
    <w:rsid w:val="00E06D42"/>
    <w:pPr>
      <w:widowControl w:val="0"/>
      <w:autoSpaceDE w:val="0"/>
      <w:autoSpaceDN w:val="0"/>
      <w:adjustRightInd w:val="0"/>
      <w:spacing w:line="326" w:lineRule="exact"/>
      <w:ind w:firstLine="0"/>
      <w:contextualSpacing w:val="0"/>
    </w:pPr>
    <w:rPr>
      <w:sz w:val="24"/>
      <w:szCs w:val="24"/>
    </w:rPr>
  </w:style>
  <w:style w:type="paragraph" w:customStyle="1" w:styleId="Style9">
    <w:name w:val="Style9"/>
    <w:basedOn w:val="a1"/>
    <w:uiPriority w:val="99"/>
    <w:rsid w:val="00E06D42"/>
    <w:pPr>
      <w:widowControl w:val="0"/>
      <w:autoSpaceDE w:val="0"/>
      <w:autoSpaceDN w:val="0"/>
      <w:adjustRightInd w:val="0"/>
      <w:ind w:firstLine="0"/>
      <w:contextualSpacing w:val="0"/>
      <w:jc w:val="center"/>
    </w:pPr>
    <w:rPr>
      <w:sz w:val="24"/>
      <w:szCs w:val="24"/>
    </w:rPr>
  </w:style>
  <w:style w:type="paragraph" w:customStyle="1" w:styleId="Style10">
    <w:name w:val="Style10"/>
    <w:basedOn w:val="a1"/>
    <w:uiPriority w:val="99"/>
    <w:rsid w:val="00E06D42"/>
    <w:pPr>
      <w:widowControl w:val="0"/>
      <w:autoSpaceDE w:val="0"/>
      <w:autoSpaceDN w:val="0"/>
      <w:adjustRightInd w:val="0"/>
      <w:spacing w:line="322" w:lineRule="exact"/>
      <w:ind w:hanging="331"/>
      <w:contextualSpacing w:val="0"/>
    </w:pPr>
    <w:rPr>
      <w:sz w:val="24"/>
      <w:szCs w:val="24"/>
    </w:rPr>
  </w:style>
  <w:style w:type="paragraph" w:customStyle="1" w:styleId="Style11">
    <w:name w:val="Style11"/>
    <w:basedOn w:val="a1"/>
    <w:uiPriority w:val="99"/>
    <w:rsid w:val="00E06D42"/>
    <w:pPr>
      <w:widowControl w:val="0"/>
      <w:autoSpaceDE w:val="0"/>
      <w:autoSpaceDN w:val="0"/>
      <w:adjustRightInd w:val="0"/>
      <w:spacing w:line="322" w:lineRule="exact"/>
      <w:ind w:hanging="360"/>
      <w:contextualSpacing w:val="0"/>
    </w:pPr>
    <w:rPr>
      <w:sz w:val="24"/>
      <w:szCs w:val="24"/>
    </w:rPr>
  </w:style>
  <w:style w:type="paragraph" w:customStyle="1" w:styleId="Style12">
    <w:name w:val="Style12"/>
    <w:basedOn w:val="a1"/>
    <w:uiPriority w:val="99"/>
    <w:rsid w:val="00E06D42"/>
    <w:pPr>
      <w:widowControl w:val="0"/>
      <w:autoSpaceDE w:val="0"/>
      <w:autoSpaceDN w:val="0"/>
      <w:adjustRightInd w:val="0"/>
      <w:spacing w:line="326" w:lineRule="exact"/>
      <w:ind w:firstLine="840"/>
      <w:contextualSpacing w:val="0"/>
    </w:pPr>
    <w:rPr>
      <w:sz w:val="24"/>
      <w:szCs w:val="24"/>
    </w:rPr>
  </w:style>
  <w:style w:type="paragraph" w:customStyle="1" w:styleId="Style13">
    <w:name w:val="Style13"/>
    <w:basedOn w:val="a1"/>
    <w:uiPriority w:val="99"/>
    <w:rsid w:val="00E06D42"/>
    <w:pPr>
      <w:widowControl w:val="0"/>
      <w:autoSpaceDE w:val="0"/>
      <w:autoSpaceDN w:val="0"/>
      <w:adjustRightInd w:val="0"/>
      <w:spacing w:line="317" w:lineRule="exact"/>
      <w:ind w:firstLine="365"/>
      <w:contextualSpacing w:val="0"/>
      <w:jc w:val="left"/>
    </w:pPr>
    <w:rPr>
      <w:sz w:val="24"/>
      <w:szCs w:val="24"/>
    </w:rPr>
  </w:style>
  <w:style w:type="paragraph" w:customStyle="1" w:styleId="Style14">
    <w:name w:val="Style14"/>
    <w:basedOn w:val="a1"/>
    <w:uiPriority w:val="99"/>
    <w:rsid w:val="00E06D42"/>
    <w:pPr>
      <w:widowControl w:val="0"/>
      <w:autoSpaceDE w:val="0"/>
      <w:autoSpaceDN w:val="0"/>
      <w:adjustRightInd w:val="0"/>
      <w:ind w:firstLine="0"/>
      <w:contextualSpacing w:val="0"/>
      <w:jc w:val="right"/>
    </w:pPr>
    <w:rPr>
      <w:sz w:val="24"/>
      <w:szCs w:val="24"/>
    </w:rPr>
  </w:style>
  <w:style w:type="paragraph" w:customStyle="1" w:styleId="Style15">
    <w:name w:val="Style15"/>
    <w:basedOn w:val="a1"/>
    <w:uiPriority w:val="99"/>
    <w:rsid w:val="00E06D42"/>
    <w:pPr>
      <w:widowControl w:val="0"/>
      <w:autoSpaceDE w:val="0"/>
      <w:autoSpaceDN w:val="0"/>
      <w:adjustRightInd w:val="0"/>
      <w:spacing w:line="322" w:lineRule="exact"/>
      <w:ind w:firstLine="0"/>
      <w:contextualSpacing w:val="0"/>
    </w:pPr>
    <w:rPr>
      <w:sz w:val="24"/>
      <w:szCs w:val="24"/>
    </w:rPr>
  </w:style>
  <w:style w:type="paragraph" w:customStyle="1" w:styleId="Style16">
    <w:name w:val="Style16"/>
    <w:basedOn w:val="a1"/>
    <w:uiPriority w:val="99"/>
    <w:rsid w:val="00E06D42"/>
    <w:pPr>
      <w:widowControl w:val="0"/>
      <w:autoSpaceDE w:val="0"/>
      <w:autoSpaceDN w:val="0"/>
      <w:adjustRightInd w:val="0"/>
      <w:ind w:firstLine="0"/>
      <w:contextualSpacing w:val="0"/>
    </w:pPr>
    <w:rPr>
      <w:sz w:val="24"/>
      <w:szCs w:val="24"/>
    </w:rPr>
  </w:style>
  <w:style w:type="paragraph" w:customStyle="1" w:styleId="Style17">
    <w:name w:val="Style17"/>
    <w:basedOn w:val="a1"/>
    <w:uiPriority w:val="99"/>
    <w:rsid w:val="00E06D42"/>
    <w:pPr>
      <w:widowControl w:val="0"/>
      <w:autoSpaceDE w:val="0"/>
      <w:autoSpaceDN w:val="0"/>
      <w:adjustRightInd w:val="0"/>
      <w:spacing w:line="346" w:lineRule="exact"/>
      <w:ind w:firstLine="1814"/>
      <w:contextualSpacing w:val="0"/>
      <w:jc w:val="left"/>
    </w:pPr>
    <w:rPr>
      <w:sz w:val="24"/>
      <w:szCs w:val="24"/>
    </w:rPr>
  </w:style>
  <w:style w:type="paragraph" w:customStyle="1" w:styleId="Style18">
    <w:name w:val="Style18"/>
    <w:basedOn w:val="a1"/>
    <w:uiPriority w:val="99"/>
    <w:rsid w:val="00E06D42"/>
    <w:pPr>
      <w:widowControl w:val="0"/>
      <w:autoSpaceDE w:val="0"/>
      <w:autoSpaceDN w:val="0"/>
      <w:adjustRightInd w:val="0"/>
      <w:spacing w:line="274" w:lineRule="exact"/>
      <w:ind w:hanging="720"/>
      <w:contextualSpacing w:val="0"/>
    </w:pPr>
    <w:rPr>
      <w:sz w:val="24"/>
      <w:szCs w:val="24"/>
    </w:rPr>
  </w:style>
  <w:style w:type="paragraph" w:customStyle="1" w:styleId="Style19">
    <w:name w:val="Style19"/>
    <w:basedOn w:val="a1"/>
    <w:uiPriority w:val="99"/>
    <w:rsid w:val="00E06D42"/>
    <w:pPr>
      <w:widowControl w:val="0"/>
      <w:autoSpaceDE w:val="0"/>
      <w:autoSpaceDN w:val="0"/>
      <w:adjustRightInd w:val="0"/>
      <w:spacing w:line="211" w:lineRule="exact"/>
      <w:ind w:firstLine="0"/>
      <w:contextualSpacing w:val="0"/>
      <w:jc w:val="left"/>
    </w:pPr>
    <w:rPr>
      <w:sz w:val="24"/>
      <w:szCs w:val="24"/>
    </w:rPr>
  </w:style>
  <w:style w:type="paragraph" w:customStyle="1" w:styleId="Style20">
    <w:name w:val="Style20"/>
    <w:basedOn w:val="a1"/>
    <w:uiPriority w:val="99"/>
    <w:rsid w:val="00E06D42"/>
    <w:pPr>
      <w:widowControl w:val="0"/>
      <w:autoSpaceDE w:val="0"/>
      <w:autoSpaceDN w:val="0"/>
      <w:adjustRightInd w:val="0"/>
      <w:ind w:firstLine="0"/>
      <w:contextualSpacing w:val="0"/>
      <w:jc w:val="right"/>
    </w:pPr>
    <w:rPr>
      <w:sz w:val="24"/>
      <w:szCs w:val="24"/>
    </w:rPr>
  </w:style>
  <w:style w:type="paragraph" w:customStyle="1" w:styleId="Style21">
    <w:name w:val="Style21"/>
    <w:basedOn w:val="a1"/>
    <w:uiPriority w:val="99"/>
    <w:rsid w:val="00E06D42"/>
    <w:pPr>
      <w:widowControl w:val="0"/>
      <w:autoSpaceDE w:val="0"/>
      <w:autoSpaceDN w:val="0"/>
      <w:adjustRightInd w:val="0"/>
      <w:spacing w:line="322" w:lineRule="exact"/>
      <w:ind w:hanging="341"/>
      <w:contextualSpacing w:val="0"/>
      <w:jc w:val="left"/>
    </w:pPr>
    <w:rPr>
      <w:sz w:val="24"/>
      <w:szCs w:val="24"/>
    </w:rPr>
  </w:style>
  <w:style w:type="paragraph" w:customStyle="1" w:styleId="Style22">
    <w:name w:val="Style22"/>
    <w:basedOn w:val="a1"/>
    <w:uiPriority w:val="99"/>
    <w:rsid w:val="00E06D42"/>
    <w:pPr>
      <w:widowControl w:val="0"/>
      <w:autoSpaceDE w:val="0"/>
      <w:autoSpaceDN w:val="0"/>
      <w:adjustRightInd w:val="0"/>
      <w:spacing w:line="326" w:lineRule="exact"/>
      <w:ind w:firstLine="710"/>
      <w:contextualSpacing w:val="0"/>
      <w:jc w:val="left"/>
    </w:pPr>
    <w:rPr>
      <w:sz w:val="24"/>
      <w:szCs w:val="24"/>
    </w:rPr>
  </w:style>
  <w:style w:type="paragraph" w:customStyle="1" w:styleId="Style23">
    <w:name w:val="Style23"/>
    <w:basedOn w:val="a1"/>
    <w:uiPriority w:val="99"/>
    <w:rsid w:val="00E06D42"/>
    <w:pPr>
      <w:widowControl w:val="0"/>
      <w:autoSpaceDE w:val="0"/>
      <w:autoSpaceDN w:val="0"/>
      <w:adjustRightInd w:val="0"/>
      <w:ind w:firstLine="0"/>
      <w:contextualSpacing w:val="0"/>
      <w:jc w:val="right"/>
    </w:pPr>
    <w:rPr>
      <w:sz w:val="24"/>
      <w:szCs w:val="24"/>
    </w:rPr>
  </w:style>
  <w:style w:type="paragraph" w:customStyle="1" w:styleId="Style24">
    <w:name w:val="Style24"/>
    <w:basedOn w:val="a1"/>
    <w:uiPriority w:val="99"/>
    <w:rsid w:val="00E06D42"/>
    <w:pPr>
      <w:widowControl w:val="0"/>
      <w:autoSpaceDE w:val="0"/>
      <w:autoSpaceDN w:val="0"/>
      <w:adjustRightInd w:val="0"/>
      <w:spacing w:line="276" w:lineRule="exact"/>
      <w:ind w:firstLine="734"/>
      <w:contextualSpacing w:val="0"/>
    </w:pPr>
    <w:rPr>
      <w:sz w:val="24"/>
      <w:szCs w:val="24"/>
    </w:rPr>
  </w:style>
  <w:style w:type="paragraph" w:customStyle="1" w:styleId="Style25">
    <w:name w:val="Style25"/>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26">
    <w:name w:val="Style26"/>
    <w:basedOn w:val="a1"/>
    <w:uiPriority w:val="99"/>
    <w:rsid w:val="00E06D42"/>
    <w:pPr>
      <w:widowControl w:val="0"/>
      <w:autoSpaceDE w:val="0"/>
      <w:autoSpaceDN w:val="0"/>
      <w:adjustRightInd w:val="0"/>
      <w:spacing w:line="322" w:lineRule="exact"/>
      <w:ind w:firstLine="288"/>
      <w:contextualSpacing w:val="0"/>
    </w:pPr>
    <w:rPr>
      <w:sz w:val="24"/>
      <w:szCs w:val="24"/>
    </w:rPr>
  </w:style>
  <w:style w:type="paragraph" w:customStyle="1" w:styleId="Style27">
    <w:name w:val="Style27"/>
    <w:basedOn w:val="a1"/>
    <w:uiPriority w:val="99"/>
    <w:rsid w:val="00E06D42"/>
    <w:pPr>
      <w:widowControl w:val="0"/>
      <w:autoSpaceDE w:val="0"/>
      <w:autoSpaceDN w:val="0"/>
      <w:adjustRightInd w:val="0"/>
      <w:spacing w:line="278" w:lineRule="exact"/>
      <w:ind w:firstLine="0"/>
      <w:contextualSpacing w:val="0"/>
      <w:jc w:val="center"/>
    </w:pPr>
    <w:rPr>
      <w:sz w:val="24"/>
      <w:szCs w:val="24"/>
    </w:rPr>
  </w:style>
  <w:style w:type="paragraph" w:customStyle="1" w:styleId="Style28">
    <w:name w:val="Style28"/>
    <w:basedOn w:val="a1"/>
    <w:uiPriority w:val="99"/>
    <w:rsid w:val="00E06D42"/>
    <w:pPr>
      <w:widowControl w:val="0"/>
      <w:autoSpaceDE w:val="0"/>
      <w:autoSpaceDN w:val="0"/>
      <w:adjustRightInd w:val="0"/>
      <w:spacing w:line="552" w:lineRule="exact"/>
      <w:ind w:firstLine="682"/>
      <w:contextualSpacing w:val="0"/>
      <w:jc w:val="left"/>
    </w:pPr>
    <w:rPr>
      <w:sz w:val="24"/>
      <w:szCs w:val="24"/>
    </w:rPr>
  </w:style>
  <w:style w:type="paragraph" w:customStyle="1" w:styleId="Style29">
    <w:name w:val="Style29"/>
    <w:basedOn w:val="a1"/>
    <w:uiPriority w:val="99"/>
    <w:rsid w:val="00E06D42"/>
    <w:pPr>
      <w:widowControl w:val="0"/>
      <w:autoSpaceDE w:val="0"/>
      <w:autoSpaceDN w:val="0"/>
      <w:adjustRightInd w:val="0"/>
      <w:spacing w:line="329" w:lineRule="exact"/>
      <w:ind w:firstLine="0"/>
      <w:contextualSpacing w:val="0"/>
      <w:jc w:val="left"/>
    </w:pPr>
    <w:rPr>
      <w:sz w:val="24"/>
      <w:szCs w:val="24"/>
    </w:rPr>
  </w:style>
  <w:style w:type="paragraph" w:customStyle="1" w:styleId="Style30">
    <w:name w:val="Style30"/>
    <w:basedOn w:val="a1"/>
    <w:uiPriority w:val="99"/>
    <w:rsid w:val="00E06D42"/>
    <w:pPr>
      <w:widowControl w:val="0"/>
      <w:autoSpaceDE w:val="0"/>
      <w:autoSpaceDN w:val="0"/>
      <w:adjustRightInd w:val="0"/>
      <w:spacing w:line="322" w:lineRule="exact"/>
      <w:ind w:firstLine="432"/>
      <w:contextualSpacing w:val="0"/>
      <w:jc w:val="left"/>
    </w:pPr>
    <w:rPr>
      <w:sz w:val="24"/>
      <w:szCs w:val="24"/>
    </w:rPr>
  </w:style>
  <w:style w:type="paragraph" w:customStyle="1" w:styleId="Style31">
    <w:name w:val="Style31"/>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32">
    <w:name w:val="Style32"/>
    <w:basedOn w:val="a1"/>
    <w:uiPriority w:val="99"/>
    <w:rsid w:val="00E06D42"/>
    <w:pPr>
      <w:widowControl w:val="0"/>
      <w:autoSpaceDE w:val="0"/>
      <w:autoSpaceDN w:val="0"/>
      <w:adjustRightInd w:val="0"/>
      <w:ind w:firstLine="0"/>
      <w:contextualSpacing w:val="0"/>
    </w:pPr>
    <w:rPr>
      <w:sz w:val="24"/>
      <w:szCs w:val="24"/>
    </w:rPr>
  </w:style>
  <w:style w:type="paragraph" w:customStyle="1" w:styleId="Style33">
    <w:name w:val="Style33"/>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34">
    <w:name w:val="Style34"/>
    <w:basedOn w:val="a1"/>
    <w:uiPriority w:val="99"/>
    <w:rsid w:val="00E06D42"/>
    <w:pPr>
      <w:widowControl w:val="0"/>
      <w:autoSpaceDE w:val="0"/>
      <w:autoSpaceDN w:val="0"/>
      <w:adjustRightInd w:val="0"/>
      <w:spacing w:line="278" w:lineRule="exact"/>
      <w:ind w:firstLine="0"/>
      <w:contextualSpacing w:val="0"/>
      <w:jc w:val="center"/>
    </w:pPr>
    <w:rPr>
      <w:sz w:val="24"/>
      <w:szCs w:val="24"/>
    </w:rPr>
  </w:style>
  <w:style w:type="paragraph" w:customStyle="1" w:styleId="Style35">
    <w:name w:val="Style35"/>
    <w:basedOn w:val="a1"/>
    <w:uiPriority w:val="99"/>
    <w:rsid w:val="00E06D42"/>
    <w:pPr>
      <w:widowControl w:val="0"/>
      <w:autoSpaceDE w:val="0"/>
      <w:autoSpaceDN w:val="0"/>
      <w:adjustRightInd w:val="0"/>
      <w:spacing w:line="322" w:lineRule="exact"/>
      <w:ind w:firstLine="0"/>
      <w:contextualSpacing w:val="0"/>
    </w:pPr>
    <w:rPr>
      <w:sz w:val="24"/>
      <w:szCs w:val="24"/>
    </w:rPr>
  </w:style>
  <w:style w:type="paragraph" w:customStyle="1" w:styleId="Style36">
    <w:name w:val="Style36"/>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37">
    <w:name w:val="Style37"/>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38">
    <w:name w:val="Style38"/>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39">
    <w:name w:val="Style39"/>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40">
    <w:name w:val="Style40"/>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41">
    <w:name w:val="Style41"/>
    <w:basedOn w:val="a1"/>
    <w:uiPriority w:val="99"/>
    <w:rsid w:val="00E06D42"/>
    <w:pPr>
      <w:widowControl w:val="0"/>
      <w:autoSpaceDE w:val="0"/>
      <w:autoSpaceDN w:val="0"/>
      <w:adjustRightInd w:val="0"/>
      <w:ind w:firstLine="0"/>
      <w:contextualSpacing w:val="0"/>
    </w:pPr>
    <w:rPr>
      <w:sz w:val="24"/>
      <w:szCs w:val="24"/>
    </w:rPr>
  </w:style>
  <w:style w:type="paragraph" w:customStyle="1" w:styleId="Style42">
    <w:name w:val="Style42"/>
    <w:basedOn w:val="a1"/>
    <w:uiPriority w:val="99"/>
    <w:rsid w:val="00E06D42"/>
    <w:pPr>
      <w:widowControl w:val="0"/>
      <w:autoSpaceDE w:val="0"/>
      <w:autoSpaceDN w:val="0"/>
      <w:adjustRightInd w:val="0"/>
      <w:spacing w:line="562" w:lineRule="exact"/>
      <w:ind w:firstLine="2885"/>
      <w:contextualSpacing w:val="0"/>
      <w:jc w:val="left"/>
    </w:pPr>
    <w:rPr>
      <w:sz w:val="24"/>
      <w:szCs w:val="24"/>
    </w:rPr>
  </w:style>
  <w:style w:type="paragraph" w:customStyle="1" w:styleId="Style43">
    <w:name w:val="Style43"/>
    <w:basedOn w:val="a1"/>
    <w:uiPriority w:val="99"/>
    <w:rsid w:val="00E06D42"/>
    <w:pPr>
      <w:widowControl w:val="0"/>
      <w:autoSpaceDE w:val="0"/>
      <w:autoSpaceDN w:val="0"/>
      <w:adjustRightInd w:val="0"/>
      <w:spacing w:line="276" w:lineRule="exact"/>
      <w:ind w:firstLine="130"/>
      <w:contextualSpacing w:val="0"/>
      <w:jc w:val="left"/>
    </w:pPr>
    <w:rPr>
      <w:sz w:val="24"/>
      <w:szCs w:val="24"/>
    </w:rPr>
  </w:style>
  <w:style w:type="paragraph" w:customStyle="1" w:styleId="Style44">
    <w:name w:val="Style44"/>
    <w:basedOn w:val="a1"/>
    <w:uiPriority w:val="99"/>
    <w:rsid w:val="00E06D42"/>
    <w:pPr>
      <w:widowControl w:val="0"/>
      <w:autoSpaceDE w:val="0"/>
      <w:autoSpaceDN w:val="0"/>
      <w:adjustRightInd w:val="0"/>
      <w:spacing w:line="274" w:lineRule="exact"/>
      <w:ind w:hanging="869"/>
      <w:contextualSpacing w:val="0"/>
      <w:jc w:val="left"/>
    </w:pPr>
    <w:rPr>
      <w:sz w:val="24"/>
      <w:szCs w:val="24"/>
    </w:rPr>
  </w:style>
  <w:style w:type="paragraph" w:customStyle="1" w:styleId="Style45">
    <w:name w:val="Style45"/>
    <w:basedOn w:val="a1"/>
    <w:uiPriority w:val="99"/>
    <w:rsid w:val="00E06D42"/>
    <w:pPr>
      <w:widowControl w:val="0"/>
      <w:autoSpaceDE w:val="0"/>
      <w:autoSpaceDN w:val="0"/>
      <w:adjustRightInd w:val="0"/>
      <w:spacing w:line="646" w:lineRule="exact"/>
      <w:ind w:firstLine="2894"/>
      <w:contextualSpacing w:val="0"/>
      <w:jc w:val="left"/>
    </w:pPr>
    <w:rPr>
      <w:sz w:val="24"/>
      <w:szCs w:val="24"/>
    </w:rPr>
  </w:style>
  <w:style w:type="paragraph" w:customStyle="1" w:styleId="Style46">
    <w:name w:val="Style46"/>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47">
    <w:name w:val="Style47"/>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48">
    <w:name w:val="Style48"/>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49">
    <w:name w:val="Style49"/>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50">
    <w:name w:val="Style50"/>
    <w:basedOn w:val="a1"/>
    <w:uiPriority w:val="99"/>
    <w:rsid w:val="00E06D42"/>
    <w:pPr>
      <w:widowControl w:val="0"/>
      <w:autoSpaceDE w:val="0"/>
      <w:autoSpaceDN w:val="0"/>
      <w:adjustRightInd w:val="0"/>
      <w:spacing w:line="274" w:lineRule="exact"/>
      <w:ind w:firstLine="0"/>
      <w:contextualSpacing w:val="0"/>
      <w:jc w:val="left"/>
    </w:pPr>
    <w:rPr>
      <w:sz w:val="24"/>
      <w:szCs w:val="24"/>
    </w:rPr>
  </w:style>
  <w:style w:type="paragraph" w:customStyle="1" w:styleId="Style51">
    <w:name w:val="Style51"/>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52">
    <w:name w:val="Style52"/>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53">
    <w:name w:val="Style53"/>
    <w:basedOn w:val="a1"/>
    <w:uiPriority w:val="99"/>
    <w:rsid w:val="00E06D42"/>
    <w:pPr>
      <w:widowControl w:val="0"/>
      <w:autoSpaceDE w:val="0"/>
      <w:autoSpaceDN w:val="0"/>
      <w:adjustRightInd w:val="0"/>
      <w:spacing w:line="370" w:lineRule="exact"/>
      <w:ind w:firstLine="0"/>
      <w:contextualSpacing w:val="0"/>
      <w:jc w:val="left"/>
    </w:pPr>
    <w:rPr>
      <w:sz w:val="24"/>
      <w:szCs w:val="24"/>
    </w:rPr>
  </w:style>
  <w:style w:type="paragraph" w:customStyle="1" w:styleId="Style54">
    <w:name w:val="Style54"/>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55">
    <w:name w:val="Style55"/>
    <w:basedOn w:val="a1"/>
    <w:uiPriority w:val="99"/>
    <w:rsid w:val="00E06D42"/>
    <w:pPr>
      <w:widowControl w:val="0"/>
      <w:autoSpaceDE w:val="0"/>
      <w:autoSpaceDN w:val="0"/>
      <w:adjustRightInd w:val="0"/>
      <w:spacing w:line="278" w:lineRule="exact"/>
      <w:ind w:hanging="504"/>
      <w:contextualSpacing w:val="0"/>
    </w:pPr>
    <w:rPr>
      <w:sz w:val="24"/>
      <w:szCs w:val="24"/>
    </w:rPr>
  </w:style>
  <w:style w:type="paragraph" w:customStyle="1" w:styleId="Style56">
    <w:name w:val="Style56"/>
    <w:basedOn w:val="a1"/>
    <w:uiPriority w:val="99"/>
    <w:rsid w:val="00E06D42"/>
    <w:pPr>
      <w:widowControl w:val="0"/>
      <w:autoSpaceDE w:val="0"/>
      <w:autoSpaceDN w:val="0"/>
      <w:adjustRightInd w:val="0"/>
      <w:spacing w:line="269" w:lineRule="exact"/>
      <w:ind w:hanging="259"/>
      <w:contextualSpacing w:val="0"/>
      <w:jc w:val="left"/>
    </w:pPr>
    <w:rPr>
      <w:sz w:val="24"/>
      <w:szCs w:val="24"/>
    </w:rPr>
  </w:style>
  <w:style w:type="paragraph" w:customStyle="1" w:styleId="Style57">
    <w:name w:val="Style57"/>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58">
    <w:name w:val="Style58"/>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59">
    <w:name w:val="Style59"/>
    <w:basedOn w:val="a1"/>
    <w:uiPriority w:val="99"/>
    <w:rsid w:val="00E06D42"/>
    <w:pPr>
      <w:widowControl w:val="0"/>
      <w:autoSpaceDE w:val="0"/>
      <w:autoSpaceDN w:val="0"/>
      <w:adjustRightInd w:val="0"/>
      <w:spacing w:line="276" w:lineRule="exact"/>
      <w:ind w:hanging="730"/>
      <w:contextualSpacing w:val="0"/>
    </w:pPr>
    <w:rPr>
      <w:sz w:val="24"/>
      <w:szCs w:val="24"/>
    </w:rPr>
  </w:style>
  <w:style w:type="paragraph" w:customStyle="1" w:styleId="Style60">
    <w:name w:val="Style60"/>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61">
    <w:name w:val="Style61"/>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62">
    <w:name w:val="Style62"/>
    <w:basedOn w:val="a1"/>
    <w:uiPriority w:val="99"/>
    <w:rsid w:val="00E06D42"/>
    <w:pPr>
      <w:widowControl w:val="0"/>
      <w:autoSpaceDE w:val="0"/>
      <w:autoSpaceDN w:val="0"/>
      <w:adjustRightInd w:val="0"/>
      <w:spacing w:line="326" w:lineRule="exact"/>
      <w:ind w:firstLine="0"/>
      <w:contextualSpacing w:val="0"/>
      <w:jc w:val="right"/>
    </w:pPr>
    <w:rPr>
      <w:sz w:val="24"/>
      <w:szCs w:val="24"/>
    </w:rPr>
  </w:style>
  <w:style w:type="paragraph" w:customStyle="1" w:styleId="Style63">
    <w:name w:val="Style63"/>
    <w:basedOn w:val="a1"/>
    <w:uiPriority w:val="99"/>
    <w:rsid w:val="00E06D42"/>
    <w:pPr>
      <w:widowControl w:val="0"/>
      <w:autoSpaceDE w:val="0"/>
      <w:autoSpaceDN w:val="0"/>
      <w:adjustRightInd w:val="0"/>
      <w:spacing w:line="204" w:lineRule="exact"/>
      <w:ind w:firstLine="0"/>
      <w:contextualSpacing w:val="0"/>
      <w:jc w:val="left"/>
    </w:pPr>
    <w:rPr>
      <w:sz w:val="24"/>
      <w:szCs w:val="24"/>
    </w:rPr>
  </w:style>
  <w:style w:type="paragraph" w:customStyle="1" w:styleId="Style64">
    <w:name w:val="Style64"/>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65">
    <w:name w:val="Style65"/>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66">
    <w:name w:val="Style66"/>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67">
    <w:name w:val="Style67"/>
    <w:basedOn w:val="a1"/>
    <w:uiPriority w:val="99"/>
    <w:rsid w:val="00E06D42"/>
    <w:pPr>
      <w:widowControl w:val="0"/>
      <w:autoSpaceDE w:val="0"/>
      <w:autoSpaceDN w:val="0"/>
      <w:adjustRightInd w:val="0"/>
      <w:spacing w:line="317" w:lineRule="exact"/>
      <w:ind w:firstLine="0"/>
      <w:contextualSpacing w:val="0"/>
    </w:pPr>
    <w:rPr>
      <w:sz w:val="24"/>
      <w:szCs w:val="24"/>
    </w:rPr>
  </w:style>
  <w:style w:type="paragraph" w:customStyle="1" w:styleId="Style68">
    <w:name w:val="Style68"/>
    <w:basedOn w:val="a1"/>
    <w:uiPriority w:val="99"/>
    <w:rsid w:val="00E06D42"/>
    <w:pPr>
      <w:widowControl w:val="0"/>
      <w:autoSpaceDE w:val="0"/>
      <w:autoSpaceDN w:val="0"/>
      <w:adjustRightInd w:val="0"/>
      <w:spacing w:line="331" w:lineRule="exact"/>
      <w:ind w:hanging="374"/>
      <w:contextualSpacing w:val="0"/>
      <w:jc w:val="left"/>
    </w:pPr>
    <w:rPr>
      <w:sz w:val="24"/>
      <w:szCs w:val="24"/>
    </w:rPr>
  </w:style>
  <w:style w:type="paragraph" w:customStyle="1" w:styleId="Style69">
    <w:name w:val="Style69"/>
    <w:basedOn w:val="a1"/>
    <w:uiPriority w:val="99"/>
    <w:rsid w:val="00E06D42"/>
    <w:pPr>
      <w:widowControl w:val="0"/>
      <w:autoSpaceDE w:val="0"/>
      <w:autoSpaceDN w:val="0"/>
      <w:adjustRightInd w:val="0"/>
      <w:spacing w:line="277" w:lineRule="exact"/>
      <w:ind w:firstLine="0"/>
      <w:contextualSpacing w:val="0"/>
    </w:pPr>
    <w:rPr>
      <w:sz w:val="24"/>
      <w:szCs w:val="24"/>
    </w:rPr>
  </w:style>
  <w:style w:type="paragraph" w:customStyle="1" w:styleId="Style70">
    <w:name w:val="Style70"/>
    <w:basedOn w:val="a1"/>
    <w:uiPriority w:val="99"/>
    <w:rsid w:val="00E06D42"/>
    <w:pPr>
      <w:widowControl w:val="0"/>
      <w:autoSpaceDE w:val="0"/>
      <w:autoSpaceDN w:val="0"/>
      <w:adjustRightInd w:val="0"/>
      <w:spacing w:line="259" w:lineRule="exact"/>
      <w:ind w:firstLine="754"/>
      <w:contextualSpacing w:val="0"/>
    </w:pPr>
    <w:rPr>
      <w:sz w:val="24"/>
      <w:szCs w:val="24"/>
    </w:rPr>
  </w:style>
  <w:style w:type="paragraph" w:customStyle="1" w:styleId="Style71">
    <w:name w:val="Style71"/>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72">
    <w:name w:val="Style72"/>
    <w:basedOn w:val="a1"/>
    <w:uiPriority w:val="99"/>
    <w:rsid w:val="00E06D42"/>
    <w:pPr>
      <w:widowControl w:val="0"/>
      <w:autoSpaceDE w:val="0"/>
      <w:autoSpaceDN w:val="0"/>
      <w:adjustRightInd w:val="0"/>
      <w:spacing w:line="554" w:lineRule="exact"/>
      <w:ind w:firstLine="2203"/>
      <w:contextualSpacing w:val="0"/>
      <w:jc w:val="left"/>
    </w:pPr>
    <w:rPr>
      <w:sz w:val="24"/>
      <w:szCs w:val="24"/>
    </w:rPr>
  </w:style>
  <w:style w:type="paragraph" w:customStyle="1" w:styleId="Style73">
    <w:name w:val="Style73"/>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74">
    <w:name w:val="Style74"/>
    <w:basedOn w:val="a1"/>
    <w:uiPriority w:val="99"/>
    <w:rsid w:val="00E06D42"/>
    <w:pPr>
      <w:widowControl w:val="0"/>
      <w:autoSpaceDE w:val="0"/>
      <w:autoSpaceDN w:val="0"/>
      <w:adjustRightInd w:val="0"/>
      <w:ind w:firstLine="0"/>
      <w:contextualSpacing w:val="0"/>
      <w:jc w:val="right"/>
    </w:pPr>
    <w:rPr>
      <w:sz w:val="24"/>
      <w:szCs w:val="24"/>
    </w:rPr>
  </w:style>
  <w:style w:type="paragraph" w:customStyle="1" w:styleId="Style75">
    <w:name w:val="Style75"/>
    <w:basedOn w:val="a1"/>
    <w:uiPriority w:val="99"/>
    <w:rsid w:val="00E06D42"/>
    <w:pPr>
      <w:widowControl w:val="0"/>
      <w:autoSpaceDE w:val="0"/>
      <w:autoSpaceDN w:val="0"/>
      <w:adjustRightInd w:val="0"/>
      <w:spacing w:line="275" w:lineRule="exact"/>
      <w:ind w:hanging="418"/>
      <w:contextualSpacing w:val="0"/>
    </w:pPr>
    <w:rPr>
      <w:sz w:val="24"/>
      <w:szCs w:val="24"/>
    </w:rPr>
  </w:style>
  <w:style w:type="paragraph" w:customStyle="1" w:styleId="Style76">
    <w:name w:val="Style76"/>
    <w:basedOn w:val="a1"/>
    <w:uiPriority w:val="99"/>
    <w:rsid w:val="00E06D42"/>
    <w:pPr>
      <w:widowControl w:val="0"/>
      <w:autoSpaceDE w:val="0"/>
      <w:autoSpaceDN w:val="0"/>
      <w:adjustRightInd w:val="0"/>
      <w:spacing w:line="278" w:lineRule="exact"/>
      <w:ind w:firstLine="0"/>
      <w:contextualSpacing w:val="0"/>
      <w:jc w:val="right"/>
    </w:pPr>
    <w:rPr>
      <w:sz w:val="24"/>
      <w:szCs w:val="24"/>
    </w:rPr>
  </w:style>
  <w:style w:type="paragraph" w:customStyle="1" w:styleId="Style77">
    <w:name w:val="Style77"/>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78">
    <w:name w:val="Style78"/>
    <w:basedOn w:val="a1"/>
    <w:uiPriority w:val="99"/>
    <w:rsid w:val="00E06D42"/>
    <w:pPr>
      <w:widowControl w:val="0"/>
      <w:autoSpaceDE w:val="0"/>
      <w:autoSpaceDN w:val="0"/>
      <w:adjustRightInd w:val="0"/>
      <w:spacing w:line="331" w:lineRule="exact"/>
      <w:ind w:firstLine="0"/>
      <w:contextualSpacing w:val="0"/>
      <w:jc w:val="left"/>
    </w:pPr>
    <w:rPr>
      <w:sz w:val="24"/>
      <w:szCs w:val="24"/>
    </w:rPr>
  </w:style>
  <w:style w:type="paragraph" w:customStyle="1" w:styleId="Style79">
    <w:name w:val="Style79"/>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80">
    <w:name w:val="Style80"/>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81">
    <w:name w:val="Style81"/>
    <w:basedOn w:val="a1"/>
    <w:uiPriority w:val="99"/>
    <w:rsid w:val="00E06D42"/>
    <w:pPr>
      <w:widowControl w:val="0"/>
      <w:autoSpaceDE w:val="0"/>
      <w:autoSpaceDN w:val="0"/>
      <w:adjustRightInd w:val="0"/>
      <w:spacing w:line="547" w:lineRule="exact"/>
      <w:ind w:hanging="566"/>
      <w:contextualSpacing w:val="0"/>
      <w:jc w:val="left"/>
    </w:pPr>
    <w:rPr>
      <w:sz w:val="24"/>
      <w:szCs w:val="24"/>
    </w:rPr>
  </w:style>
  <w:style w:type="paragraph" w:customStyle="1" w:styleId="Style82">
    <w:name w:val="Style82"/>
    <w:basedOn w:val="a1"/>
    <w:uiPriority w:val="99"/>
    <w:rsid w:val="00E06D42"/>
    <w:pPr>
      <w:widowControl w:val="0"/>
      <w:autoSpaceDE w:val="0"/>
      <w:autoSpaceDN w:val="0"/>
      <w:adjustRightInd w:val="0"/>
      <w:spacing w:line="324" w:lineRule="exact"/>
      <w:ind w:hanging="192"/>
      <w:contextualSpacing w:val="0"/>
    </w:pPr>
    <w:rPr>
      <w:sz w:val="24"/>
      <w:szCs w:val="24"/>
    </w:rPr>
  </w:style>
  <w:style w:type="paragraph" w:customStyle="1" w:styleId="Style83">
    <w:name w:val="Style83"/>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84">
    <w:name w:val="Style84"/>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85">
    <w:name w:val="Style85"/>
    <w:basedOn w:val="a1"/>
    <w:uiPriority w:val="99"/>
    <w:rsid w:val="00E06D42"/>
    <w:pPr>
      <w:widowControl w:val="0"/>
      <w:autoSpaceDE w:val="0"/>
      <w:autoSpaceDN w:val="0"/>
      <w:adjustRightInd w:val="0"/>
      <w:spacing w:line="326" w:lineRule="exact"/>
      <w:ind w:hanging="360"/>
      <w:contextualSpacing w:val="0"/>
      <w:jc w:val="left"/>
    </w:pPr>
    <w:rPr>
      <w:sz w:val="24"/>
      <w:szCs w:val="24"/>
    </w:rPr>
  </w:style>
  <w:style w:type="paragraph" w:customStyle="1" w:styleId="Style86">
    <w:name w:val="Style86"/>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87">
    <w:name w:val="Style87"/>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88">
    <w:name w:val="Style88"/>
    <w:basedOn w:val="a1"/>
    <w:uiPriority w:val="99"/>
    <w:rsid w:val="00E06D42"/>
    <w:pPr>
      <w:widowControl w:val="0"/>
      <w:autoSpaceDE w:val="0"/>
      <w:autoSpaceDN w:val="0"/>
      <w:adjustRightInd w:val="0"/>
      <w:spacing w:line="322" w:lineRule="exact"/>
      <w:ind w:hanging="446"/>
      <w:contextualSpacing w:val="0"/>
    </w:pPr>
    <w:rPr>
      <w:sz w:val="24"/>
      <w:szCs w:val="24"/>
    </w:rPr>
  </w:style>
  <w:style w:type="paragraph" w:customStyle="1" w:styleId="Style89">
    <w:name w:val="Style89"/>
    <w:basedOn w:val="a1"/>
    <w:uiPriority w:val="99"/>
    <w:rsid w:val="00E06D42"/>
    <w:pPr>
      <w:widowControl w:val="0"/>
      <w:autoSpaceDE w:val="0"/>
      <w:autoSpaceDN w:val="0"/>
      <w:adjustRightInd w:val="0"/>
      <w:spacing w:line="322" w:lineRule="exact"/>
      <w:ind w:firstLine="701"/>
      <w:contextualSpacing w:val="0"/>
    </w:pPr>
    <w:rPr>
      <w:sz w:val="24"/>
      <w:szCs w:val="24"/>
    </w:rPr>
  </w:style>
  <w:style w:type="paragraph" w:customStyle="1" w:styleId="Style90">
    <w:name w:val="Style90"/>
    <w:basedOn w:val="a1"/>
    <w:uiPriority w:val="99"/>
    <w:rsid w:val="00E06D42"/>
    <w:pPr>
      <w:widowControl w:val="0"/>
      <w:autoSpaceDE w:val="0"/>
      <w:autoSpaceDN w:val="0"/>
      <w:adjustRightInd w:val="0"/>
      <w:spacing w:line="158" w:lineRule="exact"/>
      <w:ind w:firstLine="0"/>
      <w:contextualSpacing w:val="0"/>
      <w:jc w:val="center"/>
    </w:pPr>
    <w:rPr>
      <w:sz w:val="24"/>
      <w:szCs w:val="24"/>
    </w:rPr>
  </w:style>
  <w:style w:type="paragraph" w:customStyle="1" w:styleId="Style91">
    <w:name w:val="Style91"/>
    <w:basedOn w:val="a1"/>
    <w:uiPriority w:val="99"/>
    <w:rsid w:val="00E06D42"/>
    <w:pPr>
      <w:widowControl w:val="0"/>
      <w:autoSpaceDE w:val="0"/>
      <w:autoSpaceDN w:val="0"/>
      <w:adjustRightInd w:val="0"/>
      <w:spacing w:line="370" w:lineRule="exact"/>
      <w:ind w:hanging="360"/>
      <w:contextualSpacing w:val="0"/>
      <w:jc w:val="left"/>
    </w:pPr>
    <w:rPr>
      <w:sz w:val="24"/>
      <w:szCs w:val="24"/>
    </w:rPr>
  </w:style>
  <w:style w:type="paragraph" w:customStyle="1" w:styleId="Style92">
    <w:name w:val="Style92"/>
    <w:basedOn w:val="a1"/>
    <w:uiPriority w:val="99"/>
    <w:rsid w:val="00E06D42"/>
    <w:pPr>
      <w:widowControl w:val="0"/>
      <w:autoSpaceDE w:val="0"/>
      <w:autoSpaceDN w:val="0"/>
      <w:adjustRightInd w:val="0"/>
      <w:spacing w:line="557" w:lineRule="exact"/>
      <w:ind w:firstLine="0"/>
      <w:contextualSpacing w:val="0"/>
      <w:jc w:val="center"/>
    </w:pPr>
    <w:rPr>
      <w:sz w:val="24"/>
      <w:szCs w:val="24"/>
    </w:rPr>
  </w:style>
  <w:style w:type="paragraph" w:customStyle="1" w:styleId="Style93">
    <w:name w:val="Style93"/>
    <w:basedOn w:val="a1"/>
    <w:uiPriority w:val="99"/>
    <w:rsid w:val="00E06D42"/>
    <w:pPr>
      <w:widowControl w:val="0"/>
      <w:autoSpaceDE w:val="0"/>
      <w:autoSpaceDN w:val="0"/>
      <w:adjustRightInd w:val="0"/>
      <w:spacing w:line="277" w:lineRule="exact"/>
      <w:ind w:hanging="250"/>
      <w:contextualSpacing w:val="0"/>
    </w:pPr>
    <w:rPr>
      <w:sz w:val="24"/>
      <w:szCs w:val="24"/>
    </w:rPr>
  </w:style>
  <w:style w:type="paragraph" w:customStyle="1" w:styleId="Style94">
    <w:name w:val="Style94"/>
    <w:basedOn w:val="a1"/>
    <w:uiPriority w:val="99"/>
    <w:rsid w:val="00E06D42"/>
    <w:pPr>
      <w:widowControl w:val="0"/>
      <w:autoSpaceDE w:val="0"/>
      <w:autoSpaceDN w:val="0"/>
      <w:adjustRightInd w:val="0"/>
      <w:spacing w:line="322" w:lineRule="exact"/>
      <w:ind w:firstLine="317"/>
      <w:contextualSpacing w:val="0"/>
    </w:pPr>
    <w:rPr>
      <w:sz w:val="24"/>
      <w:szCs w:val="24"/>
    </w:rPr>
  </w:style>
  <w:style w:type="paragraph" w:customStyle="1" w:styleId="Style95">
    <w:name w:val="Style95"/>
    <w:basedOn w:val="a1"/>
    <w:uiPriority w:val="99"/>
    <w:rsid w:val="00E06D42"/>
    <w:pPr>
      <w:widowControl w:val="0"/>
      <w:autoSpaceDE w:val="0"/>
      <w:autoSpaceDN w:val="0"/>
      <w:adjustRightInd w:val="0"/>
      <w:spacing w:line="278" w:lineRule="exact"/>
      <w:ind w:hanging="254"/>
      <w:contextualSpacing w:val="0"/>
    </w:pPr>
    <w:rPr>
      <w:sz w:val="24"/>
      <w:szCs w:val="24"/>
    </w:rPr>
  </w:style>
  <w:style w:type="paragraph" w:customStyle="1" w:styleId="Style96">
    <w:name w:val="Style96"/>
    <w:basedOn w:val="a1"/>
    <w:uiPriority w:val="99"/>
    <w:rsid w:val="00E06D42"/>
    <w:pPr>
      <w:widowControl w:val="0"/>
      <w:autoSpaceDE w:val="0"/>
      <w:autoSpaceDN w:val="0"/>
      <w:adjustRightInd w:val="0"/>
      <w:spacing w:line="384" w:lineRule="exact"/>
      <w:ind w:hanging="360"/>
      <w:contextualSpacing w:val="0"/>
      <w:jc w:val="left"/>
    </w:pPr>
    <w:rPr>
      <w:sz w:val="24"/>
      <w:szCs w:val="24"/>
    </w:rPr>
  </w:style>
  <w:style w:type="paragraph" w:customStyle="1" w:styleId="Style97">
    <w:name w:val="Style97"/>
    <w:basedOn w:val="a1"/>
    <w:uiPriority w:val="99"/>
    <w:rsid w:val="00E06D42"/>
    <w:pPr>
      <w:widowControl w:val="0"/>
      <w:autoSpaceDE w:val="0"/>
      <w:autoSpaceDN w:val="0"/>
      <w:adjustRightInd w:val="0"/>
      <w:spacing w:line="298" w:lineRule="exact"/>
      <w:ind w:hanging="432"/>
      <w:contextualSpacing w:val="0"/>
    </w:pPr>
    <w:rPr>
      <w:sz w:val="24"/>
      <w:szCs w:val="24"/>
    </w:rPr>
  </w:style>
  <w:style w:type="paragraph" w:customStyle="1" w:styleId="Style98">
    <w:name w:val="Style98"/>
    <w:basedOn w:val="a1"/>
    <w:uiPriority w:val="99"/>
    <w:rsid w:val="00E06D42"/>
    <w:pPr>
      <w:widowControl w:val="0"/>
      <w:autoSpaceDE w:val="0"/>
      <w:autoSpaceDN w:val="0"/>
      <w:adjustRightInd w:val="0"/>
      <w:spacing w:line="326" w:lineRule="exact"/>
      <w:ind w:firstLine="0"/>
      <w:contextualSpacing w:val="0"/>
      <w:jc w:val="center"/>
    </w:pPr>
    <w:rPr>
      <w:sz w:val="24"/>
      <w:szCs w:val="24"/>
    </w:rPr>
  </w:style>
  <w:style w:type="paragraph" w:customStyle="1" w:styleId="Style99">
    <w:name w:val="Style99"/>
    <w:basedOn w:val="a1"/>
    <w:uiPriority w:val="99"/>
    <w:rsid w:val="00E06D42"/>
    <w:pPr>
      <w:widowControl w:val="0"/>
      <w:autoSpaceDE w:val="0"/>
      <w:autoSpaceDN w:val="0"/>
      <w:adjustRightInd w:val="0"/>
      <w:spacing w:line="322" w:lineRule="exact"/>
      <w:ind w:firstLine="144"/>
      <w:contextualSpacing w:val="0"/>
    </w:pPr>
    <w:rPr>
      <w:sz w:val="24"/>
      <w:szCs w:val="24"/>
    </w:rPr>
  </w:style>
  <w:style w:type="paragraph" w:customStyle="1" w:styleId="Style100">
    <w:name w:val="Style100"/>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01">
    <w:name w:val="Style101"/>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02">
    <w:name w:val="Style102"/>
    <w:basedOn w:val="a1"/>
    <w:uiPriority w:val="99"/>
    <w:rsid w:val="00E06D42"/>
    <w:pPr>
      <w:widowControl w:val="0"/>
      <w:autoSpaceDE w:val="0"/>
      <w:autoSpaceDN w:val="0"/>
      <w:adjustRightInd w:val="0"/>
      <w:spacing w:line="557" w:lineRule="exact"/>
      <w:ind w:hanging="950"/>
      <w:contextualSpacing w:val="0"/>
      <w:jc w:val="left"/>
    </w:pPr>
    <w:rPr>
      <w:sz w:val="24"/>
      <w:szCs w:val="24"/>
    </w:rPr>
  </w:style>
  <w:style w:type="paragraph" w:customStyle="1" w:styleId="Style103">
    <w:name w:val="Style103"/>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04">
    <w:name w:val="Style104"/>
    <w:basedOn w:val="a1"/>
    <w:uiPriority w:val="99"/>
    <w:rsid w:val="00E06D42"/>
    <w:pPr>
      <w:widowControl w:val="0"/>
      <w:autoSpaceDE w:val="0"/>
      <w:autoSpaceDN w:val="0"/>
      <w:adjustRightInd w:val="0"/>
      <w:spacing w:line="230" w:lineRule="exact"/>
      <w:ind w:firstLine="451"/>
      <w:contextualSpacing w:val="0"/>
      <w:jc w:val="left"/>
    </w:pPr>
    <w:rPr>
      <w:sz w:val="24"/>
      <w:szCs w:val="24"/>
    </w:rPr>
  </w:style>
  <w:style w:type="paragraph" w:customStyle="1" w:styleId="Style105">
    <w:name w:val="Style105"/>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06">
    <w:name w:val="Style106"/>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07">
    <w:name w:val="Style107"/>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08">
    <w:name w:val="Style108"/>
    <w:basedOn w:val="a1"/>
    <w:uiPriority w:val="99"/>
    <w:rsid w:val="00E06D42"/>
    <w:pPr>
      <w:widowControl w:val="0"/>
      <w:autoSpaceDE w:val="0"/>
      <w:autoSpaceDN w:val="0"/>
      <w:adjustRightInd w:val="0"/>
      <w:spacing w:line="322" w:lineRule="exact"/>
      <w:ind w:hanging="365"/>
      <w:contextualSpacing w:val="0"/>
      <w:jc w:val="left"/>
    </w:pPr>
    <w:rPr>
      <w:sz w:val="24"/>
      <w:szCs w:val="24"/>
    </w:rPr>
  </w:style>
  <w:style w:type="paragraph" w:customStyle="1" w:styleId="Style109">
    <w:name w:val="Style109"/>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10">
    <w:name w:val="Style110"/>
    <w:basedOn w:val="a1"/>
    <w:uiPriority w:val="99"/>
    <w:rsid w:val="00E06D42"/>
    <w:pPr>
      <w:widowControl w:val="0"/>
      <w:autoSpaceDE w:val="0"/>
      <w:autoSpaceDN w:val="0"/>
      <w:adjustRightInd w:val="0"/>
      <w:spacing w:line="348" w:lineRule="exact"/>
      <w:ind w:firstLine="0"/>
      <w:contextualSpacing w:val="0"/>
      <w:jc w:val="right"/>
    </w:pPr>
    <w:rPr>
      <w:sz w:val="24"/>
      <w:szCs w:val="24"/>
    </w:rPr>
  </w:style>
  <w:style w:type="paragraph" w:customStyle="1" w:styleId="Style111">
    <w:name w:val="Style111"/>
    <w:basedOn w:val="a1"/>
    <w:uiPriority w:val="99"/>
    <w:rsid w:val="00E06D42"/>
    <w:pPr>
      <w:widowControl w:val="0"/>
      <w:autoSpaceDE w:val="0"/>
      <w:autoSpaceDN w:val="0"/>
      <w:adjustRightInd w:val="0"/>
      <w:spacing w:line="346" w:lineRule="exact"/>
      <w:ind w:firstLine="0"/>
      <w:contextualSpacing w:val="0"/>
      <w:jc w:val="center"/>
    </w:pPr>
    <w:rPr>
      <w:sz w:val="24"/>
      <w:szCs w:val="24"/>
    </w:rPr>
  </w:style>
  <w:style w:type="paragraph" w:customStyle="1" w:styleId="Style112">
    <w:name w:val="Style112"/>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13">
    <w:name w:val="Style113"/>
    <w:basedOn w:val="a1"/>
    <w:uiPriority w:val="99"/>
    <w:rsid w:val="00E06D42"/>
    <w:pPr>
      <w:widowControl w:val="0"/>
      <w:autoSpaceDE w:val="0"/>
      <w:autoSpaceDN w:val="0"/>
      <w:adjustRightInd w:val="0"/>
      <w:spacing w:line="275" w:lineRule="exact"/>
      <w:ind w:firstLine="730"/>
      <w:contextualSpacing w:val="0"/>
    </w:pPr>
    <w:rPr>
      <w:sz w:val="24"/>
      <w:szCs w:val="24"/>
    </w:rPr>
  </w:style>
  <w:style w:type="paragraph" w:customStyle="1" w:styleId="Style114">
    <w:name w:val="Style114"/>
    <w:basedOn w:val="a1"/>
    <w:uiPriority w:val="99"/>
    <w:rsid w:val="00E06D42"/>
    <w:pPr>
      <w:widowControl w:val="0"/>
      <w:autoSpaceDE w:val="0"/>
      <w:autoSpaceDN w:val="0"/>
      <w:adjustRightInd w:val="0"/>
      <w:spacing w:line="274" w:lineRule="exact"/>
      <w:ind w:hanging="581"/>
      <w:contextualSpacing w:val="0"/>
    </w:pPr>
    <w:rPr>
      <w:sz w:val="24"/>
      <w:szCs w:val="24"/>
    </w:rPr>
  </w:style>
  <w:style w:type="paragraph" w:customStyle="1" w:styleId="Style115">
    <w:name w:val="Style115"/>
    <w:basedOn w:val="a1"/>
    <w:uiPriority w:val="99"/>
    <w:rsid w:val="00E06D42"/>
    <w:pPr>
      <w:widowControl w:val="0"/>
      <w:autoSpaceDE w:val="0"/>
      <w:autoSpaceDN w:val="0"/>
      <w:adjustRightInd w:val="0"/>
      <w:ind w:firstLine="0"/>
      <w:contextualSpacing w:val="0"/>
    </w:pPr>
    <w:rPr>
      <w:sz w:val="24"/>
      <w:szCs w:val="24"/>
    </w:rPr>
  </w:style>
  <w:style w:type="paragraph" w:customStyle="1" w:styleId="Style116">
    <w:name w:val="Style116"/>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17">
    <w:name w:val="Style117"/>
    <w:basedOn w:val="a1"/>
    <w:uiPriority w:val="99"/>
    <w:rsid w:val="00E06D42"/>
    <w:pPr>
      <w:widowControl w:val="0"/>
      <w:autoSpaceDE w:val="0"/>
      <w:autoSpaceDN w:val="0"/>
      <w:adjustRightInd w:val="0"/>
      <w:spacing w:line="101" w:lineRule="exact"/>
      <w:ind w:firstLine="0"/>
      <w:contextualSpacing w:val="0"/>
      <w:jc w:val="center"/>
    </w:pPr>
    <w:rPr>
      <w:sz w:val="24"/>
      <w:szCs w:val="24"/>
    </w:rPr>
  </w:style>
  <w:style w:type="paragraph" w:customStyle="1" w:styleId="Style118">
    <w:name w:val="Style118"/>
    <w:basedOn w:val="a1"/>
    <w:uiPriority w:val="99"/>
    <w:rsid w:val="00E06D42"/>
    <w:pPr>
      <w:widowControl w:val="0"/>
      <w:autoSpaceDE w:val="0"/>
      <w:autoSpaceDN w:val="0"/>
      <w:adjustRightInd w:val="0"/>
      <w:spacing w:line="278" w:lineRule="exact"/>
      <w:ind w:hanging="413"/>
      <w:contextualSpacing w:val="0"/>
    </w:pPr>
    <w:rPr>
      <w:sz w:val="24"/>
      <w:szCs w:val="24"/>
    </w:rPr>
  </w:style>
  <w:style w:type="paragraph" w:customStyle="1" w:styleId="Style119">
    <w:name w:val="Style119"/>
    <w:basedOn w:val="a1"/>
    <w:uiPriority w:val="99"/>
    <w:rsid w:val="00E06D42"/>
    <w:pPr>
      <w:widowControl w:val="0"/>
      <w:autoSpaceDE w:val="0"/>
      <w:autoSpaceDN w:val="0"/>
      <w:adjustRightInd w:val="0"/>
      <w:spacing w:line="274" w:lineRule="exact"/>
      <w:ind w:firstLine="355"/>
      <w:contextualSpacing w:val="0"/>
      <w:jc w:val="left"/>
    </w:pPr>
    <w:rPr>
      <w:sz w:val="24"/>
      <w:szCs w:val="24"/>
    </w:rPr>
  </w:style>
  <w:style w:type="paragraph" w:customStyle="1" w:styleId="Style120">
    <w:name w:val="Style120"/>
    <w:basedOn w:val="a1"/>
    <w:uiPriority w:val="99"/>
    <w:rsid w:val="00E06D42"/>
    <w:pPr>
      <w:widowControl w:val="0"/>
      <w:autoSpaceDE w:val="0"/>
      <w:autoSpaceDN w:val="0"/>
      <w:adjustRightInd w:val="0"/>
      <w:spacing w:line="233" w:lineRule="exact"/>
      <w:ind w:firstLine="0"/>
      <w:contextualSpacing w:val="0"/>
      <w:jc w:val="right"/>
    </w:pPr>
    <w:rPr>
      <w:sz w:val="24"/>
      <w:szCs w:val="24"/>
    </w:rPr>
  </w:style>
  <w:style w:type="paragraph" w:customStyle="1" w:styleId="Style121">
    <w:name w:val="Style121"/>
    <w:basedOn w:val="a1"/>
    <w:uiPriority w:val="99"/>
    <w:rsid w:val="00E06D42"/>
    <w:pPr>
      <w:widowControl w:val="0"/>
      <w:autoSpaceDE w:val="0"/>
      <w:autoSpaceDN w:val="0"/>
      <w:adjustRightInd w:val="0"/>
      <w:spacing w:line="331" w:lineRule="exact"/>
      <w:ind w:hanging="446"/>
      <w:contextualSpacing w:val="0"/>
      <w:jc w:val="left"/>
    </w:pPr>
    <w:rPr>
      <w:sz w:val="24"/>
      <w:szCs w:val="24"/>
    </w:rPr>
  </w:style>
  <w:style w:type="paragraph" w:customStyle="1" w:styleId="Style122">
    <w:name w:val="Style122"/>
    <w:basedOn w:val="a1"/>
    <w:uiPriority w:val="99"/>
    <w:rsid w:val="00E06D42"/>
    <w:pPr>
      <w:widowControl w:val="0"/>
      <w:autoSpaceDE w:val="0"/>
      <w:autoSpaceDN w:val="0"/>
      <w:adjustRightInd w:val="0"/>
      <w:spacing w:line="274" w:lineRule="exact"/>
      <w:ind w:hanging="586"/>
      <w:contextualSpacing w:val="0"/>
      <w:jc w:val="left"/>
    </w:pPr>
    <w:rPr>
      <w:sz w:val="24"/>
      <w:szCs w:val="24"/>
    </w:rPr>
  </w:style>
  <w:style w:type="paragraph" w:customStyle="1" w:styleId="Style123">
    <w:name w:val="Style123"/>
    <w:basedOn w:val="a1"/>
    <w:uiPriority w:val="99"/>
    <w:rsid w:val="00E06D42"/>
    <w:pPr>
      <w:widowControl w:val="0"/>
      <w:autoSpaceDE w:val="0"/>
      <w:autoSpaceDN w:val="0"/>
      <w:adjustRightInd w:val="0"/>
      <w:spacing w:line="233" w:lineRule="exact"/>
      <w:ind w:firstLine="125"/>
      <w:contextualSpacing w:val="0"/>
      <w:jc w:val="left"/>
    </w:pPr>
    <w:rPr>
      <w:sz w:val="24"/>
      <w:szCs w:val="24"/>
    </w:rPr>
  </w:style>
  <w:style w:type="paragraph" w:customStyle="1" w:styleId="Style124">
    <w:name w:val="Style124"/>
    <w:basedOn w:val="a1"/>
    <w:uiPriority w:val="99"/>
    <w:rsid w:val="00E06D42"/>
    <w:pPr>
      <w:widowControl w:val="0"/>
      <w:autoSpaceDE w:val="0"/>
      <w:autoSpaceDN w:val="0"/>
      <w:adjustRightInd w:val="0"/>
      <w:spacing w:line="278" w:lineRule="exact"/>
      <w:ind w:hanging="576"/>
      <w:contextualSpacing w:val="0"/>
    </w:pPr>
    <w:rPr>
      <w:sz w:val="24"/>
      <w:szCs w:val="24"/>
    </w:rPr>
  </w:style>
  <w:style w:type="paragraph" w:customStyle="1" w:styleId="Style125">
    <w:name w:val="Style125"/>
    <w:basedOn w:val="a1"/>
    <w:uiPriority w:val="99"/>
    <w:rsid w:val="00E06D42"/>
    <w:pPr>
      <w:widowControl w:val="0"/>
      <w:autoSpaceDE w:val="0"/>
      <w:autoSpaceDN w:val="0"/>
      <w:adjustRightInd w:val="0"/>
      <w:spacing w:line="523" w:lineRule="exact"/>
      <w:ind w:firstLine="58"/>
      <w:contextualSpacing w:val="0"/>
      <w:jc w:val="left"/>
    </w:pPr>
    <w:rPr>
      <w:sz w:val="24"/>
      <w:szCs w:val="24"/>
    </w:rPr>
  </w:style>
  <w:style w:type="paragraph" w:customStyle="1" w:styleId="Style126">
    <w:name w:val="Style126"/>
    <w:basedOn w:val="a1"/>
    <w:uiPriority w:val="99"/>
    <w:rsid w:val="00E06D42"/>
    <w:pPr>
      <w:widowControl w:val="0"/>
      <w:autoSpaceDE w:val="0"/>
      <w:autoSpaceDN w:val="0"/>
      <w:adjustRightInd w:val="0"/>
      <w:ind w:firstLine="0"/>
      <w:contextualSpacing w:val="0"/>
      <w:jc w:val="right"/>
    </w:pPr>
    <w:rPr>
      <w:sz w:val="24"/>
      <w:szCs w:val="24"/>
    </w:rPr>
  </w:style>
  <w:style w:type="paragraph" w:customStyle="1" w:styleId="Style127">
    <w:name w:val="Style127"/>
    <w:basedOn w:val="a1"/>
    <w:uiPriority w:val="99"/>
    <w:rsid w:val="00E06D42"/>
    <w:pPr>
      <w:widowControl w:val="0"/>
      <w:autoSpaceDE w:val="0"/>
      <w:autoSpaceDN w:val="0"/>
      <w:adjustRightInd w:val="0"/>
      <w:spacing w:line="326" w:lineRule="exact"/>
      <w:ind w:firstLine="1301"/>
      <w:contextualSpacing w:val="0"/>
      <w:jc w:val="left"/>
    </w:pPr>
    <w:rPr>
      <w:sz w:val="24"/>
      <w:szCs w:val="24"/>
    </w:rPr>
  </w:style>
  <w:style w:type="paragraph" w:customStyle="1" w:styleId="Style128">
    <w:name w:val="Style128"/>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29">
    <w:name w:val="Style129"/>
    <w:basedOn w:val="a1"/>
    <w:uiPriority w:val="99"/>
    <w:rsid w:val="00E06D42"/>
    <w:pPr>
      <w:widowControl w:val="0"/>
      <w:autoSpaceDE w:val="0"/>
      <w:autoSpaceDN w:val="0"/>
      <w:adjustRightInd w:val="0"/>
      <w:spacing w:line="643" w:lineRule="exact"/>
      <w:ind w:hanging="341"/>
      <w:contextualSpacing w:val="0"/>
      <w:jc w:val="left"/>
    </w:pPr>
    <w:rPr>
      <w:sz w:val="24"/>
      <w:szCs w:val="24"/>
    </w:rPr>
  </w:style>
  <w:style w:type="paragraph" w:customStyle="1" w:styleId="Style130">
    <w:name w:val="Style130"/>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31">
    <w:name w:val="Style131"/>
    <w:basedOn w:val="a1"/>
    <w:uiPriority w:val="99"/>
    <w:rsid w:val="00E06D42"/>
    <w:pPr>
      <w:widowControl w:val="0"/>
      <w:autoSpaceDE w:val="0"/>
      <w:autoSpaceDN w:val="0"/>
      <w:adjustRightInd w:val="0"/>
      <w:spacing w:line="235" w:lineRule="exact"/>
      <w:ind w:firstLine="0"/>
      <w:contextualSpacing w:val="0"/>
      <w:jc w:val="center"/>
    </w:pPr>
    <w:rPr>
      <w:sz w:val="24"/>
      <w:szCs w:val="24"/>
    </w:rPr>
  </w:style>
  <w:style w:type="paragraph" w:customStyle="1" w:styleId="Style132">
    <w:name w:val="Style132"/>
    <w:basedOn w:val="a1"/>
    <w:uiPriority w:val="99"/>
    <w:rsid w:val="00E06D42"/>
    <w:pPr>
      <w:widowControl w:val="0"/>
      <w:autoSpaceDE w:val="0"/>
      <w:autoSpaceDN w:val="0"/>
      <w:adjustRightInd w:val="0"/>
      <w:spacing w:line="235" w:lineRule="exact"/>
      <w:ind w:firstLine="154"/>
      <w:contextualSpacing w:val="0"/>
    </w:pPr>
    <w:rPr>
      <w:sz w:val="24"/>
      <w:szCs w:val="24"/>
    </w:rPr>
  </w:style>
  <w:style w:type="paragraph" w:customStyle="1" w:styleId="Style133">
    <w:name w:val="Style133"/>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34">
    <w:name w:val="Style134"/>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35">
    <w:name w:val="Style135"/>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36">
    <w:name w:val="Style136"/>
    <w:basedOn w:val="a1"/>
    <w:uiPriority w:val="99"/>
    <w:rsid w:val="00E06D42"/>
    <w:pPr>
      <w:widowControl w:val="0"/>
      <w:autoSpaceDE w:val="0"/>
      <w:autoSpaceDN w:val="0"/>
      <w:adjustRightInd w:val="0"/>
      <w:ind w:firstLine="0"/>
      <w:contextualSpacing w:val="0"/>
      <w:jc w:val="center"/>
    </w:pPr>
    <w:rPr>
      <w:sz w:val="24"/>
      <w:szCs w:val="24"/>
    </w:rPr>
  </w:style>
  <w:style w:type="paragraph" w:customStyle="1" w:styleId="Style137">
    <w:name w:val="Style137"/>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38">
    <w:name w:val="Style138"/>
    <w:basedOn w:val="a1"/>
    <w:uiPriority w:val="99"/>
    <w:rsid w:val="00E06D42"/>
    <w:pPr>
      <w:widowControl w:val="0"/>
      <w:autoSpaceDE w:val="0"/>
      <w:autoSpaceDN w:val="0"/>
      <w:adjustRightInd w:val="0"/>
      <w:spacing w:line="319" w:lineRule="exact"/>
      <w:ind w:hanging="725"/>
      <w:contextualSpacing w:val="0"/>
    </w:pPr>
    <w:rPr>
      <w:sz w:val="24"/>
      <w:szCs w:val="24"/>
    </w:rPr>
  </w:style>
  <w:style w:type="paragraph" w:customStyle="1" w:styleId="Style139">
    <w:name w:val="Style139"/>
    <w:basedOn w:val="a1"/>
    <w:uiPriority w:val="99"/>
    <w:rsid w:val="00E06D42"/>
    <w:pPr>
      <w:widowControl w:val="0"/>
      <w:autoSpaceDE w:val="0"/>
      <w:autoSpaceDN w:val="0"/>
      <w:adjustRightInd w:val="0"/>
      <w:spacing w:line="336" w:lineRule="exact"/>
      <w:ind w:firstLine="0"/>
      <w:contextualSpacing w:val="0"/>
    </w:pPr>
    <w:rPr>
      <w:sz w:val="24"/>
      <w:szCs w:val="24"/>
    </w:rPr>
  </w:style>
  <w:style w:type="paragraph" w:customStyle="1" w:styleId="Style140">
    <w:name w:val="Style140"/>
    <w:basedOn w:val="a1"/>
    <w:uiPriority w:val="99"/>
    <w:rsid w:val="00E06D42"/>
    <w:pPr>
      <w:widowControl w:val="0"/>
      <w:autoSpaceDE w:val="0"/>
      <w:autoSpaceDN w:val="0"/>
      <w:adjustRightInd w:val="0"/>
      <w:ind w:firstLine="0"/>
      <w:contextualSpacing w:val="0"/>
      <w:jc w:val="right"/>
    </w:pPr>
    <w:rPr>
      <w:sz w:val="24"/>
      <w:szCs w:val="24"/>
    </w:rPr>
  </w:style>
  <w:style w:type="paragraph" w:customStyle="1" w:styleId="Style141">
    <w:name w:val="Style141"/>
    <w:basedOn w:val="a1"/>
    <w:uiPriority w:val="99"/>
    <w:rsid w:val="00E06D42"/>
    <w:pPr>
      <w:widowControl w:val="0"/>
      <w:autoSpaceDE w:val="0"/>
      <w:autoSpaceDN w:val="0"/>
      <w:adjustRightInd w:val="0"/>
      <w:ind w:firstLine="0"/>
      <w:contextualSpacing w:val="0"/>
      <w:jc w:val="right"/>
    </w:pPr>
    <w:rPr>
      <w:sz w:val="24"/>
      <w:szCs w:val="24"/>
    </w:rPr>
  </w:style>
  <w:style w:type="paragraph" w:customStyle="1" w:styleId="Style142">
    <w:name w:val="Style142"/>
    <w:basedOn w:val="a1"/>
    <w:uiPriority w:val="99"/>
    <w:rsid w:val="00E06D42"/>
    <w:pPr>
      <w:widowControl w:val="0"/>
      <w:autoSpaceDE w:val="0"/>
      <w:autoSpaceDN w:val="0"/>
      <w:adjustRightInd w:val="0"/>
      <w:spacing w:line="322" w:lineRule="exact"/>
      <w:ind w:hanging="1858"/>
      <w:contextualSpacing w:val="0"/>
    </w:pPr>
    <w:rPr>
      <w:sz w:val="24"/>
      <w:szCs w:val="24"/>
    </w:rPr>
  </w:style>
  <w:style w:type="paragraph" w:customStyle="1" w:styleId="Style143">
    <w:name w:val="Style143"/>
    <w:basedOn w:val="a1"/>
    <w:uiPriority w:val="99"/>
    <w:rsid w:val="00E06D42"/>
    <w:pPr>
      <w:widowControl w:val="0"/>
      <w:autoSpaceDE w:val="0"/>
      <w:autoSpaceDN w:val="0"/>
      <w:adjustRightInd w:val="0"/>
      <w:spacing w:line="278" w:lineRule="exact"/>
      <w:ind w:hanging="1546"/>
      <w:contextualSpacing w:val="0"/>
      <w:jc w:val="left"/>
    </w:pPr>
    <w:rPr>
      <w:sz w:val="24"/>
      <w:szCs w:val="24"/>
    </w:rPr>
  </w:style>
  <w:style w:type="paragraph" w:customStyle="1" w:styleId="Style144">
    <w:name w:val="Style144"/>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45">
    <w:name w:val="Style145"/>
    <w:basedOn w:val="a1"/>
    <w:uiPriority w:val="99"/>
    <w:rsid w:val="00E06D42"/>
    <w:pPr>
      <w:widowControl w:val="0"/>
      <w:autoSpaceDE w:val="0"/>
      <w:autoSpaceDN w:val="0"/>
      <w:adjustRightInd w:val="0"/>
      <w:spacing w:line="317" w:lineRule="exact"/>
      <w:ind w:firstLine="2386"/>
      <w:contextualSpacing w:val="0"/>
      <w:jc w:val="left"/>
    </w:pPr>
    <w:rPr>
      <w:sz w:val="24"/>
      <w:szCs w:val="24"/>
    </w:rPr>
  </w:style>
  <w:style w:type="paragraph" w:customStyle="1" w:styleId="Style146">
    <w:name w:val="Style146"/>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47">
    <w:name w:val="Style147"/>
    <w:basedOn w:val="a1"/>
    <w:uiPriority w:val="99"/>
    <w:rsid w:val="00E06D42"/>
    <w:pPr>
      <w:widowControl w:val="0"/>
      <w:autoSpaceDE w:val="0"/>
      <w:autoSpaceDN w:val="0"/>
      <w:adjustRightInd w:val="0"/>
      <w:spacing w:line="456" w:lineRule="exact"/>
      <w:ind w:firstLine="710"/>
      <w:contextualSpacing w:val="0"/>
      <w:jc w:val="left"/>
    </w:pPr>
    <w:rPr>
      <w:sz w:val="24"/>
      <w:szCs w:val="24"/>
    </w:rPr>
  </w:style>
  <w:style w:type="paragraph" w:customStyle="1" w:styleId="Style148">
    <w:name w:val="Style148"/>
    <w:basedOn w:val="a1"/>
    <w:uiPriority w:val="99"/>
    <w:rsid w:val="00E06D42"/>
    <w:pPr>
      <w:widowControl w:val="0"/>
      <w:autoSpaceDE w:val="0"/>
      <w:autoSpaceDN w:val="0"/>
      <w:adjustRightInd w:val="0"/>
      <w:spacing w:line="120" w:lineRule="exact"/>
      <w:ind w:firstLine="0"/>
      <w:contextualSpacing w:val="0"/>
      <w:jc w:val="center"/>
    </w:pPr>
    <w:rPr>
      <w:sz w:val="24"/>
      <w:szCs w:val="24"/>
    </w:rPr>
  </w:style>
  <w:style w:type="paragraph" w:customStyle="1" w:styleId="Style149">
    <w:name w:val="Style149"/>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50">
    <w:name w:val="Style150"/>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51">
    <w:name w:val="Style151"/>
    <w:basedOn w:val="a1"/>
    <w:uiPriority w:val="99"/>
    <w:rsid w:val="00E06D42"/>
    <w:pPr>
      <w:widowControl w:val="0"/>
      <w:autoSpaceDE w:val="0"/>
      <w:autoSpaceDN w:val="0"/>
      <w:adjustRightInd w:val="0"/>
      <w:spacing w:line="288" w:lineRule="exact"/>
      <w:ind w:hanging="360"/>
      <w:contextualSpacing w:val="0"/>
      <w:jc w:val="left"/>
    </w:pPr>
    <w:rPr>
      <w:sz w:val="24"/>
      <w:szCs w:val="24"/>
    </w:rPr>
  </w:style>
  <w:style w:type="paragraph" w:customStyle="1" w:styleId="Style152">
    <w:name w:val="Style152"/>
    <w:basedOn w:val="a1"/>
    <w:uiPriority w:val="99"/>
    <w:rsid w:val="00E06D42"/>
    <w:pPr>
      <w:widowControl w:val="0"/>
      <w:autoSpaceDE w:val="0"/>
      <w:autoSpaceDN w:val="0"/>
      <w:adjustRightInd w:val="0"/>
      <w:spacing w:line="274" w:lineRule="exact"/>
      <w:ind w:firstLine="0"/>
      <w:contextualSpacing w:val="0"/>
      <w:jc w:val="center"/>
    </w:pPr>
    <w:rPr>
      <w:sz w:val="24"/>
      <w:szCs w:val="24"/>
    </w:rPr>
  </w:style>
  <w:style w:type="paragraph" w:customStyle="1" w:styleId="Style153">
    <w:name w:val="Style153"/>
    <w:basedOn w:val="a1"/>
    <w:uiPriority w:val="99"/>
    <w:rsid w:val="00E06D42"/>
    <w:pPr>
      <w:widowControl w:val="0"/>
      <w:autoSpaceDE w:val="0"/>
      <w:autoSpaceDN w:val="0"/>
      <w:adjustRightInd w:val="0"/>
      <w:spacing w:line="288" w:lineRule="exact"/>
      <w:ind w:firstLine="0"/>
      <w:contextualSpacing w:val="0"/>
      <w:jc w:val="center"/>
    </w:pPr>
    <w:rPr>
      <w:sz w:val="24"/>
      <w:szCs w:val="24"/>
    </w:rPr>
  </w:style>
  <w:style w:type="paragraph" w:customStyle="1" w:styleId="Style154">
    <w:name w:val="Style154"/>
    <w:basedOn w:val="a1"/>
    <w:uiPriority w:val="99"/>
    <w:rsid w:val="00E06D42"/>
    <w:pPr>
      <w:widowControl w:val="0"/>
      <w:autoSpaceDE w:val="0"/>
      <w:autoSpaceDN w:val="0"/>
      <w:adjustRightInd w:val="0"/>
      <w:spacing w:line="86" w:lineRule="exact"/>
      <w:ind w:firstLine="0"/>
      <w:contextualSpacing w:val="0"/>
      <w:jc w:val="right"/>
    </w:pPr>
    <w:rPr>
      <w:sz w:val="24"/>
      <w:szCs w:val="24"/>
    </w:rPr>
  </w:style>
  <w:style w:type="paragraph" w:customStyle="1" w:styleId="Style155">
    <w:name w:val="Style155"/>
    <w:basedOn w:val="a1"/>
    <w:uiPriority w:val="99"/>
    <w:rsid w:val="00E06D42"/>
    <w:pPr>
      <w:widowControl w:val="0"/>
      <w:autoSpaceDE w:val="0"/>
      <w:autoSpaceDN w:val="0"/>
      <w:adjustRightInd w:val="0"/>
      <w:spacing w:line="329" w:lineRule="exact"/>
      <w:ind w:firstLine="0"/>
      <w:contextualSpacing w:val="0"/>
      <w:jc w:val="left"/>
    </w:pPr>
    <w:rPr>
      <w:sz w:val="24"/>
      <w:szCs w:val="24"/>
    </w:rPr>
  </w:style>
  <w:style w:type="paragraph" w:customStyle="1" w:styleId="Style156">
    <w:name w:val="Style156"/>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57">
    <w:name w:val="Style157"/>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58">
    <w:name w:val="Style158"/>
    <w:basedOn w:val="a1"/>
    <w:uiPriority w:val="99"/>
    <w:rsid w:val="00E06D42"/>
    <w:pPr>
      <w:widowControl w:val="0"/>
      <w:autoSpaceDE w:val="0"/>
      <w:autoSpaceDN w:val="0"/>
      <w:adjustRightInd w:val="0"/>
      <w:spacing w:line="322" w:lineRule="exact"/>
      <w:ind w:hanging="446"/>
      <w:contextualSpacing w:val="0"/>
      <w:jc w:val="left"/>
    </w:pPr>
    <w:rPr>
      <w:sz w:val="24"/>
      <w:szCs w:val="24"/>
    </w:rPr>
  </w:style>
  <w:style w:type="paragraph" w:customStyle="1" w:styleId="Style159">
    <w:name w:val="Style159"/>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60">
    <w:name w:val="Style160"/>
    <w:basedOn w:val="a1"/>
    <w:uiPriority w:val="99"/>
    <w:rsid w:val="00E06D42"/>
    <w:pPr>
      <w:widowControl w:val="0"/>
      <w:autoSpaceDE w:val="0"/>
      <w:autoSpaceDN w:val="0"/>
      <w:adjustRightInd w:val="0"/>
      <w:spacing w:line="323" w:lineRule="exact"/>
      <w:ind w:firstLine="0"/>
      <w:contextualSpacing w:val="0"/>
      <w:jc w:val="center"/>
    </w:pPr>
    <w:rPr>
      <w:sz w:val="24"/>
      <w:szCs w:val="24"/>
    </w:rPr>
  </w:style>
  <w:style w:type="paragraph" w:customStyle="1" w:styleId="Style161">
    <w:name w:val="Style161"/>
    <w:basedOn w:val="a1"/>
    <w:uiPriority w:val="99"/>
    <w:rsid w:val="00E06D42"/>
    <w:pPr>
      <w:widowControl w:val="0"/>
      <w:autoSpaceDE w:val="0"/>
      <w:autoSpaceDN w:val="0"/>
      <w:adjustRightInd w:val="0"/>
      <w:spacing w:line="323" w:lineRule="exact"/>
      <w:ind w:firstLine="739"/>
      <w:contextualSpacing w:val="0"/>
    </w:pPr>
    <w:rPr>
      <w:sz w:val="24"/>
      <w:szCs w:val="24"/>
    </w:rPr>
  </w:style>
  <w:style w:type="paragraph" w:customStyle="1" w:styleId="Style162">
    <w:name w:val="Style162"/>
    <w:basedOn w:val="a1"/>
    <w:uiPriority w:val="99"/>
    <w:rsid w:val="00E06D42"/>
    <w:pPr>
      <w:widowControl w:val="0"/>
      <w:autoSpaceDE w:val="0"/>
      <w:autoSpaceDN w:val="0"/>
      <w:adjustRightInd w:val="0"/>
      <w:spacing w:line="326" w:lineRule="exact"/>
      <w:ind w:hanging="350"/>
      <w:contextualSpacing w:val="0"/>
    </w:pPr>
    <w:rPr>
      <w:sz w:val="24"/>
      <w:szCs w:val="24"/>
    </w:rPr>
  </w:style>
  <w:style w:type="paragraph" w:customStyle="1" w:styleId="Style163">
    <w:name w:val="Style163"/>
    <w:basedOn w:val="a1"/>
    <w:uiPriority w:val="99"/>
    <w:rsid w:val="00E06D42"/>
    <w:pPr>
      <w:widowControl w:val="0"/>
      <w:autoSpaceDE w:val="0"/>
      <w:autoSpaceDN w:val="0"/>
      <w:adjustRightInd w:val="0"/>
      <w:spacing w:line="324" w:lineRule="exact"/>
      <w:ind w:hanging="398"/>
      <w:contextualSpacing w:val="0"/>
      <w:jc w:val="left"/>
    </w:pPr>
    <w:rPr>
      <w:sz w:val="24"/>
      <w:szCs w:val="24"/>
    </w:rPr>
  </w:style>
  <w:style w:type="paragraph" w:customStyle="1" w:styleId="Style164">
    <w:name w:val="Style164"/>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65">
    <w:name w:val="Style165"/>
    <w:basedOn w:val="a1"/>
    <w:uiPriority w:val="99"/>
    <w:rsid w:val="00E06D42"/>
    <w:pPr>
      <w:widowControl w:val="0"/>
      <w:autoSpaceDE w:val="0"/>
      <w:autoSpaceDN w:val="0"/>
      <w:adjustRightInd w:val="0"/>
      <w:spacing w:line="329" w:lineRule="exact"/>
      <w:ind w:hanging="725"/>
      <w:contextualSpacing w:val="0"/>
    </w:pPr>
    <w:rPr>
      <w:sz w:val="24"/>
      <w:szCs w:val="24"/>
    </w:rPr>
  </w:style>
  <w:style w:type="paragraph" w:customStyle="1" w:styleId="Style166">
    <w:name w:val="Style166"/>
    <w:basedOn w:val="a1"/>
    <w:uiPriority w:val="99"/>
    <w:rsid w:val="00E06D42"/>
    <w:pPr>
      <w:widowControl w:val="0"/>
      <w:autoSpaceDE w:val="0"/>
      <w:autoSpaceDN w:val="0"/>
      <w:adjustRightInd w:val="0"/>
      <w:spacing w:line="326" w:lineRule="exact"/>
      <w:ind w:firstLine="0"/>
      <w:contextualSpacing w:val="0"/>
    </w:pPr>
    <w:rPr>
      <w:sz w:val="24"/>
      <w:szCs w:val="24"/>
    </w:rPr>
  </w:style>
  <w:style w:type="paragraph" w:customStyle="1" w:styleId="Style167">
    <w:name w:val="Style167"/>
    <w:basedOn w:val="a1"/>
    <w:uiPriority w:val="99"/>
    <w:rsid w:val="00E06D42"/>
    <w:pPr>
      <w:widowControl w:val="0"/>
      <w:autoSpaceDE w:val="0"/>
      <w:autoSpaceDN w:val="0"/>
      <w:adjustRightInd w:val="0"/>
      <w:spacing w:line="317" w:lineRule="exact"/>
      <w:ind w:firstLine="710"/>
      <w:contextualSpacing w:val="0"/>
      <w:jc w:val="left"/>
    </w:pPr>
    <w:rPr>
      <w:sz w:val="24"/>
      <w:szCs w:val="24"/>
    </w:rPr>
  </w:style>
  <w:style w:type="paragraph" w:customStyle="1" w:styleId="Style168">
    <w:name w:val="Style168"/>
    <w:basedOn w:val="a1"/>
    <w:uiPriority w:val="99"/>
    <w:rsid w:val="00E06D42"/>
    <w:pPr>
      <w:widowControl w:val="0"/>
      <w:autoSpaceDE w:val="0"/>
      <w:autoSpaceDN w:val="0"/>
      <w:adjustRightInd w:val="0"/>
      <w:spacing w:line="322" w:lineRule="exact"/>
      <w:ind w:hanging="221"/>
      <w:contextualSpacing w:val="0"/>
      <w:jc w:val="left"/>
    </w:pPr>
    <w:rPr>
      <w:sz w:val="24"/>
      <w:szCs w:val="24"/>
    </w:rPr>
  </w:style>
  <w:style w:type="paragraph" w:customStyle="1" w:styleId="Style169">
    <w:name w:val="Style169"/>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70">
    <w:name w:val="Style170"/>
    <w:basedOn w:val="a1"/>
    <w:uiPriority w:val="99"/>
    <w:rsid w:val="00E06D42"/>
    <w:pPr>
      <w:widowControl w:val="0"/>
      <w:autoSpaceDE w:val="0"/>
      <w:autoSpaceDN w:val="0"/>
      <w:adjustRightInd w:val="0"/>
      <w:spacing w:line="324" w:lineRule="exact"/>
      <w:ind w:hanging="725"/>
      <w:contextualSpacing w:val="0"/>
      <w:jc w:val="left"/>
    </w:pPr>
    <w:rPr>
      <w:sz w:val="24"/>
      <w:szCs w:val="24"/>
    </w:rPr>
  </w:style>
  <w:style w:type="paragraph" w:customStyle="1" w:styleId="Style171">
    <w:name w:val="Style171"/>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72">
    <w:name w:val="Style172"/>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73">
    <w:name w:val="Style173"/>
    <w:basedOn w:val="a1"/>
    <w:uiPriority w:val="99"/>
    <w:rsid w:val="00E06D42"/>
    <w:pPr>
      <w:widowControl w:val="0"/>
      <w:autoSpaceDE w:val="0"/>
      <w:autoSpaceDN w:val="0"/>
      <w:adjustRightInd w:val="0"/>
      <w:spacing w:line="322" w:lineRule="exact"/>
      <w:ind w:hanging="365"/>
      <w:contextualSpacing w:val="0"/>
      <w:jc w:val="left"/>
    </w:pPr>
    <w:rPr>
      <w:sz w:val="24"/>
      <w:szCs w:val="24"/>
    </w:rPr>
  </w:style>
  <w:style w:type="paragraph" w:customStyle="1" w:styleId="Style174">
    <w:name w:val="Style174"/>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75">
    <w:name w:val="Style175"/>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76">
    <w:name w:val="Style176"/>
    <w:basedOn w:val="a1"/>
    <w:uiPriority w:val="99"/>
    <w:rsid w:val="00E06D42"/>
    <w:pPr>
      <w:widowControl w:val="0"/>
      <w:autoSpaceDE w:val="0"/>
      <w:autoSpaceDN w:val="0"/>
      <w:adjustRightInd w:val="0"/>
      <w:ind w:firstLine="0"/>
      <w:contextualSpacing w:val="0"/>
      <w:jc w:val="left"/>
    </w:pPr>
    <w:rPr>
      <w:sz w:val="24"/>
      <w:szCs w:val="24"/>
    </w:rPr>
  </w:style>
  <w:style w:type="paragraph" w:customStyle="1" w:styleId="Style177">
    <w:name w:val="Style177"/>
    <w:basedOn w:val="a1"/>
    <w:uiPriority w:val="99"/>
    <w:rsid w:val="00E06D42"/>
    <w:pPr>
      <w:widowControl w:val="0"/>
      <w:autoSpaceDE w:val="0"/>
      <w:autoSpaceDN w:val="0"/>
      <w:adjustRightInd w:val="0"/>
      <w:ind w:firstLine="0"/>
      <w:contextualSpacing w:val="0"/>
      <w:jc w:val="left"/>
    </w:pPr>
    <w:rPr>
      <w:sz w:val="24"/>
      <w:szCs w:val="24"/>
    </w:rPr>
  </w:style>
  <w:style w:type="character" w:customStyle="1" w:styleId="FontStyle179">
    <w:name w:val="Font Style179"/>
    <w:uiPriority w:val="99"/>
    <w:rsid w:val="00E06D42"/>
    <w:rPr>
      <w:rFonts w:ascii="Times New Roman" w:hAnsi="Times New Roman" w:cs="Times New Roman"/>
      <w:i/>
      <w:iCs/>
      <w:spacing w:val="-30"/>
      <w:sz w:val="28"/>
      <w:szCs w:val="28"/>
    </w:rPr>
  </w:style>
  <w:style w:type="character" w:customStyle="1" w:styleId="FontStyle180">
    <w:name w:val="Font Style180"/>
    <w:uiPriority w:val="99"/>
    <w:rsid w:val="00E06D42"/>
    <w:rPr>
      <w:rFonts w:ascii="Times New Roman" w:hAnsi="Times New Roman" w:cs="Times New Roman"/>
      <w:b/>
      <w:bCs/>
      <w:spacing w:val="10"/>
      <w:sz w:val="14"/>
      <w:szCs w:val="14"/>
    </w:rPr>
  </w:style>
  <w:style w:type="character" w:customStyle="1" w:styleId="FontStyle181">
    <w:name w:val="Font Style181"/>
    <w:uiPriority w:val="99"/>
    <w:rsid w:val="00E06D42"/>
    <w:rPr>
      <w:rFonts w:ascii="Candara" w:hAnsi="Candara" w:cs="Candara"/>
      <w:i/>
      <w:iCs/>
      <w:spacing w:val="-40"/>
      <w:sz w:val="36"/>
      <w:szCs w:val="36"/>
    </w:rPr>
  </w:style>
  <w:style w:type="character" w:customStyle="1" w:styleId="FontStyle182">
    <w:name w:val="Font Style182"/>
    <w:uiPriority w:val="99"/>
    <w:rsid w:val="00E06D42"/>
    <w:rPr>
      <w:rFonts w:ascii="Sylfaen" w:hAnsi="Sylfaen" w:cs="Sylfaen"/>
      <w:b/>
      <w:bCs/>
      <w:i/>
      <w:iCs/>
      <w:spacing w:val="20"/>
      <w:sz w:val="8"/>
      <w:szCs w:val="8"/>
    </w:rPr>
  </w:style>
  <w:style w:type="character" w:customStyle="1" w:styleId="FontStyle184">
    <w:name w:val="Font Style184"/>
    <w:uiPriority w:val="99"/>
    <w:rsid w:val="00E06D42"/>
    <w:rPr>
      <w:rFonts w:ascii="Times New Roman" w:hAnsi="Times New Roman" w:cs="Times New Roman"/>
      <w:spacing w:val="20"/>
      <w:sz w:val="24"/>
      <w:szCs w:val="24"/>
    </w:rPr>
  </w:style>
  <w:style w:type="character" w:customStyle="1" w:styleId="FontStyle185">
    <w:name w:val="Font Style185"/>
    <w:uiPriority w:val="99"/>
    <w:rsid w:val="00E06D42"/>
    <w:rPr>
      <w:rFonts w:ascii="Times New Roman" w:hAnsi="Times New Roman" w:cs="Times New Roman"/>
      <w:spacing w:val="10"/>
      <w:sz w:val="14"/>
      <w:szCs w:val="14"/>
    </w:rPr>
  </w:style>
  <w:style w:type="character" w:customStyle="1" w:styleId="FontStyle186">
    <w:name w:val="Font Style186"/>
    <w:uiPriority w:val="99"/>
    <w:rsid w:val="00E06D42"/>
    <w:rPr>
      <w:rFonts w:ascii="Cambria" w:hAnsi="Cambria" w:cs="Cambria"/>
      <w:i/>
      <w:iCs/>
      <w:spacing w:val="20"/>
      <w:sz w:val="24"/>
      <w:szCs w:val="24"/>
    </w:rPr>
  </w:style>
  <w:style w:type="character" w:customStyle="1" w:styleId="FontStyle187">
    <w:name w:val="Font Style187"/>
    <w:uiPriority w:val="99"/>
    <w:rsid w:val="00E06D42"/>
    <w:rPr>
      <w:rFonts w:ascii="Times New Roman" w:hAnsi="Times New Roman" w:cs="Times New Roman"/>
      <w:i/>
      <w:iCs/>
      <w:spacing w:val="20"/>
      <w:sz w:val="24"/>
      <w:szCs w:val="24"/>
    </w:rPr>
  </w:style>
  <w:style w:type="character" w:customStyle="1" w:styleId="FontStyle189">
    <w:name w:val="Font Style189"/>
    <w:uiPriority w:val="99"/>
    <w:rsid w:val="00E06D42"/>
    <w:rPr>
      <w:rFonts w:ascii="Times New Roman" w:hAnsi="Times New Roman" w:cs="Times New Roman"/>
      <w:spacing w:val="20"/>
      <w:sz w:val="38"/>
      <w:szCs w:val="38"/>
    </w:rPr>
  </w:style>
  <w:style w:type="character" w:customStyle="1" w:styleId="FontStyle190">
    <w:name w:val="Font Style190"/>
    <w:uiPriority w:val="99"/>
    <w:rsid w:val="00E06D42"/>
    <w:rPr>
      <w:rFonts w:ascii="Microsoft Sans Serif" w:hAnsi="Microsoft Sans Serif" w:cs="Microsoft Sans Serif"/>
      <w:sz w:val="14"/>
      <w:szCs w:val="14"/>
    </w:rPr>
  </w:style>
  <w:style w:type="character" w:customStyle="1" w:styleId="FontStyle191">
    <w:name w:val="Font Style191"/>
    <w:uiPriority w:val="99"/>
    <w:rsid w:val="00E06D42"/>
    <w:rPr>
      <w:rFonts w:ascii="Times New Roman" w:hAnsi="Times New Roman" w:cs="Times New Roman"/>
      <w:sz w:val="18"/>
      <w:szCs w:val="18"/>
    </w:rPr>
  </w:style>
  <w:style w:type="character" w:customStyle="1" w:styleId="FontStyle192">
    <w:name w:val="Font Style192"/>
    <w:uiPriority w:val="99"/>
    <w:rsid w:val="00E06D42"/>
    <w:rPr>
      <w:rFonts w:ascii="Times New Roman" w:hAnsi="Times New Roman" w:cs="Times New Roman"/>
      <w:b/>
      <w:bCs/>
      <w:smallCaps/>
      <w:spacing w:val="20"/>
      <w:sz w:val="24"/>
      <w:szCs w:val="24"/>
    </w:rPr>
  </w:style>
  <w:style w:type="character" w:customStyle="1" w:styleId="FontStyle193">
    <w:name w:val="Font Style193"/>
    <w:uiPriority w:val="99"/>
    <w:rsid w:val="00E06D42"/>
    <w:rPr>
      <w:rFonts w:ascii="Times New Roman" w:hAnsi="Times New Roman" w:cs="Times New Roman"/>
      <w:sz w:val="24"/>
      <w:szCs w:val="24"/>
    </w:rPr>
  </w:style>
  <w:style w:type="character" w:customStyle="1" w:styleId="FontStyle194">
    <w:name w:val="Font Style194"/>
    <w:uiPriority w:val="99"/>
    <w:rsid w:val="00E06D42"/>
    <w:rPr>
      <w:rFonts w:ascii="Times New Roman" w:hAnsi="Times New Roman" w:cs="Times New Roman"/>
      <w:sz w:val="28"/>
      <w:szCs w:val="28"/>
    </w:rPr>
  </w:style>
  <w:style w:type="character" w:customStyle="1" w:styleId="FontStyle195">
    <w:name w:val="Font Style195"/>
    <w:uiPriority w:val="99"/>
    <w:rsid w:val="00E06D42"/>
    <w:rPr>
      <w:rFonts w:ascii="Cambria" w:hAnsi="Cambria" w:cs="Cambria"/>
      <w:b/>
      <w:bCs/>
      <w:sz w:val="26"/>
      <w:szCs w:val="26"/>
    </w:rPr>
  </w:style>
  <w:style w:type="character" w:customStyle="1" w:styleId="FontStyle196">
    <w:name w:val="Font Style196"/>
    <w:uiPriority w:val="99"/>
    <w:rsid w:val="00E06D42"/>
    <w:rPr>
      <w:rFonts w:ascii="Times New Roman" w:hAnsi="Times New Roman" w:cs="Times New Roman"/>
      <w:sz w:val="16"/>
      <w:szCs w:val="16"/>
    </w:rPr>
  </w:style>
  <w:style w:type="character" w:customStyle="1" w:styleId="FontStyle197">
    <w:name w:val="Font Style197"/>
    <w:uiPriority w:val="99"/>
    <w:rsid w:val="00E06D42"/>
    <w:rPr>
      <w:rFonts w:ascii="Times New Roman" w:hAnsi="Times New Roman" w:cs="Times New Roman"/>
      <w:sz w:val="28"/>
      <w:szCs w:val="28"/>
    </w:rPr>
  </w:style>
  <w:style w:type="character" w:customStyle="1" w:styleId="FontStyle198">
    <w:name w:val="Font Style198"/>
    <w:uiPriority w:val="99"/>
    <w:rsid w:val="00E06D42"/>
    <w:rPr>
      <w:rFonts w:ascii="Microsoft Sans Serif" w:hAnsi="Microsoft Sans Serif" w:cs="Microsoft Sans Serif"/>
      <w:i/>
      <w:iCs/>
      <w:sz w:val="10"/>
      <w:szCs w:val="10"/>
    </w:rPr>
  </w:style>
  <w:style w:type="character" w:customStyle="1" w:styleId="FontStyle199">
    <w:name w:val="Font Style199"/>
    <w:uiPriority w:val="99"/>
    <w:rsid w:val="00E06D42"/>
    <w:rPr>
      <w:rFonts w:ascii="Times New Roman" w:hAnsi="Times New Roman" w:cs="Times New Roman"/>
      <w:b/>
      <w:bCs/>
      <w:i/>
      <w:iCs/>
      <w:spacing w:val="-10"/>
      <w:sz w:val="16"/>
      <w:szCs w:val="16"/>
    </w:rPr>
  </w:style>
  <w:style w:type="character" w:customStyle="1" w:styleId="FontStyle200">
    <w:name w:val="Font Style200"/>
    <w:uiPriority w:val="99"/>
    <w:rsid w:val="00E06D42"/>
    <w:rPr>
      <w:rFonts w:ascii="Trebuchet MS" w:hAnsi="Trebuchet MS" w:cs="Trebuchet MS"/>
      <w:b/>
      <w:bCs/>
      <w:sz w:val="14"/>
      <w:szCs w:val="14"/>
    </w:rPr>
  </w:style>
  <w:style w:type="character" w:customStyle="1" w:styleId="FontStyle201">
    <w:name w:val="Font Style201"/>
    <w:uiPriority w:val="99"/>
    <w:rsid w:val="00E06D42"/>
    <w:rPr>
      <w:rFonts w:ascii="Times New Roman" w:hAnsi="Times New Roman" w:cs="Times New Roman"/>
      <w:sz w:val="10"/>
      <w:szCs w:val="10"/>
    </w:rPr>
  </w:style>
  <w:style w:type="character" w:customStyle="1" w:styleId="FontStyle202">
    <w:name w:val="Font Style202"/>
    <w:uiPriority w:val="99"/>
    <w:rsid w:val="00E06D42"/>
    <w:rPr>
      <w:rFonts w:ascii="Times New Roman" w:hAnsi="Times New Roman" w:cs="Times New Roman"/>
      <w:sz w:val="10"/>
      <w:szCs w:val="10"/>
    </w:rPr>
  </w:style>
  <w:style w:type="character" w:customStyle="1" w:styleId="FontStyle203">
    <w:name w:val="Font Style203"/>
    <w:uiPriority w:val="99"/>
    <w:rsid w:val="00E06D42"/>
    <w:rPr>
      <w:rFonts w:ascii="Franklin Gothic Demi Cond" w:hAnsi="Franklin Gothic Demi Cond" w:cs="Franklin Gothic Demi Cond"/>
      <w:b/>
      <w:bCs/>
      <w:sz w:val="8"/>
      <w:szCs w:val="8"/>
    </w:rPr>
  </w:style>
  <w:style w:type="character" w:customStyle="1" w:styleId="FontStyle204">
    <w:name w:val="Font Style204"/>
    <w:uiPriority w:val="99"/>
    <w:rsid w:val="00E06D42"/>
    <w:rPr>
      <w:rFonts w:ascii="Courier New" w:hAnsi="Courier New" w:cs="Courier New"/>
      <w:sz w:val="12"/>
      <w:szCs w:val="12"/>
    </w:rPr>
  </w:style>
  <w:style w:type="character" w:customStyle="1" w:styleId="FontStyle205">
    <w:name w:val="Font Style205"/>
    <w:uiPriority w:val="99"/>
    <w:rsid w:val="00E06D42"/>
    <w:rPr>
      <w:rFonts w:ascii="Courier New" w:hAnsi="Courier New" w:cs="Courier New"/>
      <w:b/>
      <w:bCs/>
      <w:spacing w:val="10"/>
      <w:sz w:val="12"/>
      <w:szCs w:val="12"/>
    </w:rPr>
  </w:style>
  <w:style w:type="character" w:customStyle="1" w:styleId="FontStyle206">
    <w:name w:val="Font Style206"/>
    <w:uiPriority w:val="99"/>
    <w:rsid w:val="00E06D42"/>
    <w:rPr>
      <w:rFonts w:ascii="Times New Roman" w:hAnsi="Times New Roman" w:cs="Times New Roman"/>
      <w:smallCaps/>
      <w:spacing w:val="10"/>
      <w:sz w:val="10"/>
      <w:szCs w:val="10"/>
    </w:rPr>
  </w:style>
  <w:style w:type="character" w:customStyle="1" w:styleId="FontStyle207">
    <w:name w:val="Font Style207"/>
    <w:uiPriority w:val="99"/>
    <w:rsid w:val="00E06D42"/>
    <w:rPr>
      <w:rFonts w:ascii="Cambria" w:hAnsi="Cambria" w:cs="Cambria"/>
      <w:sz w:val="20"/>
      <w:szCs w:val="20"/>
    </w:rPr>
  </w:style>
  <w:style w:type="character" w:customStyle="1" w:styleId="FontStyle208">
    <w:name w:val="Font Style208"/>
    <w:uiPriority w:val="99"/>
    <w:rsid w:val="00E06D42"/>
    <w:rPr>
      <w:rFonts w:ascii="Microsoft Sans Serif" w:hAnsi="Microsoft Sans Serif" w:cs="Microsoft Sans Serif"/>
      <w:i/>
      <w:iCs/>
      <w:spacing w:val="-60"/>
      <w:sz w:val="58"/>
      <w:szCs w:val="58"/>
    </w:rPr>
  </w:style>
  <w:style w:type="character" w:customStyle="1" w:styleId="FontStyle210">
    <w:name w:val="Font Style210"/>
    <w:uiPriority w:val="99"/>
    <w:rsid w:val="00E06D42"/>
    <w:rPr>
      <w:rFonts w:ascii="Times New Roman" w:hAnsi="Times New Roman" w:cs="Times New Roman"/>
      <w:smallCaps/>
      <w:sz w:val="18"/>
      <w:szCs w:val="18"/>
    </w:rPr>
  </w:style>
  <w:style w:type="character" w:customStyle="1" w:styleId="FontStyle211">
    <w:name w:val="Font Style211"/>
    <w:uiPriority w:val="99"/>
    <w:rsid w:val="00E06D42"/>
    <w:rPr>
      <w:rFonts w:ascii="Cambria" w:hAnsi="Cambria" w:cs="Cambria"/>
      <w:sz w:val="24"/>
      <w:szCs w:val="24"/>
    </w:rPr>
  </w:style>
  <w:style w:type="character" w:customStyle="1" w:styleId="FontStyle212">
    <w:name w:val="Font Style212"/>
    <w:uiPriority w:val="99"/>
    <w:rsid w:val="00E06D42"/>
    <w:rPr>
      <w:rFonts w:ascii="Times New Roman" w:hAnsi="Times New Roman" w:cs="Times New Roman"/>
      <w:sz w:val="8"/>
      <w:szCs w:val="8"/>
    </w:rPr>
  </w:style>
  <w:style w:type="character" w:customStyle="1" w:styleId="FontStyle213">
    <w:name w:val="Font Style213"/>
    <w:uiPriority w:val="99"/>
    <w:rsid w:val="00E06D42"/>
    <w:rPr>
      <w:rFonts w:ascii="Candara" w:hAnsi="Candara" w:cs="Candara"/>
      <w:sz w:val="20"/>
      <w:szCs w:val="20"/>
    </w:rPr>
  </w:style>
  <w:style w:type="character" w:customStyle="1" w:styleId="FontStyle214">
    <w:name w:val="Font Style214"/>
    <w:uiPriority w:val="99"/>
    <w:rsid w:val="00E06D42"/>
    <w:rPr>
      <w:rFonts w:ascii="Times New Roman" w:hAnsi="Times New Roman" w:cs="Times New Roman"/>
      <w:spacing w:val="20"/>
      <w:sz w:val="20"/>
      <w:szCs w:val="20"/>
    </w:rPr>
  </w:style>
  <w:style w:type="character" w:customStyle="1" w:styleId="FontStyle215">
    <w:name w:val="Font Style215"/>
    <w:uiPriority w:val="99"/>
    <w:rsid w:val="00E06D42"/>
    <w:rPr>
      <w:rFonts w:ascii="Candara" w:hAnsi="Candara" w:cs="Candara"/>
      <w:sz w:val="20"/>
      <w:szCs w:val="20"/>
    </w:rPr>
  </w:style>
  <w:style w:type="character" w:customStyle="1" w:styleId="FontStyle216">
    <w:name w:val="Font Style216"/>
    <w:uiPriority w:val="99"/>
    <w:rsid w:val="00E06D42"/>
    <w:rPr>
      <w:rFonts w:ascii="Times New Roman" w:hAnsi="Times New Roman" w:cs="Times New Roman"/>
      <w:sz w:val="12"/>
      <w:szCs w:val="12"/>
    </w:rPr>
  </w:style>
  <w:style w:type="character" w:customStyle="1" w:styleId="FontStyle217">
    <w:name w:val="Font Style217"/>
    <w:uiPriority w:val="99"/>
    <w:rsid w:val="00E06D42"/>
    <w:rPr>
      <w:rFonts w:ascii="Times New Roman" w:hAnsi="Times New Roman" w:cs="Times New Roman"/>
      <w:i/>
      <w:iCs/>
      <w:spacing w:val="10"/>
      <w:sz w:val="20"/>
      <w:szCs w:val="20"/>
    </w:rPr>
  </w:style>
  <w:style w:type="character" w:customStyle="1" w:styleId="FontStyle218">
    <w:name w:val="Font Style218"/>
    <w:uiPriority w:val="99"/>
    <w:rsid w:val="00E06D42"/>
    <w:rPr>
      <w:rFonts w:ascii="Times New Roman" w:hAnsi="Times New Roman" w:cs="Times New Roman"/>
      <w:sz w:val="24"/>
      <w:szCs w:val="24"/>
    </w:rPr>
  </w:style>
  <w:style w:type="character" w:customStyle="1" w:styleId="FontStyle219">
    <w:name w:val="Font Style219"/>
    <w:uiPriority w:val="99"/>
    <w:rsid w:val="00E06D42"/>
    <w:rPr>
      <w:rFonts w:ascii="Times New Roman" w:hAnsi="Times New Roman" w:cs="Times New Roman"/>
      <w:spacing w:val="10"/>
      <w:sz w:val="12"/>
      <w:szCs w:val="12"/>
    </w:rPr>
  </w:style>
  <w:style w:type="character" w:customStyle="1" w:styleId="FontStyle220">
    <w:name w:val="Font Style220"/>
    <w:uiPriority w:val="99"/>
    <w:rsid w:val="00E06D42"/>
    <w:rPr>
      <w:rFonts w:ascii="Times New Roman" w:hAnsi="Times New Roman" w:cs="Times New Roman"/>
      <w:b/>
      <w:bCs/>
      <w:sz w:val="32"/>
      <w:szCs w:val="32"/>
    </w:rPr>
  </w:style>
  <w:style w:type="character" w:customStyle="1" w:styleId="FontStyle221">
    <w:name w:val="Font Style221"/>
    <w:uiPriority w:val="99"/>
    <w:rsid w:val="00E06D42"/>
    <w:rPr>
      <w:rFonts w:ascii="Times New Roman" w:hAnsi="Times New Roman" w:cs="Times New Roman"/>
      <w:b/>
      <w:bCs/>
      <w:sz w:val="32"/>
      <w:szCs w:val="32"/>
    </w:rPr>
  </w:style>
  <w:style w:type="character" w:customStyle="1" w:styleId="FontStyle222">
    <w:name w:val="Font Style222"/>
    <w:uiPriority w:val="99"/>
    <w:rsid w:val="00E06D42"/>
    <w:rPr>
      <w:rFonts w:ascii="Times New Roman" w:hAnsi="Times New Roman" w:cs="Times New Roman"/>
      <w:b/>
      <w:bCs/>
      <w:smallCaps/>
      <w:sz w:val="16"/>
      <w:szCs w:val="16"/>
    </w:rPr>
  </w:style>
  <w:style w:type="character" w:customStyle="1" w:styleId="FontStyle223">
    <w:name w:val="Font Style223"/>
    <w:uiPriority w:val="99"/>
    <w:rsid w:val="00E06D42"/>
    <w:rPr>
      <w:rFonts w:ascii="Times New Roman" w:hAnsi="Times New Roman" w:cs="Times New Roman"/>
      <w:b/>
      <w:bCs/>
      <w:i/>
      <w:iCs/>
      <w:spacing w:val="10"/>
      <w:sz w:val="24"/>
      <w:szCs w:val="24"/>
    </w:rPr>
  </w:style>
  <w:style w:type="character" w:customStyle="1" w:styleId="FontStyle224">
    <w:name w:val="Font Style224"/>
    <w:uiPriority w:val="99"/>
    <w:rsid w:val="00E06D42"/>
    <w:rPr>
      <w:rFonts w:ascii="Microsoft Sans Serif" w:hAnsi="Microsoft Sans Serif" w:cs="Microsoft Sans Serif"/>
      <w:smallCaps/>
      <w:spacing w:val="60"/>
      <w:sz w:val="18"/>
      <w:szCs w:val="18"/>
    </w:rPr>
  </w:style>
  <w:style w:type="character" w:customStyle="1" w:styleId="FontStyle225">
    <w:name w:val="Font Style225"/>
    <w:uiPriority w:val="99"/>
    <w:rsid w:val="00E06D42"/>
    <w:rPr>
      <w:rFonts w:ascii="Times New Roman" w:hAnsi="Times New Roman" w:cs="Times New Roman"/>
      <w:b/>
      <w:bCs/>
      <w:sz w:val="52"/>
      <w:szCs w:val="52"/>
    </w:rPr>
  </w:style>
  <w:style w:type="character" w:customStyle="1" w:styleId="FontStyle226">
    <w:name w:val="Font Style226"/>
    <w:uiPriority w:val="99"/>
    <w:rsid w:val="00E06D42"/>
    <w:rPr>
      <w:rFonts w:ascii="Cambria" w:hAnsi="Cambria" w:cs="Cambria"/>
      <w:b/>
      <w:bCs/>
      <w:sz w:val="8"/>
      <w:szCs w:val="8"/>
    </w:rPr>
  </w:style>
  <w:style w:type="character" w:customStyle="1" w:styleId="FontStyle227">
    <w:name w:val="Font Style227"/>
    <w:uiPriority w:val="99"/>
    <w:rsid w:val="00E06D42"/>
    <w:rPr>
      <w:rFonts w:ascii="Times New Roman" w:hAnsi="Times New Roman" w:cs="Times New Roman"/>
      <w:spacing w:val="10"/>
      <w:sz w:val="18"/>
      <w:szCs w:val="18"/>
    </w:rPr>
  </w:style>
  <w:style w:type="character" w:customStyle="1" w:styleId="FontStyle228">
    <w:name w:val="Font Style228"/>
    <w:uiPriority w:val="99"/>
    <w:rsid w:val="00E06D42"/>
    <w:rPr>
      <w:rFonts w:ascii="Times New Roman" w:hAnsi="Times New Roman" w:cs="Times New Roman"/>
      <w:i/>
      <w:iCs/>
      <w:smallCaps/>
      <w:sz w:val="20"/>
      <w:szCs w:val="20"/>
    </w:rPr>
  </w:style>
  <w:style w:type="character" w:customStyle="1" w:styleId="FontStyle229">
    <w:name w:val="Font Style229"/>
    <w:uiPriority w:val="99"/>
    <w:rsid w:val="00E06D42"/>
    <w:rPr>
      <w:rFonts w:ascii="Times New Roman" w:hAnsi="Times New Roman" w:cs="Times New Roman"/>
      <w:sz w:val="14"/>
      <w:szCs w:val="14"/>
    </w:rPr>
  </w:style>
  <w:style w:type="character" w:customStyle="1" w:styleId="FontStyle230">
    <w:name w:val="Font Style230"/>
    <w:uiPriority w:val="99"/>
    <w:rsid w:val="00E06D42"/>
    <w:rPr>
      <w:rFonts w:ascii="Times New Roman" w:hAnsi="Times New Roman" w:cs="Times New Roman"/>
      <w:sz w:val="28"/>
      <w:szCs w:val="28"/>
    </w:rPr>
  </w:style>
  <w:style w:type="character" w:customStyle="1" w:styleId="FontStyle231">
    <w:name w:val="Font Style231"/>
    <w:uiPriority w:val="99"/>
    <w:rsid w:val="00E06D42"/>
    <w:rPr>
      <w:rFonts w:ascii="Times New Roman" w:hAnsi="Times New Roman" w:cs="Times New Roman"/>
      <w:b/>
      <w:bCs/>
      <w:sz w:val="8"/>
      <w:szCs w:val="8"/>
    </w:rPr>
  </w:style>
  <w:style w:type="character" w:customStyle="1" w:styleId="FontStyle232">
    <w:name w:val="Font Style232"/>
    <w:uiPriority w:val="99"/>
    <w:rsid w:val="00E06D42"/>
    <w:rPr>
      <w:rFonts w:ascii="Cambria" w:hAnsi="Cambria" w:cs="Cambria"/>
      <w:sz w:val="26"/>
      <w:szCs w:val="26"/>
    </w:rPr>
  </w:style>
  <w:style w:type="character" w:customStyle="1" w:styleId="FontStyle233">
    <w:name w:val="Font Style233"/>
    <w:uiPriority w:val="99"/>
    <w:rsid w:val="00E06D42"/>
    <w:rPr>
      <w:rFonts w:ascii="Cambria" w:hAnsi="Cambria" w:cs="Cambria"/>
      <w:sz w:val="26"/>
      <w:szCs w:val="26"/>
    </w:rPr>
  </w:style>
  <w:style w:type="character" w:customStyle="1" w:styleId="FontStyle234">
    <w:name w:val="Font Style234"/>
    <w:uiPriority w:val="99"/>
    <w:rsid w:val="00E06D42"/>
    <w:rPr>
      <w:rFonts w:ascii="Times New Roman" w:hAnsi="Times New Roman" w:cs="Times New Roman"/>
      <w:sz w:val="10"/>
      <w:szCs w:val="10"/>
    </w:rPr>
  </w:style>
  <w:style w:type="character" w:customStyle="1" w:styleId="FontStyle235">
    <w:name w:val="Font Style235"/>
    <w:uiPriority w:val="99"/>
    <w:rsid w:val="00E06D42"/>
    <w:rPr>
      <w:rFonts w:ascii="Times New Roman" w:hAnsi="Times New Roman" w:cs="Times New Roman"/>
      <w:b/>
      <w:bCs/>
      <w:spacing w:val="10"/>
      <w:sz w:val="8"/>
      <w:szCs w:val="8"/>
    </w:rPr>
  </w:style>
  <w:style w:type="character" w:customStyle="1" w:styleId="FontStyle236">
    <w:name w:val="Font Style236"/>
    <w:uiPriority w:val="99"/>
    <w:rsid w:val="00E06D42"/>
    <w:rPr>
      <w:rFonts w:ascii="Sylfaen" w:hAnsi="Sylfaen" w:cs="Sylfaen"/>
      <w:b/>
      <w:bCs/>
      <w:spacing w:val="-10"/>
      <w:sz w:val="8"/>
      <w:szCs w:val="8"/>
    </w:rPr>
  </w:style>
  <w:style w:type="character" w:customStyle="1" w:styleId="FontStyle237">
    <w:name w:val="Font Style237"/>
    <w:uiPriority w:val="99"/>
    <w:rsid w:val="00E06D42"/>
    <w:rPr>
      <w:rFonts w:ascii="Times New Roman" w:hAnsi="Times New Roman" w:cs="Times New Roman"/>
      <w:b/>
      <w:bCs/>
      <w:i/>
      <w:iCs/>
      <w:smallCaps/>
      <w:sz w:val="14"/>
      <w:szCs w:val="14"/>
    </w:rPr>
  </w:style>
  <w:style w:type="character" w:customStyle="1" w:styleId="FontStyle238">
    <w:name w:val="Font Style238"/>
    <w:uiPriority w:val="99"/>
    <w:rsid w:val="00E06D42"/>
    <w:rPr>
      <w:rFonts w:ascii="Times New Roman" w:hAnsi="Times New Roman" w:cs="Times New Roman"/>
      <w:b/>
      <w:bCs/>
      <w:sz w:val="8"/>
      <w:szCs w:val="8"/>
    </w:rPr>
  </w:style>
  <w:style w:type="character" w:customStyle="1" w:styleId="FontStyle239">
    <w:name w:val="Font Style239"/>
    <w:uiPriority w:val="99"/>
    <w:rsid w:val="00E06D42"/>
    <w:rPr>
      <w:rFonts w:ascii="Times New Roman" w:hAnsi="Times New Roman" w:cs="Times New Roman"/>
      <w:spacing w:val="30"/>
      <w:sz w:val="14"/>
      <w:szCs w:val="14"/>
    </w:rPr>
  </w:style>
  <w:style w:type="character" w:customStyle="1" w:styleId="FontStyle240">
    <w:name w:val="Font Style240"/>
    <w:uiPriority w:val="99"/>
    <w:rsid w:val="00E06D42"/>
    <w:rPr>
      <w:rFonts w:ascii="Times New Roman" w:hAnsi="Times New Roman" w:cs="Times New Roman"/>
      <w:sz w:val="18"/>
      <w:szCs w:val="18"/>
    </w:rPr>
  </w:style>
  <w:style w:type="character" w:customStyle="1" w:styleId="FontStyle241">
    <w:name w:val="Font Style241"/>
    <w:uiPriority w:val="99"/>
    <w:rsid w:val="00E06D42"/>
    <w:rPr>
      <w:rFonts w:ascii="Courier New" w:hAnsi="Courier New" w:cs="Courier New"/>
      <w:b/>
      <w:bCs/>
      <w:sz w:val="8"/>
      <w:szCs w:val="8"/>
    </w:rPr>
  </w:style>
  <w:style w:type="character" w:customStyle="1" w:styleId="FontStyle242">
    <w:name w:val="Font Style242"/>
    <w:uiPriority w:val="99"/>
    <w:rsid w:val="00E06D42"/>
    <w:rPr>
      <w:rFonts w:ascii="Times New Roman" w:hAnsi="Times New Roman" w:cs="Times New Roman"/>
      <w:sz w:val="16"/>
      <w:szCs w:val="16"/>
    </w:rPr>
  </w:style>
  <w:style w:type="character" w:customStyle="1" w:styleId="FontStyle243">
    <w:name w:val="Font Style243"/>
    <w:uiPriority w:val="99"/>
    <w:rsid w:val="00E06D42"/>
    <w:rPr>
      <w:rFonts w:ascii="Franklin Gothic Book" w:hAnsi="Franklin Gothic Book" w:cs="Franklin Gothic Book"/>
      <w:sz w:val="26"/>
      <w:szCs w:val="26"/>
    </w:rPr>
  </w:style>
  <w:style w:type="character" w:customStyle="1" w:styleId="FontStyle244">
    <w:name w:val="Font Style244"/>
    <w:uiPriority w:val="99"/>
    <w:rsid w:val="00E06D42"/>
    <w:rPr>
      <w:rFonts w:ascii="Times New Roman" w:hAnsi="Times New Roman" w:cs="Times New Roman"/>
      <w:i/>
      <w:iCs/>
      <w:sz w:val="20"/>
      <w:szCs w:val="20"/>
    </w:rPr>
  </w:style>
  <w:style w:type="character" w:customStyle="1" w:styleId="FontStyle245">
    <w:name w:val="Font Style245"/>
    <w:uiPriority w:val="99"/>
    <w:rsid w:val="00E06D42"/>
    <w:rPr>
      <w:rFonts w:ascii="Times New Roman" w:hAnsi="Times New Roman" w:cs="Times New Roman"/>
      <w:sz w:val="26"/>
      <w:szCs w:val="26"/>
    </w:rPr>
  </w:style>
  <w:style w:type="character" w:customStyle="1" w:styleId="FontStyle246">
    <w:name w:val="Font Style246"/>
    <w:uiPriority w:val="99"/>
    <w:rsid w:val="00E06D42"/>
    <w:rPr>
      <w:rFonts w:ascii="Franklin Gothic Demi Cond" w:hAnsi="Franklin Gothic Demi Cond" w:cs="Franklin Gothic Demi Cond"/>
      <w:i/>
      <w:iCs/>
      <w:sz w:val="14"/>
      <w:szCs w:val="14"/>
    </w:rPr>
  </w:style>
  <w:style w:type="character" w:customStyle="1" w:styleId="FontStyle247">
    <w:name w:val="Font Style247"/>
    <w:uiPriority w:val="99"/>
    <w:rsid w:val="00E06D42"/>
    <w:rPr>
      <w:rFonts w:ascii="Franklin Gothic Demi Cond" w:hAnsi="Franklin Gothic Demi Cond" w:cs="Franklin Gothic Demi Cond"/>
      <w:b/>
      <w:bCs/>
      <w:sz w:val="8"/>
      <w:szCs w:val="8"/>
    </w:rPr>
  </w:style>
  <w:style w:type="character" w:customStyle="1" w:styleId="FontStyle248">
    <w:name w:val="Font Style248"/>
    <w:uiPriority w:val="99"/>
    <w:rsid w:val="00E06D42"/>
    <w:rPr>
      <w:rFonts w:ascii="Times New Roman" w:hAnsi="Times New Roman" w:cs="Times New Roman"/>
      <w:b/>
      <w:bCs/>
      <w:i/>
      <w:iCs/>
      <w:spacing w:val="-10"/>
      <w:sz w:val="30"/>
      <w:szCs w:val="30"/>
    </w:rPr>
  </w:style>
  <w:style w:type="character" w:styleId="aff8">
    <w:name w:val="Strong"/>
    <w:uiPriority w:val="22"/>
    <w:rsid w:val="000B4DC0"/>
    <w:rPr>
      <w:b/>
      <w:bCs/>
    </w:rPr>
  </w:style>
  <w:style w:type="paragraph" w:customStyle="1" w:styleId="Tabletext">
    <w:name w:val="Table text"/>
    <w:basedOn w:val="a1"/>
    <w:rsid w:val="00F43497"/>
    <w:pPr>
      <w:ind w:firstLine="0"/>
      <w:contextualSpacing w:val="0"/>
      <w:jc w:val="left"/>
    </w:pPr>
    <w:rPr>
      <w:szCs w:val="24"/>
    </w:rPr>
  </w:style>
  <w:style w:type="paragraph" w:customStyle="1" w:styleId="21">
    <w:name w:val="маркированный стиль 2 уровня"/>
    <w:basedOn w:val="a1"/>
    <w:link w:val="28"/>
    <w:qFormat/>
    <w:rsid w:val="000706FE"/>
    <w:pPr>
      <w:numPr>
        <w:numId w:val="4"/>
      </w:numPr>
    </w:pPr>
    <w:rPr>
      <w:rFonts w:eastAsia="Calibri"/>
      <w:szCs w:val="28"/>
      <w:lang w:eastAsia="en-US"/>
    </w:rPr>
  </w:style>
  <w:style w:type="character" w:customStyle="1" w:styleId="28">
    <w:name w:val="маркированный стиль 2 уровня Знак"/>
    <w:link w:val="21"/>
    <w:rsid w:val="000706FE"/>
    <w:rPr>
      <w:rFonts w:eastAsia="Calibri"/>
      <w:sz w:val="28"/>
      <w:szCs w:val="28"/>
      <w:lang w:eastAsia="en-US"/>
    </w:rPr>
  </w:style>
  <w:style w:type="paragraph" w:customStyle="1" w:styleId="aff9">
    <w:name w:val="нумерованный стидь третьего уровня"/>
    <w:basedOn w:val="a1"/>
    <w:link w:val="affa"/>
    <w:rsid w:val="00DD6EBF"/>
    <w:pPr>
      <w:ind w:firstLine="0"/>
    </w:pPr>
    <w:rPr>
      <w:rFonts w:eastAsia="Calibri"/>
      <w:sz w:val="24"/>
      <w:szCs w:val="22"/>
      <w:lang w:eastAsia="en-US"/>
    </w:rPr>
  </w:style>
  <w:style w:type="character" w:customStyle="1" w:styleId="affa">
    <w:name w:val="нумерованный стидь третьего уровня Знак"/>
    <w:link w:val="aff9"/>
    <w:rsid w:val="00DD6EBF"/>
    <w:rPr>
      <w:rFonts w:eastAsia="Calibri"/>
      <w:sz w:val="24"/>
      <w:szCs w:val="22"/>
      <w:lang w:eastAsia="en-US"/>
    </w:rPr>
  </w:style>
  <w:style w:type="paragraph" w:customStyle="1" w:styleId="a0">
    <w:name w:val="нумерованный текст второго уровня"/>
    <w:basedOn w:val="a1"/>
    <w:link w:val="affb"/>
    <w:rsid w:val="0091430C"/>
    <w:pPr>
      <w:numPr>
        <w:ilvl w:val="1"/>
        <w:numId w:val="6"/>
      </w:numPr>
    </w:pPr>
    <w:rPr>
      <w:rFonts w:eastAsia="Calibri"/>
      <w:sz w:val="24"/>
      <w:szCs w:val="24"/>
      <w:lang w:eastAsia="en-US"/>
    </w:rPr>
  </w:style>
  <w:style w:type="character" w:customStyle="1" w:styleId="affb">
    <w:name w:val="нумерованный текст второго уровня Знак"/>
    <w:link w:val="a0"/>
    <w:rsid w:val="0091430C"/>
    <w:rPr>
      <w:rFonts w:eastAsia="Calibri"/>
      <w:sz w:val="24"/>
      <w:szCs w:val="24"/>
      <w:lang w:eastAsia="en-US"/>
    </w:rPr>
  </w:style>
  <w:style w:type="paragraph" w:customStyle="1" w:styleId="1">
    <w:name w:val="Стиль 1"/>
    <w:basedOn w:val="af5"/>
    <w:link w:val="1a"/>
    <w:rsid w:val="006E21D8"/>
    <w:pPr>
      <w:numPr>
        <w:numId w:val="10"/>
      </w:numPr>
      <w:spacing w:after="360"/>
      <w:jc w:val="both"/>
    </w:pPr>
    <w:rPr>
      <w:rFonts w:ascii="Times New Roman" w:hAnsi="Times New Roman"/>
      <w:color w:val="auto"/>
    </w:rPr>
  </w:style>
  <w:style w:type="paragraph" w:customStyle="1" w:styleId="2">
    <w:name w:val="Стиль2"/>
    <w:basedOn w:val="1"/>
    <w:link w:val="29"/>
    <w:rsid w:val="000D28DE"/>
    <w:pPr>
      <w:keepLines w:val="0"/>
      <w:widowControl w:val="0"/>
      <w:numPr>
        <w:ilvl w:val="1"/>
      </w:numPr>
      <w:tabs>
        <w:tab w:val="left" w:pos="993"/>
      </w:tabs>
      <w:spacing w:before="0" w:after="0" w:line="240" w:lineRule="auto"/>
    </w:pPr>
    <w:rPr>
      <w:b w:val="0"/>
      <w:sz w:val="28"/>
    </w:rPr>
  </w:style>
  <w:style w:type="character" w:customStyle="1" w:styleId="18">
    <w:name w:val="Заголовок 1 Знак"/>
    <w:link w:val="17"/>
    <w:uiPriority w:val="9"/>
    <w:rsid w:val="00AE28FD"/>
    <w:rPr>
      <w:b/>
      <w:caps/>
      <w:kern w:val="28"/>
      <w:sz w:val="24"/>
      <w:szCs w:val="24"/>
    </w:rPr>
  </w:style>
  <w:style w:type="character" w:customStyle="1" w:styleId="af6">
    <w:name w:val="Заголовок оглавления Знак"/>
    <w:link w:val="af5"/>
    <w:uiPriority w:val="39"/>
    <w:rsid w:val="00AE28FD"/>
    <w:rPr>
      <w:rFonts w:ascii="Cambria" w:hAnsi="Cambria"/>
      <w:b/>
      <w:bCs/>
      <w:caps w:val="0"/>
      <w:color w:val="365F91"/>
      <w:kern w:val="28"/>
      <w:sz w:val="24"/>
      <w:szCs w:val="28"/>
      <w:lang w:eastAsia="en-US"/>
    </w:rPr>
  </w:style>
  <w:style w:type="character" w:customStyle="1" w:styleId="1a">
    <w:name w:val="Стиль 1 Знак"/>
    <w:link w:val="1"/>
    <w:rsid w:val="006E21D8"/>
    <w:rPr>
      <w:b/>
      <w:bCs/>
      <w:sz w:val="24"/>
      <w:szCs w:val="28"/>
      <w:lang w:eastAsia="en-US"/>
    </w:rPr>
  </w:style>
  <w:style w:type="paragraph" w:customStyle="1" w:styleId="3">
    <w:name w:val="Стиль3"/>
    <w:basedOn w:val="2"/>
    <w:link w:val="37"/>
    <w:rsid w:val="000A493B"/>
    <w:pPr>
      <w:numPr>
        <w:ilvl w:val="2"/>
      </w:numPr>
    </w:pPr>
  </w:style>
  <w:style w:type="character" w:customStyle="1" w:styleId="29">
    <w:name w:val="Стиль2 Знак"/>
    <w:link w:val="2"/>
    <w:rsid w:val="000D28DE"/>
    <w:rPr>
      <w:bCs/>
      <w:sz w:val="28"/>
      <w:szCs w:val="28"/>
      <w:lang w:eastAsia="en-US"/>
    </w:rPr>
  </w:style>
  <w:style w:type="paragraph" w:customStyle="1" w:styleId="4">
    <w:name w:val="Стиль4"/>
    <w:basedOn w:val="3"/>
    <w:link w:val="45"/>
    <w:rsid w:val="00155F29"/>
    <w:pPr>
      <w:numPr>
        <w:ilvl w:val="3"/>
      </w:numPr>
      <w:tabs>
        <w:tab w:val="left" w:pos="2268"/>
      </w:tabs>
    </w:pPr>
  </w:style>
  <w:style w:type="character" w:customStyle="1" w:styleId="37">
    <w:name w:val="Стиль3 Знак"/>
    <w:link w:val="3"/>
    <w:rsid w:val="000A493B"/>
    <w:rPr>
      <w:bCs/>
      <w:sz w:val="28"/>
      <w:szCs w:val="28"/>
      <w:lang w:eastAsia="en-US"/>
    </w:rPr>
  </w:style>
  <w:style w:type="paragraph" w:customStyle="1" w:styleId="5">
    <w:name w:val="Стиль5"/>
    <w:basedOn w:val="4"/>
    <w:link w:val="55"/>
    <w:rsid w:val="009C4AD9"/>
    <w:pPr>
      <w:numPr>
        <w:ilvl w:val="4"/>
        <w:numId w:val="11"/>
      </w:numPr>
      <w:tabs>
        <w:tab w:val="clear" w:pos="993"/>
        <w:tab w:val="left" w:pos="2410"/>
      </w:tabs>
    </w:pPr>
  </w:style>
  <w:style w:type="character" w:customStyle="1" w:styleId="45">
    <w:name w:val="Стиль4 Знак"/>
    <w:link w:val="4"/>
    <w:rsid w:val="00155F29"/>
    <w:rPr>
      <w:bCs/>
      <w:sz w:val="28"/>
      <w:szCs w:val="28"/>
      <w:lang w:eastAsia="en-US"/>
    </w:rPr>
  </w:style>
  <w:style w:type="paragraph" w:customStyle="1" w:styleId="consnormal">
    <w:name w:val="consnormal"/>
    <w:basedOn w:val="a1"/>
    <w:rsid w:val="00C1111E"/>
    <w:pPr>
      <w:autoSpaceDE w:val="0"/>
      <w:autoSpaceDN w:val="0"/>
      <w:ind w:right="19772" w:firstLine="720"/>
      <w:contextualSpacing w:val="0"/>
      <w:jc w:val="left"/>
    </w:pPr>
    <w:rPr>
      <w:rFonts w:ascii="Arial" w:hAnsi="Arial" w:cs="Arial"/>
      <w:sz w:val="20"/>
    </w:rPr>
  </w:style>
  <w:style w:type="character" w:customStyle="1" w:styleId="55">
    <w:name w:val="Стиль5 Знак"/>
    <w:link w:val="5"/>
    <w:rsid w:val="009C4AD9"/>
    <w:rPr>
      <w:bCs/>
      <w:sz w:val="28"/>
      <w:szCs w:val="28"/>
      <w:lang w:eastAsia="en-US"/>
    </w:rPr>
  </w:style>
  <w:style w:type="character" w:customStyle="1" w:styleId="affc">
    <w:name w:val="Символ сноски"/>
    <w:rsid w:val="00FE7231"/>
    <w:rPr>
      <w:vertAlign w:val="superscript"/>
    </w:rPr>
  </w:style>
  <w:style w:type="paragraph" w:customStyle="1" w:styleId="1b">
    <w:name w:val="Заголовок1"/>
    <w:basedOn w:val="a1"/>
    <w:next w:val="ab"/>
    <w:rsid w:val="00123B24"/>
    <w:pPr>
      <w:suppressAutoHyphens/>
      <w:ind w:firstLine="0"/>
      <w:contextualSpacing w:val="0"/>
      <w:jc w:val="center"/>
    </w:pPr>
    <w:rPr>
      <w:b/>
      <w:lang w:eastAsia="zh-CN"/>
    </w:rPr>
  </w:style>
  <w:style w:type="paragraph" w:customStyle="1" w:styleId="11">
    <w:name w:val="1Стиль1"/>
    <w:basedOn w:val="af5"/>
    <w:link w:val="110"/>
    <w:rsid w:val="00834D29"/>
    <w:pPr>
      <w:numPr>
        <w:numId w:val="12"/>
      </w:numPr>
      <w:spacing w:before="0"/>
      <w:jc w:val="both"/>
    </w:pPr>
    <w:rPr>
      <w:rFonts w:ascii="Times New Roman" w:hAnsi="Times New Roman"/>
      <w:color w:val="auto"/>
      <w:lang w:val="uk-UA"/>
    </w:rPr>
  </w:style>
  <w:style w:type="paragraph" w:customStyle="1" w:styleId="12">
    <w:name w:val="1Стиль2"/>
    <w:basedOn w:val="11"/>
    <w:link w:val="120"/>
    <w:rsid w:val="00834D29"/>
    <w:pPr>
      <w:numPr>
        <w:ilvl w:val="1"/>
      </w:numPr>
      <w:spacing w:line="240" w:lineRule="auto"/>
      <w:ind w:left="924" w:hanging="567"/>
    </w:pPr>
    <w:rPr>
      <w:b w:val="0"/>
    </w:rPr>
  </w:style>
  <w:style w:type="paragraph" w:customStyle="1" w:styleId="13">
    <w:name w:val="1Стиль3"/>
    <w:basedOn w:val="12"/>
    <w:link w:val="130"/>
    <w:rsid w:val="00834D29"/>
    <w:pPr>
      <w:keepLines w:val="0"/>
      <w:widowControl w:val="0"/>
      <w:numPr>
        <w:ilvl w:val="2"/>
      </w:numPr>
      <w:tabs>
        <w:tab w:val="num" w:pos="360"/>
      </w:tabs>
      <w:ind w:left="1225" w:hanging="505"/>
    </w:pPr>
  </w:style>
  <w:style w:type="character" w:customStyle="1" w:styleId="120">
    <w:name w:val="1Стиль2 Знак"/>
    <w:link w:val="12"/>
    <w:rsid w:val="00834D29"/>
    <w:rPr>
      <w:bCs/>
      <w:sz w:val="24"/>
      <w:szCs w:val="28"/>
      <w:lang w:eastAsia="en-US"/>
    </w:rPr>
  </w:style>
  <w:style w:type="paragraph" w:customStyle="1" w:styleId="14">
    <w:name w:val="1Стиль4"/>
    <w:basedOn w:val="13"/>
    <w:link w:val="140"/>
    <w:rsid w:val="00834D29"/>
    <w:pPr>
      <w:numPr>
        <w:ilvl w:val="3"/>
      </w:numPr>
      <w:tabs>
        <w:tab w:val="num" w:pos="360"/>
        <w:tab w:val="left" w:pos="1843"/>
      </w:tabs>
      <w:ind w:left="864" w:hanging="864"/>
    </w:pPr>
  </w:style>
  <w:style w:type="paragraph" w:customStyle="1" w:styleId="-5">
    <w:name w:val="Стиль-5"/>
    <w:basedOn w:val="a1"/>
    <w:link w:val="-50"/>
    <w:rsid w:val="00995406"/>
    <w:pPr>
      <w:numPr>
        <w:ilvl w:val="4"/>
        <w:numId w:val="13"/>
      </w:numPr>
      <w:tabs>
        <w:tab w:val="left" w:pos="993"/>
        <w:tab w:val="left" w:pos="1701"/>
        <w:tab w:val="left" w:pos="2410"/>
      </w:tabs>
      <w:ind w:left="1701" w:hanging="425"/>
      <w:contextualSpacing w:val="0"/>
    </w:pPr>
    <w:rPr>
      <w:sz w:val="24"/>
      <w:szCs w:val="24"/>
    </w:rPr>
  </w:style>
  <w:style w:type="character" w:customStyle="1" w:styleId="-50">
    <w:name w:val="Стиль-5 Знак"/>
    <w:link w:val="-5"/>
    <w:rsid w:val="00995406"/>
    <w:rPr>
      <w:sz w:val="24"/>
      <w:szCs w:val="24"/>
    </w:rPr>
  </w:style>
  <w:style w:type="paragraph" w:customStyle="1" w:styleId="150">
    <w:name w:val="1Стиль5"/>
    <w:basedOn w:val="a1"/>
    <w:link w:val="151"/>
    <w:rsid w:val="00DF04F1"/>
    <w:pPr>
      <w:keepNext/>
      <w:widowControl w:val="0"/>
      <w:numPr>
        <w:ilvl w:val="4"/>
        <w:numId w:val="14"/>
      </w:numPr>
      <w:tabs>
        <w:tab w:val="left" w:pos="1843"/>
        <w:tab w:val="left" w:pos="2410"/>
      </w:tabs>
      <w:ind w:left="1843" w:hanging="425"/>
      <w:contextualSpacing w:val="0"/>
    </w:pPr>
    <w:rPr>
      <w:bCs/>
      <w:sz w:val="24"/>
      <w:szCs w:val="28"/>
      <w:lang w:eastAsia="en-US"/>
    </w:rPr>
  </w:style>
  <w:style w:type="character" w:customStyle="1" w:styleId="151">
    <w:name w:val="1Стиль5 Знак"/>
    <w:link w:val="150"/>
    <w:rsid w:val="00DF04F1"/>
    <w:rPr>
      <w:bCs/>
      <w:sz w:val="24"/>
      <w:szCs w:val="28"/>
      <w:lang w:eastAsia="en-US"/>
    </w:rPr>
  </w:style>
  <w:style w:type="character" w:customStyle="1" w:styleId="130">
    <w:name w:val="1Стиль3 Знак"/>
    <w:link w:val="13"/>
    <w:rsid w:val="00274CF6"/>
    <w:rPr>
      <w:bCs/>
      <w:sz w:val="24"/>
      <w:szCs w:val="28"/>
      <w:lang w:eastAsia="en-US"/>
    </w:rPr>
  </w:style>
  <w:style w:type="character" w:customStyle="1" w:styleId="140">
    <w:name w:val="1Стиль4 Знак"/>
    <w:link w:val="14"/>
    <w:rsid w:val="00274CF6"/>
    <w:rPr>
      <w:bCs/>
      <w:sz w:val="24"/>
      <w:szCs w:val="28"/>
      <w:lang w:eastAsia="en-US"/>
    </w:rPr>
  </w:style>
  <w:style w:type="character" w:customStyle="1" w:styleId="110">
    <w:name w:val="1Стиль1 Знак"/>
    <w:link w:val="11"/>
    <w:rsid w:val="00502043"/>
    <w:rPr>
      <w:b/>
      <w:bCs/>
      <w:sz w:val="24"/>
      <w:szCs w:val="28"/>
      <w:lang w:val="uk-UA" w:eastAsia="en-US"/>
    </w:rPr>
  </w:style>
  <w:style w:type="paragraph" w:customStyle="1" w:styleId="510">
    <w:name w:val="5Стиль1"/>
    <w:basedOn w:val="a1"/>
    <w:link w:val="511"/>
    <w:rsid w:val="00F87445"/>
    <w:pPr>
      <w:keepLines/>
      <w:widowControl w:val="0"/>
      <w:numPr>
        <w:ilvl w:val="3"/>
        <w:numId w:val="15"/>
      </w:numPr>
      <w:tabs>
        <w:tab w:val="left" w:pos="1985"/>
      </w:tabs>
      <w:ind w:left="1701" w:hanging="425"/>
      <w:outlineLvl w:val="1"/>
    </w:pPr>
    <w:rPr>
      <w:bCs/>
      <w:iCs/>
      <w:sz w:val="24"/>
      <w:szCs w:val="24"/>
      <w:lang w:eastAsia="en-US"/>
    </w:rPr>
  </w:style>
  <w:style w:type="character" w:customStyle="1" w:styleId="511">
    <w:name w:val="5Стиль1 Знак"/>
    <w:link w:val="510"/>
    <w:rsid w:val="00F87445"/>
    <w:rPr>
      <w:rFonts w:cs="Arial"/>
      <w:bCs/>
      <w:iCs/>
      <w:sz w:val="24"/>
      <w:szCs w:val="24"/>
      <w:lang w:eastAsia="en-US"/>
    </w:rPr>
  </w:style>
  <w:style w:type="paragraph" w:customStyle="1" w:styleId="ConsPlusCell">
    <w:name w:val="ConsPlusCell"/>
    <w:uiPriority w:val="99"/>
    <w:rsid w:val="000D3244"/>
    <w:pPr>
      <w:autoSpaceDE w:val="0"/>
      <w:autoSpaceDN w:val="0"/>
      <w:adjustRightInd w:val="0"/>
    </w:pPr>
    <w:rPr>
      <w:sz w:val="28"/>
      <w:szCs w:val="28"/>
    </w:rPr>
  </w:style>
  <w:style w:type="paragraph" w:styleId="2a">
    <w:name w:val="Body Text Indent 2"/>
    <w:basedOn w:val="a1"/>
    <w:link w:val="2b"/>
    <w:rsid w:val="00F516D4"/>
    <w:pPr>
      <w:spacing w:after="120" w:line="480" w:lineRule="auto"/>
      <w:ind w:left="283" w:firstLine="0"/>
      <w:contextualSpacing w:val="0"/>
      <w:jc w:val="left"/>
    </w:pPr>
    <w:rPr>
      <w:bCs/>
      <w:szCs w:val="24"/>
    </w:rPr>
  </w:style>
  <w:style w:type="character" w:customStyle="1" w:styleId="2b">
    <w:name w:val="Основной текст с отступом 2 Знак"/>
    <w:link w:val="2a"/>
    <w:rsid w:val="00F516D4"/>
    <w:rPr>
      <w:bCs/>
      <w:sz w:val="28"/>
      <w:szCs w:val="24"/>
    </w:rPr>
  </w:style>
  <w:style w:type="character" w:customStyle="1" w:styleId="36">
    <w:name w:val="Основной текст с отступом 3 Знак"/>
    <w:link w:val="35"/>
    <w:rsid w:val="00797B95"/>
    <w:rPr>
      <w:sz w:val="16"/>
      <w:szCs w:val="16"/>
    </w:rPr>
  </w:style>
  <w:style w:type="paragraph" w:customStyle="1" w:styleId="10">
    <w:name w:val="1Стиль"/>
    <w:basedOn w:val="a1"/>
    <w:link w:val="1c"/>
    <w:qFormat/>
    <w:rsid w:val="000706FE"/>
    <w:pPr>
      <w:numPr>
        <w:numId w:val="16"/>
      </w:numPr>
      <w:jc w:val="center"/>
    </w:pPr>
    <w:rPr>
      <w:b/>
      <w:szCs w:val="28"/>
    </w:rPr>
  </w:style>
  <w:style w:type="paragraph" w:customStyle="1" w:styleId="22">
    <w:name w:val="2Стиль2"/>
    <w:basedOn w:val="10"/>
    <w:link w:val="220"/>
    <w:autoRedefine/>
    <w:qFormat/>
    <w:rsid w:val="003B4A79"/>
    <w:pPr>
      <w:numPr>
        <w:ilvl w:val="1"/>
      </w:numPr>
      <w:tabs>
        <w:tab w:val="left" w:pos="426"/>
      </w:tabs>
      <w:ind w:left="426"/>
      <w:jc w:val="both"/>
    </w:pPr>
    <w:rPr>
      <w:rFonts w:eastAsia="Calibri"/>
      <w:b w:val="0"/>
    </w:rPr>
  </w:style>
  <w:style w:type="character" w:customStyle="1" w:styleId="1c">
    <w:name w:val="1Стиль Знак"/>
    <w:link w:val="10"/>
    <w:rsid w:val="000706FE"/>
    <w:rPr>
      <w:b/>
      <w:sz w:val="28"/>
      <w:szCs w:val="28"/>
    </w:rPr>
  </w:style>
  <w:style w:type="paragraph" w:customStyle="1" w:styleId="33">
    <w:name w:val="3Стиль3"/>
    <w:basedOn w:val="22"/>
    <w:link w:val="330"/>
    <w:qFormat/>
    <w:rsid w:val="00265262"/>
    <w:pPr>
      <w:numPr>
        <w:ilvl w:val="2"/>
      </w:numPr>
      <w:tabs>
        <w:tab w:val="left" w:pos="1276"/>
      </w:tabs>
      <w:ind w:left="851"/>
    </w:pPr>
    <w:rPr>
      <w:lang w:eastAsia="en-US"/>
    </w:rPr>
  </w:style>
  <w:style w:type="character" w:customStyle="1" w:styleId="220">
    <w:name w:val="2Стиль2 Знак"/>
    <w:link w:val="22"/>
    <w:rsid w:val="003B4A79"/>
    <w:rPr>
      <w:rFonts w:eastAsia="Calibri"/>
      <w:sz w:val="28"/>
      <w:szCs w:val="28"/>
    </w:rPr>
  </w:style>
  <w:style w:type="paragraph" w:customStyle="1" w:styleId="40">
    <w:name w:val="4Стиль"/>
    <w:basedOn w:val="33"/>
    <w:link w:val="46"/>
    <w:qFormat/>
    <w:rsid w:val="00125301"/>
    <w:pPr>
      <w:numPr>
        <w:ilvl w:val="3"/>
      </w:numPr>
      <w:tabs>
        <w:tab w:val="left" w:pos="1843"/>
        <w:tab w:val="left" w:pos="2127"/>
      </w:tabs>
    </w:pPr>
    <w:rPr>
      <w:bCs/>
    </w:rPr>
  </w:style>
  <w:style w:type="character" w:customStyle="1" w:styleId="330">
    <w:name w:val="3Стиль3 Знак"/>
    <w:link w:val="33"/>
    <w:rsid w:val="00265262"/>
    <w:rPr>
      <w:rFonts w:eastAsia="Calibri"/>
      <w:sz w:val="28"/>
      <w:szCs w:val="28"/>
      <w:lang w:eastAsia="en-US"/>
    </w:rPr>
  </w:style>
  <w:style w:type="paragraph" w:customStyle="1" w:styleId="50">
    <w:name w:val="5Стиль"/>
    <w:basedOn w:val="40"/>
    <w:link w:val="56"/>
    <w:qFormat/>
    <w:rsid w:val="00125301"/>
    <w:pPr>
      <w:numPr>
        <w:ilvl w:val="4"/>
      </w:numPr>
      <w:tabs>
        <w:tab w:val="left" w:pos="2694"/>
      </w:tabs>
    </w:pPr>
  </w:style>
  <w:style w:type="character" w:customStyle="1" w:styleId="46">
    <w:name w:val="4Стиль Знак"/>
    <w:link w:val="40"/>
    <w:rsid w:val="00125301"/>
    <w:rPr>
      <w:rFonts w:eastAsia="Calibri"/>
      <w:bCs/>
      <w:sz w:val="28"/>
      <w:szCs w:val="28"/>
      <w:lang w:eastAsia="en-US"/>
    </w:rPr>
  </w:style>
  <w:style w:type="paragraph" w:customStyle="1" w:styleId="6">
    <w:name w:val="6Стиль"/>
    <w:basedOn w:val="50"/>
    <w:link w:val="62"/>
    <w:qFormat/>
    <w:rsid w:val="00857F62"/>
    <w:pPr>
      <w:numPr>
        <w:ilvl w:val="5"/>
        <w:numId w:val="17"/>
      </w:numPr>
      <w:tabs>
        <w:tab w:val="clear" w:pos="2694"/>
        <w:tab w:val="left" w:pos="1560"/>
      </w:tabs>
      <w:ind w:left="2127" w:hanging="284"/>
    </w:pPr>
    <w:rPr>
      <w:rFonts w:eastAsia="Times New Roman"/>
      <w:sz w:val="24"/>
      <w:szCs w:val="24"/>
    </w:rPr>
  </w:style>
  <w:style w:type="character" w:customStyle="1" w:styleId="56">
    <w:name w:val="5Стиль Знак"/>
    <w:basedOn w:val="46"/>
    <w:link w:val="50"/>
    <w:rsid w:val="00125301"/>
    <w:rPr>
      <w:rFonts w:eastAsia="Calibri"/>
      <w:bCs/>
      <w:sz w:val="28"/>
      <w:szCs w:val="28"/>
      <w:lang w:eastAsia="en-US"/>
    </w:rPr>
  </w:style>
  <w:style w:type="paragraph" w:customStyle="1" w:styleId="63">
    <w:name w:val="Стиль6"/>
    <w:basedOn w:val="4"/>
    <w:rsid w:val="00321D96"/>
    <w:pPr>
      <w:keepNext w:val="0"/>
      <w:widowControl/>
      <w:numPr>
        <w:ilvl w:val="0"/>
        <w:numId w:val="0"/>
      </w:numPr>
      <w:tabs>
        <w:tab w:val="clear" w:pos="2268"/>
        <w:tab w:val="left" w:pos="1843"/>
      </w:tabs>
      <w:ind w:left="2232" w:hanging="792"/>
    </w:pPr>
    <w:rPr>
      <w:bCs w:val="0"/>
      <w:lang w:eastAsia="ru-RU"/>
    </w:rPr>
  </w:style>
  <w:style w:type="character" w:customStyle="1" w:styleId="62">
    <w:name w:val="6Стиль Знак"/>
    <w:link w:val="6"/>
    <w:rsid w:val="00857F62"/>
    <w:rPr>
      <w:bCs/>
      <w:sz w:val="24"/>
      <w:szCs w:val="24"/>
      <w:lang w:eastAsia="en-US"/>
    </w:rPr>
  </w:style>
  <w:style w:type="table" w:customStyle="1" w:styleId="1d">
    <w:name w:val="Сетка таблицы1"/>
    <w:basedOn w:val="a3"/>
    <w:next w:val="afc"/>
    <w:uiPriority w:val="59"/>
    <w:rsid w:val="00A239E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3"/>
    <w:next w:val="afc"/>
    <w:uiPriority w:val="59"/>
    <w:rsid w:val="00DD03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Стиль7"/>
    <w:basedOn w:val="6"/>
    <w:link w:val="73"/>
    <w:rsid w:val="00E24126"/>
    <w:pPr>
      <w:ind w:left="2410"/>
    </w:pPr>
  </w:style>
  <w:style w:type="character" w:styleId="affd">
    <w:name w:val="endnote reference"/>
    <w:uiPriority w:val="99"/>
    <w:semiHidden/>
    <w:unhideWhenUsed/>
    <w:rsid w:val="00C16877"/>
    <w:rPr>
      <w:vertAlign w:val="superscript"/>
    </w:rPr>
  </w:style>
  <w:style w:type="character" w:customStyle="1" w:styleId="73">
    <w:name w:val="Стиль7 Знак"/>
    <w:link w:val="72"/>
    <w:rsid w:val="00E24126"/>
    <w:rPr>
      <w:bCs/>
      <w:sz w:val="24"/>
      <w:szCs w:val="24"/>
      <w:lang w:eastAsia="en-US"/>
    </w:rPr>
  </w:style>
  <w:style w:type="paragraph" w:customStyle="1" w:styleId="ConsPlusNonformat">
    <w:name w:val="ConsPlusNonformat"/>
    <w:uiPriority w:val="99"/>
    <w:rsid w:val="009854A0"/>
    <w:pPr>
      <w:widowControl w:val="0"/>
      <w:autoSpaceDE w:val="0"/>
      <w:autoSpaceDN w:val="0"/>
      <w:adjustRightInd w:val="0"/>
    </w:pPr>
    <w:rPr>
      <w:rFonts w:ascii="Courier New" w:hAnsi="Courier New" w:cs="Courier New"/>
    </w:rPr>
  </w:style>
  <w:style w:type="numbering" w:customStyle="1" w:styleId="121">
    <w:name w:val="Стиль121"/>
    <w:uiPriority w:val="99"/>
    <w:rsid w:val="0081724D"/>
    <w:pPr>
      <w:numPr>
        <w:numId w:val="19"/>
      </w:numPr>
    </w:pPr>
  </w:style>
  <w:style w:type="paragraph" w:customStyle="1" w:styleId="16">
    <w:name w:val="Стиль№1"/>
    <w:basedOn w:val="a1"/>
    <w:rsid w:val="00607FD2"/>
    <w:pPr>
      <w:numPr>
        <w:numId w:val="20"/>
      </w:numPr>
    </w:pPr>
    <w:rPr>
      <w:b/>
      <w:sz w:val="24"/>
      <w:szCs w:val="24"/>
      <w:lang w:val="uk-UA" w:eastAsia="en-US"/>
    </w:rPr>
  </w:style>
  <w:style w:type="paragraph" w:customStyle="1" w:styleId="23">
    <w:name w:val="Стиль№2"/>
    <w:basedOn w:val="16"/>
    <w:rsid w:val="00607FD2"/>
    <w:pPr>
      <w:numPr>
        <w:ilvl w:val="1"/>
      </w:numPr>
      <w:tabs>
        <w:tab w:val="left" w:pos="1134"/>
      </w:tabs>
    </w:pPr>
    <w:rPr>
      <w:b w:val="0"/>
    </w:rPr>
  </w:style>
  <w:style w:type="paragraph" w:customStyle="1" w:styleId="31">
    <w:name w:val="Стиль№3"/>
    <w:basedOn w:val="23"/>
    <w:link w:val="38"/>
    <w:rsid w:val="00607FD2"/>
    <w:pPr>
      <w:numPr>
        <w:ilvl w:val="2"/>
      </w:numPr>
      <w:tabs>
        <w:tab w:val="left" w:pos="1560"/>
      </w:tabs>
      <w:ind w:left="1560" w:hanging="709"/>
    </w:pPr>
  </w:style>
  <w:style w:type="paragraph" w:customStyle="1" w:styleId="42">
    <w:name w:val="Стиль№4"/>
    <w:basedOn w:val="31"/>
    <w:link w:val="47"/>
    <w:rsid w:val="00607FD2"/>
    <w:pPr>
      <w:numPr>
        <w:ilvl w:val="3"/>
      </w:numPr>
      <w:tabs>
        <w:tab w:val="clear" w:pos="1560"/>
        <w:tab w:val="left" w:pos="2127"/>
      </w:tabs>
      <w:ind w:left="2127" w:hanging="1047"/>
    </w:pPr>
  </w:style>
  <w:style w:type="character" w:customStyle="1" w:styleId="38">
    <w:name w:val="Стиль№3 Знак"/>
    <w:link w:val="31"/>
    <w:rsid w:val="00607FD2"/>
    <w:rPr>
      <w:sz w:val="24"/>
      <w:szCs w:val="24"/>
      <w:lang w:eastAsia="en-US"/>
    </w:rPr>
  </w:style>
  <w:style w:type="paragraph" w:customStyle="1" w:styleId="52">
    <w:name w:val="Стиль№5"/>
    <w:basedOn w:val="42"/>
    <w:link w:val="57"/>
    <w:rsid w:val="00607FD2"/>
    <w:pPr>
      <w:numPr>
        <w:ilvl w:val="4"/>
      </w:numPr>
      <w:tabs>
        <w:tab w:val="left" w:pos="2410"/>
      </w:tabs>
      <w:ind w:left="2410" w:hanging="970"/>
    </w:pPr>
  </w:style>
  <w:style w:type="paragraph" w:customStyle="1" w:styleId="70">
    <w:name w:val="Стиль№7"/>
    <w:basedOn w:val="a1"/>
    <w:link w:val="74"/>
    <w:rsid w:val="002D4B8A"/>
    <w:pPr>
      <w:numPr>
        <w:ilvl w:val="5"/>
        <w:numId w:val="21"/>
      </w:numPr>
      <w:tabs>
        <w:tab w:val="left" w:pos="1418"/>
        <w:tab w:val="left" w:pos="2410"/>
      </w:tabs>
      <w:ind w:left="2410" w:hanging="327"/>
    </w:pPr>
    <w:rPr>
      <w:sz w:val="24"/>
      <w:szCs w:val="24"/>
      <w:lang w:eastAsia="en-US"/>
    </w:rPr>
  </w:style>
  <w:style w:type="character" w:customStyle="1" w:styleId="74">
    <w:name w:val="Стиль№7 Знак"/>
    <w:link w:val="70"/>
    <w:rsid w:val="002D4B8A"/>
    <w:rPr>
      <w:sz w:val="24"/>
      <w:szCs w:val="24"/>
      <w:lang w:eastAsia="en-US"/>
    </w:rPr>
  </w:style>
  <w:style w:type="character" w:customStyle="1" w:styleId="47">
    <w:name w:val="Стиль№4 Знак"/>
    <w:basedOn w:val="38"/>
    <w:link w:val="42"/>
    <w:rsid w:val="002D4B8A"/>
    <w:rPr>
      <w:sz w:val="24"/>
      <w:szCs w:val="24"/>
      <w:lang w:eastAsia="en-US"/>
    </w:rPr>
  </w:style>
  <w:style w:type="character" w:customStyle="1" w:styleId="57">
    <w:name w:val="Стиль№5 Знак"/>
    <w:basedOn w:val="47"/>
    <w:link w:val="52"/>
    <w:rsid w:val="002D4B8A"/>
    <w:rPr>
      <w:sz w:val="24"/>
      <w:szCs w:val="24"/>
      <w:lang w:eastAsia="en-US"/>
    </w:rPr>
  </w:style>
  <w:style w:type="character" w:customStyle="1" w:styleId="1e">
    <w:name w:val="Стиль1 Знак"/>
    <w:rsid w:val="008506E3"/>
    <w:rPr>
      <w:rFonts w:ascii="Times New Roman" w:hAnsi="Times New Roman" w:cs="Times New Roman"/>
      <w:b/>
      <w:sz w:val="24"/>
      <w:szCs w:val="24"/>
    </w:rPr>
  </w:style>
  <w:style w:type="paragraph" w:customStyle="1" w:styleId="75">
    <w:name w:val="7Стиль"/>
    <w:basedOn w:val="6"/>
    <w:link w:val="76"/>
    <w:qFormat/>
    <w:rsid w:val="00570003"/>
    <w:pPr>
      <w:tabs>
        <w:tab w:val="clear" w:pos="1560"/>
        <w:tab w:val="left" w:pos="1985"/>
      </w:tabs>
      <w:ind w:left="1985"/>
    </w:pPr>
  </w:style>
  <w:style w:type="paragraph" w:customStyle="1" w:styleId="81">
    <w:name w:val="8Стиль"/>
    <w:basedOn w:val="75"/>
    <w:link w:val="82"/>
    <w:qFormat/>
    <w:rsid w:val="00C4305D"/>
    <w:pPr>
      <w:tabs>
        <w:tab w:val="clear" w:pos="1985"/>
        <w:tab w:val="left" w:pos="2552"/>
      </w:tabs>
      <w:ind w:left="2552"/>
    </w:pPr>
  </w:style>
  <w:style w:type="character" w:customStyle="1" w:styleId="76">
    <w:name w:val="7Стиль Знак"/>
    <w:basedOn w:val="62"/>
    <w:link w:val="75"/>
    <w:rsid w:val="00570003"/>
    <w:rPr>
      <w:bCs/>
      <w:sz w:val="24"/>
      <w:szCs w:val="24"/>
      <w:lang w:eastAsia="en-US"/>
    </w:rPr>
  </w:style>
  <w:style w:type="paragraph" w:customStyle="1" w:styleId="512">
    <w:name w:val="5/1Стиль"/>
    <w:basedOn w:val="50"/>
    <w:rsid w:val="000D124D"/>
    <w:pPr>
      <w:numPr>
        <w:ilvl w:val="0"/>
        <w:numId w:val="0"/>
      </w:numPr>
      <w:tabs>
        <w:tab w:val="num" w:pos="360"/>
        <w:tab w:val="left" w:pos="3119"/>
      </w:tabs>
      <w:ind w:left="2736" w:hanging="936"/>
    </w:pPr>
    <w:rPr>
      <w:sz w:val="24"/>
      <w:szCs w:val="24"/>
    </w:rPr>
  </w:style>
  <w:style w:type="character" w:customStyle="1" w:styleId="82">
    <w:name w:val="8Стиль Знак"/>
    <w:link w:val="81"/>
    <w:rsid w:val="00C4305D"/>
    <w:rPr>
      <w:bCs/>
      <w:sz w:val="24"/>
      <w:szCs w:val="24"/>
      <w:lang w:eastAsia="en-US"/>
    </w:rPr>
  </w:style>
  <w:style w:type="paragraph" w:customStyle="1" w:styleId="100">
    <w:name w:val="Стиль10"/>
    <w:basedOn w:val="11"/>
    <w:rsid w:val="00407BF7"/>
    <w:pPr>
      <w:keepNext w:val="0"/>
      <w:keepLines w:val="0"/>
      <w:numPr>
        <w:numId w:val="22"/>
      </w:numPr>
      <w:spacing w:after="200"/>
      <w:ind w:right="283"/>
      <w:contextualSpacing/>
      <w:jc w:val="center"/>
    </w:pPr>
    <w:rPr>
      <w:rFonts w:eastAsia="Calibri"/>
      <w:bCs w:val="0"/>
      <w:sz w:val="28"/>
      <w:lang w:val="ru-RU"/>
    </w:rPr>
  </w:style>
  <w:style w:type="paragraph" w:customStyle="1" w:styleId="24">
    <w:name w:val="2/Стиль"/>
    <w:basedOn w:val="100"/>
    <w:rsid w:val="00407BF7"/>
    <w:pPr>
      <w:numPr>
        <w:ilvl w:val="1"/>
      </w:numPr>
      <w:spacing w:after="0" w:line="0" w:lineRule="atLeast"/>
      <w:ind w:left="425" w:right="284" w:hanging="431"/>
      <w:jc w:val="both"/>
    </w:pPr>
    <w:rPr>
      <w:b w:val="0"/>
    </w:rPr>
  </w:style>
  <w:style w:type="paragraph" w:customStyle="1" w:styleId="32">
    <w:name w:val="3/Стиль"/>
    <w:basedOn w:val="24"/>
    <w:link w:val="39"/>
    <w:rsid w:val="00407BF7"/>
    <w:pPr>
      <w:numPr>
        <w:ilvl w:val="2"/>
      </w:numPr>
      <w:tabs>
        <w:tab w:val="left" w:pos="1276"/>
      </w:tabs>
      <w:ind w:left="993"/>
    </w:pPr>
  </w:style>
  <w:style w:type="paragraph" w:customStyle="1" w:styleId="43">
    <w:name w:val="4/Стиль"/>
    <w:basedOn w:val="32"/>
    <w:rsid w:val="00407BF7"/>
    <w:pPr>
      <w:numPr>
        <w:ilvl w:val="3"/>
      </w:numPr>
      <w:tabs>
        <w:tab w:val="num" w:pos="360"/>
        <w:tab w:val="left" w:pos="1985"/>
      </w:tabs>
    </w:pPr>
  </w:style>
  <w:style w:type="character" w:customStyle="1" w:styleId="39">
    <w:name w:val="3/Стиль Знак"/>
    <w:link w:val="32"/>
    <w:rsid w:val="00407BF7"/>
    <w:rPr>
      <w:rFonts w:eastAsia="Calibri"/>
      <w:sz w:val="28"/>
      <w:szCs w:val="28"/>
      <w:lang w:eastAsia="en-US"/>
    </w:rPr>
  </w:style>
  <w:style w:type="paragraph" w:customStyle="1" w:styleId="53">
    <w:name w:val="5/Стиль"/>
    <w:basedOn w:val="43"/>
    <w:rsid w:val="00407BF7"/>
    <w:pPr>
      <w:numPr>
        <w:ilvl w:val="4"/>
      </w:numPr>
      <w:tabs>
        <w:tab w:val="num" w:pos="360"/>
        <w:tab w:val="left" w:pos="2552"/>
      </w:tabs>
    </w:pPr>
  </w:style>
  <w:style w:type="paragraph" w:customStyle="1" w:styleId="2d">
    <w:name w:val="2Стиль"/>
    <w:basedOn w:val="10"/>
    <w:rsid w:val="00A568B5"/>
    <w:pPr>
      <w:numPr>
        <w:numId w:val="0"/>
      </w:numPr>
      <w:tabs>
        <w:tab w:val="left" w:pos="426"/>
      </w:tabs>
      <w:ind w:left="426" w:hanging="432"/>
      <w:jc w:val="both"/>
    </w:pPr>
    <w:rPr>
      <w:b w:val="0"/>
    </w:rPr>
  </w:style>
  <w:style w:type="paragraph" w:customStyle="1" w:styleId="83">
    <w:name w:val="Стиль8"/>
    <w:basedOn w:val="aff1"/>
    <w:link w:val="84"/>
    <w:rsid w:val="009A2C53"/>
  </w:style>
  <w:style w:type="character" w:customStyle="1" w:styleId="84">
    <w:name w:val="Стиль8 Знак"/>
    <w:basedOn w:val="aff2"/>
    <w:link w:val="83"/>
    <w:rsid w:val="009A2C53"/>
  </w:style>
  <w:style w:type="paragraph" w:customStyle="1" w:styleId="91">
    <w:name w:val="Стиль9"/>
    <w:basedOn w:val="aff1"/>
    <w:link w:val="92"/>
    <w:rsid w:val="009A2C53"/>
  </w:style>
  <w:style w:type="character" w:customStyle="1" w:styleId="92">
    <w:name w:val="Стиль9 Знак"/>
    <w:basedOn w:val="aff2"/>
    <w:link w:val="91"/>
    <w:rsid w:val="009A2C53"/>
  </w:style>
  <w:style w:type="paragraph" w:customStyle="1" w:styleId="-">
    <w:name w:val="-Текст сноски"/>
    <w:basedOn w:val="aff1"/>
    <w:link w:val="-0"/>
    <w:qFormat/>
    <w:rsid w:val="000706FE"/>
    <w:pPr>
      <w:numPr>
        <w:numId w:val="7"/>
      </w:numPr>
      <w:ind w:left="567"/>
    </w:pPr>
  </w:style>
  <w:style w:type="character" w:customStyle="1" w:styleId="-0">
    <w:name w:val="-Текст сноски Знак"/>
    <w:basedOn w:val="aff2"/>
    <w:link w:val="-"/>
    <w:rsid w:val="000706FE"/>
  </w:style>
  <w:style w:type="paragraph" w:customStyle="1" w:styleId="3a">
    <w:name w:val="3Стиль"/>
    <w:basedOn w:val="2d"/>
    <w:link w:val="3b"/>
    <w:rsid w:val="00A568B5"/>
    <w:pPr>
      <w:tabs>
        <w:tab w:val="left" w:pos="1276"/>
      </w:tabs>
      <w:ind w:left="1224" w:hanging="504"/>
    </w:pPr>
  </w:style>
  <w:style w:type="paragraph" w:customStyle="1" w:styleId="2e">
    <w:name w:val="2.заглавие"/>
    <w:basedOn w:val="22"/>
    <w:link w:val="2f"/>
    <w:qFormat/>
    <w:rsid w:val="00161DE5"/>
    <w:pPr>
      <w:tabs>
        <w:tab w:val="left" w:pos="567"/>
      </w:tabs>
    </w:pPr>
    <w:rPr>
      <w:b/>
    </w:rPr>
  </w:style>
  <w:style w:type="paragraph" w:customStyle="1" w:styleId="3c">
    <w:name w:val="3. Заглавие"/>
    <w:basedOn w:val="33"/>
    <w:link w:val="3d"/>
    <w:qFormat/>
    <w:rsid w:val="00161DE5"/>
    <w:pPr>
      <w:tabs>
        <w:tab w:val="clear" w:pos="1276"/>
        <w:tab w:val="left" w:pos="993"/>
        <w:tab w:val="left" w:pos="1418"/>
      </w:tabs>
      <w:ind w:left="993"/>
    </w:pPr>
    <w:rPr>
      <w:b/>
    </w:rPr>
  </w:style>
  <w:style w:type="character" w:customStyle="1" w:styleId="2f">
    <w:name w:val="2.заглавие Знак"/>
    <w:link w:val="2e"/>
    <w:rsid w:val="00161DE5"/>
    <w:rPr>
      <w:rFonts w:eastAsia="Calibri"/>
      <w:b/>
      <w:sz w:val="28"/>
      <w:szCs w:val="28"/>
    </w:rPr>
  </w:style>
  <w:style w:type="paragraph" w:customStyle="1" w:styleId="48">
    <w:name w:val="4. Заглавие"/>
    <w:basedOn w:val="40"/>
    <w:link w:val="49"/>
    <w:qFormat/>
    <w:rsid w:val="00D9634E"/>
    <w:rPr>
      <w:rFonts w:eastAsia="Times New Roman"/>
      <w:b/>
      <w:sz w:val="24"/>
      <w:szCs w:val="24"/>
    </w:rPr>
  </w:style>
  <w:style w:type="character" w:customStyle="1" w:styleId="3d">
    <w:name w:val="3. Заглавие Знак"/>
    <w:link w:val="3c"/>
    <w:rsid w:val="00161DE5"/>
    <w:rPr>
      <w:rFonts w:eastAsia="Calibri"/>
      <w:b/>
      <w:sz w:val="28"/>
      <w:szCs w:val="28"/>
      <w:lang w:eastAsia="en-US"/>
    </w:rPr>
  </w:style>
  <w:style w:type="paragraph" w:customStyle="1" w:styleId="affe">
    <w:name w:val="обложка"/>
    <w:basedOn w:val="40"/>
    <w:link w:val="afff"/>
    <w:rsid w:val="00857F62"/>
    <w:pPr>
      <w:numPr>
        <w:ilvl w:val="0"/>
        <w:numId w:val="0"/>
      </w:numPr>
      <w:jc w:val="center"/>
    </w:pPr>
    <w:rPr>
      <w:rFonts w:eastAsia="Times New Roman"/>
      <w:b/>
    </w:rPr>
  </w:style>
  <w:style w:type="character" w:customStyle="1" w:styleId="49">
    <w:name w:val="4. Заглавие Знак"/>
    <w:link w:val="48"/>
    <w:rsid w:val="00D9634E"/>
    <w:rPr>
      <w:b/>
      <w:bCs/>
      <w:sz w:val="24"/>
      <w:szCs w:val="24"/>
      <w:lang w:eastAsia="en-US"/>
    </w:rPr>
  </w:style>
  <w:style w:type="table" w:customStyle="1" w:styleId="3e">
    <w:name w:val="Сетка таблицы3"/>
    <w:basedOn w:val="a3"/>
    <w:next w:val="afc"/>
    <w:uiPriority w:val="59"/>
    <w:rsid w:val="000C0E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обложка Знак"/>
    <w:link w:val="affe"/>
    <w:rsid w:val="00857F62"/>
    <w:rPr>
      <w:b/>
      <w:bCs/>
      <w:sz w:val="28"/>
      <w:szCs w:val="28"/>
      <w:lang w:eastAsia="en-US"/>
    </w:rPr>
  </w:style>
  <w:style w:type="character" w:customStyle="1" w:styleId="3b">
    <w:name w:val="3Стиль Знак"/>
    <w:link w:val="3a"/>
    <w:rsid w:val="00643819"/>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8904">
      <w:bodyDiv w:val="1"/>
      <w:marLeft w:val="0"/>
      <w:marRight w:val="0"/>
      <w:marTop w:val="0"/>
      <w:marBottom w:val="0"/>
      <w:divBdr>
        <w:top w:val="none" w:sz="0" w:space="0" w:color="auto"/>
        <w:left w:val="none" w:sz="0" w:space="0" w:color="auto"/>
        <w:bottom w:val="none" w:sz="0" w:space="0" w:color="auto"/>
        <w:right w:val="none" w:sz="0" w:space="0" w:color="auto"/>
      </w:divBdr>
      <w:divsChild>
        <w:div w:id="760294748">
          <w:marLeft w:val="0"/>
          <w:marRight w:val="0"/>
          <w:marTop w:val="0"/>
          <w:marBottom w:val="0"/>
          <w:divBdr>
            <w:top w:val="none" w:sz="0" w:space="0" w:color="auto"/>
            <w:left w:val="none" w:sz="0" w:space="0" w:color="auto"/>
            <w:bottom w:val="none" w:sz="0" w:space="0" w:color="auto"/>
            <w:right w:val="none" w:sz="0" w:space="0" w:color="auto"/>
          </w:divBdr>
          <w:divsChild>
            <w:div w:id="358045209">
              <w:marLeft w:val="539"/>
              <w:marRight w:val="0"/>
              <w:marTop w:val="0"/>
              <w:marBottom w:val="0"/>
              <w:divBdr>
                <w:top w:val="none" w:sz="0" w:space="0" w:color="auto"/>
                <w:left w:val="none" w:sz="0" w:space="0" w:color="auto"/>
                <w:bottom w:val="none" w:sz="0" w:space="0" w:color="auto"/>
                <w:right w:val="none" w:sz="0" w:space="0" w:color="auto"/>
              </w:divBdr>
            </w:div>
          </w:divsChild>
        </w:div>
        <w:div w:id="1779369114">
          <w:marLeft w:val="0"/>
          <w:marRight w:val="0"/>
          <w:marTop w:val="0"/>
          <w:marBottom w:val="0"/>
          <w:divBdr>
            <w:top w:val="none" w:sz="0" w:space="0" w:color="auto"/>
            <w:left w:val="none" w:sz="0" w:space="0" w:color="auto"/>
            <w:bottom w:val="none" w:sz="0" w:space="0" w:color="auto"/>
            <w:right w:val="none" w:sz="0" w:space="0" w:color="auto"/>
          </w:divBdr>
          <w:divsChild>
            <w:div w:id="1228035391">
              <w:marLeft w:val="539"/>
              <w:marRight w:val="0"/>
              <w:marTop w:val="0"/>
              <w:marBottom w:val="0"/>
              <w:divBdr>
                <w:top w:val="none" w:sz="0" w:space="0" w:color="auto"/>
                <w:left w:val="none" w:sz="0" w:space="0" w:color="auto"/>
                <w:bottom w:val="none" w:sz="0" w:space="0" w:color="auto"/>
                <w:right w:val="none" w:sz="0" w:space="0" w:color="auto"/>
              </w:divBdr>
            </w:div>
          </w:divsChild>
        </w:div>
        <w:div w:id="1883705689">
          <w:marLeft w:val="0"/>
          <w:marRight w:val="0"/>
          <w:marTop w:val="0"/>
          <w:marBottom w:val="0"/>
          <w:divBdr>
            <w:top w:val="none" w:sz="0" w:space="0" w:color="auto"/>
            <w:left w:val="none" w:sz="0" w:space="0" w:color="auto"/>
            <w:bottom w:val="none" w:sz="0" w:space="0" w:color="auto"/>
            <w:right w:val="none" w:sz="0" w:space="0" w:color="auto"/>
          </w:divBdr>
          <w:divsChild>
            <w:div w:id="5323959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33314477">
      <w:bodyDiv w:val="1"/>
      <w:marLeft w:val="0"/>
      <w:marRight w:val="0"/>
      <w:marTop w:val="0"/>
      <w:marBottom w:val="0"/>
      <w:divBdr>
        <w:top w:val="none" w:sz="0" w:space="0" w:color="auto"/>
        <w:left w:val="none" w:sz="0" w:space="0" w:color="auto"/>
        <w:bottom w:val="none" w:sz="0" w:space="0" w:color="auto"/>
        <w:right w:val="none" w:sz="0" w:space="0" w:color="auto"/>
      </w:divBdr>
      <w:divsChild>
        <w:div w:id="1703087191">
          <w:marLeft w:val="0"/>
          <w:marRight w:val="0"/>
          <w:marTop w:val="0"/>
          <w:marBottom w:val="0"/>
          <w:divBdr>
            <w:top w:val="none" w:sz="0" w:space="0" w:color="auto"/>
            <w:left w:val="none" w:sz="0" w:space="0" w:color="auto"/>
            <w:bottom w:val="none" w:sz="0" w:space="0" w:color="auto"/>
            <w:right w:val="none" w:sz="0" w:space="0" w:color="auto"/>
          </w:divBdr>
          <w:divsChild>
            <w:div w:id="4942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2719">
      <w:bodyDiv w:val="1"/>
      <w:marLeft w:val="0"/>
      <w:marRight w:val="0"/>
      <w:marTop w:val="0"/>
      <w:marBottom w:val="0"/>
      <w:divBdr>
        <w:top w:val="none" w:sz="0" w:space="0" w:color="auto"/>
        <w:left w:val="none" w:sz="0" w:space="0" w:color="auto"/>
        <w:bottom w:val="none" w:sz="0" w:space="0" w:color="auto"/>
        <w:right w:val="none" w:sz="0" w:space="0" w:color="auto"/>
      </w:divBdr>
      <w:divsChild>
        <w:div w:id="158352936">
          <w:marLeft w:val="0"/>
          <w:marRight w:val="0"/>
          <w:marTop w:val="0"/>
          <w:marBottom w:val="0"/>
          <w:divBdr>
            <w:top w:val="none" w:sz="0" w:space="0" w:color="auto"/>
            <w:left w:val="none" w:sz="0" w:space="0" w:color="auto"/>
            <w:bottom w:val="none" w:sz="0" w:space="0" w:color="auto"/>
            <w:right w:val="none" w:sz="0" w:space="0" w:color="auto"/>
          </w:divBdr>
          <w:divsChild>
            <w:div w:id="1593588503">
              <w:marLeft w:val="539"/>
              <w:marRight w:val="0"/>
              <w:marTop w:val="0"/>
              <w:marBottom w:val="0"/>
              <w:divBdr>
                <w:top w:val="none" w:sz="0" w:space="0" w:color="auto"/>
                <w:left w:val="none" w:sz="0" w:space="0" w:color="auto"/>
                <w:bottom w:val="none" w:sz="0" w:space="0" w:color="auto"/>
                <w:right w:val="none" w:sz="0" w:space="0" w:color="auto"/>
              </w:divBdr>
            </w:div>
          </w:divsChild>
        </w:div>
        <w:div w:id="816916028">
          <w:marLeft w:val="0"/>
          <w:marRight w:val="0"/>
          <w:marTop w:val="0"/>
          <w:marBottom w:val="0"/>
          <w:divBdr>
            <w:top w:val="none" w:sz="0" w:space="0" w:color="auto"/>
            <w:left w:val="none" w:sz="0" w:space="0" w:color="auto"/>
            <w:bottom w:val="none" w:sz="0" w:space="0" w:color="auto"/>
            <w:right w:val="none" w:sz="0" w:space="0" w:color="auto"/>
          </w:divBdr>
          <w:divsChild>
            <w:div w:id="194596584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67043643">
      <w:bodyDiv w:val="1"/>
      <w:marLeft w:val="0"/>
      <w:marRight w:val="0"/>
      <w:marTop w:val="0"/>
      <w:marBottom w:val="0"/>
      <w:divBdr>
        <w:top w:val="none" w:sz="0" w:space="0" w:color="auto"/>
        <w:left w:val="none" w:sz="0" w:space="0" w:color="auto"/>
        <w:bottom w:val="none" w:sz="0" w:space="0" w:color="auto"/>
        <w:right w:val="none" w:sz="0" w:space="0" w:color="auto"/>
      </w:divBdr>
      <w:divsChild>
        <w:div w:id="1756824019">
          <w:marLeft w:val="0"/>
          <w:marRight w:val="0"/>
          <w:marTop w:val="0"/>
          <w:marBottom w:val="0"/>
          <w:divBdr>
            <w:top w:val="none" w:sz="0" w:space="0" w:color="auto"/>
            <w:left w:val="none" w:sz="0" w:space="0" w:color="auto"/>
            <w:bottom w:val="none" w:sz="0" w:space="0" w:color="auto"/>
            <w:right w:val="none" w:sz="0" w:space="0" w:color="auto"/>
          </w:divBdr>
        </w:div>
      </w:divsChild>
    </w:div>
    <w:div w:id="74085135">
      <w:bodyDiv w:val="1"/>
      <w:marLeft w:val="0"/>
      <w:marRight w:val="0"/>
      <w:marTop w:val="0"/>
      <w:marBottom w:val="0"/>
      <w:divBdr>
        <w:top w:val="none" w:sz="0" w:space="0" w:color="auto"/>
        <w:left w:val="none" w:sz="0" w:space="0" w:color="auto"/>
        <w:bottom w:val="none" w:sz="0" w:space="0" w:color="auto"/>
        <w:right w:val="none" w:sz="0" w:space="0" w:color="auto"/>
      </w:divBdr>
      <w:divsChild>
        <w:div w:id="587078104">
          <w:marLeft w:val="0"/>
          <w:marRight w:val="0"/>
          <w:marTop w:val="0"/>
          <w:marBottom w:val="0"/>
          <w:divBdr>
            <w:top w:val="none" w:sz="0" w:space="0" w:color="auto"/>
            <w:left w:val="none" w:sz="0" w:space="0" w:color="auto"/>
            <w:bottom w:val="none" w:sz="0" w:space="0" w:color="auto"/>
            <w:right w:val="none" w:sz="0" w:space="0" w:color="auto"/>
          </w:divBdr>
          <w:divsChild>
            <w:div w:id="1994068010">
              <w:marLeft w:val="539"/>
              <w:marRight w:val="0"/>
              <w:marTop w:val="0"/>
              <w:marBottom w:val="0"/>
              <w:divBdr>
                <w:top w:val="none" w:sz="0" w:space="0" w:color="auto"/>
                <w:left w:val="none" w:sz="0" w:space="0" w:color="auto"/>
                <w:bottom w:val="none" w:sz="0" w:space="0" w:color="auto"/>
                <w:right w:val="none" w:sz="0" w:space="0" w:color="auto"/>
              </w:divBdr>
            </w:div>
          </w:divsChild>
        </w:div>
        <w:div w:id="1939604917">
          <w:marLeft w:val="0"/>
          <w:marRight w:val="0"/>
          <w:marTop w:val="0"/>
          <w:marBottom w:val="0"/>
          <w:divBdr>
            <w:top w:val="none" w:sz="0" w:space="0" w:color="auto"/>
            <w:left w:val="none" w:sz="0" w:space="0" w:color="auto"/>
            <w:bottom w:val="none" w:sz="0" w:space="0" w:color="auto"/>
            <w:right w:val="none" w:sz="0" w:space="0" w:color="auto"/>
          </w:divBdr>
          <w:divsChild>
            <w:div w:id="1087262672">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41043848">
      <w:bodyDiv w:val="1"/>
      <w:marLeft w:val="0"/>
      <w:marRight w:val="0"/>
      <w:marTop w:val="0"/>
      <w:marBottom w:val="0"/>
      <w:divBdr>
        <w:top w:val="none" w:sz="0" w:space="0" w:color="auto"/>
        <w:left w:val="none" w:sz="0" w:space="0" w:color="auto"/>
        <w:bottom w:val="none" w:sz="0" w:space="0" w:color="auto"/>
        <w:right w:val="none" w:sz="0" w:space="0" w:color="auto"/>
      </w:divBdr>
    </w:div>
    <w:div w:id="142821616">
      <w:bodyDiv w:val="1"/>
      <w:marLeft w:val="0"/>
      <w:marRight w:val="0"/>
      <w:marTop w:val="0"/>
      <w:marBottom w:val="0"/>
      <w:divBdr>
        <w:top w:val="none" w:sz="0" w:space="0" w:color="auto"/>
        <w:left w:val="none" w:sz="0" w:space="0" w:color="auto"/>
        <w:bottom w:val="none" w:sz="0" w:space="0" w:color="auto"/>
        <w:right w:val="none" w:sz="0" w:space="0" w:color="auto"/>
      </w:divBdr>
      <w:divsChild>
        <w:div w:id="14967465">
          <w:marLeft w:val="0"/>
          <w:marRight w:val="0"/>
          <w:marTop w:val="0"/>
          <w:marBottom w:val="0"/>
          <w:divBdr>
            <w:top w:val="none" w:sz="0" w:space="0" w:color="auto"/>
            <w:left w:val="none" w:sz="0" w:space="0" w:color="auto"/>
            <w:bottom w:val="none" w:sz="0" w:space="0" w:color="auto"/>
            <w:right w:val="none" w:sz="0" w:space="0" w:color="auto"/>
          </w:divBdr>
          <w:divsChild>
            <w:div w:id="264535019">
              <w:marLeft w:val="0"/>
              <w:marRight w:val="0"/>
              <w:marTop w:val="0"/>
              <w:marBottom w:val="0"/>
              <w:divBdr>
                <w:top w:val="none" w:sz="0" w:space="0" w:color="auto"/>
                <w:left w:val="none" w:sz="0" w:space="0" w:color="auto"/>
                <w:bottom w:val="none" w:sz="0" w:space="0" w:color="auto"/>
                <w:right w:val="none" w:sz="0" w:space="0" w:color="auto"/>
              </w:divBdr>
            </w:div>
          </w:divsChild>
        </w:div>
        <w:div w:id="290677160">
          <w:marLeft w:val="0"/>
          <w:marRight w:val="0"/>
          <w:marTop w:val="0"/>
          <w:marBottom w:val="0"/>
          <w:divBdr>
            <w:top w:val="none" w:sz="0" w:space="0" w:color="auto"/>
            <w:left w:val="none" w:sz="0" w:space="0" w:color="auto"/>
            <w:bottom w:val="none" w:sz="0" w:space="0" w:color="auto"/>
            <w:right w:val="none" w:sz="0" w:space="0" w:color="auto"/>
          </w:divBdr>
          <w:divsChild>
            <w:div w:id="683676197">
              <w:marLeft w:val="0"/>
              <w:marRight w:val="0"/>
              <w:marTop w:val="0"/>
              <w:marBottom w:val="0"/>
              <w:divBdr>
                <w:top w:val="none" w:sz="0" w:space="0" w:color="auto"/>
                <w:left w:val="none" w:sz="0" w:space="0" w:color="auto"/>
                <w:bottom w:val="none" w:sz="0" w:space="0" w:color="auto"/>
                <w:right w:val="none" w:sz="0" w:space="0" w:color="auto"/>
              </w:divBdr>
            </w:div>
          </w:divsChild>
        </w:div>
        <w:div w:id="1194423972">
          <w:marLeft w:val="0"/>
          <w:marRight w:val="0"/>
          <w:marTop w:val="0"/>
          <w:marBottom w:val="0"/>
          <w:divBdr>
            <w:top w:val="none" w:sz="0" w:space="0" w:color="auto"/>
            <w:left w:val="none" w:sz="0" w:space="0" w:color="auto"/>
            <w:bottom w:val="none" w:sz="0" w:space="0" w:color="auto"/>
            <w:right w:val="none" w:sz="0" w:space="0" w:color="auto"/>
          </w:divBdr>
          <w:divsChild>
            <w:div w:id="25686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627">
      <w:bodyDiv w:val="1"/>
      <w:marLeft w:val="0"/>
      <w:marRight w:val="0"/>
      <w:marTop w:val="0"/>
      <w:marBottom w:val="0"/>
      <w:divBdr>
        <w:top w:val="none" w:sz="0" w:space="0" w:color="auto"/>
        <w:left w:val="none" w:sz="0" w:space="0" w:color="auto"/>
        <w:bottom w:val="none" w:sz="0" w:space="0" w:color="auto"/>
        <w:right w:val="none" w:sz="0" w:space="0" w:color="auto"/>
      </w:divBdr>
    </w:div>
    <w:div w:id="153836672">
      <w:bodyDiv w:val="1"/>
      <w:marLeft w:val="0"/>
      <w:marRight w:val="0"/>
      <w:marTop w:val="0"/>
      <w:marBottom w:val="0"/>
      <w:divBdr>
        <w:top w:val="none" w:sz="0" w:space="0" w:color="auto"/>
        <w:left w:val="none" w:sz="0" w:space="0" w:color="auto"/>
        <w:bottom w:val="none" w:sz="0" w:space="0" w:color="auto"/>
        <w:right w:val="none" w:sz="0" w:space="0" w:color="auto"/>
      </w:divBdr>
    </w:div>
    <w:div w:id="165482524">
      <w:bodyDiv w:val="1"/>
      <w:marLeft w:val="0"/>
      <w:marRight w:val="0"/>
      <w:marTop w:val="0"/>
      <w:marBottom w:val="0"/>
      <w:divBdr>
        <w:top w:val="none" w:sz="0" w:space="0" w:color="auto"/>
        <w:left w:val="none" w:sz="0" w:space="0" w:color="auto"/>
        <w:bottom w:val="none" w:sz="0" w:space="0" w:color="auto"/>
        <w:right w:val="none" w:sz="0" w:space="0" w:color="auto"/>
      </w:divBdr>
    </w:div>
    <w:div w:id="211355757">
      <w:bodyDiv w:val="1"/>
      <w:marLeft w:val="0"/>
      <w:marRight w:val="0"/>
      <w:marTop w:val="0"/>
      <w:marBottom w:val="0"/>
      <w:divBdr>
        <w:top w:val="none" w:sz="0" w:space="0" w:color="auto"/>
        <w:left w:val="none" w:sz="0" w:space="0" w:color="auto"/>
        <w:bottom w:val="none" w:sz="0" w:space="0" w:color="auto"/>
        <w:right w:val="none" w:sz="0" w:space="0" w:color="auto"/>
      </w:divBdr>
    </w:div>
    <w:div w:id="212080352">
      <w:bodyDiv w:val="1"/>
      <w:marLeft w:val="0"/>
      <w:marRight w:val="0"/>
      <w:marTop w:val="0"/>
      <w:marBottom w:val="0"/>
      <w:divBdr>
        <w:top w:val="none" w:sz="0" w:space="0" w:color="auto"/>
        <w:left w:val="none" w:sz="0" w:space="0" w:color="auto"/>
        <w:bottom w:val="none" w:sz="0" w:space="0" w:color="auto"/>
        <w:right w:val="none" w:sz="0" w:space="0" w:color="auto"/>
      </w:divBdr>
    </w:div>
    <w:div w:id="214464048">
      <w:bodyDiv w:val="1"/>
      <w:marLeft w:val="0"/>
      <w:marRight w:val="0"/>
      <w:marTop w:val="0"/>
      <w:marBottom w:val="0"/>
      <w:divBdr>
        <w:top w:val="none" w:sz="0" w:space="0" w:color="auto"/>
        <w:left w:val="none" w:sz="0" w:space="0" w:color="auto"/>
        <w:bottom w:val="none" w:sz="0" w:space="0" w:color="auto"/>
        <w:right w:val="none" w:sz="0" w:space="0" w:color="auto"/>
      </w:divBdr>
      <w:divsChild>
        <w:div w:id="779765732">
          <w:marLeft w:val="0"/>
          <w:marRight w:val="0"/>
          <w:marTop w:val="0"/>
          <w:marBottom w:val="0"/>
          <w:divBdr>
            <w:top w:val="none" w:sz="0" w:space="0" w:color="auto"/>
            <w:left w:val="none" w:sz="0" w:space="0" w:color="auto"/>
            <w:bottom w:val="none" w:sz="0" w:space="0" w:color="auto"/>
            <w:right w:val="none" w:sz="0" w:space="0" w:color="auto"/>
          </w:divBdr>
        </w:div>
      </w:divsChild>
    </w:div>
    <w:div w:id="216745078">
      <w:bodyDiv w:val="1"/>
      <w:marLeft w:val="0"/>
      <w:marRight w:val="0"/>
      <w:marTop w:val="0"/>
      <w:marBottom w:val="0"/>
      <w:divBdr>
        <w:top w:val="none" w:sz="0" w:space="0" w:color="auto"/>
        <w:left w:val="none" w:sz="0" w:space="0" w:color="auto"/>
        <w:bottom w:val="none" w:sz="0" w:space="0" w:color="auto"/>
        <w:right w:val="none" w:sz="0" w:space="0" w:color="auto"/>
      </w:divBdr>
    </w:div>
    <w:div w:id="243757446">
      <w:bodyDiv w:val="1"/>
      <w:marLeft w:val="0"/>
      <w:marRight w:val="0"/>
      <w:marTop w:val="0"/>
      <w:marBottom w:val="0"/>
      <w:divBdr>
        <w:top w:val="none" w:sz="0" w:space="0" w:color="auto"/>
        <w:left w:val="none" w:sz="0" w:space="0" w:color="auto"/>
        <w:bottom w:val="none" w:sz="0" w:space="0" w:color="auto"/>
        <w:right w:val="none" w:sz="0" w:space="0" w:color="auto"/>
      </w:divBdr>
    </w:div>
    <w:div w:id="248781296">
      <w:bodyDiv w:val="1"/>
      <w:marLeft w:val="0"/>
      <w:marRight w:val="0"/>
      <w:marTop w:val="0"/>
      <w:marBottom w:val="0"/>
      <w:divBdr>
        <w:top w:val="none" w:sz="0" w:space="0" w:color="auto"/>
        <w:left w:val="none" w:sz="0" w:space="0" w:color="auto"/>
        <w:bottom w:val="none" w:sz="0" w:space="0" w:color="auto"/>
        <w:right w:val="none" w:sz="0" w:space="0" w:color="auto"/>
      </w:divBdr>
    </w:div>
    <w:div w:id="268317131">
      <w:bodyDiv w:val="1"/>
      <w:marLeft w:val="0"/>
      <w:marRight w:val="0"/>
      <w:marTop w:val="0"/>
      <w:marBottom w:val="0"/>
      <w:divBdr>
        <w:top w:val="none" w:sz="0" w:space="0" w:color="auto"/>
        <w:left w:val="none" w:sz="0" w:space="0" w:color="auto"/>
        <w:bottom w:val="none" w:sz="0" w:space="0" w:color="auto"/>
        <w:right w:val="none" w:sz="0" w:space="0" w:color="auto"/>
      </w:divBdr>
    </w:div>
    <w:div w:id="270401899">
      <w:bodyDiv w:val="1"/>
      <w:marLeft w:val="0"/>
      <w:marRight w:val="0"/>
      <w:marTop w:val="0"/>
      <w:marBottom w:val="0"/>
      <w:divBdr>
        <w:top w:val="none" w:sz="0" w:space="0" w:color="auto"/>
        <w:left w:val="none" w:sz="0" w:space="0" w:color="auto"/>
        <w:bottom w:val="none" w:sz="0" w:space="0" w:color="auto"/>
        <w:right w:val="none" w:sz="0" w:space="0" w:color="auto"/>
      </w:divBdr>
    </w:div>
    <w:div w:id="272442928">
      <w:bodyDiv w:val="1"/>
      <w:marLeft w:val="0"/>
      <w:marRight w:val="0"/>
      <w:marTop w:val="0"/>
      <w:marBottom w:val="0"/>
      <w:divBdr>
        <w:top w:val="none" w:sz="0" w:space="0" w:color="auto"/>
        <w:left w:val="none" w:sz="0" w:space="0" w:color="auto"/>
        <w:bottom w:val="none" w:sz="0" w:space="0" w:color="auto"/>
        <w:right w:val="none" w:sz="0" w:space="0" w:color="auto"/>
      </w:divBdr>
      <w:divsChild>
        <w:div w:id="431707890">
          <w:marLeft w:val="0"/>
          <w:marRight w:val="0"/>
          <w:marTop w:val="0"/>
          <w:marBottom w:val="0"/>
          <w:divBdr>
            <w:top w:val="none" w:sz="0" w:space="0" w:color="auto"/>
            <w:left w:val="none" w:sz="0" w:space="0" w:color="auto"/>
            <w:bottom w:val="none" w:sz="0" w:space="0" w:color="auto"/>
            <w:right w:val="none" w:sz="0" w:space="0" w:color="auto"/>
          </w:divBdr>
          <w:divsChild>
            <w:div w:id="800197987">
              <w:marLeft w:val="539"/>
              <w:marRight w:val="0"/>
              <w:marTop w:val="0"/>
              <w:marBottom w:val="0"/>
              <w:divBdr>
                <w:top w:val="none" w:sz="0" w:space="0" w:color="auto"/>
                <w:left w:val="none" w:sz="0" w:space="0" w:color="auto"/>
                <w:bottom w:val="none" w:sz="0" w:space="0" w:color="auto"/>
                <w:right w:val="none" w:sz="0" w:space="0" w:color="auto"/>
              </w:divBdr>
            </w:div>
          </w:divsChild>
        </w:div>
        <w:div w:id="2089844135">
          <w:marLeft w:val="0"/>
          <w:marRight w:val="0"/>
          <w:marTop w:val="0"/>
          <w:marBottom w:val="0"/>
          <w:divBdr>
            <w:top w:val="none" w:sz="0" w:space="0" w:color="auto"/>
            <w:left w:val="none" w:sz="0" w:space="0" w:color="auto"/>
            <w:bottom w:val="none" w:sz="0" w:space="0" w:color="auto"/>
            <w:right w:val="none" w:sz="0" w:space="0" w:color="auto"/>
          </w:divBdr>
          <w:divsChild>
            <w:div w:id="52097071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339430007">
      <w:bodyDiv w:val="1"/>
      <w:marLeft w:val="0"/>
      <w:marRight w:val="0"/>
      <w:marTop w:val="0"/>
      <w:marBottom w:val="0"/>
      <w:divBdr>
        <w:top w:val="none" w:sz="0" w:space="0" w:color="auto"/>
        <w:left w:val="none" w:sz="0" w:space="0" w:color="auto"/>
        <w:bottom w:val="none" w:sz="0" w:space="0" w:color="auto"/>
        <w:right w:val="none" w:sz="0" w:space="0" w:color="auto"/>
      </w:divBdr>
    </w:div>
    <w:div w:id="355154203">
      <w:bodyDiv w:val="1"/>
      <w:marLeft w:val="0"/>
      <w:marRight w:val="0"/>
      <w:marTop w:val="0"/>
      <w:marBottom w:val="0"/>
      <w:divBdr>
        <w:top w:val="none" w:sz="0" w:space="0" w:color="auto"/>
        <w:left w:val="none" w:sz="0" w:space="0" w:color="auto"/>
        <w:bottom w:val="none" w:sz="0" w:space="0" w:color="auto"/>
        <w:right w:val="none" w:sz="0" w:space="0" w:color="auto"/>
      </w:divBdr>
      <w:divsChild>
        <w:div w:id="1157965150">
          <w:marLeft w:val="0"/>
          <w:marRight w:val="0"/>
          <w:marTop w:val="0"/>
          <w:marBottom w:val="0"/>
          <w:divBdr>
            <w:top w:val="none" w:sz="0" w:space="0" w:color="auto"/>
            <w:left w:val="none" w:sz="0" w:space="0" w:color="auto"/>
            <w:bottom w:val="none" w:sz="0" w:space="0" w:color="auto"/>
            <w:right w:val="none" w:sz="0" w:space="0" w:color="auto"/>
          </w:divBdr>
        </w:div>
      </w:divsChild>
    </w:div>
    <w:div w:id="398941985">
      <w:bodyDiv w:val="1"/>
      <w:marLeft w:val="0"/>
      <w:marRight w:val="0"/>
      <w:marTop w:val="0"/>
      <w:marBottom w:val="0"/>
      <w:divBdr>
        <w:top w:val="none" w:sz="0" w:space="0" w:color="auto"/>
        <w:left w:val="none" w:sz="0" w:space="0" w:color="auto"/>
        <w:bottom w:val="none" w:sz="0" w:space="0" w:color="auto"/>
        <w:right w:val="none" w:sz="0" w:space="0" w:color="auto"/>
      </w:divBdr>
    </w:div>
    <w:div w:id="417560352">
      <w:bodyDiv w:val="1"/>
      <w:marLeft w:val="0"/>
      <w:marRight w:val="0"/>
      <w:marTop w:val="0"/>
      <w:marBottom w:val="0"/>
      <w:divBdr>
        <w:top w:val="none" w:sz="0" w:space="0" w:color="auto"/>
        <w:left w:val="none" w:sz="0" w:space="0" w:color="auto"/>
        <w:bottom w:val="none" w:sz="0" w:space="0" w:color="auto"/>
        <w:right w:val="none" w:sz="0" w:space="0" w:color="auto"/>
      </w:divBdr>
    </w:div>
    <w:div w:id="433280706">
      <w:bodyDiv w:val="1"/>
      <w:marLeft w:val="0"/>
      <w:marRight w:val="0"/>
      <w:marTop w:val="0"/>
      <w:marBottom w:val="0"/>
      <w:divBdr>
        <w:top w:val="none" w:sz="0" w:space="0" w:color="auto"/>
        <w:left w:val="none" w:sz="0" w:space="0" w:color="auto"/>
        <w:bottom w:val="none" w:sz="0" w:space="0" w:color="auto"/>
        <w:right w:val="none" w:sz="0" w:space="0" w:color="auto"/>
      </w:divBdr>
    </w:div>
    <w:div w:id="453059428">
      <w:bodyDiv w:val="1"/>
      <w:marLeft w:val="0"/>
      <w:marRight w:val="0"/>
      <w:marTop w:val="0"/>
      <w:marBottom w:val="0"/>
      <w:divBdr>
        <w:top w:val="none" w:sz="0" w:space="0" w:color="auto"/>
        <w:left w:val="none" w:sz="0" w:space="0" w:color="auto"/>
        <w:bottom w:val="none" w:sz="0" w:space="0" w:color="auto"/>
        <w:right w:val="none" w:sz="0" w:space="0" w:color="auto"/>
      </w:divBdr>
    </w:div>
    <w:div w:id="455216537">
      <w:bodyDiv w:val="1"/>
      <w:marLeft w:val="0"/>
      <w:marRight w:val="0"/>
      <w:marTop w:val="0"/>
      <w:marBottom w:val="0"/>
      <w:divBdr>
        <w:top w:val="none" w:sz="0" w:space="0" w:color="auto"/>
        <w:left w:val="none" w:sz="0" w:space="0" w:color="auto"/>
        <w:bottom w:val="none" w:sz="0" w:space="0" w:color="auto"/>
        <w:right w:val="none" w:sz="0" w:space="0" w:color="auto"/>
      </w:divBdr>
    </w:div>
    <w:div w:id="470221083">
      <w:bodyDiv w:val="1"/>
      <w:marLeft w:val="0"/>
      <w:marRight w:val="0"/>
      <w:marTop w:val="0"/>
      <w:marBottom w:val="0"/>
      <w:divBdr>
        <w:top w:val="none" w:sz="0" w:space="0" w:color="auto"/>
        <w:left w:val="none" w:sz="0" w:space="0" w:color="auto"/>
        <w:bottom w:val="none" w:sz="0" w:space="0" w:color="auto"/>
        <w:right w:val="none" w:sz="0" w:space="0" w:color="auto"/>
      </w:divBdr>
    </w:div>
    <w:div w:id="477116816">
      <w:bodyDiv w:val="1"/>
      <w:marLeft w:val="0"/>
      <w:marRight w:val="0"/>
      <w:marTop w:val="0"/>
      <w:marBottom w:val="0"/>
      <w:divBdr>
        <w:top w:val="none" w:sz="0" w:space="0" w:color="auto"/>
        <w:left w:val="none" w:sz="0" w:space="0" w:color="auto"/>
        <w:bottom w:val="none" w:sz="0" w:space="0" w:color="auto"/>
        <w:right w:val="none" w:sz="0" w:space="0" w:color="auto"/>
      </w:divBdr>
    </w:div>
    <w:div w:id="478957009">
      <w:bodyDiv w:val="1"/>
      <w:marLeft w:val="0"/>
      <w:marRight w:val="0"/>
      <w:marTop w:val="0"/>
      <w:marBottom w:val="0"/>
      <w:divBdr>
        <w:top w:val="none" w:sz="0" w:space="0" w:color="auto"/>
        <w:left w:val="none" w:sz="0" w:space="0" w:color="auto"/>
        <w:bottom w:val="none" w:sz="0" w:space="0" w:color="auto"/>
        <w:right w:val="none" w:sz="0" w:space="0" w:color="auto"/>
      </w:divBdr>
    </w:div>
    <w:div w:id="486089863">
      <w:bodyDiv w:val="1"/>
      <w:marLeft w:val="0"/>
      <w:marRight w:val="0"/>
      <w:marTop w:val="0"/>
      <w:marBottom w:val="0"/>
      <w:divBdr>
        <w:top w:val="none" w:sz="0" w:space="0" w:color="auto"/>
        <w:left w:val="none" w:sz="0" w:space="0" w:color="auto"/>
        <w:bottom w:val="none" w:sz="0" w:space="0" w:color="auto"/>
        <w:right w:val="none" w:sz="0" w:space="0" w:color="auto"/>
      </w:divBdr>
    </w:div>
    <w:div w:id="492570567">
      <w:bodyDiv w:val="1"/>
      <w:marLeft w:val="0"/>
      <w:marRight w:val="0"/>
      <w:marTop w:val="0"/>
      <w:marBottom w:val="0"/>
      <w:divBdr>
        <w:top w:val="none" w:sz="0" w:space="0" w:color="auto"/>
        <w:left w:val="none" w:sz="0" w:space="0" w:color="auto"/>
        <w:bottom w:val="none" w:sz="0" w:space="0" w:color="auto"/>
        <w:right w:val="none" w:sz="0" w:space="0" w:color="auto"/>
      </w:divBdr>
    </w:div>
    <w:div w:id="496963150">
      <w:bodyDiv w:val="1"/>
      <w:marLeft w:val="0"/>
      <w:marRight w:val="0"/>
      <w:marTop w:val="0"/>
      <w:marBottom w:val="0"/>
      <w:divBdr>
        <w:top w:val="none" w:sz="0" w:space="0" w:color="auto"/>
        <w:left w:val="none" w:sz="0" w:space="0" w:color="auto"/>
        <w:bottom w:val="none" w:sz="0" w:space="0" w:color="auto"/>
        <w:right w:val="none" w:sz="0" w:space="0" w:color="auto"/>
      </w:divBdr>
    </w:div>
    <w:div w:id="511265827">
      <w:bodyDiv w:val="1"/>
      <w:marLeft w:val="0"/>
      <w:marRight w:val="0"/>
      <w:marTop w:val="0"/>
      <w:marBottom w:val="0"/>
      <w:divBdr>
        <w:top w:val="none" w:sz="0" w:space="0" w:color="auto"/>
        <w:left w:val="none" w:sz="0" w:space="0" w:color="auto"/>
        <w:bottom w:val="none" w:sz="0" w:space="0" w:color="auto"/>
        <w:right w:val="none" w:sz="0" w:space="0" w:color="auto"/>
      </w:divBdr>
    </w:div>
    <w:div w:id="519587957">
      <w:bodyDiv w:val="1"/>
      <w:marLeft w:val="0"/>
      <w:marRight w:val="0"/>
      <w:marTop w:val="0"/>
      <w:marBottom w:val="0"/>
      <w:divBdr>
        <w:top w:val="none" w:sz="0" w:space="0" w:color="auto"/>
        <w:left w:val="none" w:sz="0" w:space="0" w:color="auto"/>
        <w:bottom w:val="none" w:sz="0" w:space="0" w:color="auto"/>
        <w:right w:val="none" w:sz="0" w:space="0" w:color="auto"/>
      </w:divBdr>
    </w:div>
    <w:div w:id="527839546">
      <w:bodyDiv w:val="1"/>
      <w:marLeft w:val="0"/>
      <w:marRight w:val="0"/>
      <w:marTop w:val="0"/>
      <w:marBottom w:val="0"/>
      <w:divBdr>
        <w:top w:val="none" w:sz="0" w:space="0" w:color="auto"/>
        <w:left w:val="none" w:sz="0" w:space="0" w:color="auto"/>
        <w:bottom w:val="none" w:sz="0" w:space="0" w:color="auto"/>
        <w:right w:val="none" w:sz="0" w:space="0" w:color="auto"/>
      </w:divBdr>
      <w:divsChild>
        <w:div w:id="497619920">
          <w:marLeft w:val="0"/>
          <w:marRight w:val="0"/>
          <w:marTop w:val="0"/>
          <w:marBottom w:val="0"/>
          <w:divBdr>
            <w:top w:val="none" w:sz="0" w:space="0" w:color="auto"/>
            <w:left w:val="none" w:sz="0" w:space="0" w:color="auto"/>
            <w:bottom w:val="none" w:sz="0" w:space="0" w:color="auto"/>
            <w:right w:val="none" w:sz="0" w:space="0" w:color="auto"/>
          </w:divBdr>
          <w:divsChild>
            <w:div w:id="1863976611">
              <w:marLeft w:val="539"/>
              <w:marRight w:val="0"/>
              <w:marTop w:val="0"/>
              <w:marBottom w:val="0"/>
              <w:divBdr>
                <w:top w:val="none" w:sz="0" w:space="0" w:color="auto"/>
                <w:left w:val="none" w:sz="0" w:space="0" w:color="auto"/>
                <w:bottom w:val="none" w:sz="0" w:space="0" w:color="auto"/>
                <w:right w:val="none" w:sz="0" w:space="0" w:color="auto"/>
              </w:divBdr>
            </w:div>
          </w:divsChild>
        </w:div>
        <w:div w:id="1405176023">
          <w:marLeft w:val="0"/>
          <w:marRight w:val="0"/>
          <w:marTop w:val="0"/>
          <w:marBottom w:val="0"/>
          <w:divBdr>
            <w:top w:val="none" w:sz="0" w:space="0" w:color="auto"/>
            <w:left w:val="none" w:sz="0" w:space="0" w:color="auto"/>
            <w:bottom w:val="none" w:sz="0" w:space="0" w:color="auto"/>
            <w:right w:val="none" w:sz="0" w:space="0" w:color="auto"/>
          </w:divBdr>
          <w:divsChild>
            <w:div w:id="804346688">
              <w:marLeft w:val="539"/>
              <w:marRight w:val="0"/>
              <w:marTop w:val="0"/>
              <w:marBottom w:val="0"/>
              <w:divBdr>
                <w:top w:val="none" w:sz="0" w:space="0" w:color="auto"/>
                <w:left w:val="none" w:sz="0" w:space="0" w:color="auto"/>
                <w:bottom w:val="none" w:sz="0" w:space="0" w:color="auto"/>
                <w:right w:val="none" w:sz="0" w:space="0" w:color="auto"/>
              </w:divBdr>
            </w:div>
          </w:divsChild>
        </w:div>
        <w:div w:id="1497838730">
          <w:marLeft w:val="0"/>
          <w:marRight w:val="0"/>
          <w:marTop w:val="0"/>
          <w:marBottom w:val="0"/>
          <w:divBdr>
            <w:top w:val="none" w:sz="0" w:space="0" w:color="auto"/>
            <w:left w:val="none" w:sz="0" w:space="0" w:color="auto"/>
            <w:bottom w:val="none" w:sz="0" w:space="0" w:color="auto"/>
            <w:right w:val="none" w:sz="0" w:space="0" w:color="auto"/>
          </w:divBdr>
          <w:divsChild>
            <w:div w:id="60977432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534738759">
      <w:bodyDiv w:val="1"/>
      <w:marLeft w:val="0"/>
      <w:marRight w:val="0"/>
      <w:marTop w:val="0"/>
      <w:marBottom w:val="0"/>
      <w:divBdr>
        <w:top w:val="none" w:sz="0" w:space="0" w:color="auto"/>
        <w:left w:val="none" w:sz="0" w:space="0" w:color="auto"/>
        <w:bottom w:val="none" w:sz="0" w:space="0" w:color="auto"/>
        <w:right w:val="none" w:sz="0" w:space="0" w:color="auto"/>
      </w:divBdr>
      <w:divsChild>
        <w:div w:id="1681733243">
          <w:marLeft w:val="0"/>
          <w:marRight w:val="0"/>
          <w:marTop w:val="0"/>
          <w:marBottom w:val="0"/>
          <w:divBdr>
            <w:top w:val="none" w:sz="0" w:space="0" w:color="auto"/>
            <w:left w:val="none" w:sz="0" w:space="0" w:color="auto"/>
            <w:bottom w:val="none" w:sz="0" w:space="0" w:color="auto"/>
            <w:right w:val="none" w:sz="0" w:space="0" w:color="auto"/>
          </w:divBdr>
          <w:divsChild>
            <w:div w:id="66926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614759">
      <w:bodyDiv w:val="1"/>
      <w:marLeft w:val="0"/>
      <w:marRight w:val="0"/>
      <w:marTop w:val="0"/>
      <w:marBottom w:val="0"/>
      <w:divBdr>
        <w:top w:val="none" w:sz="0" w:space="0" w:color="auto"/>
        <w:left w:val="none" w:sz="0" w:space="0" w:color="auto"/>
        <w:bottom w:val="none" w:sz="0" w:space="0" w:color="auto"/>
        <w:right w:val="none" w:sz="0" w:space="0" w:color="auto"/>
      </w:divBdr>
    </w:div>
    <w:div w:id="553855652">
      <w:bodyDiv w:val="1"/>
      <w:marLeft w:val="0"/>
      <w:marRight w:val="0"/>
      <w:marTop w:val="0"/>
      <w:marBottom w:val="0"/>
      <w:divBdr>
        <w:top w:val="none" w:sz="0" w:space="0" w:color="auto"/>
        <w:left w:val="none" w:sz="0" w:space="0" w:color="auto"/>
        <w:bottom w:val="none" w:sz="0" w:space="0" w:color="auto"/>
        <w:right w:val="none" w:sz="0" w:space="0" w:color="auto"/>
      </w:divBdr>
    </w:div>
    <w:div w:id="559709219">
      <w:bodyDiv w:val="1"/>
      <w:marLeft w:val="0"/>
      <w:marRight w:val="0"/>
      <w:marTop w:val="0"/>
      <w:marBottom w:val="0"/>
      <w:divBdr>
        <w:top w:val="none" w:sz="0" w:space="0" w:color="auto"/>
        <w:left w:val="none" w:sz="0" w:space="0" w:color="auto"/>
        <w:bottom w:val="none" w:sz="0" w:space="0" w:color="auto"/>
        <w:right w:val="none" w:sz="0" w:space="0" w:color="auto"/>
      </w:divBdr>
    </w:div>
    <w:div w:id="580724045">
      <w:bodyDiv w:val="1"/>
      <w:marLeft w:val="0"/>
      <w:marRight w:val="0"/>
      <w:marTop w:val="0"/>
      <w:marBottom w:val="0"/>
      <w:divBdr>
        <w:top w:val="none" w:sz="0" w:space="0" w:color="auto"/>
        <w:left w:val="none" w:sz="0" w:space="0" w:color="auto"/>
        <w:bottom w:val="none" w:sz="0" w:space="0" w:color="auto"/>
        <w:right w:val="none" w:sz="0" w:space="0" w:color="auto"/>
      </w:divBdr>
    </w:div>
    <w:div w:id="582379272">
      <w:bodyDiv w:val="1"/>
      <w:marLeft w:val="0"/>
      <w:marRight w:val="0"/>
      <w:marTop w:val="0"/>
      <w:marBottom w:val="0"/>
      <w:divBdr>
        <w:top w:val="none" w:sz="0" w:space="0" w:color="auto"/>
        <w:left w:val="none" w:sz="0" w:space="0" w:color="auto"/>
        <w:bottom w:val="none" w:sz="0" w:space="0" w:color="auto"/>
        <w:right w:val="none" w:sz="0" w:space="0" w:color="auto"/>
      </w:divBdr>
    </w:div>
    <w:div w:id="603146963">
      <w:bodyDiv w:val="1"/>
      <w:marLeft w:val="0"/>
      <w:marRight w:val="0"/>
      <w:marTop w:val="0"/>
      <w:marBottom w:val="0"/>
      <w:divBdr>
        <w:top w:val="none" w:sz="0" w:space="0" w:color="auto"/>
        <w:left w:val="none" w:sz="0" w:space="0" w:color="auto"/>
        <w:bottom w:val="none" w:sz="0" w:space="0" w:color="auto"/>
        <w:right w:val="none" w:sz="0" w:space="0" w:color="auto"/>
      </w:divBdr>
    </w:div>
    <w:div w:id="608975709">
      <w:bodyDiv w:val="1"/>
      <w:marLeft w:val="0"/>
      <w:marRight w:val="0"/>
      <w:marTop w:val="0"/>
      <w:marBottom w:val="0"/>
      <w:divBdr>
        <w:top w:val="none" w:sz="0" w:space="0" w:color="auto"/>
        <w:left w:val="none" w:sz="0" w:space="0" w:color="auto"/>
        <w:bottom w:val="none" w:sz="0" w:space="0" w:color="auto"/>
        <w:right w:val="none" w:sz="0" w:space="0" w:color="auto"/>
      </w:divBdr>
      <w:divsChild>
        <w:div w:id="1719083351">
          <w:marLeft w:val="0"/>
          <w:marRight w:val="0"/>
          <w:marTop w:val="0"/>
          <w:marBottom w:val="0"/>
          <w:divBdr>
            <w:top w:val="none" w:sz="0" w:space="0" w:color="auto"/>
            <w:left w:val="none" w:sz="0" w:space="0" w:color="auto"/>
            <w:bottom w:val="none" w:sz="0" w:space="0" w:color="auto"/>
            <w:right w:val="none" w:sz="0" w:space="0" w:color="auto"/>
          </w:divBdr>
        </w:div>
      </w:divsChild>
    </w:div>
    <w:div w:id="611593335">
      <w:bodyDiv w:val="1"/>
      <w:marLeft w:val="0"/>
      <w:marRight w:val="0"/>
      <w:marTop w:val="0"/>
      <w:marBottom w:val="0"/>
      <w:divBdr>
        <w:top w:val="none" w:sz="0" w:space="0" w:color="auto"/>
        <w:left w:val="none" w:sz="0" w:space="0" w:color="auto"/>
        <w:bottom w:val="none" w:sz="0" w:space="0" w:color="auto"/>
        <w:right w:val="none" w:sz="0" w:space="0" w:color="auto"/>
      </w:divBdr>
      <w:divsChild>
        <w:div w:id="554238780">
          <w:marLeft w:val="0"/>
          <w:marRight w:val="0"/>
          <w:marTop w:val="0"/>
          <w:marBottom w:val="0"/>
          <w:divBdr>
            <w:top w:val="none" w:sz="0" w:space="0" w:color="auto"/>
            <w:left w:val="none" w:sz="0" w:space="0" w:color="auto"/>
            <w:bottom w:val="none" w:sz="0" w:space="0" w:color="auto"/>
            <w:right w:val="none" w:sz="0" w:space="0" w:color="auto"/>
          </w:divBdr>
        </w:div>
      </w:divsChild>
    </w:div>
    <w:div w:id="615327568">
      <w:bodyDiv w:val="1"/>
      <w:marLeft w:val="0"/>
      <w:marRight w:val="0"/>
      <w:marTop w:val="0"/>
      <w:marBottom w:val="0"/>
      <w:divBdr>
        <w:top w:val="none" w:sz="0" w:space="0" w:color="auto"/>
        <w:left w:val="none" w:sz="0" w:space="0" w:color="auto"/>
        <w:bottom w:val="none" w:sz="0" w:space="0" w:color="auto"/>
        <w:right w:val="none" w:sz="0" w:space="0" w:color="auto"/>
      </w:divBdr>
    </w:div>
    <w:div w:id="626854089">
      <w:bodyDiv w:val="1"/>
      <w:marLeft w:val="0"/>
      <w:marRight w:val="0"/>
      <w:marTop w:val="0"/>
      <w:marBottom w:val="0"/>
      <w:divBdr>
        <w:top w:val="none" w:sz="0" w:space="0" w:color="auto"/>
        <w:left w:val="none" w:sz="0" w:space="0" w:color="auto"/>
        <w:bottom w:val="none" w:sz="0" w:space="0" w:color="auto"/>
        <w:right w:val="none" w:sz="0" w:space="0" w:color="auto"/>
      </w:divBdr>
      <w:divsChild>
        <w:div w:id="487208294">
          <w:marLeft w:val="0"/>
          <w:marRight w:val="0"/>
          <w:marTop w:val="0"/>
          <w:marBottom w:val="0"/>
          <w:divBdr>
            <w:top w:val="none" w:sz="0" w:space="0" w:color="auto"/>
            <w:left w:val="none" w:sz="0" w:space="0" w:color="auto"/>
            <w:bottom w:val="none" w:sz="0" w:space="0" w:color="auto"/>
            <w:right w:val="none" w:sz="0" w:space="0" w:color="auto"/>
          </w:divBdr>
          <w:divsChild>
            <w:div w:id="428357630">
              <w:marLeft w:val="539"/>
              <w:marRight w:val="0"/>
              <w:marTop w:val="0"/>
              <w:marBottom w:val="0"/>
              <w:divBdr>
                <w:top w:val="none" w:sz="0" w:space="0" w:color="auto"/>
                <w:left w:val="none" w:sz="0" w:space="0" w:color="auto"/>
                <w:bottom w:val="none" w:sz="0" w:space="0" w:color="auto"/>
                <w:right w:val="none" w:sz="0" w:space="0" w:color="auto"/>
              </w:divBdr>
            </w:div>
          </w:divsChild>
        </w:div>
        <w:div w:id="893124926">
          <w:marLeft w:val="0"/>
          <w:marRight w:val="0"/>
          <w:marTop w:val="0"/>
          <w:marBottom w:val="0"/>
          <w:divBdr>
            <w:top w:val="none" w:sz="0" w:space="0" w:color="auto"/>
            <w:left w:val="none" w:sz="0" w:space="0" w:color="auto"/>
            <w:bottom w:val="none" w:sz="0" w:space="0" w:color="auto"/>
            <w:right w:val="none" w:sz="0" w:space="0" w:color="auto"/>
          </w:divBdr>
          <w:divsChild>
            <w:div w:id="694769868">
              <w:marLeft w:val="539"/>
              <w:marRight w:val="0"/>
              <w:marTop w:val="0"/>
              <w:marBottom w:val="0"/>
              <w:divBdr>
                <w:top w:val="none" w:sz="0" w:space="0" w:color="auto"/>
                <w:left w:val="none" w:sz="0" w:space="0" w:color="auto"/>
                <w:bottom w:val="none" w:sz="0" w:space="0" w:color="auto"/>
                <w:right w:val="none" w:sz="0" w:space="0" w:color="auto"/>
              </w:divBdr>
            </w:div>
          </w:divsChild>
        </w:div>
        <w:div w:id="1217863596">
          <w:marLeft w:val="0"/>
          <w:marRight w:val="0"/>
          <w:marTop w:val="0"/>
          <w:marBottom w:val="0"/>
          <w:divBdr>
            <w:top w:val="none" w:sz="0" w:space="0" w:color="auto"/>
            <w:left w:val="none" w:sz="0" w:space="0" w:color="auto"/>
            <w:bottom w:val="none" w:sz="0" w:space="0" w:color="auto"/>
            <w:right w:val="none" w:sz="0" w:space="0" w:color="auto"/>
          </w:divBdr>
          <w:divsChild>
            <w:div w:id="71134400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643435691">
      <w:bodyDiv w:val="1"/>
      <w:marLeft w:val="0"/>
      <w:marRight w:val="0"/>
      <w:marTop w:val="0"/>
      <w:marBottom w:val="0"/>
      <w:divBdr>
        <w:top w:val="none" w:sz="0" w:space="0" w:color="auto"/>
        <w:left w:val="none" w:sz="0" w:space="0" w:color="auto"/>
        <w:bottom w:val="none" w:sz="0" w:space="0" w:color="auto"/>
        <w:right w:val="none" w:sz="0" w:space="0" w:color="auto"/>
      </w:divBdr>
      <w:divsChild>
        <w:div w:id="187569895">
          <w:marLeft w:val="0"/>
          <w:marRight w:val="0"/>
          <w:marTop w:val="0"/>
          <w:marBottom w:val="0"/>
          <w:divBdr>
            <w:top w:val="none" w:sz="0" w:space="0" w:color="auto"/>
            <w:left w:val="none" w:sz="0" w:space="0" w:color="auto"/>
            <w:bottom w:val="none" w:sz="0" w:space="0" w:color="auto"/>
            <w:right w:val="none" w:sz="0" w:space="0" w:color="auto"/>
          </w:divBdr>
          <w:divsChild>
            <w:div w:id="612787681">
              <w:marLeft w:val="0"/>
              <w:marRight w:val="0"/>
              <w:marTop w:val="0"/>
              <w:marBottom w:val="0"/>
              <w:divBdr>
                <w:top w:val="none" w:sz="0" w:space="0" w:color="auto"/>
                <w:left w:val="none" w:sz="0" w:space="0" w:color="auto"/>
                <w:bottom w:val="none" w:sz="0" w:space="0" w:color="auto"/>
                <w:right w:val="none" w:sz="0" w:space="0" w:color="auto"/>
              </w:divBdr>
            </w:div>
          </w:divsChild>
        </w:div>
        <w:div w:id="853763777">
          <w:marLeft w:val="0"/>
          <w:marRight w:val="0"/>
          <w:marTop w:val="0"/>
          <w:marBottom w:val="0"/>
          <w:divBdr>
            <w:top w:val="none" w:sz="0" w:space="0" w:color="auto"/>
            <w:left w:val="none" w:sz="0" w:space="0" w:color="auto"/>
            <w:bottom w:val="none" w:sz="0" w:space="0" w:color="auto"/>
            <w:right w:val="none" w:sz="0" w:space="0" w:color="auto"/>
          </w:divBdr>
          <w:divsChild>
            <w:div w:id="644622794">
              <w:marLeft w:val="0"/>
              <w:marRight w:val="0"/>
              <w:marTop w:val="0"/>
              <w:marBottom w:val="0"/>
              <w:divBdr>
                <w:top w:val="none" w:sz="0" w:space="0" w:color="auto"/>
                <w:left w:val="none" w:sz="0" w:space="0" w:color="auto"/>
                <w:bottom w:val="none" w:sz="0" w:space="0" w:color="auto"/>
                <w:right w:val="none" w:sz="0" w:space="0" w:color="auto"/>
              </w:divBdr>
            </w:div>
          </w:divsChild>
        </w:div>
        <w:div w:id="1332490044">
          <w:marLeft w:val="0"/>
          <w:marRight w:val="0"/>
          <w:marTop w:val="0"/>
          <w:marBottom w:val="0"/>
          <w:divBdr>
            <w:top w:val="none" w:sz="0" w:space="0" w:color="auto"/>
            <w:left w:val="none" w:sz="0" w:space="0" w:color="auto"/>
            <w:bottom w:val="none" w:sz="0" w:space="0" w:color="auto"/>
            <w:right w:val="none" w:sz="0" w:space="0" w:color="auto"/>
          </w:divBdr>
          <w:divsChild>
            <w:div w:id="91201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328804">
      <w:bodyDiv w:val="1"/>
      <w:marLeft w:val="0"/>
      <w:marRight w:val="0"/>
      <w:marTop w:val="0"/>
      <w:marBottom w:val="0"/>
      <w:divBdr>
        <w:top w:val="none" w:sz="0" w:space="0" w:color="auto"/>
        <w:left w:val="none" w:sz="0" w:space="0" w:color="auto"/>
        <w:bottom w:val="none" w:sz="0" w:space="0" w:color="auto"/>
        <w:right w:val="none" w:sz="0" w:space="0" w:color="auto"/>
      </w:divBdr>
      <w:divsChild>
        <w:div w:id="495728071">
          <w:marLeft w:val="0"/>
          <w:marRight w:val="0"/>
          <w:marTop w:val="0"/>
          <w:marBottom w:val="0"/>
          <w:divBdr>
            <w:top w:val="none" w:sz="0" w:space="0" w:color="auto"/>
            <w:left w:val="none" w:sz="0" w:space="0" w:color="auto"/>
            <w:bottom w:val="none" w:sz="0" w:space="0" w:color="auto"/>
            <w:right w:val="none" w:sz="0" w:space="0" w:color="auto"/>
          </w:divBdr>
          <w:divsChild>
            <w:div w:id="1131168984">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670720220">
      <w:bodyDiv w:val="1"/>
      <w:marLeft w:val="0"/>
      <w:marRight w:val="0"/>
      <w:marTop w:val="0"/>
      <w:marBottom w:val="0"/>
      <w:divBdr>
        <w:top w:val="none" w:sz="0" w:space="0" w:color="auto"/>
        <w:left w:val="none" w:sz="0" w:space="0" w:color="auto"/>
        <w:bottom w:val="none" w:sz="0" w:space="0" w:color="auto"/>
        <w:right w:val="none" w:sz="0" w:space="0" w:color="auto"/>
      </w:divBdr>
      <w:divsChild>
        <w:div w:id="1360007580">
          <w:marLeft w:val="0"/>
          <w:marRight w:val="0"/>
          <w:marTop w:val="0"/>
          <w:marBottom w:val="0"/>
          <w:divBdr>
            <w:top w:val="none" w:sz="0" w:space="0" w:color="auto"/>
            <w:left w:val="none" w:sz="0" w:space="0" w:color="auto"/>
            <w:bottom w:val="none" w:sz="0" w:space="0" w:color="auto"/>
            <w:right w:val="none" w:sz="0" w:space="0" w:color="auto"/>
          </w:divBdr>
          <w:divsChild>
            <w:div w:id="133304210">
              <w:marLeft w:val="539"/>
              <w:marRight w:val="0"/>
              <w:marTop w:val="0"/>
              <w:marBottom w:val="0"/>
              <w:divBdr>
                <w:top w:val="none" w:sz="0" w:space="0" w:color="auto"/>
                <w:left w:val="none" w:sz="0" w:space="0" w:color="auto"/>
                <w:bottom w:val="none" w:sz="0" w:space="0" w:color="auto"/>
                <w:right w:val="none" w:sz="0" w:space="0" w:color="auto"/>
              </w:divBdr>
            </w:div>
          </w:divsChild>
        </w:div>
        <w:div w:id="1462531315">
          <w:marLeft w:val="0"/>
          <w:marRight w:val="0"/>
          <w:marTop w:val="0"/>
          <w:marBottom w:val="0"/>
          <w:divBdr>
            <w:top w:val="none" w:sz="0" w:space="0" w:color="auto"/>
            <w:left w:val="none" w:sz="0" w:space="0" w:color="auto"/>
            <w:bottom w:val="none" w:sz="0" w:space="0" w:color="auto"/>
            <w:right w:val="none" w:sz="0" w:space="0" w:color="auto"/>
          </w:divBdr>
          <w:divsChild>
            <w:div w:id="668796827">
              <w:marLeft w:val="539"/>
              <w:marRight w:val="0"/>
              <w:marTop w:val="0"/>
              <w:marBottom w:val="0"/>
              <w:divBdr>
                <w:top w:val="none" w:sz="0" w:space="0" w:color="auto"/>
                <w:left w:val="none" w:sz="0" w:space="0" w:color="auto"/>
                <w:bottom w:val="none" w:sz="0" w:space="0" w:color="auto"/>
                <w:right w:val="none" w:sz="0" w:space="0" w:color="auto"/>
              </w:divBdr>
            </w:div>
          </w:divsChild>
        </w:div>
        <w:div w:id="2001811423">
          <w:marLeft w:val="0"/>
          <w:marRight w:val="0"/>
          <w:marTop w:val="0"/>
          <w:marBottom w:val="0"/>
          <w:divBdr>
            <w:top w:val="none" w:sz="0" w:space="0" w:color="auto"/>
            <w:left w:val="none" w:sz="0" w:space="0" w:color="auto"/>
            <w:bottom w:val="none" w:sz="0" w:space="0" w:color="auto"/>
            <w:right w:val="none" w:sz="0" w:space="0" w:color="auto"/>
          </w:divBdr>
          <w:divsChild>
            <w:div w:id="711422176">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682510108">
      <w:bodyDiv w:val="1"/>
      <w:marLeft w:val="0"/>
      <w:marRight w:val="0"/>
      <w:marTop w:val="0"/>
      <w:marBottom w:val="0"/>
      <w:divBdr>
        <w:top w:val="none" w:sz="0" w:space="0" w:color="auto"/>
        <w:left w:val="none" w:sz="0" w:space="0" w:color="auto"/>
        <w:bottom w:val="none" w:sz="0" w:space="0" w:color="auto"/>
        <w:right w:val="none" w:sz="0" w:space="0" w:color="auto"/>
      </w:divBdr>
      <w:divsChild>
        <w:div w:id="947347206">
          <w:marLeft w:val="0"/>
          <w:marRight w:val="0"/>
          <w:marTop w:val="0"/>
          <w:marBottom w:val="0"/>
          <w:divBdr>
            <w:top w:val="none" w:sz="0" w:space="0" w:color="auto"/>
            <w:left w:val="none" w:sz="0" w:space="0" w:color="auto"/>
            <w:bottom w:val="none" w:sz="0" w:space="0" w:color="auto"/>
            <w:right w:val="none" w:sz="0" w:space="0" w:color="auto"/>
          </w:divBdr>
          <w:divsChild>
            <w:div w:id="1477839060">
              <w:marLeft w:val="0"/>
              <w:marRight w:val="0"/>
              <w:marTop w:val="0"/>
              <w:marBottom w:val="0"/>
              <w:divBdr>
                <w:top w:val="none" w:sz="0" w:space="0" w:color="auto"/>
                <w:left w:val="none" w:sz="0" w:space="0" w:color="auto"/>
                <w:bottom w:val="none" w:sz="0" w:space="0" w:color="auto"/>
                <w:right w:val="none" w:sz="0" w:space="0" w:color="auto"/>
              </w:divBdr>
            </w:div>
          </w:divsChild>
        </w:div>
        <w:div w:id="1993830505">
          <w:marLeft w:val="0"/>
          <w:marRight w:val="0"/>
          <w:marTop w:val="0"/>
          <w:marBottom w:val="0"/>
          <w:divBdr>
            <w:top w:val="none" w:sz="0" w:space="0" w:color="auto"/>
            <w:left w:val="none" w:sz="0" w:space="0" w:color="auto"/>
            <w:bottom w:val="none" w:sz="0" w:space="0" w:color="auto"/>
            <w:right w:val="none" w:sz="0" w:space="0" w:color="auto"/>
          </w:divBdr>
          <w:divsChild>
            <w:div w:id="120081580">
              <w:marLeft w:val="0"/>
              <w:marRight w:val="0"/>
              <w:marTop w:val="0"/>
              <w:marBottom w:val="0"/>
              <w:divBdr>
                <w:top w:val="none" w:sz="0" w:space="0" w:color="auto"/>
                <w:left w:val="none" w:sz="0" w:space="0" w:color="auto"/>
                <w:bottom w:val="none" w:sz="0" w:space="0" w:color="auto"/>
                <w:right w:val="none" w:sz="0" w:space="0" w:color="auto"/>
              </w:divBdr>
            </w:div>
          </w:divsChild>
        </w:div>
        <w:div w:id="2112896605">
          <w:marLeft w:val="0"/>
          <w:marRight w:val="0"/>
          <w:marTop w:val="0"/>
          <w:marBottom w:val="0"/>
          <w:divBdr>
            <w:top w:val="none" w:sz="0" w:space="0" w:color="auto"/>
            <w:left w:val="none" w:sz="0" w:space="0" w:color="auto"/>
            <w:bottom w:val="none" w:sz="0" w:space="0" w:color="auto"/>
            <w:right w:val="none" w:sz="0" w:space="0" w:color="auto"/>
          </w:divBdr>
          <w:divsChild>
            <w:div w:id="12886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642658">
      <w:bodyDiv w:val="1"/>
      <w:marLeft w:val="0"/>
      <w:marRight w:val="0"/>
      <w:marTop w:val="0"/>
      <w:marBottom w:val="0"/>
      <w:divBdr>
        <w:top w:val="none" w:sz="0" w:space="0" w:color="auto"/>
        <w:left w:val="none" w:sz="0" w:space="0" w:color="auto"/>
        <w:bottom w:val="none" w:sz="0" w:space="0" w:color="auto"/>
        <w:right w:val="none" w:sz="0" w:space="0" w:color="auto"/>
      </w:divBdr>
    </w:div>
    <w:div w:id="695813724">
      <w:bodyDiv w:val="1"/>
      <w:marLeft w:val="0"/>
      <w:marRight w:val="0"/>
      <w:marTop w:val="0"/>
      <w:marBottom w:val="0"/>
      <w:divBdr>
        <w:top w:val="none" w:sz="0" w:space="0" w:color="auto"/>
        <w:left w:val="none" w:sz="0" w:space="0" w:color="auto"/>
        <w:bottom w:val="none" w:sz="0" w:space="0" w:color="auto"/>
        <w:right w:val="none" w:sz="0" w:space="0" w:color="auto"/>
      </w:divBdr>
    </w:div>
    <w:div w:id="700084805">
      <w:bodyDiv w:val="1"/>
      <w:marLeft w:val="0"/>
      <w:marRight w:val="0"/>
      <w:marTop w:val="0"/>
      <w:marBottom w:val="0"/>
      <w:divBdr>
        <w:top w:val="none" w:sz="0" w:space="0" w:color="auto"/>
        <w:left w:val="none" w:sz="0" w:space="0" w:color="auto"/>
        <w:bottom w:val="none" w:sz="0" w:space="0" w:color="auto"/>
        <w:right w:val="none" w:sz="0" w:space="0" w:color="auto"/>
      </w:divBdr>
    </w:div>
    <w:div w:id="709107332">
      <w:bodyDiv w:val="1"/>
      <w:marLeft w:val="0"/>
      <w:marRight w:val="0"/>
      <w:marTop w:val="0"/>
      <w:marBottom w:val="0"/>
      <w:divBdr>
        <w:top w:val="none" w:sz="0" w:space="0" w:color="auto"/>
        <w:left w:val="none" w:sz="0" w:space="0" w:color="auto"/>
        <w:bottom w:val="none" w:sz="0" w:space="0" w:color="auto"/>
        <w:right w:val="none" w:sz="0" w:space="0" w:color="auto"/>
      </w:divBdr>
    </w:div>
    <w:div w:id="712969704">
      <w:bodyDiv w:val="1"/>
      <w:marLeft w:val="0"/>
      <w:marRight w:val="0"/>
      <w:marTop w:val="0"/>
      <w:marBottom w:val="0"/>
      <w:divBdr>
        <w:top w:val="none" w:sz="0" w:space="0" w:color="auto"/>
        <w:left w:val="none" w:sz="0" w:space="0" w:color="auto"/>
        <w:bottom w:val="none" w:sz="0" w:space="0" w:color="auto"/>
        <w:right w:val="none" w:sz="0" w:space="0" w:color="auto"/>
      </w:divBdr>
    </w:div>
    <w:div w:id="722677578">
      <w:bodyDiv w:val="1"/>
      <w:marLeft w:val="0"/>
      <w:marRight w:val="0"/>
      <w:marTop w:val="0"/>
      <w:marBottom w:val="0"/>
      <w:divBdr>
        <w:top w:val="none" w:sz="0" w:space="0" w:color="auto"/>
        <w:left w:val="none" w:sz="0" w:space="0" w:color="auto"/>
        <w:bottom w:val="none" w:sz="0" w:space="0" w:color="auto"/>
        <w:right w:val="none" w:sz="0" w:space="0" w:color="auto"/>
      </w:divBdr>
    </w:div>
    <w:div w:id="733089660">
      <w:bodyDiv w:val="1"/>
      <w:marLeft w:val="0"/>
      <w:marRight w:val="0"/>
      <w:marTop w:val="0"/>
      <w:marBottom w:val="0"/>
      <w:divBdr>
        <w:top w:val="none" w:sz="0" w:space="0" w:color="auto"/>
        <w:left w:val="none" w:sz="0" w:space="0" w:color="auto"/>
        <w:bottom w:val="none" w:sz="0" w:space="0" w:color="auto"/>
        <w:right w:val="none" w:sz="0" w:space="0" w:color="auto"/>
      </w:divBdr>
    </w:div>
    <w:div w:id="736589912">
      <w:bodyDiv w:val="1"/>
      <w:marLeft w:val="0"/>
      <w:marRight w:val="0"/>
      <w:marTop w:val="0"/>
      <w:marBottom w:val="0"/>
      <w:divBdr>
        <w:top w:val="none" w:sz="0" w:space="0" w:color="auto"/>
        <w:left w:val="none" w:sz="0" w:space="0" w:color="auto"/>
        <w:bottom w:val="none" w:sz="0" w:space="0" w:color="auto"/>
        <w:right w:val="none" w:sz="0" w:space="0" w:color="auto"/>
      </w:divBdr>
    </w:div>
    <w:div w:id="747311550">
      <w:bodyDiv w:val="1"/>
      <w:marLeft w:val="0"/>
      <w:marRight w:val="0"/>
      <w:marTop w:val="0"/>
      <w:marBottom w:val="0"/>
      <w:divBdr>
        <w:top w:val="none" w:sz="0" w:space="0" w:color="auto"/>
        <w:left w:val="none" w:sz="0" w:space="0" w:color="auto"/>
        <w:bottom w:val="none" w:sz="0" w:space="0" w:color="auto"/>
        <w:right w:val="none" w:sz="0" w:space="0" w:color="auto"/>
      </w:divBdr>
      <w:divsChild>
        <w:div w:id="340161013">
          <w:marLeft w:val="0"/>
          <w:marRight w:val="0"/>
          <w:marTop w:val="0"/>
          <w:marBottom w:val="0"/>
          <w:divBdr>
            <w:top w:val="none" w:sz="0" w:space="0" w:color="auto"/>
            <w:left w:val="none" w:sz="0" w:space="0" w:color="auto"/>
            <w:bottom w:val="none" w:sz="0" w:space="0" w:color="auto"/>
            <w:right w:val="none" w:sz="0" w:space="0" w:color="auto"/>
          </w:divBdr>
        </w:div>
        <w:div w:id="1928462444">
          <w:marLeft w:val="0"/>
          <w:marRight w:val="0"/>
          <w:marTop w:val="0"/>
          <w:marBottom w:val="0"/>
          <w:divBdr>
            <w:top w:val="none" w:sz="0" w:space="0" w:color="auto"/>
            <w:left w:val="none" w:sz="0" w:space="0" w:color="auto"/>
            <w:bottom w:val="none" w:sz="0" w:space="0" w:color="auto"/>
            <w:right w:val="none" w:sz="0" w:space="0" w:color="auto"/>
          </w:divBdr>
        </w:div>
      </w:divsChild>
    </w:div>
    <w:div w:id="766384220">
      <w:bodyDiv w:val="1"/>
      <w:marLeft w:val="0"/>
      <w:marRight w:val="0"/>
      <w:marTop w:val="0"/>
      <w:marBottom w:val="0"/>
      <w:divBdr>
        <w:top w:val="none" w:sz="0" w:space="0" w:color="auto"/>
        <w:left w:val="none" w:sz="0" w:space="0" w:color="auto"/>
        <w:bottom w:val="none" w:sz="0" w:space="0" w:color="auto"/>
        <w:right w:val="none" w:sz="0" w:space="0" w:color="auto"/>
      </w:divBdr>
    </w:div>
    <w:div w:id="777262766">
      <w:bodyDiv w:val="1"/>
      <w:marLeft w:val="0"/>
      <w:marRight w:val="0"/>
      <w:marTop w:val="0"/>
      <w:marBottom w:val="0"/>
      <w:divBdr>
        <w:top w:val="none" w:sz="0" w:space="0" w:color="auto"/>
        <w:left w:val="none" w:sz="0" w:space="0" w:color="auto"/>
        <w:bottom w:val="none" w:sz="0" w:space="0" w:color="auto"/>
        <w:right w:val="none" w:sz="0" w:space="0" w:color="auto"/>
      </w:divBdr>
      <w:divsChild>
        <w:div w:id="515727864">
          <w:marLeft w:val="0"/>
          <w:marRight w:val="0"/>
          <w:marTop w:val="0"/>
          <w:marBottom w:val="0"/>
          <w:divBdr>
            <w:top w:val="none" w:sz="0" w:space="0" w:color="auto"/>
            <w:left w:val="none" w:sz="0" w:space="0" w:color="auto"/>
            <w:bottom w:val="none" w:sz="0" w:space="0" w:color="auto"/>
            <w:right w:val="none" w:sz="0" w:space="0" w:color="auto"/>
          </w:divBdr>
          <w:divsChild>
            <w:div w:id="1689717121">
              <w:marLeft w:val="539"/>
              <w:marRight w:val="0"/>
              <w:marTop w:val="0"/>
              <w:marBottom w:val="0"/>
              <w:divBdr>
                <w:top w:val="none" w:sz="0" w:space="0" w:color="auto"/>
                <w:left w:val="none" w:sz="0" w:space="0" w:color="auto"/>
                <w:bottom w:val="none" w:sz="0" w:space="0" w:color="auto"/>
                <w:right w:val="none" w:sz="0" w:space="0" w:color="auto"/>
              </w:divBdr>
            </w:div>
          </w:divsChild>
        </w:div>
        <w:div w:id="1185099574">
          <w:marLeft w:val="0"/>
          <w:marRight w:val="0"/>
          <w:marTop w:val="0"/>
          <w:marBottom w:val="0"/>
          <w:divBdr>
            <w:top w:val="none" w:sz="0" w:space="0" w:color="auto"/>
            <w:left w:val="none" w:sz="0" w:space="0" w:color="auto"/>
            <w:bottom w:val="none" w:sz="0" w:space="0" w:color="auto"/>
            <w:right w:val="none" w:sz="0" w:space="0" w:color="auto"/>
          </w:divBdr>
          <w:divsChild>
            <w:div w:id="937519804">
              <w:marLeft w:val="539"/>
              <w:marRight w:val="0"/>
              <w:marTop w:val="0"/>
              <w:marBottom w:val="0"/>
              <w:divBdr>
                <w:top w:val="none" w:sz="0" w:space="0" w:color="auto"/>
                <w:left w:val="none" w:sz="0" w:space="0" w:color="auto"/>
                <w:bottom w:val="none" w:sz="0" w:space="0" w:color="auto"/>
                <w:right w:val="none" w:sz="0" w:space="0" w:color="auto"/>
              </w:divBdr>
            </w:div>
          </w:divsChild>
        </w:div>
        <w:div w:id="2119980103">
          <w:marLeft w:val="0"/>
          <w:marRight w:val="0"/>
          <w:marTop w:val="0"/>
          <w:marBottom w:val="0"/>
          <w:divBdr>
            <w:top w:val="none" w:sz="0" w:space="0" w:color="auto"/>
            <w:left w:val="none" w:sz="0" w:space="0" w:color="auto"/>
            <w:bottom w:val="none" w:sz="0" w:space="0" w:color="auto"/>
            <w:right w:val="none" w:sz="0" w:space="0" w:color="auto"/>
          </w:divBdr>
          <w:divsChild>
            <w:div w:id="82187332">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785390714">
      <w:bodyDiv w:val="1"/>
      <w:marLeft w:val="0"/>
      <w:marRight w:val="0"/>
      <w:marTop w:val="0"/>
      <w:marBottom w:val="0"/>
      <w:divBdr>
        <w:top w:val="none" w:sz="0" w:space="0" w:color="auto"/>
        <w:left w:val="none" w:sz="0" w:space="0" w:color="auto"/>
        <w:bottom w:val="none" w:sz="0" w:space="0" w:color="auto"/>
        <w:right w:val="none" w:sz="0" w:space="0" w:color="auto"/>
      </w:divBdr>
    </w:div>
    <w:div w:id="791360611">
      <w:bodyDiv w:val="1"/>
      <w:marLeft w:val="0"/>
      <w:marRight w:val="0"/>
      <w:marTop w:val="0"/>
      <w:marBottom w:val="0"/>
      <w:divBdr>
        <w:top w:val="none" w:sz="0" w:space="0" w:color="auto"/>
        <w:left w:val="none" w:sz="0" w:space="0" w:color="auto"/>
        <w:bottom w:val="none" w:sz="0" w:space="0" w:color="auto"/>
        <w:right w:val="none" w:sz="0" w:space="0" w:color="auto"/>
      </w:divBdr>
      <w:divsChild>
        <w:div w:id="471141385">
          <w:marLeft w:val="0"/>
          <w:marRight w:val="0"/>
          <w:marTop w:val="0"/>
          <w:marBottom w:val="0"/>
          <w:divBdr>
            <w:top w:val="none" w:sz="0" w:space="0" w:color="auto"/>
            <w:left w:val="none" w:sz="0" w:space="0" w:color="auto"/>
            <w:bottom w:val="none" w:sz="0" w:space="0" w:color="auto"/>
            <w:right w:val="none" w:sz="0" w:space="0" w:color="auto"/>
          </w:divBdr>
          <w:divsChild>
            <w:div w:id="1367486695">
              <w:marLeft w:val="539"/>
              <w:marRight w:val="0"/>
              <w:marTop w:val="0"/>
              <w:marBottom w:val="0"/>
              <w:divBdr>
                <w:top w:val="none" w:sz="0" w:space="0" w:color="auto"/>
                <w:left w:val="none" w:sz="0" w:space="0" w:color="auto"/>
                <w:bottom w:val="none" w:sz="0" w:space="0" w:color="auto"/>
                <w:right w:val="none" w:sz="0" w:space="0" w:color="auto"/>
              </w:divBdr>
            </w:div>
          </w:divsChild>
        </w:div>
        <w:div w:id="1302690905">
          <w:marLeft w:val="0"/>
          <w:marRight w:val="0"/>
          <w:marTop w:val="0"/>
          <w:marBottom w:val="0"/>
          <w:divBdr>
            <w:top w:val="none" w:sz="0" w:space="0" w:color="auto"/>
            <w:left w:val="none" w:sz="0" w:space="0" w:color="auto"/>
            <w:bottom w:val="none" w:sz="0" w:space="0" w:color="auto"/>
            <w:right w:val="none" w:sz="0" w:space="0" w:color="auto"/>
          </w:divBdr>
          <w:divsChild>
            <w:div w:id="1969971953">
              <w:marLeft w:val="539"/>
              <w:marRight w:val="0"/>
              <w:marTop w:val="0"/>
              <w:marBottom w:val="0"/>
              <w:divBdr>
                <w:top w:val="none" w:sz="0" w:space="0" w:color="auto"/>
                <w:left w:val="none" w:sz="0" w:space="0" w:color="auto"/>
                <w:bottom w:val="none" w:sz="0" w:space="0" w:color="auto"/>
                <w:right w:val="none" w:sz="0" w:space="0" w:color="auto"/>
              </w:divBdr>
            </w:div>
          </w:divsChild>
        </w:div>
        <w:div w:id="1737045405">
          <w:marLeft w:val="0"/>
          <w:marRight w:val="0"/>
          <w:marTop w:val="0"/>
          <w:marBottom w:val="0"/>
          <w:divBdr>
            <w:top w:val="none" w:sz="0" w:space="0" w:color="auto"/>
            <w:left w:val="none" w:sz="0" w:space="0" w:color="auto"/>
            <w:bottom w:val="none" w:sz="0" w:space="0" w:color="auto"/>
            <w:right w:val="none" w:sz="0" w:space="0" w:color="auto"/>
          </w:divBdr>
          <w:divsChild>
            <w:div w:id="159008599">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806363736">
      <w:bodyDiv w:val="1"/>
      <w:marLeft w:val="0"/>
      <w:marRight w:val="0"/>
      <w:marTop w:val="0"/>
      <w:marBottom w:val="0"/>
      <w:divBdr>
        <w:top w:val="none" w:sz="0" w:space="0" w:color="auto"/>
        <w:left w:val="none" w:sz="0" w:space="0" w:color="auto"/>
        <w:bottom w:val="none" w:sz="0" w:space="0" w:color="auto"/>
        <w:right w:val="none" w:sz="0" w:space="0" w:color="auto"/>
      </w:divBdr>
      <w:divsChild>
        <w:div w:id="969827203">
          <w:marLeft w:val="0"/>
          <w:marRight w:val="0"/>
          <w:marTop w:val="0"/>
          <w:marBottom w:val="0"/>
          <w:divBdr>
            <w:top w:val="none" w:sz="0" w:space="0" w:color="auto"/>
            <w:left w:val="none" w:sz="0" w:space="0" w:color="auto"/>
            <w:bottom w:val="none" w:sz="0" w:space="0" w:color="auto"/>
            <w:right w:val="none" w:sz="0" w:space="0" w:color="auto"/>
          </w:divBdr>
          <w:divsChild>
            <w:div w:id="363945508">
              <w:marLeft w:val="0"/>
              <w:marRight w:val="0"/>
              <w:marTop w:val="0"/>
              <w:marBottom w:val="0"/>
              <w:divBdr>
                <w:top w:val="none" w:sz="0" w:space="0" w:color="auto"/>
                <w:left w:val="none" w:sz="0" w:space="0" w:color="auto"/>
                <w:bottom w:val="none" w:sz="0" w:space="0" w:color="auto"/>
                <w:right w:val="none" w:sz="0" w:space="0" w:color="auto"/>
              </w:divBdr>
            </w:div>
          </w:divsChild>
        </w:div>
        <w:div w:id="1127695569">
          <w:marLeft w:val="0"/>
          <w:marRight w:val="0"/>
          <w:marTop w:val="0"/>
          <w:marBottom w:val="0"/>
          <w:divBdr>
            <w:top w:val="none" w:sz="0" w:space="0" w:color="auto"/>
            <w:left w:val="none" w:sz="0" w:space="0" w:color="auto"/>
            <w:bottom w:val="none" w:sz="0" w:space="0" w:color="auto"/>
            <w:right w:val="none" w:sz="0" w:space="0" w:color="auto"/>
          </w:divBdr>
          <w:divsChild>
            <w:div w:id="1187256724">
              <w:marLeft w:val="0"/>
              <w:marRight w:val="0"/>
              <w:marTop w:val="0"/>
              <w:marBottom w:val="0"/>
              <w:divBdr>
                <w:top w:val="none" w:sz="0" w:space="0" w:color="auto"/>
                <w:left w:val="none" w:sz="0" w:space="0" w:color="auto"/>
                <w:bottom w:val="none" w:sz="0" w:space="0" w:color="auto"/>
                <w:right w:val="none" w:sz="0" w:space="0" w:color="auto"/>
              </w:divBdr>
            </w:div>
          </w:divsChild>
        </w:div>
        <w:div w:id="1160123495">
          <w:marLeft w:val="0"/>
          <w:marRight w:val="0"/>
          <w:marTop w:val="0"/>
          <w:marBottom w:val="0"/>
          <w:divBdr>
            <w:top w:val="none" w:sz="0" w:space="0" w:color="auto"/>
            <w:left w:val="none" w:sz="0" w:space="0" w:color="auto"/>
            <w:bottom w:val="none" w:sz="0" w:space="0" w:color="auto"/>
            <w:right w:val="none" w:sz="0" w:space="0" w:color="auto"/>
          </w:divBdr>
          <w:divsChild>
            <w:div w:id="199853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48918">
      <w:bodyDiv w:val="1"/>
      <w:marLeft w:val="0"/>
      <w:marRight w:val="0"/>
      <w:marTop w:val="170"/>
      <w:marBottom w:val="170"/>
      <w:divBdr>
        <w:top w:val="none" w:sz="0" w:space="0" w:color="auto"/>
        <w:left w:val="none" w:sz="0" w:space="0" w:color="auto"/>
        <w:bottom w:val="none" w:sz="0" w:space="0" w:color="auto"/>
        <w:right w:val="none" w:sz="0" w:space="0" w:color="auto"/>
      </w:divBdr>
      <w:divsChild>
        <w:div w:id="925767446">
          <w:marLeft w:val="0"/>
          <w:marRight w:val="0"/>
          <w:marTop w:val="0"/>
          <w:marBottom w:val="0"/>
          <w:divBdr>
            <w:top w:val="none" w:sz="0" w:space="0" w:color="auto"/>
            <w:left w:val="none" w:sz="0" w:space="0" w:color="auto"/>
            <w:bottom w:val="none" w:sz="0" w:space="0" w:color="auto"/>
            <w:right w:val="none" w:sz="0" w:space="0" w:color="auto"/>
          </w:divBdr>
          <w:divsChild>
            <w:div w:id="173391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8929">
      <w:bodyDiv w:val="1"/>
      <w:marLeft w:val="0"/>
      <w:marRight w:val="0"/>
      <w:marTop w:val="0"/>
      <w:marBottom w:val="0"/>
      <w:divBdr>
        <w:top w:val="none" w:sz="0" w:space="0" w:color="auto"/>
        <w:left w:val="none" w:sz="0" w:space="0" w:color="auto"/>
        <w:bottom w:val="none" w:sz="0" w:space="0" w:color="auto"/>
        <w:right w:val="none" w:sz="0" w:space="0" w:color="auto"/>
      </w:divBdr>
    </w:div>
    <w:div w:id="907230622">
      <w:bodyDiv w:val="1"/>
      <w:marLeft w:val="0"/>
      <w:marRight w:val="0"/>
      <w:marTop w:val="0"/>
      <w:marBottom w:val="0"/>
      <w:divBdr>
        <w:top w:val="none" w:sz="0" w:space="0" w:color="auto"/>
        <w:left w:val="none" w:sz="0" w:space="0" w:color="auto"/>
        <w:bottom w:val="none" w:sz="0" w:space="0" w:color="auto"/>
        <w:right w:val="none" w:sz="0" w:space="0" w:color="auto"/>
      </w:divBdr>
    </w:div>
    <w:div w:id="907615712">
      <w:bodyDiv w:val="1"/>
      <w:marLeft w:val="0"/>
      <w:marRight w:val="0"/>
      <w:marTop w:val="0"/>
      <w:marBottom w:val="0"/>
      <w:divBdr>
        <w:top w:val="none" w:sz="0" w:space="0" w:color="auto"/>
        <w:left w:val="none" w:sz="0" w:space="0" w:color="auto"/>
        <w:bottom w:val="none" w:sz="0" w:space="0" w:color="auto"/>
        <w:right w:val="none" w:sz="0" w:space="0" w:color="auto"/>
      </w:divBdr>
    </w:div>
    <w:div w:id="942110170">
      <w:bodyDiv w:val="1"/>
      <w:marLeft w:val="0"/>
      <w:marRight w:val="0"/>
      <w:marTop w:val="0"/>
      <w:marBottom w:val="0"/>
      <w:divBdr>
        <w:top w:val="none" w:sz="0" w:space="0" w:color="auto"/>
        <w:left w:val="none" w:sz="0" w:space="0" w:color="auto"/>
        <w:bottom w:val="none" w:sz="0" w:space="0" w:color="auto"/>
        <w:right w:val="none" w:sz="0" w:space="0" w:color="auto"/>
      </w:divBdr>
      <w:divsChild>
        <w:div w:id="1134324648">
          <w:marLeft w:val="0"/>
          <w:marRight w:val="0"/>
          <w:marTop w:val="0"/>
          <w:marBottom w:val="0"/>
          <w:divBdr>
            <w:top w:val="none" w:sz="0" w:space="0" w:color="auto"/>
            <w:left w:val="none" w:sz="0" w:space="0" w:color="auto"/>
            <w:bottom w:val="none" w:sz="0" w:space="0" w:color="auto"/>
            <w:right w:val="none" w:sz="0" w:space="0" w:color="auto"/>
          </w:divBdr>
        </w:div>
      </w:divsChild>
    </w:div>
    <w:div w:id="945620661">
      <w:bodyDiv w:val="1"/>
      <w:marLeft w:val="0"/>
      <w:marRight w:val="0"/>
      <w:marTop w:val="0"/>
      <w:marBottom w:val="0"/>
      <w:divBdr>
        <w:top w:val="none" w:sz="0" w:space="0" w:color="auto"/>
        <w:left w:val="none" w:sz="0" w:space="0" w:color="auto"/>
        <w:bottom w:val="none" w:sz="0" w:space="0" w:color="auto"/>
        <w:right w:val="none" w:sz="0" w:space="0" w:color="auto"/>
      </w:divBdr>
    </w:div>
    <w:div w:id="949434206">
      <w:bodyDiv w:val="1"/>
      <w:marLeft w:val="0"/>
      <w:marRight w:val="0"/>
      <w:marTop w:val="0"/>
      <w:marBottom w:val="0"/>
      <w:divBdr>
        <w:top w:val="none" w:sz="0" w:space="0" w:color="auto"/>
        <w:left w:val="none" w:sz="0" w:space="0" w:color="auto"/>
        <w:bottom w:val="none" w:sz="0" w:space="0" w:color="auto"/>
        <w:right w:val="none" w:sz="0" w:space="0" w:color="auto"/>
      </w:divBdr>
    </w:div>
    <w:div w:id="953907744">
      <w:bodyDiv w:val="1"/>
      <w:marLeft w:val="0"/>
      <w:marRight w:val="0"/>
      <w:marTop w:val="0"/>
      <w:marBottom w:val="0"/>
      <w:divBdr>
        <w:top w:val="none" w:sz="0" w:space="0" w:color="auto"/>
        <w:left w:val="none" w:sz="0" w:space="0" w:color="auto"/>
        <w:bottom w:val="none" w:sz="0" w:space="0" w:color="auto"/>
        <w:right w:val="none" w:sz="0" w:space="0" w:color="auto"/>
      </w:divBdr>
      <w:divsChild>
        <w:div w:id="310595721">
          <w:marLeft w:val="0"/>
          <w:marRight w:val="0"/>
          <w:marTop w:val="0"/>
          <w:marBottom w:val="0"/>
          <w:divBdr>
            <w:top w:val="none" w:sz="0" w:space="0" w:color="auto"/>
            <w:left w:val="none" w:sz="0" w:space="0" w:color="auto"/>
            <w:bottom w:val="none" w:sz="0" w:space="0" w:color="auto"/>
            <w:right w:val="none" w:sz="0" w:space="0" w:color="auto"/>
          </w:divBdr>
          <w:divsChild>
            <w:div w:id="773981335">
              <w:marLeft w:val="539"/>
              <w:marRight w:val="0"/>
              <w:marTop w:val="0"/>
              <w:marBottom w:val="0"/>
              <w:divBdr>
                <w:top w:val="none" w:sz="0" w:space="0" w:color="auto"/>
                <w:left w:val="none" w:sz="0" w:space="0" w:color="auto"/>
                <w:bottom w:val="none" w:sz="0" w:space="0" w:color="auto"/>
                <w:right w:val="none" w:sz="0" w:space="0" w:color="auto"/>
              </w:divBdr>
            </w:div>
          </w:divsChild>
        </w:div>
        <w:div w:id="783889239">
          <w:marLeft w:val="0"/>
          <w:marRight w:val="0"/>
          <w:marTop w:val="0"/>
          <w:marBottom w:val="0"/>
          <w:divBdr>
            <w:top w:val="none" w:sz="0" w:space="0" w:color="auto"/>
            <w:left w:val="none" w:sz="0" w:space="0" w:color="auto"/>
            <w:bottom w:val="none" w:sz="0" w:space="0" w:color="auto"/>
            <w:right w:val="none" w:sz="0" w:space="0" w:color="auto"/>
          </w:divBdr>
          <w:divsChild>
            <w:div w:id="1072002911">
              <w:marLeft w:val="539"/>
              <w:marRight w:val="0"/>
              <w:marTop w:val="0"/>
              <w:marBottom w:val="0"/>
              <w:divBdr>
                <w:top w:val="none" w:sz="0" w:space="0" w:color="auto"/>
                <w:left w:val="none" w:sz="0" w:space="0" w:color="auto"/>
                <w:bottom w:val="none" w:sz="0" w:space="0" w:color="auto"/>
                <w:right w:val="none" w:sz="0" w:space="0" w:color="auto"/>
              </w:divBdr>
            </w:div>
          </w:divsChild>
        </w:div>
        <w:div w:id="1541673033">
          <w:marLeft w:val="0"/>
          <w:marRight w:val="0"/>
          <w:marTop w:val="0"/>
          <w:marBottom w:val="0"/>
          <w:divBdr>
            <w:top w:val="none" w:sz="0" w:space="0" w:color="auto"/>
            <w:left w:val="none" w:sz="0" w:space="0" w:color="auto"/>
            <w:bottom w:val="none" w:sz="0" w:space="0" w:color="auto"/>
            <w:right w:val="none" w:sz="0" w:space="0" w:color="auto"/>
          </w:divBdr>
          <w:divsChild>
            <w:div w:id="193346176">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960572460">
      <w:bodyDiv w:val="1"/>
      <w:marLeft w:val="0"/>
      <w:marRight w:val="0"/>
      <w:marTop w:val="0"/>
      <w:marBottom w:val="0"/>
      <w:divBdr>
        <w:top w:val="none" w:sz="0" w:space="0" w:color="auto"/>
        <w:left w:val="none" w:sz="0" w:space="0" w:color="auto"/>
        <w:bottom w:val="none" w:sz="0" w:space="0" w:color="auto"/>
        <w:right w:val="none" w:sz="0" w:space="0" w:color="auto"/>
      </w:divBdr>
      <w:divsChild>
        <w:div w:id="120147851">
          <w:marLeft w:val="0"/>
          <w:marRight w:val="0"/>
          <w:marTop w:val="0"/>
          <w:marBottom w:val="0"/>
          <w:divBdr>
            <w:top w:val="none" w:sz="0" w:space="0" w:color="auto"/>
            <w:left w:val="none" w:sz="0" w:space="0" w:color="auto"/>
            <w:bottom w:val="none" w:sz="0" w:space="0" w:color="auto"/>
            <w:right w:val="none" w:sz="0" w:space="0" w:color="auto"/>
          </w:divBdr>
          <w:divsChild>
            <w:div w:id="1492790862">
              <w:marLeft w:val="0"/>
              <w:marRight w:val="0"/>
              <w:marTop w:val="0"/>
              <w:marBottom w:val="0"/>
              <w:divBdr>
                <w:top w:val="none" w:sz="0" w:space="0" w:color="auto"/>
                <w:left w:val="none" w:sz="0" w:space="0" w:color="auto"/>
                <w:bottom w:val="none" w:sz="0" w:space="0" w:color="auto"/>
                <w:right w:val="none" w:sz="0" w:space="0" w:color="auto"/>
              </w:divBdr>
            </w:div>
          </w:divsChild>
        </w:div>
        <w:div w:id="312298292">
          <w:marLeft w:val="0"/>
          <w:marRight w:val="0"/>
          <w:marTop w:val="0"/>
          <w:marBottom w:val="0"/>
          <w:divBdr>
            <w:top w:val="none" w:sz="0" w:space="0" w:color="auto"/>
            <w:left w:val="none" w:sz="0" w:space="0" w:color="auto"/>
            <w:bottom w:val="none" w:sz="0" w:space="0" w:color="auto"/>
            <w:right w:val="none" w:sz="0" w:space="0" w:color="auto"/>
          </w:divBdr>
          <w:divsChild>
            <w:div w:id="344673122">
              <w:marLeft w:val="0"/>
              <w:marRight w:val="0"/>
              <w:marTop w:val="0"/>
              <w:marBottom w:val="0"/>
              <w:divBdr>
                <w:top w:val="none" w:sz="0" w:space="0" w:color="auto"/>
                <w:left w:val="none" w:sz="0" w:space="0" w:color="auto"/>
                <w:bottom w:val="none" w:sz="0" w:space="0" w:color="auto"/>
                <w:right w:val="none" w:sz="0" w:space="0" w:color="auto"/>
              </w:divBdr>
            </w:div>
          </w:divsChild>
        </w:div>
        <w:div w:id="2087068079">
          <w:marLeft w:val="0"/>
          <w:marRight w:val="0"/>
          <w:marTop w:val="0"/>
          <w:marBottom w:val="0"/>
          <w:divBdr>
            <w:top w:val="none" w:sz="0" w:space="0" w:color="auto"/>
            <w:left w:val="none" w:sz="0" w:space="0" w:color="auto"/>
            <w:bottom w:val="none" w:sz="0" w:space="0" w:color="auto"/>
            <w:right w:val="none" w:sz="0" w:space="0" w:color="auto"/>
          </w:divBdr>
          <w:divsChild>
            <w:div w:id="190332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40349">
      <w:bodyDiv w:val="1"/>
      <w:marLeft w:val="0"/>
      <w:marRight w:val="0"/>
      <w:marTop w:val="0"/>
      <w:marBottom w:val="0"/>
      <w:divBdr>
        <w:top w:val="none" w:sz="0" w:space="0" w:color="auto"/>
        <w:left w:val="none" w:sz="0" w:space="0" w:color="auto"/>
        <w:bottom w:val="none" w:sz="0" w:space="0" w:color="auto"/>
        <w:right w:val="none" w:sz="0" w:space="0" w:color="auto"/>
      </w:divBdr>
    </w:div>
    <w:div w:id="975186119">
      <w:bodyDiv w:val="1"/>
      <w:marLeft w:val="0"/>
      <w:marRight w:val="0"/>
      <w:marTop w:val="170"/>
      <w:marBottom w:val="170"/>
      <w:divBdr>
        <w:top w:val="none" w:sz="0" w:space="0" w:color="auto"/>
        <w:left w:val="none" w:sz="0" w:space="0" w:color="auto"/>
        <w:bottom w:val="none" w:sz="0" w:space="0" w:color="auto"/>
        <w:right w:val="none" w:sz="0" w:space="0" w:color="auto"/>
      </w:divBdr>
      <w:divsChild>
        <w:div w:id="230383707">
          <w:marLeft w:val="0"/>
          <w:marRight w:val="0"/>
          <w:marTop w:val="0"/>
          <w:marBottom w:val="0"/>
          <w:divBdr>
            <w:top w:val="none" w:sz="0" w:space="0" w:color="auto"/>
            <w:left w:val="none" w:sz="0" w:space="0" w:color="auto"/>
            <w:bottom w:val="none" w:sz="0" w:space="0" w:color="auto"/>
            <w:right w:val="none" w:sz="0" w:space="0" w:color="auto"/>
          </w:divBdr>
          <w:divsChild>
            <w:div w:id="169634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77470">
      <w:bodyDiv w:val="1"/>
      <w:marLeft w:val="0"/>
      <w:marRight w:val="0"/>
      <w:marTop w:val="0"/>
      <w:marBottom w:val="0"/>
      <w:divBdr>
        <w:top w:val="none" w:sz="0" w:space="0" w:color="auto"/>
        <w:left w:val="none" w:sz="0" w:space="0" w:color="auto"/>
        <w:bottom w:val="none" w:sz="0" w:space="0" w:color="auto"/>
        <w:right w:val="none" w:sz="0" w:space="0" w:color="auto"/>
      </w:divBdr>
    </w:div>
    <w:div w:id="995383428">
      <w:bodyDiv w:val="1"/>
      <w:marLeft w:val="0"/>
      <w:marRight w:val="0"/>
      <w:marTop w:val="0"/>
      <w:marBottom w:val="0"/>
      <w:divBdr>
        <w:top w:val="none" w:sz="0" w:space="0" w:color="auto"/>
        <w:left w:val="none" w:sz="0" w:space="0" w:color="auto"/>
        <w:bottom w:val="none" w:sz="0" w:space="0" w:color="auto"/>
        <w:right w:val="none" w:sz="0" w:space="0" w:color="auto"/>
      </w:divBdr>
      <w:divsChild>
        <w:div w:id="248976026">
          <w:marLeft w:val="0"/>
          <w:marRight w:val="0"/>
          <w:marTop w:val="0"/>
          <w:marBottom w:val="0"/>
          <w:divBdr>
            <w:top w:val="none" w:sz="0" w:space="0" w:color="auto"/>
            <w:left w:val="none" w:sz="0" w:space="0" w:color="auto"/>
            <w:bottom w:val="none" w:sz="0" w:space="0" w:color="auto"/>
            <w:right w:val="none" w:sz="0" w:space="0" w:color="auto"/>
          </w:divBdr>
          <w:divsChild>
            <w:div w:id="1551915024">
              <w:marLeft w:val="539"/>
              <w:marRight w:val="0"/>
              <w:marTop w:val="0"/>
              <w:marBottom w:val="0"/>
              <w:divBdr>
                <w:top w:val="none" w:sz="0" w:space="0" w:color="auto"/>
                <w:left w:val="none" w:sz="0" w:space="0" w:color="auto"/>
                <w:bottom w:val="none" w:sz="0" w:space="0" w:color="auto"/>
                <w:right w:val="none" w:sz="0" w:space="0" w:color="auto"/>
              </w:divBdr>
            </w:div>
          </w:divsChild>
        </w:div>
        <w:div w:id="690645539">
          <w:marLeft w:val="0"/>
          <w:marRight w:val="0"/>
          <w:marTop w:val="0"/>
          <w:marBottom w:val="0"/>
          <w:divBdr>
            <w:top w:val="none" w:sz="0" w:space="0" w:color="auto"/>
            <w:left w:val="none" w:sz="0" w:space="0" w:color="auto"/>
            <w:bottom w:val="none" w:sz="0" w:space="0" w:color="auto"/>
            <w:right w:val="none" w:sz="0" w:space="0" w:color="auto"/>
          </w:divBdr>
          <w:divsChild>
            <w:div w:id="1676372513">
              <w:marLeft w:val="539"/>
              <w:marRight w:val="0"/>
              <w:marTop w:val="0"/>
              <w:marBottom w:val="0"/>
              <w:divBdr>
                <w:top w:val="none" w:sz="0" w:space="0" w:color="auto"/>
                <w:left w:val="none" w:sz="0" w:space="0" w:color="auto"/>
                <w:bottom w:val="none" w:sz="0" w:space="0" w:color="auto"/>
                <w:right w:val="none" w:sz="0" w:space="0" w:color="auto"/>
              </w:divBdr>
            </w:div>
          </w:divsChild>
        </w:div>
        <w:div w:id="1991596530">
          <w:marLeft w:val="0"/>
          <w:marRight w:val="0"/>
          <w:marTop w:val="0"/>
          <w:marBottom w:val="0"/>
          <w:divBdr>
            <w:top w:val="none" w:sz="0" w:space="0" w:color="auto"/>
            <w:left w:val="none" w:sz="0" w:space="0" w:color="auto"/>
            <w:bottom w:val="none" w:sz="0" w:space="0" w:color="auto"/>
            <w:right w:val="none" w:sz="0" w:space="0" w:color="auto"/>
          </w:divBdr>
          <w:divsChild>
            <w:div w:id="98744129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06325276">
      <w:bodyDiv w:val="1"/>
      <w:marLeft w:val="0"/>
      <w:marRight w:val="0"/>
      <w:marTop w:val="0"/>
      <w:marBottom w:val="0"/>
      <w:divBdr>
        <w:top w:val="none" w:sz="0" w:space="0" w:color="auto"/>
        <w:left w:val="none" w:sz="0" w:space="0" w:color="auto"/>
        <w:bottom w:val="none" w:sz="0" w:space="0" w:color="auto"/>
        <w:right w:val="none" w:sz="0" w:space="0" w:color="auto"/>
      </w:divBdr>
      <w:divsChild>
        <w:div w:id="760369790">
          <w:marLeft w:val="0"/>
          <w:marRight w:val="0"/>
          <w:marTop w:val="0"/>
          <w:marBottom w:val="0"/>
          <w:divBdr>
            <w:top w:val="none" w:sz="0" w:space="0" w:color="auto"/>
            <w:left w:val="none" w:sz="0" w:space="0" w:color="auto"/>
            <w:bottom w:val="none" w:sz="0" w:space="0" w:color="auto"/>
            <w:right w:val="none" w:sz="0" w:space="0" w:color="auto"/>
          </w:divBdr>
          <w:divsChild>
            <w:div w:id="858205275">
              <w:marLeft w:val="0"/>
              <w:marRight w:val="0"/>
              <w:marTop w:val="0"/>
              <w:marBottom w:val="0"/>
              <w:divBdr>
                <w:top w:val="none" w:sz="0" w:space="0" w:color="auto"/>
                <w:left w:val="none" w:sz="0" w:space="0" w:color="auto"/>
                <w:bottom w:val="none" w:sz="0" w:space="0" w:color="auto"/>
                <w:right w:val="none" w:sz="0" w:space="0" w:color="auto"/>
              </w:divBdr>
            </w:div>
          </w:divsChild>
        </w:div>
        <w:div w:id="789781707">
          <w:marLeft w:val="0"/>
          <w:marRight w:val="0"/>
          <w:marTop w:val="0"/>
          <w:marBottom w:val="0"/>
          <w:divBdr>
            <w:top w:val="none" w:sz="0" w:space="0" w:color="auto"/>
            <w:left w:val="none" w:sz="0" w:space="0" w:color="auto"/>
            <w:bottom w:val="none" w:sz="0" w:space="0" w:color="auto"/>
            <w:right w:val="none" w:sz="0" w:space="0" w:color="auto"/>
          </w:divBdr>
          <w:divsChild>
            <w:div w:id="1498423973">
              <w:marLeft w:val="0"/>
              <w:marRight w:val="0"/>
              <w:marTop w:val="0"/>
              <w:marBottom w:val="0"/>
              <w:divBdr>
                <w:top w:val="none" w:sz="0" w:space="0" w:color="auto"/>
                <w:left w:val="none" w:sz="0" w:space="0" w:color="auto"/>
                <w:bottom w:val="none" w:sz="0" w:space="0" w:color="auto"/>
                <w:right w:val="none" w:sz="0" w:space="0" w:color="auto"/>
              </w:divBdr>
            </w:div>
          </w:divsChild>
        </w:div>
        <w:div w:id="1685940961">
          <w:marLeft w:val="0"/>
          <w:marRight w:val="0"/>
          <w:marTop w:val="0"/>
          <w:marBottom w:val="0"/>
          <w:divBdr>
            <w:top w:val="none" w:sz="0" w:space="0" w:color="auto"/>
            <w:left w:val="none" w:sz="0" w:space="0" w:color="auto"/>
            <w:bottom w:val="none" w:sz="0" w:space="0" w:color="auto"/>
            <w:right w:val="none" w:sz="0" w:space="0" w:color="auto"/>
          </w:divBdr>
          <w:divsChild>
            <w:div w:id="36819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08264">
      <w:bodyDiv w:val="1"/>
      <w:marLeft w:val="0"/>
      <w:marRight w:val="0"/>
      <w:marTop w:val="0"/>
      <w:marBottom w:val="0"/>
      <w:divBdr>
        <w:top w:val="none" w:sz="0" w:space="0" w:color="auto"/>
        <w:left w:val="none" w:sz="0" w:space="0" w:color="auto"/>
        <w:bottom w:val="none" w:sz="0" w:space="0" w:color="auto"/>
        <w:right w:val="none" w:sz="0" w:space="0" w:color="auto"/>
      </w:divBdr>
    </w:div>
    <w:div w:id="1009796427">
      <w:bodyDiv w:val="1"/>
      <w:marLeft w:val="0"/>
      <w:marRight w:val="0"/>
      <w:marTop w:val="0"/>
      <w:marBottom w:val="0"/>
      <w:divBdr>
        <w:top w:val="none" w:sz="0" w:space="0" w:color="auto"/>
        <w:left w:val="none" w:sz="0" w:space="0" w:color="auto"/>
        <w:bottom w:val="none" w:sz="0" w:space="0" w:color="auto"/>
        <w:right w:val="none" w:sz="0" w:space="0" w:color="auto"/>
      </w:divBdr>
    </w:div>
    <w:div w:id="1018192343">
      <w:bodyDiv w:val="1"/>
      <w:marLeft w:val="0"/>
      <w:marRight w:val="0"/>
      <w:marTop w:val="0"/>
      <w:marBottom w:val="0"/>
      <w:divBdr>
        <w:top w:val="none" w:sz="0" w:space="0" w:color="auto"/>
        <w:left w:val="none" w:sz="0" w:space="0" w:color="auto"/>
        <w:bottom w:val="none" w:sz="0" w:space="0" w:color="auto"/>
        <w:right w:val="none" w:sz="0" w:space="0" w:color="auto"/>
      </w:divBdr>
      <w:divsChild>
        <w:div w:id="475072607">
          <w:marLeft w:val="0"/>
          <w:marRight w:val="0"/>
          <w:marTop w:val="0"/>
          <w:marBottom w:val="0"/>
          <w:divBdr>
            <w:top w:val="none" w:sz="0" w:space="0" w:color="auto"/>
            <w:left w:val="none" w:sz="0" w:space="0" w:color="auto"/>
            <w:bottom w:val="none" w:sz="0" w:space="0" w:color="auto"/>
            <w:right w:val="none" w:sz="0" w:space="0" w:color="auto"/>
          </w:divBdr>
          <w:divsChild>
            <w:div w:id="130446695">
              <w:marLeft w:val="539"/>
              <w:marRight w:val="0"/>
              <w:marTop w:val="0"/>
              <w:marBottom w:val="0"/>
              <w:divBdr>
                <w:top w:val="none" w:sz="0" w:space="0" w:color="auto"/>
                <w:left w:val="none" w:sz="0" w:space="0" w:color="auto"/>
                <w:bottom w:val="none" w:sz="0" w:space="0" w:color="auto"/>
                <w:right w:val="none" w:sz="0" w:space="0" w:color="auto"/>
              </w:divBdr>
            </w:div>
          </w:divsChild>
        </w:div>
        <w:div w:id="1078746662">
          <w:marLeft w:val="0"/>
          <w:marRight w:val="0"/>
          <w:marTop w:val="0"/>
          <w:marBottom w:val="0"/>
          <w:divBdr>
            <w:top w:val="none" w:sz="0" w:space="0" w:color="auto"/>
            <w:left w:val="none" w:sz="0" w:space="0" w:color="auto"/>
            <w:bottom w:val="none" w:sz="0" w:space="0" w:color="auto"/>
            <w:right w:val="none" w:sz="0" w:space="0" w:color="auto"/>
          </w:divBdr>
          <w:divsChild>
            <w:div w:id="1239514369">
              <w:marLeft w:val="539"/>
              <w:marRight w:val="0"/>
              <w:marTop w:val="0"/>
              <w:marBottom w:val="0"/>
              <w:divBdr>
                <w:top w:val="none" w:sz="0" w:space="0" w:color="auto"/>
                <w:left w:val="none" w:sz="0" w:space="0" w:color="auto"/>
                <w:bottom w:val="none" w:sz="0" w:space="0" w:color="auto"/>
                <w:right w:val="none" w:sz="0" w:space="0" w:color="auto"/>
              </w:divBdr>
            </w:div>
          </w:divsChild>
        </w:div>
        <w:div w:id="1718234100">
          <w:marLeft w:val="0"/>
          <w:marRight w:val="0"/>
          <w:marTop w:val="0"/>
          <w:marBottom w:val="0"/>
          <w:divBdr>
            <w:top w:val="none" w:sz="0" w:space="0" w:color="auto"/>
            <w:left w:val="none" w:sz="0" w:space="0" w:color="auto"/>
            <w:bottom w:val="none" w:sz="0" w:space="0" w:color="auto"/>
            <w:right w:val="none" w:sz="0" w:space="0" w:color="auto"/>
          </w:divBdr>
          <w:divsChild>
            <w:div w:id="55643126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23022192">
      <w:bodyDiv w:val="1"/>
      <w:marLeft w:val="0"/>
      <w:marRight w:val="0"/>
      <w:marTop w:val="0"/>
      <w:marBottom w:val="0"/>
      <w:divBdr>
        <w:top w:val="none" w:sz="0" w:space="0" w:color="auto"/>
        <w:left w:val="none" w:sz="0" w:space="0" w:color="auto"/>
        <w:bottom w:val="none" w:sz="0" w:space="0" w:color="auto"/>
        <w:right w:val="none" w:sz="0" w:space="0" w:color="auto"/>
      </w:divBdr>
    </w:div>
    <w:div w:id="1027216252">
      <w:bodyDiv w:val="1"/>
      <w:marLeft w:val="0"/>
      <w:marRight w:val="0"/>
      <w:marTop w:val="0"/>
      <w:marBottom w:val="0"/>
      <w:divBdr>
        <w:top w:val="none" w:sz="0" w:space="0" w:color="auto"/>
        <w:left w:val="none" w:sz="0" w:space="0" w:color="auto"/>
        <w:bottom w:val="none" w:sz="0" w:space="0" w:color="auto"/>
        <w:right w:val="none" w:sz="0" w:space="0" w:color="auto"/>
      </w:divBdr>
    </w:div>
    <w:div w:id="1044476969">
      <w:bodyDiv w:val="1"/>
      <w:marLeft w:val="0"/>
      <w:marRight w:val="0"/>
      <w:marTop w:val="0"/>
      <w:marBottom w:val="0"/>
      <w:divBdr>
        <w:top w:val="none" w:sz="0" w:space="0" w:color="auto"/>
        <w:left w:val="none" w:sz="0" w:space="0" w:color="auto"/>
        <w:bottom w:val="none" w:sz="0" w:space="0" w:color="auto"/>
        <w:right w:val="none" w:sz="0" w:space="0" w:color="auto"/>
      </w:divBdr>
    </w:div>
    <w:div w:id="1045789987">
      <w:bodyDiv w:val="1"/>
      <w:marLeft w:val="0"/>
      <w:marRight w:val="0"/>
      <w:marTop w:val="0"/>
      <w:marBottom w:val="0"/>
      <w:divBdr>
        <w:top w:val="none" w:sz="0" w:space="0" w:color="auto"/>
        <w:left w:val="none" w:sz="0" w:space="0" w:color="auto"/>
        <w:bottom w:val="none" w:sz="0" w:space="0" w:color="auto"/>
        <w:right w:val="none" w:sz="0" w:space="0" w:color="auto"/>
      </w:divBdr>
    </w:div>
    <w:div w:id="1056011946">
      <w:bodyDiv w:val="1"/>
      <w:marLeft w:val="0"/>
      <w:marRight w:val="0"/>
      <w:marTop w:val="0"/>
      <w:marBottom w:val="0"/>
      <w:divBdr>
        <w:top w:val="none" w:sz="0" w:space="0" w:color="auto"/>
        <w:left w:val="none" w:sz="0" w:space="0" w:color="auto"/>
        <w:bottom w:val="none" w:sz="0" w:space="0" w:color="auto"/>
        <w:right w:val="none" w:sz="0" w:space="0" w:color="auto"/>
      </w:divBdr>
    </w:div>
    <w:div w:id="1058362773">
      <w:bodyDiv w:val="1"/>
      <w:marLeft w:val="0"/>
      <w:marRight w:val="0"/>
      <w:marTop w:val="0"/>
      <w:marBottom w:val="0"/>
      <w:divBdr>
        <w:top w:val="none" w:sz="0" w:space="0" w:color="auto"/>
        <w:left w:val="none" w:sz="0" w:space="0" w:color="auto"/>
        <w:bottom w:val="none" w:sz="0" w:space="0" w:color="auto"/>
        <w:right w:val="none" w:sz="0" w:space="0" w:color="auto"/>
      </w:divBdr>
      <w:divsChild>
        <w:div w:id="484468928">
          <w:marLeft w:val="539"/>
          <w:marRight w:val="0"/>
          <w:marTop w:val="0"/>
          <w:marBottom w:val="0"/>
          <w:divBdr>
            <w:top w:val="none" w:sz="0" w:space="0" w:color="auto"/>
            <w:left w:val="none" w:sz="0" w:space="0" w:color="auto"/>
            <w:bottom w:val="none" w:sz="0" w:space="0" w:color="auto"/>
            <w:right w:val="none" w:sz="0" w:space="0" w:color="auto"/>
          </w:divBdr>
        </w:div>
      </w:divsChild>
    </w:div>
    <w:div w:id="1070083834">
      <w:bodyDiv w:val="1"/>
      <w:marLeft w:val="0"/>
      <w:marRight w:val="0"/>
      <w:marTop w:val="170"/>
      <w:marBottom w:val="170"/>
      <w:divBdr>
        <w:top w:val="none" w:sz="0" w:space="0" w:color="auto"/>
        <w:left w:val="none" w:sz="0" w:space="0" w:color="auto"/>
        <w:bottom w:val="none" w:sz="0" w:space="0" w:color="auto"/>
        <w:right w:val="none" w:sz="0" w:space="0" w:color="auto"/>
      </w:divBdr>
      <w:divsChild>
        <w:div w:id="1679577956">
          <w:marLeft w:val="0"/>
          <w:marRight w:val="0"/>
          <w:marTop w:val="0"/>
          <w:marBottom w:val="0"/>
          <w:divBdr>
            <w:top w:val="none" w:sz="0" w:space="0" w:color="auto"/>
            <w:left w:val="none" w:sz="0" w:space="0" w:color="auto"/>
            <w:bottom w:val="none" w:sz="0" w:space="0" w:color="auto"/>
            <w:right w:val="none" w:sz="0" w:space="0" w:color="auto"/>
          </w:divBdr>
          <w:divsChild>
            <w:div w:id="195343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381417">
      <w:bodyDiv w:val="1"/>
      <w:marLeft w:val="0"/>
      <w:marRight w:val="0"/>
      <w:marTop w:val="0"/>
      <w:marBottom w:val="0"/>
      <w:divBdr>
        <w:top w:val="none" w:sz="0" w:space="0" w:color="auto"/>
        <w:left w:val="none" w:sz="0" w:space="0" w:color="auto"/>
        <w:bottom w:val="none" w:sz="0" w:space="0" w:color="auto"/>
        <w:right w:val="none" w:sz="0" w:space="0" w:color="auto"/>
      </w:divBdr>
    </w:div>
    <w:div w:id="1115562779">
      <w:bodyDiv w:val="1"/>
      <w:marLeft w:val="0"/>
      <w:marRight w:val="0"/>
      <w:marTop w:val="0"/>
      <w:marBottom w:val="0"/>
      <w:divBdr>
        <w:top w:val="none" w:sz="0" w:space="0" w:color="auto"/>
        <w:left w:val="none" w:sz="0" w:space="0" w:color="auto"/>
        <w:bottom w:val="none" w:sz="0" w:space="0" w:color="auto"/>
        <w:right w:val="none" w:sz="0" w:space="0" w:color="auto"/>
      </w:divBdr>
    </w:div>
    <w:div w:id="1128670241">
      <w:bodyDiv w:val="1"/>
      <w:marLeft w:val="0"/>
      <w:marRight w:val="0"/>
      <w:marTop w:val="170"/>
      <w:marBottom w:val="170"/>
      <w:divBdr>
        <w:top w:val="none" w:sz="0" w:space="0" w:color="auto"/>
        <w:left w:val="none" w:sz="0" w:space="0" w:color="auto"/>
        <w:bottom w:val="none" w:sz="0" w:space="0" w:color="auto"/>
        <w:right w:val="none" w:sz="0" w:space="0" w:color="auto"/>
      </w:divBdr>
      <w:divsChild>
        <w:div w:id="1846826425">
          <w:marLeft w:val="0"/>
          <w:marRight w:val="0"/>
          <w:marTop w:val="0"/>
          <w:marBottom w:val="0"/>
          <w:divBdr>
            <w:top w:val="none" w:sz="0" w:space="0" w:color="auto"/>
            <w:left w:val="none" w:sz="0" w:space="0" w:color="auto"/>
            <w:bottom w:val="none" w:sz="0" w:space="0" w:color="auto"/>
            <w:right w:val="none" w:sz="0" w:space="0" w:color="auto"/>
          </w:divBdr>
          <w:divsChild>
            <w:div w:id="43845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6504">
      <w:bodyDiv w:val="1"/>
      <w:marLeft w:val="0"/>
      <w:marRight w:val="0"/>
      <w:marTop w:val="0"/>
      <w:marBottom w:val="0"/>
      <w:divBdr>
        <w:top w:val="none" w:sz="0" w:space="0" w:color="auto"/>
        <w:left w:val="none" w:sz="0" w:space="0" w:color="auto"/>
        <w:bottom w:val="none" w:sz="0" w:space="0" w:color="auto"/>
        <w:right w:val="none" w:sz="0" w:space="0" w:color="auto"/>
      </w:divBdr>
      <w:divsChild>
        <w:div w:id="795879545">
          <w:marLeft w:val="0"/>
          <w:marRight w:val="0"/>
          <w:marTop w:val="0"/>
          <w:marBottom w:val="0"/>
          <w:divBdr>
            <w:top w:val="none" w:sz="0" w:space="0" w:color="auto"/>
            <w:left w:val="none" w:sz="0" w:space="0" w:color="auto"/>
            <w:bottom w:val="none" w:sz="0" w:space="0" w:color="auto"/>
            <w:right w:val="none" w:sz="0" w:space="0" w:color="auto"/>
          </w:divBdr>
          <w:divsChild>
            <w:div w:id="848763590">
              <w:marLeft w:val="539"/>
              <w:marRight w:val="0"/>
              <w:marTop w:val="0"/>
              <w:marBottom w:val="0"/>
              <w:divBdr>
                <w:top w:val="none" w:sz="0" w:space="0" w:color="auto"/>
                <w:left w:val="none" w:sz="0" w:space="0" w:color="auto"/>
                <w:bottom w:val="none" w:sz="0" w:space="0" w:color="auto"/>
                <w:right w:val="none" w:sz="0" w:space="0" w:color="auto"/>
              </w:divBdr>
            </w:div>
          </w:divsChild>
        </w:div>
        <w:div w:id="1169252540">
          <w:marLeft w:val="0"/>
          <w:marRight w:val="0"/>
          <w:marTop w:val="0"/>
          <w:marBottom w:val="0"/>
          <w:divBdr>
            <w:top w:val="none" w:sz="0" w:space="0" w:color="auto"/>
            <w:left w:val="none" w:sz="0" w:space="0" w:color="auto"/>
            <w:bottom w:val="none" w:sz="0" w:space="0" w:color="auto"/>
            <w:right w:val="none" w:sz="0" w:space="0" w:color="auto"/>
          </w:divBdr>
          <w:divsChild>
            <w:div w:id="258098112">
              <w:marLeft w:val="539"/>
              <w:marRight w:val="0"/>
              <w:marTop w:val="0"/>
              <w:marBottom w:val="0"/>
              <w:divBdr>
                <w:top w:val="none" w:sz="0" w:space="0" w:color="auto"/>
                <w:left w:val="none" w:sz="0" w:space="0" w:color="auto"/>
                <w:bottom w:val="none" w:sz="0" w:space="0" w:color="auto"/>
                <w:right w:val="none" w:sz="0" w:space="0" w:color="auto"/>
              </w:divBdr>
            </w:div>
          </w:divsChild>
        </w:div>
        <w:div w:id="2122652418">
          <w:marLeft w:val="0"/>
          <w:marRight w:val="0"/>
          <w:marTop w:val="0"/>
          <w:marBottom w:val="0"/>
          <w:divBdr>
            <w:top w:val="none" w:sz="0" w:space="0" w:color="auto"/>
            <w:left w:val="none" w:sz="0" w:space="0" w:color="auto"/>
            <w:bottom w:val="none" w:sz="0" w:space="0" w:color="auto"/>
            <w:right w:val="none" w:sz="0" w:space="0" w:color="auto"/>
          </w:divBdr>
          <w:divsChild>
            <w:div w:id="667707012">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167477313">
      <w:bodyDiv w:val="1"/>
      <w:marLeft w:val="0"/>
      <w:marRight w:val="0"/>
      <w:marTop w:val="0"/>
      <w:marBottom w:val="0"/>
      <w:divBdr>
        <w:top w:val="none" w:sz="0" w:space="0" w:color="auto"/>
        <w:left w:val="none" w:sz="0" w:space="0" w:color="auto"/>
        <w:bottom w:val="none" w:sz="0" w:space="0" w:color="auto"/>
        <w:right w:val="none" w:sz="0" w:space="0" w:color="auto"/>
      </w:divBdr>
      <w:divsChild>
        <w:div w:id="832141422">
          <w:marLeft w:val="0"/>
          <w:marRight w:val="0"/>
          <w:marTop w:val="0"/>
          <w:marBottom w:val="0"/>
          <w:divBdr>
            <w:top w:val="none" w:sz="0" w:space="0" w:color="auto"/>
            <w:left w:val="none" w:sz="0" w:space="0" w:color="auto"/>
            <w:bottom w:val="none" w:sz="0" w:space="0" w:color="auto"/>
            <w:right w:val="none" w:sz="0" w:space="0" w:color="auto"/>
          </w:divBdr>
        </w:div>
      </w:divsChild>
    </w:div>
    <w:div w:id="1180001666">
      <w:bodyDiv w:val="1"/>
      <w:marLeft w:val="0"/>
      <w:marRight w:val="0"/>
      <w:marTop w:val="0"/>
      <w:marBottom w:val="0"/>
      <w:divBdr>
        <w:top w:val="none" w:sz="0" w:space="0" w:color="auto"/>
        <w:left w:val="none" w:sz="0" w:space="0" w:color="auto"/>
        <w:bottom w:val="none" w:sz="0" w:space="0" w:color="auto"/>
        <w:right w:val="none" w:sz="0" w:space="0" w:color="auto"/>
      </w:divBdr>
      <w:divsChild>
        <w:div w:id="107044421">
          <w:marLeft w:val="0"/>
          <w:marRight w:val="0"/>
          <w:marTop w:val="0"/>
          <w:marBottom w:val="0"/>
          <w:divBdr>
            <w:top w:val="none" w:sz="0" w:space="0" w:color="auto"/>
            <w:left w:val="none" w:sz="0" w:space="0" w:color="auto"/>
            <w:bottom w:val="none" w:sz="0" w:space="0" w:color="auto"/>
            <w:right w:val="none" w:sz="0" w:space="0" w:color="auto"/>
          </w:divBdr>
          <w:divsChild>
            <w:div w:id="1158379959">
              <w:marLeft w:val="539"/>
              <w:marRight w:val="0"/>
              <w:marTop w:val="0"/>
              <w:marBottom w:val="0"/>
              <w:divBdr>
                <w:top w:val="none" w:sz="0" w:space="0" w:color="auto"/>
                <w:left w:val="none" w:sz="0" w:space="0" w:color="auto"/>
                <w:bottom w:val="none" w:sz="0" w:space="0" w:color="auto"/>
                <w:right w:val="none" w:sz="0" w:space="0" w:color="auto"/>
              </w:divBdr>
            </w:div>
          </w:divsChild>
        </w:div>
        <w:div w:id="577984914">
          <w:marLeft w:val="0"/>
          <w:marRight w:val="0"/>
          <w:marTop w:val="0"/>
          <w:marBottom w:val="0"/>
          <w:divBdr>
            <w:top w:val="none" w:sz="0" w:space="0" w:color="auto"/>
            <w:left w:val="none" w:sz="0" w:space="0" w:color="auto"/>
            <w:bottom w:val="none" w:sz="0" w:space="0" w:color="auto"/>
            <w:right w:val="none" w:sz="0" w:space="0" w:color="auto"/>
          </w:divBdr>
          <w:divsChild>
            <w:div w:id="784234692">
              <w:marLeft w:val="539"/>
              <w:marRight w:val="0"/>
              <w:marTop w:val="0"/>
              <w:marBottom w:val="0"/>
              <w:divBdr>
                <w:top w:val="none" w:sz="0" w:space="0" w:color="auto"/>
                <w:left w:val="none" w:sz="0" w:space="0" w:color="auto"/>
                <w:bottom w:val="none" w:sz="0" w:space="0" w:color="auto"/>
                <w:right w:val="none" w:sz="0" w:space="0" w:color="auto"/>
              </w:divBdr>
            </w:div>
          </w:divsChild>
        </w:div>
        <w:div w:id="1981617919">
          <w:marLeft w:val="0"/>
          <w:marRight w:val="0"/>
          <w:marTop w:val="0"/>
          <w:marBottom w:val="0"/>
          <w:divBdr>
            <w:top w:val="none" w:sz="0" w:space="0" w:color="auto"/>
            <w:left w:val="none" w:sz="0" w:space="0" w:color="auto"/>
            <w:bottom w:val="none" w:sz="0" w:space="0" w:color="auto"/>
            <w:right w:val="none" w:sz="0" w:space="0" w:color="auto"/>
          </w:divBdr>
          <w:divsChild>
            <w:div w:id="163637234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182400690">
      <w:bodyDiv w:val="1"/>
      <w:marLeft w:val="0"/>
      <w:marRight w:val="0"/>
      <w:marTop w:val="0"/>
      <w:marBottom w:val="0"/>
      <w:divBdr>
        <w:top w:val="none" w:sz="0" w:space="0" w:color="auto"/>
        <w:left w:val="none" w:sz="0" w:space="0" w:color="auto"/>
        <w:bottom w:val="none" w:sz="0" w:space="0" w:color="auto"/>
        <w:right w:val="none" w:sz="0" w:space="0" w:color="auto"/>
      </w:divBdr>
    </w:div>
    <w:div w:id="1184251534">
      <w:bodyDiv w:val="1"/>
      <w:marLeft w:val="0"/>
      <w:marRight w:val="0"/>
      <w:marTop w:val="0"/>
      <w:marBottom w:val="0"/>
      <w:divBdr>
        <w:top w:val="none" w:sz="0" w:space="0" w:color="auto"/>
        <w:left w:val="none" w:sz="0" w:space="0" w:color="auto"/>
        <w:bottom w:val="none" w:sz="0" w:space="0" w:color="auto"/>
        <w:right w:val="none" w:sz="0" w:space="0" w:color="auto"/>
      </w:divBdr>
      <w:divsChild>
        <w:div w:id="1782073174">
          <w:marLeft w:val="0"/>
          <w:marRight w:val="0"/>
          <w:marTop w:val="0"/>
          <w:marBottom w:val="0"/>
          <w:divBdr>
            <w:top w:val="none" w:sz="0" w:space="0" w:color="auto"/>
            <w:left w:val="none" w:sz="0" w:space="0" w:color="auto"/>
            <w:bottom w:val="none" w:sz="0" w:space="0" w:color="auto"/>
            <w:right w:val="none" w:sz="0" w:space="0" w:color="auto"/>
          </w:divBdr>
          <w:divsChild>
            <w:div w:id="326443370">
              <w:marLeft w:val="0"/>
              <w:marRight w:val="0"/>
              <w:marTop w:val="0"/>
              <w:marBottom w:val="0"/>
              <w:divBdr>
                <w:top w:val="none" w:sz="0" w:space="0" w:color="auto"/>
                <w:left w:val="none" w:sz="0" w:space="0" w:color="auto"/>
                <w:bottom w:val="none" w:sz="0" w:space="0" w:color="auto"/>
                <w:right w:val="none" w:sz="0" w:space="0" w:color="auto"/>
              </w:divBdr>
              <w:divsChild>
                <w:div w:id="135683009">
                  <w:marLeft w:val="0"/>
                  <w:marRight w:val="0"/>
                  <w:marTop w:val="0"/>
                  <w:marBottom w:val="0"/>
                  <w:divBdr>
                    <w:top w:val="none" w:sz="0" w:space="0" w:color="auto"/>
                    <w:left w:val="none" w:sz="0" w:space="0" w:color="auto"/>
                    <w:bottom w:val="none" w:sz="0" w:space="0" w:color="auto"/>
                    <w:right w:val="none" w:sz="0" w:space="0" w:color="auto"/>
                  </w:divBdr>
                  <w:divsChild>
                    <w:div w:id="1642997709">
                      <w:marLeft w:val="3000"/>
                      <w:marRight w:val="3000"/>
                      <w:marTop w:val="75"/>
                      <w:marBottom w:val="75"/>
                      <w:divBdr>
                        <w:top w:val="single" w:sz="6" w:space="4" w:color="EEF8FF"/>
                        <w:left w:val="single" w:sz="6" w:space="4" w:color="EEF8FF"/>
                        <w:bottom w:val="single" w:sz="6" w:space="4" w:color="EEF8FF"/>
                        <w:right w:val="single" w:sz="6" w:space="4" w:color="EEF8FF"/>
                      </w:divBdr>
                    </w:div>
                  </w:divsChild>
                </w:div>
              </w:divsChild>
            </w:div>
          </w:divsChild>
        </w:div>
      </w:divsChild>
    </w:div>
    <w:div w:id="1189954220">
      <w:bodyDiv w:val="1"/>
      <w:marLeft w:val="0"/>
      <w:marRight w:val="0"/>
      <w:marTop w:val="0"/>
      <w:marBottom w:val="0"/>
      <w:divBdr>
        <w:top w:val="none" w:sz="0" w:space="0" w:color="auto"/>
        <w:left w:val="none" w:sz="0" w:space="0" w:color="auto"/>
        <w:bottom w:val="none" w:sz="0" w:space="0" w:color="auto"/>
        <w:right w:val="none" w:sz="0" w:space="0" w:color="auto"/>
      </w:divBdr>
    </w:div>
    <w:div w:id="1209680144">
      <w:bodyDiv w:val="1"/>
      <w:marLeft w:val="0"/>
      <w:marRight w:val="0"/>
      <w:marTop w:val="0"/>
      <w:marBottom w:val="0"/>
      <w:divBdr>
        <w:top w:val="none" w:sz="0" w:space="0" w:color="auto"/>
        <w:left w:val="none" w:sz="0" w:space="0" w:color="auto"/>
        <w:bottom w:val="none" w:sz="0" w:space="0" w:color="auto"/>
        <w:right w:val="none" w:sz="0" w:space="0" w:color="auto"/>
      </w:divBdr>
    </w:div>
    <w:div w:id="1211302285">
      <w:bodyDiv w:val="1"/>
      <w:marLeft w:val="0"/>
      <w:marRight w:val="0"/>
      <w:marTop w:val="0"/>
      <w:marBottom w:val="0"/>
      <w:divBdr>
        <w:top w:val="none" w:sz="0" w:space="0" w:color="auto"/>
        <w:left w:val="none" w:sz="0" w:space="0" w:color="auto"/>
        <w:bottom w:val="none" w:sz="0" w:space="0" w:color="auto"/>
        <w:right w:val="none" w:sz="0" w:space="0" w:color="auto"/>
      </w:divBdr>
    </w:div>
    <w:div w:id="1215435912">
      <w:bodyDiv w:val="1"/>
      <w:marLeft w:val="0"/>
      <w:marRight w:val="0"/>
      <w:marTop w:val="0"/>
      <w:marBottom w:val="0"/>
      <w:divBdr>
        <w:top w:val="none" w:sz="0" w:space="0" w:color="auto"/>
        <w:left w:val="none" w:sz="0" w:space="0" w:color="auto"/>
        <w:bottom w:val="none" w:sz="0" w:space="0" w:color="auto"/>
        <w:right w:val="none" w:sz="0" w:space="0" w:color="auto"/>
      </w:divBdr>
    </w:div>
    <w:div w:id="1246646836">
      <w:bodyDiv w:val="1"/>
      <w:marLeft w:val="0"/>
      <w:marRight w:val="0"/>
      <w:marTop w:val="0"/>
      <w:marBottom w:val="0"/>
      <w:divBdr>
        <w:top w:val="none" w:sz="0" w:space="0" w:color="auto"/>
        <w:left w:val="none" w:sz="0" w:space="0" w:color="auto"/>
        <w:bottom w:val="none" w:sz="0" w:space="0" w:color="auto"/>
        <w:right w:val="none" w:sz="0" w:space="0" w:color="auto"/>
      </w:divBdr>
    </w:div>
    <w:div w:id="1260483683">
      <w:bodyDiv w:val="1"/>
      <w:marLeft w:val="0"/>
      <w:marRight w:val="0"/>
      <w:marTop w:val="0"/>
      <w:marBottom w:val="0"/>
      <w:divBdr>
        <w:top w:val="none" w:sz="0" w:space="0" w:color="auto"/>
        <w:left w:val="none" w:sz="0" w:space="0" w:color="auto"/>
        <w:bottom w:val="none" w:sz="0" w:space="0" w:color="auto"/>
        <w:right w:val="none" w:sz="0" w:space="0" w:color="auto"/>
      </w:divBdr>
      <w:divsChild>
        <w:div w:id="102264902">
          <w:marLeft w:val="0"/>
          <w:marRight w:val="0"/>
          <w:marTop w:val="0"/>
          <w:marBottom w:val="0"/>
          <w:divBdr>
            <w:top w:val="none" w:sz="0" w:space="0" w:color="auto"/>
            <w:left w:val="none" w:sz="0" w:space="0" w:color="auto"/>
            <w:bottom w:val="none" w:sz="0" w:space="0" w:color="auto"/>
            <w:right w:val="none" w:sz="0" w:space="0" w:color="auto"/>
          </w:divBdr>
          <w:divsChild>
            <w:div w:id="519242138">
              <w:marLeft w:val="539"/>
              <w:marRight w:val="0"/>
              <w:marTop w:val="0"/>
              <w:marBottom w:val="0"/>
              <w:divBdr>
                <w:top w:val="none" w:sz="0" w:space="0" w:color="auto"/>
                <w:left w:val="none" w:sz="0" w:space="0" w:color="auto"/>
                <w:bottom w:val="none" w:sz="0" w:space="0" w:color="auto"/>
                <w:right w:val="none" w:sz="0" w:space="0" w:color="auto"/>
              </w:divBdr>
            </w:div>
          </w:divsChild>
        </w:div>
        <w:div w:id="808403960">
          <w:marLeft w:val="0"/>
          <w:marRight w:val="0"/>
          <w:marTop w:val="0"/>
          <w:marBottom w:val="0"/>
          <w:divBdr>
            <w:top w:val="none" w:sz="0" w:space="0" w:color="auto"/>
            <w:left w:val="none" w:sz="0" w:space="0" w:color="auto"/>
            <w:bottom w:val="none" w:sz="0" w:space="0" w:color="auto"/>
            <w:right w:val="none" w:sz="0" w:space="0" w:color="auto"/>
          </w:divBdr>
          <w:divsChild>
            <w:div w:id="1800103461">
              <w:marLeft w:val="539"/>
              <w:marRight w:val="0"/>
              <w:marTop w:val="0"/>
              <w:marBottom w:val="0"/>
              <w:divBdr>
                <w:top w:val="none" w:sz="0" w:space="0" w:color="auto"/>
                <w:left w:val="none" w:sz="0" w:space="0" w:color="auto"/>
                <w:bottom w:val="none" w:sz="0" w:space="0" w:color="auto"/>
                <w:right w:val="none" w:sz="0" w:space="0" w:color="auto"/>
              </w:divBdr>
            </w:div>
          </w:divsChild>
        </w:div>
        <w:div w:id="1310405724">
          <w:marLeft w:val="0"/>
          <w:marRight w:val="0"/>
          <w:marTop w:val="0"/>
          <w:marBottom w:val="0"/>
          <w:divBdr>
            <w:top w:val="none" w:sz="0" w:space="0" w:color="auto"/>
            <w:left w:val="none" w:sz="0" w:space="0" w:color="auto"/>
            <w:bottom w:val="none" w:sz="0" w:space="0" w:color="auto"/>
            <w:right w:val="none" w:sz="0" w:space="0" w:color="auto"/>
          </w:divBdr>
          <w:divsChild>
            <w:div w:id="133773495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268659974">
      <w:bodyDiv w:val="1"/>
      <w:marLeft w:val="0"/>
      <w:marRight w:val="0"/>
      <w:marTop w:val="0"/>
      <w:marBottom w:val="0"/>
      <w:divBdr>
        <w:top w:val="none" w:sz="0" w:space="0" w:color="auto"/>
        <w:left w:val="none" w:sz="0" w:space="0" w:color="auto"/>
        <w:bottom w:val="none" w:sz="0" w:space="0" w:color="auto"/>
        <w:right w:val="none" w:sz="0" w:space="0" w:color="auto"/>
      </w:divBdr>
      <w:divsChild>
        <w:div w:id="1530411317">
          <w:marLeft w:val="0"/>
          <w:marRight w:val="0"/>
          <w:marTop w:val="0"/>
          <w:marBottom w:val="0"/>
          <w:divBdr>
            <w:top w:val="none" w:sz="0" w:space="0" w:color="auto"/>
            <w:left w:val="none" w:sz="0" w:space="0" w:color="auto"/>
            <w:bottom w:val="none" w:sz="0" w:space="0" w:color="auto"/>
            <w:right w:val="none" w:sz="0" w:space="0" w:color="auto"/>
          </w:divBdr>
        </w:div>
      </w:divsChild>
    </w:div>
    <w:div w:id="1281107934">
      <w:bodyDiv w:val="1"/>
      <w:marLeft w:val="0"/>
      <w:marRight w:val="0"/>
      <w:marTop w:val="0"/>
      <w:marBottom w:val="0"/>
      <w:divBdr>
        <w:top w:val="none" w:sz="0" w:space="0" w:color="auto"/>
        <w:left w:val="none" w:sz="0" w:space="0" w:color="auto"/>
        <w:bottom w:val="none" w:sz="0" w:space="0" w:color="auto"/>
        <w:right w:val="none" w:sz="0" w:space="0" w:color="auto"/>
      </w:divBdr>
    </w:div>
    <w:div w:id="1295021248">
      <w:bodyDiv w:val="1"/>
      <w:marLeft w:val="0"/>
      <w:marRight w:val="0"/>
      <w:marTop w:val="0"/>
      <w:marBottom w:val="0"/>
      <w:divBdr>
        <w:top w:val="none" w:sz="0" w:space="0" w:color="auto"/>
        <w:left w:val="none" w:sz="0" w:space="0" w:color="auto"/>
        <w:bottom w:val="none" w:sz="0" w:space="0" w:color="auto"/>
        <w:right w:val="none" w:sz="0" w:space="0" w:color="auto"/>
      </w:divBdr>
      <w:divsChild>
        <w:div w:id="55398279">
          <w:marLeft w:val="0"/>
          <w:marRight w:val="0"/>
          <w:marTop w:val="0"/>
          <w:marBottom w:val="0"/>
          <w:divBdr>
            <w:top w:val="none" w:sz="0" w:space="0" w:color="auto"/>
            <w:left w:val="none" w:sz="0" w:space="0" w:color="auto"/>
            <w:bottom w:val="none" w:sz="0" w:space="0" w:color="auto"/>
            <w:right w:val="none" w:sz="0" w:space="0" w:color="auto"/>
          </w:divBdr>
          <w:divsChild>
            <w:div w:id="553394979">
              <w:marLeft w:val="539"/>
              <w:marRight w:val="0"/>
              <w:marTop w:val="0"/>
              <w:marBottom w:val="0"/>
              <w:divBdr>
                <w:top w:val="none" w:sz="0" w:space="0" w:color="auto"/>
                <w:left w:val="none" w:sz="0" w:space="0" w:color="auto"/>
                <w:bottom w:val="none" w:sz="0" w:space="0" w:color="auto"/>
                <w:right w:val="none" w:sz="0" w:space="0" w:color="auto"/>
              </w:divBdr>
            </w:div>
          </w:divsChild>
        </w:div>
        <w:div w:id="900748142">
          <w:marLeft w:val="0"/>
          <w:marRight w:val="0"/>
          <w:marTop w:val="0"/>
          <w:marBottom w:val="0"/>
          <w:divBdr>
            <w:top w:val="none" w:sz="0" w:space="0" w:color="auto"/>
            <w:left w:val="none" w:sz="0" w:space="0" w:color="auto"/>
            <w:bottom w:val="none" w:sz="0" w:space="0" w:color="auto"/>
            <w:right w:val="none" w:sz="0" w:space="0" w:color="auto"/>
          </w:divBdr>
          <w:divsChild>
            <w:div w:id="1001616774">
              <w:marLeft w:val="539"/>
              <w:marRight w:val="0"/>
              <w:marTop w:val="0"/>
              <w:marBottom w:val="0"/>
              <w:divBdr>
                <w:top w:val="none" w:sz="0" w:space="0" w:color="auto"/>
                <w:left w:val="none" w:sz="0" w:space="0" w:color="auto"/>
                <w:bottom w:val="none" w:sz="0" w:space="0" w:color="auto"/>
                <w:right w:val="none" w:sz="0" w:space="0" w:color="auto"/>
              </w:divBdr>
            </w:div>
          </w:divsChild>
        </w:div>
        <w:div w:id="2067298127">
          <w:marLeft w:val="0"/>
          <w:marRight w:val="0"/>
          <w:marTop w:val="0"/>
          <w:marBottom w:val="0"/>
          <w:divBdr>
            <w:top w:val="none" w:sz="0" w:space="0" w:color="auto"/>
            <w:left w:val="none" w:sz="0" w:space="0" w:color="auto"/>
            <w:bottom w:val="none" w:sz="0" w:space="0" w:color="auto"/>
            <w:right w:val="none" w:sz="0" w:space="0" w:color="auto"/>
          </w:divBdr>
          <w:divsChild>
            <w:div w:id="227346723">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295913196">
      <w:bodyDiv w:val="1"/>
      <w:marLeft w:val="0"/>
      <w:marRight w:val="0"/>
      <w:marTop w:val="0"/>
      <w:marBottom w:val="0"/>
      <w:divBdr>
        <w:top w:val="none" w:sz="0" w:space="0" w:color="auto"/>
        <w:left w:val="none" w:sz="0" w:space="0" w:color="auto"/>
        <w:bottom w:val="none" w:sz="0" w:space="0" w:color="auto"/>
        <w:right w:val="none" w:sz="0" w:space="0" w:color="auto"/>
      </w:divBdr>
    </w:div>
    <w:div w:id="1306155019">
      <w:bodyDiv w:val="1"/>
      <w:marLeft w:val="0"/>
      <w:marRight w:val="0"/>
      <w:marTop w:val="0"/>
      <w:marBottom w:val="0"/>
      <w:divBdr>
        <w:top w:val="none" w:sz="0" w:space="0" w:color="auto"/>
        <w:left w:val="none" w:sz="0" w:space="0" w:color="auto"/>
        <w:bottom w:val="none" w:sz="0" w:space="0" w:color="auto"/>
        <w:right w:val="none" w:sz="0" w:space="0" w:color="auto"/>
      </w:divBdr>
      <w:divsChild>
        <w:div w:id="947813628">
          <w:marLeft w:val="0"/>
          <w:marRight w:val="0"/>
          <w:marTop w:val="0"/>
          <w:marBottom w:val="0"/>
          <w:divBdr>
            <w:top w:val="none" w:sz="0" w:space="0" w:color="auto"/>
            <w:left w:val="none" w:sz="0" w:space="0" w:color="auto"/>
            <w:bottom w:val="none" w:sz="0" w:space="0" w:color="auto"/>
            <w:right w:val="none" w:sz="0" w:space="0" w:color="auto"/>
          </w:divBdr>
          <w:divsChild>
            <w:div w:id="455756873">
              <w:marLeft w:val="539"/>
              <w:marRight w:val="0"/>
              <w:marTop w:val="0"/>
              <w:marBottom w:val="0"/>
              <w:divBdr>
                <w:top w:val="none" w:sz="0" w:space="0" w:color="auto"/>
                <w:left w:val="none" w:sz="0" w:space="0" w:color="auto"/>
                <w:bottom w:val="none" w:sz="0" w:space="0" w:color="auto"/>
                <w:right w:val="none" w:sz="0" w:space="0" w:color="auto"/>
              </w:divBdr>
            </w:div>
          </w:divsChild>
        </w:div>
        <w:div w:id="1582373128">
          <w:marLeft w:val="0"/>
          <w:marRight w:val="0"/>
          <w:marTop w:val="0"/>
          <w:marBottom w:val="0"/>
          <w:divBdr>
            <w:top w:val="none" w:sz="0" w:space="0" w:color="auto"/>
            <w:left w:val="none" w:sz="0" w:space="0" w:color="auto"/>
            <w:bottom w:val="none" w:sz="0" w:space="0" w:color="auto"/>
            <w:right w:val="none" w:sz="0" w:space="0" w:color="auto"/>
          </w:divBdr>
          <w:divsChild>
            <w:div w:id="1895894843">
              <w:marLeft w:val="539"/>
              <w:marRight w:val="0"/>
              <w:marTop w:val="0"/>
              <w:marBottom w:val="0"/>
              <w:divBdr>
                <w:top w:val="none" w:sz="0" w:space="0" w:color="auto"/>
                <w:left w:val="none" w:sz="0" w:space="0" w:color="auto"/>
                <w:bottom w:val="none" w:sz="0" w:space="0" w:color="auto"/>
                <w:right w:val="none" w:sz="0" w:space="0" w:color="auto"/>
              </w:divBdr>
            </w:div>
          </w:divsChild>
        </w:div>
        <w:div w:id="2036148220">
          <w:marLeft w:val="0"/>
          <w:marRight w:val="0"/>
          <w:marTop w:val="0"/>
          <w:marBottom w:val="0"/>
          <w:divBdr>
            <w:top w:val="none" w:sz="0" w:space="0" w:color="auto"/>
            <w:left w:val="none" w:sz="0" w:space="0" w:color="auto"/>
            <w:bottom w:val="none" w:sz="0" w:space="0" w:color="auto"/>
            <w:right w:val="none" w:sz="0" w:space="0" w:color="auto"/>
          </w:divBdr>
          <w:divsChild>
            <w:div w:id="232544305">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307509653">
      <w:bodyDiv w:val="1"/>
      <w:marLeft w:val="0"/>
      <w:marRight w:val="0"/>
      <w:marTop w:val="0"/>
      <w:marBottom w:val="0"/>
      <w:divBdr>
        <w:top w:val="none" w:sz="0" w:space="0" w:color="auto"/>
        <w:left w:val="none" w:sz="0" w:space="0" w:color="auto"/>
        <w:bottom w:val="none" w:sz="0" w:space="0" w:color="auto"/>
        <w:right w:val="none" w:sz="0" w:space="0" w:color="auto"/>
      </w:divBdr>
      <w:divsChild>
        <w:div w:id="1140541217">
          <w:marLeft w:val="0"/>
          <w:marRight w:val="0"/>
          <w:marTop w:val="0"/>
          <w:marBottom w:val="0"/>
          <w:divBdr>
            <w:top w:val="none" w:sz="0" w:space="0" w:color="auto"/>
            <w:left w:val="none" w:sz="0" w:space="0" w:color="auto"/>
            <w:bottom w:val="none" w:sz="0" w:space="0" w:color="auto"/>
            <w:right w:val="none" w:sz="0" w:space="0" w:color="auto"/>
          </w:divBdr>
        </w:div>
        <w:div w:id="1561399075">
          <w:marLeft w:val="0"/>
          <w:marRight w:val="0"/>
          <w:marTop w:val="0"/>
          <w:marBottom w:val="0"/>
          <w:divBdr>
            <w:top w:val="none" w:sz="0" w:space="0" w:color="auto"/>
            <w:left w:val="none" w:sz="0" w:space="0" w:color="auto"/>
            <w:bottom w:val="none" w:sz="0" w:space="0" w:color="auto"/>
            <w:right w:val="none" w:sz="0" w:space="0" w:color="auto"/>
          </w:divBdr>
        </w:div>
      </w:divsChild>
    </w:div>
    <w:div w:id="1354064890">
      <w:bodyDiv w:val="1"/>
      <w:marLeft w:val="0"/>
      <w:marRight w:val="0"/>
      <w:marTop w:val="0"/>
      <w:marBottom w:val="0"/>
      <w:divBdr>
        <w:top w:val="none" w:sz="0" w:space="0" w:color="auto"/>
        <w:left w:val="none" w:sz="0" w:space="0" w:color="auto"/>
        <w:bottom w:val="none" w:sz="0" w:space="0" w:color="auto"/>
        <w:right w:val="none" w:sz="0" w:space="0" w:color="auto"/>
      </w:divBdr>
    </w:div>
    <w:div w:id="1355036224">
      <w:bodyDiv w:val="1"/>
      <w:marLeft w:val="0"/>
      <w:marRight w:val="0"/>
      <w:marTop w:val="0"/>
      <w:marBottom w:val="0"/>
      <w:divBdr>
        <w:top w:val="none" w:sz="0" w:space="0" w:color="auto"/>
        <w:left w:val="none" w:sz="0" w:space="0" w:color="auto"/>
        <w:bottom w:val="none" w:sz="0" w:space="0" w:color="auto"/>
        <w:right w:val="none" w:sz="0" w:space="0" w:color="auto"/>
      </w:divBdr>
    </w:div>
    <w:div w:id="1371418738">
      <w:bodyDiv w:val="1"/>
      <w:marLeft w:val="0"/>
      <w:marRight w:val="0"/>
      <w:marTop w:val="0"/>
      <w:marBottom w:val="0"/>
      <w:divBdr>
        <w:top w:val="none" w:sz="0" w:space="0" w:color="auto"/>
        <w:left w:val="none" w:sz="0" w:space="0" w:color="auto"/>
        <w:bottom w:val="none" w:sz="0" w:space="0" w:color="auto"/>
        <w:right w:val="none" w:sz="0" w:space="0" w:color="auto"/>
      </w:divBdr>
      <w:divsChild>
        <w:div w:id="1901212050">
          <w:marLeft w:val="0"/>
          <w:marRight w:val="0"/>
          <w:marTop w:val="0"/>
          <w:marBottom w:val="0"/>
          <w:divBdr>
            <w:top w:val="none" w:sz="0" w:space="0" w:color="auto"/>
            <w:left w:val="none" w:sz="0" w:space="0" w:color="auto"/>
            <w:bottom w:val="none" w:sz="0" w:space="0" w:color="auto"/>
            <w:right w:val="none" w:sz="0" w:space="0" w:color="auto"/>
          </w:divBdr>
        </w:div>
      </w:divsChild>
    </w:div>
    <w:div w:id="1380201609">
      <w:bodyDiv w:val="1"/>
      <w:marLeft w:val="0"/>
      <w:marRight w:val="0"/>
      <w:marTop w:val="0"/>
      <w:marBottom w:val="0"/>
      <w:divBdr>
        <w:top w:val="none" w:sz="0" w:space="0" w:color="auto"/>
        <w:left w:val="none" w:sz="0" w:space="0" w:color="auto"/>
        <w:bottom w:val="none" w:sz="0" w:space="0" w:color="auto"/>
        <w:right w:val="none" w:sz="0" w:space="0" w:color="auto"/>
      </w:divBdr>
      <w:divsChild>
        <w:div w:id="906379531">
          <w:marLeft w:val="0"/>
          <w:marRight w:val="0"/>
          <w:marTop w:val="0"/>
          <w:marBottom w:val="0"/>
          <w:divBdr>
            <w:top w:val="none" w:sz="0" w:space="0" w:color="auto"/>
            <w:left w:val="none" w:sz="0" w:space="0" w:color="auto"/>
            <w:bottom w:val="none" w:sz="0" w:space="0" w:color="auto"/>
            <w:right w:val="none" w:sz="0" w:space="0" w:color="auto"/>
          </w:divBdr>
          <w:divsChild>
            <w:div w:id="1041440631">
              <w:marLeft w:val="539"/>
              <w:marRight w:val="0"/>
              <w:marTop w:val="0"/>
              <w:marBottom w:val="0"/>
              <w:divBdr>
                <w:top w:val="none" w:sz="0" w:space="0" w:color="auto"/>
                <w:left w:val="none" w:sz="0" w:space="0" w:color="auto"/>
                <w:bottom w:val="none" w:sz="0" w:space="0" w:color="auto"/>
                <w:right w:val="none" w:sz="0" w:space="0" w:color="auto"/>
              </w:divBdr>
            </w:div>
          </w:divsChild>
        </w:div>
        <w:div w:id="1001008786">
          <w:marLeft w:val="0"/>
          <w:marRight w:val="0"/>
          <w:marTop w:val="0"/>
          <w:marBottom w:val="0"/>
          <w:divBdr>
            <w:top w:val="none" w:sz="0" w:space="0" w:color="auto"/>
            <w:left w:val="none" w:sz="0" w:space="0" w:color="auto"/>
            <w:bottom w:val="none" w:sz="0" w:space="0" w:color="auto"/>
            <w:right w:val="none" w:sz="0" w:space="0" w:color="auto"/>
          </w:divBdr>
          <w:divsChild>
            <w:div w:id="905530535">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381318754">
      <w:bodyDiv w:val="1"/>
      <w:marLeft w:val="0"/>
      <w:marRight w:val="0"/>
      <w:marTop w:val="0"/>
      <w:marBottom w:val="0"/>
      <w:divBdr>
        <w:top w:val="none" w:sz="0" w:space="0" w:color="auto"/>
        <w:left w:val="none" w:sz="0" w:space="0" w:color="auto"/>
        <w:bottom w:val="none" w:sz="0" w:space="0" w:color="auto"/>
        <w:right w:val="none" w:sz="0" w:space="0" w:color="auto"/>
      </w:divBdr>
    </w:div>
    <w:div w:id="1402560732">
      <w:bodyDiv w:val="1"/>
      <w:marLeft w:val="0"/>
      <w:marRight w:val="0"/>
      <w:marTop w:val="0"/>
      <w:marBottom w:val="0"/>
      <w:divBdr>
        <w:top w:val="none" w:sz="0" w:space="0" w:color="auto"/>
        <w:left w:val="none" w:sz="0" w:space="0" w:color="auto"/>
        <w:bottom w:val="none" w:sz="0" w:space="0" w:color="auto"/>
        <w:right w:val="none" w:sz="0" w:space="0" w:color="auto"/>
      </w:divBdr>
    </w:div>
    <w:div w:id="1403409590">
      <w:bodyDiv w:val="1"/>
      <w:marLeft w:val="0"/>
      <w:marRight w:val="0"/>
      <w:marTop w:val="0"/>
      <w:marBottom w:val="0"/>
      <w:divBdr>
        <w:top w:val="none" w:sz="0" w:space="0" w:color="auto"/>
        <w:left w:val="none" w:sz="0" w:space="0" w:color="auto"/>
        <w:bottom w:val="none" w:sz="0" w:space="0" w:color="auto"/>
        <w:right w:val="none" w:sz="0" w:space="0" w:color="auto"/>
      </w:divBdr>
    </w:div>
    <w:div w:id="1410883061">
      <w:bodyDiv w:val="1"/>
      <w:marLeft w:val="0"/>
      <w:marRight w:val="0"/>
      <w:marTop w:val="0"/>
      <w:marBottom w:val="0"/>
      <w:divBdr>
        <w:top w:val="none" w:sz="0" w:space="0" w:color="auto"/>
        <w:left w:val="none" w:sz="0" w:space="0" w:color="auto"/>
        <w:bottom w:val="none" w:sz="0" w:space="0" w:color="auto"/>
        <w:right w:val="none" w:sz="0" w:space="0" w:color="auto"/>
      </w:divBdr>
    </w:div>
    <w:div w:id="1416438018">
      <w:bodyDiv w:val="1"/>
      <w:marLeft w:val="0"/>
      <w:marRight w:val="0"/>
      <w:marTop w:val="0"/>
      <w:marBottom w:val="0"/>
      <w:divBdr>
        <w:top w:val="none" w:sz="0" w:space="0" w:color="auto"/>
        <w:left w:val="none" w:sz="0" w:space="0" w:color="auto"/>
        <w:bottom w:val="none" w:sz="0" w:space="0" w:color="auto"/>
        <w:right w:val="none" w:sz="0" w:space="0" w:color="auto"/>
      </w:divBdr>
    </w:div>
    <w:div w:id="1443501523">
      <w:bodyDiv w:val="1"/>
      <w:marLeft w:val="0"/>
      <w:marRight w:val="0"/>
      <w:marTop w:val="0"/>
      <w:marBottom w:val="0"/>
      <w:divBdr>
        <w:top w:val="none" w:sz="0" w:space="0" w:color="auto"/>
        <w:left w:val="none" w:sz="0" w:space="0" w:color="auto"/>
        <w:bottom w:val="none" w:sz="0" w:space="0" w:color="auto"/>
        <w:right w:val="none" w:sz="0" w:space="0" w:color="auto"/>
      </w:divBdr>
    </w:div>
    <w:div w:id="1455370273">
      <w:bodyDiv w:val="1"/>
      <w:marLeft w:val="0"/>
      <w:marRight w:val="0"/>
      <w:marTop w:val="0"/>
      <w:marBottom w:val="0"/>
      <w:divBdr>
        <w:top w:val="none" w:sz="0" w:space="0" w:color="auto"/>
        <w:left w:val="none" w:sz="0" w:space="0" w:color="auto"/>
        <w:bottom w:val="none" w:sz="0" w:space="0" w:color="auto"/>
        <w:right w:val="none" w:sz="0" w:space="0" w:color="auto"/>
      </w:divBdr>
    </w:div>
    <w:div w:id="1456366170">
      <w:bodyDiv w:val="1"/>
      <w:marLeft w:val="0"/>
      <w:marRight w:val="0"/>
      <w:marTop w:val="0"/>
      <w:marBottom w:val="0"/>
      <w:divBdr>
        <w:top w:val="none" w:sz="0" w:space="0" w:color="auto"/>
        <w:left w:val="none" w:sz="0" w:space="0" w:color="auto"/>
        <w:bottom w:val="none" w:sz="0" w:space="0" w:color="auto"/>
        <w:right w:val="none" w:sz="0" w:space="0" w:color="auto"/>
      </w:divBdr>
    </w:div>
    <w:div w:id="1464234814">
      <w:bodyDiv w:val="1"/>
      <w:marLeft w:val="0"/>
      <w:marRight w:val="0"/>
      <w:marTop w:val="0"/>
      <w:marBottom w:val="0"/>
      <w:divBdr>
        <w:top w:val="none" w:sz="0" w:space="0" w:color="auto"/>
        <w:left w:val="none" w:sz="0" w:space="0" w:color="auto"/>
        <w:bottom w:val="none" w:sz="0" w:space="0" w:color="auto"/>
        <w:right w:val="none" w:sz="0" w:space="0" w:color="auto"/>
      </w:divBdr>
      <w:divsChild>
        <w:div w:id="1953584343">
          <w:marLeft w:val="0"/>
          <w:marRight w:val="0"/>
          <w:marTop w:val="0"/>
          <w:marBottom w:val="0"/>
          <w:divBdr>
            <w:top w:val="none" w:sz="0" w:space="0" w:color="auto"/>
            <w:left w:val="none" w:sz="0" w:space="0" w:color="auto"/>
            <w:bottom w:val="none" w:sz="0" w:space="0" w:color="auto"/>
            <w:right w:val="none" w:sz="0" w:space="0" w:color="auto"/>
          </w:divBdr>
          <w:divsChild>
            <w:div w:id="733311217">
              <w:marLeft w:val="0"/>
              <w:marRight w:val="0"/>
              <w:marTop w:val="0"/>
              <w:marBottom w:val="0"/>
              <w:divBdr>
                <w:top w:val="none" w:sz="0" w:space="0" w:color="auto"/>
                <w:left w:val="none" w:sz="0" w:space="0" w:color="auto"/>
                <w:bottom w:val="none" w:sz="0" w:space="0" w:color="auto"/>
                <w:right w:val="none" w:sz="0" w:space="0" w:color="auto"/>
              </w:divBdr>
              <w:divsChild>
                <w:div w:id="1266502249">
                  <w:marLeft w:val="0"/>
                  <w:marRight w:val="0"/>
                  <w:marTop w:val="0"/>
                  <w:marBottom w:val="0"/>
                  <w:divBdr>
                    <w:top w:val="none" w:sz="0" w:space="0" w:color="auto"/>
                    <w:left w:val="none" w:sz="0" w:space="0" w:color="auto"/>
                    <w:bottom w:val="none" w:sz="0" w:space="0" w:color="auto"/>
                    <w:right w:val="none" w:sz="0" w:space="0" w:color="auto"/>
                  </w:divBdr>
                  <w:divsChild>
                    <w:div w:id="1527938375">
                      <w:marLeft w:val="0"/>
                      <w:marRight w:val="0"/>
                      <w:marTop w:val="0"/>
                      <w:marBottom w:val="0"/>
                      <w:divBdr>
                        <w:top w:val="none" w:sz="0" w:space="0" w:color="auto"/>
                        <w:left w:val="none" w:sz="0" w:space="0" w:color="auto"/>
                        <w:bottom w:val="none" w:sz="0" w:space="0" w:color="auto"/>
                        <w:right w:val="none" w:sz="0" w:space="0" w:color="auto"/>
                      </w:divBdr>
                      <w:divsChild>
                        <w:div w:id="1266697423">
                          <w:marLeft w:val="0"/>
                          <w:marRight w:val="0"/>
                          <w:marTop w:val="0"/>
                          <w:marBottom w:val="0"/>
                          <w:divBdr>
                            <w:top w:val="none" w:sz="0" w:space="0" w:color="auto"/>
                            <w:left w:val="none" w:sz="0" w:space="0" w:color="auto"/>
                            <w:bottom w:val="none" w:sz="0" w:space="0" w:color="auto"/>
                            <w:right w:val="none" w:sz="0" w:space="0" w:color="auto"/>
                          </w:divBdr>
                          <w:divsChild>
                            <w:div w:id="1638952336">
                              <w:marLeft w:val="0"/>
                              <w:marRight w:val="0"/>
                              <w:marTop w:val="0"/>
                              <w:marBottom w:val="0"/>
                              <w:divBdr>
                                <w:top w:val="none" w:sz="0" w:space="0" w:color="auto"/>
                                <w:left w:val="none" w:sz="0" w:space="0" w:color="auto"/>
                                <w:bottom w:val="none" w:sz="0" w:space="0" w:color="auto"/>
                                <w:right w:val="none" w:sz="0" w:space="0" w:color="auto"/>
                              </w:divBdr>
                              <w:divsChild>
                                <w:div w:id="1530144973">
                                  <w:marLeft w:val="0"/>
                                  <w:marRight w:val="0"/>
                                  <w:marTop w:val="0"/>
                                  <w:marBottom w:val="0"/>
                                  <w:divBdr>
                                    <w:top w:val="none" w:sz="0" w:space="0" w:color="auto"/>
                                    <w:left w:val="none" w:sz="0" w:space="0" w:color="auto"/>
                                    <w:bottom w:val="none" w:sz="0" w:space="0" w:color="auto"/>
                                    <w:right w:val="none" w:sz="0" w:space="0" w:color="auto"/>
                                  </w:divBdr>
                                  <w:divsChild>
                                    <w:div w:id="1261915087">
                                      <w:marLeft w:val="0"/>
                                      <w:marRight w:val="0"/>
                                      <w:marTop w:val="0"/>
                                      <w:marBottom w:val="0"/>
                                      <w:divBdr>
                                        <w:top w:val="none" w:sz="0" w:space="0" w:color="auto"/>
                                        <w:left w:val="none" w:sz="0" w:space="0" w:color="auto"/>
                                        <w:bottom w:val="none" w:sz="0" w:space="0" w:color="auto"/>
                                        <w:right w:val="none" w:sz="0" w:space="0" w:color="auto"/>
                                      </w:divBdr>
                                      <w:divsChild>
                                        <w:div w:id="1905680366">
                                          <w:marLeft w:val="0"/>
                                          <w:marRight w:val="0"/>
                                          <w:marTop w:val="0"/>
                                          <w:marBottom w:val="0"/>
                                          <w:divBdr>
                                            <w:top w:val="none" w:sz="0" w:space="0" w:color="auto"/>
                                            <w:left w:val="none" w:sz="0" w:space="0" w:color="auto"/>
                                            <w:bottom w:val="none" w:sz="0" w:space="0" w:color="auto"/>
                                            <w:right w:val="none" w:sz="0" w:space="0" w:color="auto"/>
                                          </w:divBdr>
                                          <w:divsChild>
                                            <w:div w:id="1147818660">
                                              <w:marLeft w:val="0"/>
                                              <w:marRight w:val="0"/>
                                              <w:marTop w:val="0"/>
                                              <w:marBottom w:val="0"/>
                                              <w:divBdr>
                                                <w:top w:val="none" w:sz="0" w:space="0" w:color="auto"/>
                                                <w:left w:val="none" w:sz="0" w:space="0" w:color="auto"/>
                                                <w:bottom w:val="none" w:sz="0" w:space="0" w:color="auto"/>
                                                <w:right w:val="none" w:sz="0" w:space="0" w:color="auto"/>
                                              </w:divBdr>
                                              <w:divsChild>
                                                <w:div w:id="67430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8446885">
      <w:bodyDiv w:val="1"/>
      <w:marLeft w:val="0"/>
      <w:marRight w:val="0"/>
      <w:marTop w:val="0"/>
      <w:marBottom w:val="0"/>
      <w:divBdr>
        <w:top w:val="none" w:sz="0" w:space="0" w:color="auto"/>
        <w:left w:val="none" w:sz="0" w:space="0" w:color="auto"/>
        <w:bottom w:val="none" w:sz="0" w:space="0" w:color="auto"/>
        <w:right w:val="none" w:sz="0" w:space="0" w:color="auto"/>
      </w:divBdr>
      <w:divsChild>
        <w:div w:id="96756434">
          <w:marLeft w:val="0"/>
          <w:marRight w:val="0"/>
          <w:marTop w:val="0"/>
          <w:marBottom w:val="0"/>
          <w:divBdr>
            <w:top w:val="none" w:sz="0" w:space="0" w:color="auto"/>
            <w:left w:val="none" w:sz="0" w:space="0" w:color="auto"/>
            <w:bottom w:val="none" w:sz="0" w:space="0" w:color="auto"/>
            <w:right w:val="none" w:sz="0" w:space="0" w:color="auto"/>
          </w:divBdr>
          <w:divsChild>
            <w:div w:id="606885877">
              <w:marLeft w:val="539"/>
              <w:marRight w:val="0"/>
              <w:marTop w:val="0"/>
              <w:marBottom w:val="0"/>
              <w:divBdr>
                <w:top w:val="none" w:sz="0" w:space="0" w:color="auto"/>
                <w:left w:val="none" w:sz="0" w:space="0" w:color="auto"/>
                <w:bottom w:val="none" w:sz="0" w:space="0" w:color="auto"/>
                <w:right w:val="none" w:sz="0" w:space="0" w:color="auto"/>
              </w:divBdr>
            </w:div>
          </w:divsChild>
        </w:div>
        <w:div w:id="125707289">
          <w:marLeft w:val="0"/>
          <w:marRight w:val="0"/>
          <w:marTop w:val="0"/>
          <w:marBottom w:val="0"/>
          <w:divBdr>
            <w:top w:val="none" w:sz="0" w:space="0" w:color="auto"/>
            <w:left w:val="none" w:sz="0" w:space="0" w:color="auto"/>
            <w:bottom w:val="none" w:sz="0" w:space="0" w:color="auto"/>
            <w:right w:val="none" w:sz="0" w:space="0" w:color="auto"/>
          </w:divBdr>
          <w:divsChild>
            <w:div w:id="861170175">
              <w:marLeft w:val="539"/>
              <w:marRight w:val="0"/>
              <w:marTop w:val="0"/>
              <w:marBottom w:val="0"/>
              <w:divBdr>
                <w:top w:val="none" w:sz="0" w:space="0" w:color="auto"/>
                <w:left w:val="none" w:sz="0" w:space="0" w:color="auto"/>
                <w:bottom w:val="none" w:sz="0" w:space="0" w:color="auto"/>
                <w:right w:val="none" w:sz="0" w:space="0" w:color="auto"/>
              </w:divBdr>
            </w:div>
          </w:divsChild>
        </w:div>
        <w:div w:id="1567256586">
          <w:marLeft w:val="0"/>
          <w:marRight w:val="0"/>
          <w:marTop w:val="0"/>
          <w:marBottom w:val="0"/>
          <w:divBdr>
            <w:top w:val="none" w:sz="0" w:space="0" w:color="auto"/>
            <w:left w:val="none" w:sz="0" w:space="0" w:color="auto"/>
            <w:bottom w:val="none" w:sz="0" w:space="0" w:color="auto"/>
            <w:right w:val="none" w:sz="0" w:space="0" w:color="auto"/>
          </w:divBdr>
          <w:divsChild>
            <w:div w:id="175690100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513446735">
      <w:bodyDiv w:val="1"/>
      <w:marLeft w:val="0"/>
      <w:marRight w:val="0"/>
      <w:marTop w:val="0"/>
      <w:marBottom w:val="0"/>
      <w:divBdr>
        <w:top w:val="none" w:sz="0" w:space="0" w:color="auto"/>
        <w:left w:val="none" w:sz="0" w:space="0" w:color="auto"/>
        <w:bottom w:val="none" w:sz="0" w:space="0" w:color="auto"/>
        <w:right w:val="none" w:sz="0" w:space="0" w:color="auto"/>
      </w:divBdr>
      <w:divsChild>
        <w:div w:id="348221577">
          <w:marLeft w:val="539"/>
          <w:marRight w:val="0"/>
          <w:marTop w:val="0"/>
          <w:marBottom w:val="0"/>
          <w:divBdr>
            <w:top w:val="none" w:sz="0" w:space="0" w:color="auto"/>
            <w:left w:val="none" w:sz="0" w:space="0" w:color="auto"/>
            <w:bottom w:val="none" w:sz="0" w:space="0" w:color="auto"/>
            <w:right w:val="none" w:sz="0" w:space="0" w:color="auto"/>
          </w:divBdr>
        </w:div>
      </w:divsChild>
    </w:div>
    <w:div w:id="1515224905">
      <w:bodyDiv w:val="1"/>
      <w:marLeft w:val="0"/>
      <w:marRight w:val="0"/>
      <w:marTop w:val="0"/>
      <w:marBottom w:val="0"/>
      <w:divBdr>
        <w:top w:val="none" w:sz="0" w:space="0" w:color="auto"/>
        <w:left w:val="none" w:sz="0" w:space="0" w:color="auto"/>
        <w:bottom w:val="none" w:sz="0" w:space="0" w:color="auto"/>
        <w:right w:val="none" w:sz="0" w:space="0" w:color="auto"/>
      </w:divBdr>
      <w:divsChild>
        <w:div w:id="1435324587">
          <w:marLeft w:val="0"/>
          <w:marRight w:val="0"/>
          <w:marTop w:val="0"/>
          <w:marBottom w:val="0"/>
          <w:divBdr>
            <w:top w:val="none" w:sz="0" w:space="0" w:color="auto"/>
            <w:left w:val="none" w:sz="0" w:space="0" w:color="auto"/>
            <w:bottom w:val="none" w:sz="0" w:space="0" w:color="auto"/>
            <w:right w:val="none" w:sz="0" w:space="0" w:color="auto"/>
          </w:divBdr>
          <w:divsChild>
            <w:div w:id="1177966757">
              <w:marLeft w:val="0"/>
              <w:marRight w:val="0"/>
              <w:marTop w:val="375"/>
              <w:marBottom w:val="0"/>
              <w:divBdr>
                <w:top w:val="none" w:sz="0" w:space="0" w:color="auto"/>
                <w:left w:val="none" w:sz="0" w:space="0" w:color="auto"/>
                <w:bottom w:val="none" w:sz="0" w:space="0" w:color="auto"/>
                <w:right w:val="none" w:sz="0" w:space="0" w:color="auto"/>
              </w:divBdr>
              <w:divsChild>
                <w:div w:id="450053303">
                  <w:marLeft w:val="300"/>
                  <w:marRight w:val="300"/>
                  <w:marTop w:val="300"/>
                  <w:marBottom w:val="300"/>
                  <w:divBdr>
                    <w:top w:val="single" w:sz="6" w:space="4" w:color="EEEEEE"/>
                    <w:left w:val="single" w:sz="6" w:space="4" w:color="EEEEEE"/>
                    <w:bottom w:val="single" w:sz="6" w:space="4" w:color="DDDDDD"/>
                    <w:right w:val="single" w:sz="6" w:space="4" w:color="DDDDDD"/>
                  </w:divBdr>
                </w:div>
              </w:divsChild>
            </w:div>
          </w:divsChild>
        </w:div>
      </w:divsChild>
    </w:div>
    <w:div w:id="1542089685">
      <w:bodyDiv w:val="1"/>
      <w:marLeft w:val="0"/>
      <w:marRight w:val="0"/>
      <w:marTop w:val="0"/>
      <w:marBottom w:val="0"/>
      <w:divBdr>
        <w:top w:val="none" w:sz="0" w:space="0" w:color="auto"/>
        <w:left w:val="none" w:sz="0" w:space="0" w:color="auto"/>
        <w:bottom w:val="none" w:sz="0" w:space="0" w:color="auto"/>
        <w:right w:val="none" w:sz="0" w:space="0" w:color="auto"/>
      </w:divBdr>
    </w:div>
    <w:div w:id="1547523205">
      <w:bodyDiv w:val="1"/>
      <w:marLeft w:val="0"/>
      <w:marRight w:val="0"/>
      <w:marTop w:val="0"/>
      <w:marBottom w:val="0"/>
      <w:divBdr>
        <w:top w:val="none" w:sz="0" w:space="0" w:color="auto"/>
        <w:left w:val="none" w:sz="0" w:space="0" w:color="auto"/>
        <w:bottom w:val="none" w:sz="0" w:space="0" w:color="auto"/>
        <w:right w:val="none" w:sz="0" w:space="0" w:color="auto"/>
      </w:divBdr>
    </w:div>
    <w:div w:id="1580752362">
      <w:bodyDiv w:val="1"/>
      <w:marLeft w:val="0"/>
      <w:marRight w:val="0"/>
      <w:marTop w:val="0"/>
      <w:marBottom w:val="0"/>
      <w:divBdr>
        <w:top w:val="none" w:sz="0" w:space="0" w:color="auto"/>
        <w:left w:val="none" w:sz="0" w:space="0" w:color="auto"/>
        <w:bottom w:val="none" w:sz="0" w:space="0" w:color="auto"/>
        <w:right w:val="none" w:sz="0" w:space="0" w:color="auto"/>
      </w:divBdr>
    </w:div>
    <w:div w:id="1582566135">
      <w:bodyDiv w:val="1"/>
      <w:marLeft w:val="0"/>
      <w:marRight w:val="0"/>
      <w:marTop w:val="0"/>
      <w:marBottom w:val="0"/>
      <w:divBdr>
        <w:top w:val="none" w:sz="0" w:space="0" w:color="auto"/>
        <w:left w:val="none" w:sz="0" w:space="0" w:color="auto"/>
        <w:bottom w:val="none" w:sz="0" w:space="0" w:color="auto"/>
        <w:right w:val="none" w:sz="0" w:space="0" w:color="auto"/>
      </w:divBdr>
    </w:div>
    <w:div w:id="1591506924">
      <w:bodyDiv w:val="1"/>
      <w:marLeft w:val="0"/>
      <w:marRight w:val="0"/>
      <w:marTop w:val="0"/>
      <w:marBottom w:val="0"/>
      <w:divBdr>
        <w:top w:val="none" w:sz="0" w:space="0" w:color="auto"/>
        <w:left w:val="none" w:sz="0" w:space="0" w:color="auto"/>
        <w:bottom w:val="none" w:sz="0" w:space="0" w:color="auto"/>
        <w:right w:val="none" w:sz="0" w:space="0" w:color="auto"/>
      </w:divBdr>
      <w:divsChild>
        <w:div w:id="749815045">
          <w:marLeft w:val="0"/>
          <w:marRight w:val="0"/>
          <w:marTop w:val="0"/>
          <w:marBottom w:val="0"/>
          <w:divBdr>
            <w:top w:val="none" w:sz="0" w:space="0" w:color="auto"/>
            <w:left w:val="none" w:sz="0" w:space="0" w:color="auto"/>
            <w:bottom w:val="none" w:sz="0" w:space="0" w:color="auto"/>
            <w:right w:val="none" w:sz="0" w:space="0" w:color="auto"/>
          </w:divBdr>
          <w:divsChild>
            <w:div w:id="616641687">
              <w:marLeft w:val="0"/>
              <w:marRight w:val="0"/>
              <w:marTop w:val="0"/>
              <w:marBottom w:val="0"/>
              <w:divBdr>
                <w:top w:val="none" w:sz="0" w:space="0" w:color="auto"/>
                <w:left w:val="none" w:sz="0" w:space="0" w:color="auto"/>
                <w:bottom w:val="none" w:sz="0" w:space="0" w:color="auto"/>
                <w:right w:val="none" w:sz="0" w:space="0" w:color="auto"/>
              </w:divBdr>
            </w:div>
          </w:divsChild>
        </w:div>
        <w:div w:id="824010134">
          <w:marLeft w:val="0"/>
          <w:marRight w:val="0"/>
          <w:marTop w:val="0"/>
          <w:marBottom w:val="0"/>
          <w:divBdr>
            <w:top w:val="none" w:sz="0" w:space="0" w:color="auto"/>
            <w:left w:val="none" w:sz="0" w:space="0" w:color="auto"/>
            <w:bottom w:val="none" w:sz="0" w:space="0" w:color="auto"/>
            <w:right w:val="none" w:sz="0" w:space="0" w:color="auto"/>
          </w:divBdr>
          <w:divsChild>
            <w:div w:id="1661998503">
              <w:marLeft w:val="0"/>
              <w:marRight w:val="0"/>
              <w:marTop w:val="0"/>
              <w:marBottom w:val="0"/>
              <w:divBdr>
                <w:top w:val="none" w:sz="0" w:space="0" w:color="auto"/>
                <w:left w:val="none" w:sz="0" w:space="0" w:color="auto"/>
                <w:bottom w:val="none" w:sz="0" w:space="0" w:color="auto"/>
                <w:right w:val="none" w:sz="0" w:space="0" w:color="auto"/>
              </w:divBdr>
            </w:div>
          </w:divsChild>
        </w:div>
        <w:div w:id="1760446079">
          <w:marLeft w:val="0"/>
          <w:marRight w:val="0"/>
          <w:marTop w:val="0"/>
          <w:marBottom w:val="0"/>
          <w:divBdr>
            <w:top w:val="none" w:sz="0" w:space="0" w:color="auto"/>
            <w:left w:val="none" w:sz="0" w:space="0" w:color="auto"/>
            <w:bottom w:val="none" w:sz="0" w:space="0" w:color="auto"/>
            <w:right w:val="none" w:sz="0" w:space="0" w:color="auto"/>
          </w:divBdr>
          <w:divsChild>
            <w:div w:id="22834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69874">
      <w:bodyDiv w:val="1"/>
      <w:marLeft w:val="0"/>
      <w:marRight w:val="0"/>
      <w:marTop w:val="0"/>
      <w:marBottom w:val="0"/>
      <w:divBdr>
        <w:top w:val="none" w:sz="0" w:space="0" w:color="auto"/>
        <w:left w:val="none" w:sz="0" w:space="0" w:color="auto"/>
        <w:bottom w:val="none" w:sz="0" w:space="0" w:color="auto"/>
        <w:right w:val="none" w:sz="0" w:space="0" w:color="auto"/>
      </w:divBdr>
    </w:div>
    <w:div w:id="1598293072">
      <w:bodyDiv w:val="1"/>
      <w:marLeft w:val="0"/>
      <w:marRight w:val="0"/>
      <w:marTop w:val="0"/>
      <w:marBottom w:val="0"/>
      <w:divBdr>
        <w:top w:val="none" w:sz="0" w:space="0" w:color="auto"/>
        <w:left w:val="none" w:sz="0" w:space="0" w:color="auto"/>
        <w:bottom w:val="none" w:sz="0" w:space="0" w:color="auto"/>
        <w:right w:val="none" w:sz="0" w:space="0" w:color="auto"/>
      </w:divBdr>
    </w:div>
    <w:div w:id="1603731522">
      <w:bodyDiv w:val="1"/>
      <w:marLeft w:val="0"/>
      <w:marRight w:val="0"/>
      <w:marTop w:val="0"/>
      <w:marBottom w:val="0"/>
      <w:divBdr>
        <w:top w:val="none" w:sz="0" w:space="0" w:color="auto"/>
        <w:left w:val="none" w:sz="0" w:space="0" w:color="auto"/>
        <w:bottom w:val="none" w:sz="0" w:space="0" w:color="auto"/>
        <w:right w:val="none" w:sz="0" w:space="0" w:color="auto"/>
      </w:divBdr>
    </w:div>
    <w:div w:id="1611235277">
      <w:bodyDiv w:val="1"/>
      <w:marLeft w:val="0"/>
      <w:marRight w:val="0"/>
      <w:marTop w:val="0"/>
      <w:marBottom w:val="0"/>
      <w:divBdr>
        <w:top w:val="none" w:sz="0" w:space="0" w:color="auto"/>
        <w:left w:val="none" w:sz="0" w:space="0" w:color="auto"/>
        <w:bottom w:val="none" w:sz="0" w:space="0" w:color="auto"/>
        <w:right w:val="none" w:sz="0" w:space="0" w:color="auto"/>
      </w:divBdr>
    </w:div>
    <w:div w:id="1612475167">
      <w:bodyDiv w:val="1"/>
      <w:marLeft w:val="0"/>
      <w:marRight w:val="0"/>
      <w:marTop w:val="0"/>
      <w:marBottom w:val="0"/>
      <w:divBdr>
        <w:top w:val="none" w:sz="0" w:space="0" w:color="auto"/>
        <w:left w:val="none" w:sz="0" w:space="0" w:color="auto"/>
        <w:bottom w:val="none" w:sz="0" w:space="0" w:color="auto"/>
        <w:right w:val="none" w:sz="0" w:space="0" w:color="auto"/>
      </w:divBdr>
    </w:div>
    <w:div w:id="1628273178">
      <w:bodyDiv w:val="1"/>
      <w:marLeft w:val="0"/>
      <w:marRight w:val="0"/>
      <w:marTop w:val="0"/>
      <w:marBottom w:val="0"/>
      <w:divBdr>
        <w:top w:val="none" w:sz="0" w:space="0" w:color="auto"/>
        <w:left w:val="none" w:sz="0" w:space="0" w:color="auto"/>
        <w:bottom w:val="none" w:sz="0" w:space="0" w:color="auto"/>
        <w:right w:val="none" w:sz="0" w:space="0" w:color="auto"/>
      </w:divBdr>
    </w:div>
    <w:div w:id="1628857006">
      <w:bodyDiv w:val="1"/>
      <w:marLeft w:val="0"/>
      <w:marRight w:val="0"/>
      <w:marTop w:val="0"/>
      <w:marBottom w:val="0"/>
      <w:divBdr>
        <w:top w:val="none" w:sz="0" w:space="0" w:color="auto"/>
        <w:left w:val="none" w:sz="0" w:space="0" w:color="auto"/>
        <w:bottom w:val="none" w:sz="0" w:space="0" w:color="auto"/>
        <w:right w:val="none" w:sz="0" w:space="0" w:color="auto"/>
      </w:divBdr>
    </w:div>
    <w:div w:id="1646202100">
      <w:bodyDiv w:val="1"/>
      <w:marLeft w:val="0"/>
      <w:marRight w:val="0"/>
      <w:marTop w:val="0"/>
      <w:marBottom w:val="0"/>
      <w:divBdr>
        <w:top w:val="none" w:sz="0" w:space="0" w:color="auto"/>
        <w:left w:val="none" w:sz="0" w:space="0" w:color="auto"/>
        <w:bottom w:val="none" w:sz="0" w:space="0" w:color="auto"/>
        <w:right w:val="none" w:sz="0" w:space="0" w:color="auto"/>
      </w:divBdr>
    </w:div>
    <w:div w:id="1650355646">
      <w:bodyDiv w:val="1"/>
      <w:marLeft w:val="0"/>
      <w:marRight w:val="0"/>
      <w:marTop w:val="173"/>
      <w:marBottom w:val="173"/>
      <w:divBdr>
        <w:top w:val="none" w:sz="0" w:space="0" w:color="auto"/>
        <w:left w:val="none" w:sz="0" w:space="0" w:color="auto"/>
        <w:bottom w:val="none" w:sz="0" w:space="0" w:color="auto"/>
        <w:right w:val="none" w:sz="0" w:space="0" w:color="auto"/>
      </w:divBdr>
      <w:divsChild>
        <w:div w:id="1927417129">
          <w:marLeft w:val="0"/>
          <w:marRight w:val="0"/>
          <w:marTop w:val="0"/>
          <w:marBottom w:val="0"/>
          <w:divBdr>
            <w:top w:val="none" w:sz="0" w:space="0" w:color="auto"/>
            <w:left w:val="none" w:sz="0" w:space="0" w:color="auto"/>
            <w:bottom w:val="none" w:sz="0" w:space="0" w:color="auto"/>
            <w:right w:val="none" w:sz="0" w:space="0" w:color="auto"/>
          </w:divBdr>
          <w:divsChild>
            <w:div w:id="173207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313927">
      <w:bodyDiv w:val="1"/>
      <w:marLeft w:val="0"/>
      <w:marRight w:val="0"/>
      <w:marTop w:val="0"/>
      <w:marBottom w:val="0"/>
      <w:divBdr>
        <w:top w:val="none" w:sz="0" w:space="0" w:color="auto"/>
        <w:left w:val="none" w:sz="0" w:space="0" w:color="auto"/>
        <w:bottom w:val="none" w:sz="0" w:space="0" w:color="auto"/>
        <w:right w:val="none" w:sz="0" w:space="0" w:color="auto"/>
      </w:divBdr>
    </w:div>
    <w:div w:id="1679454855">
      <w:bodyDiv w:val="1"/>
      <w:marLeft w:val="0"/>
      <w:marRight w:val="0"/>
      <w:marTop w:val="0"/>
      <w:marBottom w:val="0"/>
      <w:divBdr>
        <w:top w:val="none" w:sz="0" w:space="0" w:color="auto"/>
        <w:left w:val="none" w:sz="0" w:space="0" w:color="auto"/>
        <w:bottom w:val="none" w:sz="0" w:space="0" w:color="auto"/>
        <w:right w:val="none" w:sz="0" w:space="0" w:color="auto"/>
      </w:divBdr>
    </w:div>
    <w:div w:id="1685588914">
      <w:bodyDiv w:val="1"/>
      <w:marLeft w:val="0"/>
      <w:marRight w:val="0"/>
      <w:marTop w:val="0"/>
      <w:marBottom w:val="0"/>
      <w:divBdr>
        <w:top w:val="none" w:sz="0" w:space="0" w:color="auto"/>
        <w:left w:val="none" w:sz="0" w:space="0" w:color="auto"/>
        <w:bottom w:val="none" w:sz="0" w:space="0" w:color="auto"/>
        <w:right w:val="none" w:sz="0" w:space="0" w:color="auto"/>
      </w:divBdr>
    </w:div>
    <w:div w:id="1693451907">
      <w:bodyDiv w:val="1"/>
      <w:marLeft w:val="0"/>
      <w:marRight w:val="0"/>
      <w:marTop w:val="170"/>
      <w:marBottom w:val="170"/>
      <w:divBdr>
        <w:top w:val="none" w:sz="0" w:space="0" w:color="auto"/>
        <w:left w:val="none" w:sz="0" w:space="0" w:color="auto"/>
        <w:bottom w:val="none" w:sz="0" w:space="0" w:color="auto"/>
        <w:right w:val="none" w:sz="0" w:space="0" w:color="auto"/>
      </w:divBdr>
      <w:divsChild>
        <w:div w:id="1913926976">
          <w:marLeft w:val="0"/>
          <w:marRight w:val="0"/>
          <w:marTop w:val="0"/>
          <w:marBottom w:val="0"/>
          <w:divBdr>
            <w:top w:val="none" w:sz="0" w:space="0" w:color="auto"/>
            <w:left w:val="none" w:sz="0" w:space="0" w:color="auto"/>
            <w:bottom w:val="none" w:sz="0" w:space="0" w:color="auto"/>
            <w:right w:val="none" w:sz="0" w:space="0" w:color="auto"/>
          </w:divBdr>
          <w:divsChild>
            <w:div w:id="187395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172502">
      <w:bodyDiv w:val="1"/>
      <w:marLeft w:val="0"/>
      <w:marRight w:val="0"/>
      <w:marTop w:val="0"/>
      <w:marBottom w:val="0"/>
      <w:divBdr>
        <w:top w:val="none" w:sz="0" w:space="0" w:color="auto"/>
        <w:left w:val="none" w:sz="0" w:space="0" w:color="auto"/>
        <w:bottom w:val="none" w:sz="0" w:space="0" w:color="auto"/>
        <w:right w:val="none" w:sz="0" w:space="0" w:color="auto"/>
      </w:divBdr>
      <w:divsChild>
        <w:div w:id="486478498">
          <w:marLeft w:val="0"/>
          <w:marRight w:val="0"/>
          <w:marTop w:val="0"/>
          <w:marBottom w:val="0"/>
          <w:divBdr>
            <w:top w:val="none" w:sz="0" w:space="0" w:color="auto"/>
            <w:left w:val="none" w:sz="0" w:space="0" w:color="auto"/>
            <w:bottom w:val="none" w:sz="0" w:space="0" w:color="auto"/>
            <w:right w:val="none" w:sz="0" w:space="0" w:color="auto"/>
          </w:divBdr>
          <w:divsChild>
            <w:div w:id="138033774">
              <w:marLeft w:val="0"/>
              <w:marRight w:val="0"/>
              <w:marTop w:val="0"/>
              <w:marBottom w:val="0"/>
              <w:divBdr>
                <w:top w:val="none" w:sz="0" w:space="0" w:color="auto"/>
                <w:left w:val="none" w:sz="0" w:space="0" w:color="auto"/>
                <w:bottom w:val="none" w:sz="0" w:space="0" w:color="auto"/>
                <w:right w:val="none" w:sz="0" w:space="0" w:color="auto"/>
              </w:divBdr>
              <w:divsChild>
                <w:div w:id="51076356">
                  <w:marLeft w:val="0"/>
                  <w:marRight w:val="0"/>
                  <w:marTop w:val="0"/>
                  <w:marBottom w:val="0"/>
                  <w:divBdr>
                    <w:top w:val="none" w:sz="0" w:space="0" w:color="auto"/>
                    <w:left w:val="none" w:sz="0" w:space="0" w:color="auto"/>
                    <w:bottom w:val="none" w:sz="0" w:space="0" w:color="auto"/>
                    <w:right w:val="none" w:sz="0" w:space="0" w:color="auto"/>
                  </w:divBdr>
                  <w:divsChild>
                    <w:div w:id="1279609254">
                      <w:marLeft w:val="0"/>
                      <w:marRight w:val="0"/>
                      <w:marTop w:val="0"/>
                      <w:marBottom w:val="0"/>
                      <w:divBdr>
                        <w:top w:val="none" w:sz="0" w:space="0" w:color="auto"/>
                        <w:left w:val="none" w:sz="0" w:space="0" w:color="auto"/>
                        <w:bottom w:val="none" w:sz="0" w:space="0" w:color="auto"/>
                        <w:right w:val="none" w:sz="0" w:space="0" w:color="auto"/>
                      </w:divBdr>
                      <w:divsChild>
                        <w:div w:id="222101586">
                          <w:marLeft w:val="0"/>
                          <w:marRight w:val="0"/>
                          <w:marTop w:val="0"/>
                          <w:marBottom w:val="0"/>
                          <w:divBdr>
                            <w:top w:val="none" w:sz="0" w:space="0" w:color="auto"/>
                            <w:left w:val="none" w:sz="0" w:space="0" w:color="auto"/>
                            <w:bottom w:val="none" w:sz="0" w:space="0" w:color="auto"/>
                            <w:right w:val="none" w:sz="0" w:space="0" w:color="auto"/>
                          </w:divBdr>
                          <w:divsChild>
                            <w:div w:id="40314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940396">
      <w:bodyDiv w:val="1"/>
      <w:marLeft w:val="0"/>
      <w:marRight w:val="0"/>
      <w:marTop w:val="0"/>
      <w:marBottom w:val="0"/>
      <w:divBdr>
        <w:top w:val="none" w:sz="0" w:space="0" w:color="auto"/>
        <w:left w:val="none" w:sz="0" w:space="0" w:color="auto"/>
        <w:bottom w:val="none" w:sz="0" w:space="0" w:color="auto"/>
        <w:right w:val="none" w:sz="0" w:space="0" w:color="auto"/>
      </w:divBdr>
    </w:div>
    <w:div w:id="1719471001">
      <w:bodyDiv w:val="1"/>
      <w:marLeft w:val="0"/>
      <w:marRight w:val="0"/>
      <w:marTop w:val="0"/>
      <w:marBottom w:val="0"/>
      <w:divBdr>
        <w:top w:val="none" w:sz="0" w:space="0" w:color="auto"/>
        <w:left w:val="none" w:sz="0" w:space="0" w:color="auto"/>
        <w:bottom w:val="none" w:sz="0" w:space="0" w:color="auto"/>
        <w:right w:val="none" w:sz="0" w:space="0" w:color="auto"/>
      </w:divBdr>
      <w:divsChild>
        <w:div w:id="535851978">
          <w:marLeft w:val="0"/>
          <w:marRight w:val="0"/>
          <w:marTop w:val="0"/>
          <w:marBottom w:val="0"/>
          <w:divBdr>
            <w:top w:val="none" w:sz="0" w:space="0" w:color="auto"/>
            <w:left w:val="none" w:sz="0" w:space="0" w:color="auto"/>
            <w:bottom w:val="none" w:sz="0" w:space="0" w:color="auto"/>
            <w:right w:val="none" w:sz="0" w:space="0" w:color="auto"/>
          </w:divBdr>
          <w:divsChild>
            <w:div w:id="542865040">
              <w:marLeft w:val="539"/>
              <w:marRight w:val="0"/>
              <w:marTop w:val="0"/>
              <w:marBottom w:val="0"/>
              <w:divBdr>
                <w:top w:val="none" w:sz="0" w:space="0" w:color="auto"/>
                <w:left w:val="none" w:sz="0" w:space="0" w:color="auto"/>
                <w:bottom w:val="none" w:sz="0" w:space="0" w:color="auto"/>
                <w:right w:val="none" w:sz="0" w:space="0" w:color="auto"/>
              </w:divBdr>
            </w:div>
          </w:divsChild>
        </w:div>
        <w:div w:id="1076903210">
          <w:marLeft w:val="0"/>
          <w:marRight w:val="0"/>
          <w:marTop w:val="0"/>
          <w:marBottom w:val="0"/>
          <w:divBdr>
            <w:top w:val="none" w:sz="0" w:space="0" w:color="auto"/>
            <w:left w:val="none" w:sz="0" w:space="0" w:color="auto"/>
            <w:bottom w:val="none" w:sz="0" w:space="0" w:color="auto"/>
            <w:right w:val="none" w:sz="0" w:space="0" w:color="auto"/>
          </w:divBdr>
          <w:divsChild>
            <w:div w:id="434793851">
              <w:marLeft w:val="539"/>
              <w:marRight w:val="0"/>
              <w:marTop w:val="0"/>
              <w:marBottom w:val="0"/>
              <w:divBdr>
                <w:top w:val="none" w:sz="0" w:space="0" w:color="auto"/>
                <w:left w:val="none" w:sz="0" w:space="0" w:color="auto"/>
                <w:bottom w:val="none" w:sz="0" w:space="0" w:color="auto"/>
                <w:right w:val="none" w:sz="0" w:space="0" w:color="auto"/>
              </w:divBdr>
            </w:div>
          </w:divsChild>
        </w:div>
        <w:div w:id="1447044980">
          <w:marLeft w:val="0"/>
          <w:marRight w:val="0"/>
          <w:marTop w:val="0"/>
          <w:marBottom w:val="0"/>
          <w:divBdr>
            <w:top w:val="none" w:sz="0" w:space="0" w:color="auto"/>
            <w:left w:val="none" w:sz="0" w:space="0" w:color="auto"/>
            <w:bottom w:val="none" w:sz="0" w:space="0" w:color="auto"/>
            <w:right w:val="none" w:sz="0" w:space="0" w:color="auto"/>
          </w:divBdr>
          <w:divsChild>
            <w:div w:id="285041837">
              <w:marLeft w:val="539"/>
              <w:marRight w:val="0"/>
              <w:marTop w:val="0"/>
              <w:marBottom w:val="0"/>
              <w:divBdr>
                <w:top w:val="none" w:sz="0" w:space="0" w:color="auto"/>
                <w:left w:val="none" w:sz="0" w:space="0" w:color="auto"/>
                <w:bottom w:val="none" w:sz="0" w:space="0" w:color="auto"/>
                <w:right w:val="none" w:sz="0" w:space="0" w:color="auto"/>
              </w:divBdr>
            </w:div>
          </w:divsChild>
        </w:div>
        <w:div w:id="1752238493">
          <w:marLeft w:val="0"/>
          <w:marRight w:val="0"/>
          <w:marTop w:val="0"/>
          <w:marBottom w:val="0"/>
          <w:divBdr>
            <w:top w:val="none" w:sz="0" w:space="0" w:color="auto"/>
            <w:left w:val="none" w:sz="0" w:space="0" w:color="auto"/>
            <w:bottom w:val="none" w:sz="0" w:space="0" w:color="auto"/>
            <w:right w:val="none" w:sz="0" w:space="0" w:color="auto"/>
          </w:divBdr>
          <w:divsChild>
            <w:div w:id="986938092">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737776519">
      <w:bodyDiv w:val="1"/>
      <w:marLeft w:val="0"/>
      <w:marRight w:val="0"/>
      <w:marTop w:val="0"/>
      <w:marBottom w:val="0"/>
      <w:divBdr>
        <w:top w:val="none" w:sz="0" w:space="0" w:color="auto"/>
        <w:left w:val="none" w:sz="0" w:space="0" w:color="auto"/>
        <w:bottom w:val="none" w:sz="0" w:space="0" w:color="auto"/>
        <w:right w:val="none" w:sz="0" w:space="0" w:color="auto"/>
      </w:divBdr>
    </w:div>
    <w:div w:id="1757170878">
      <w:bodyDiv w:val="1"/>
      <w:marLeft w:val="0"/>
      <w:marRight w:val="0"/>
      <w:marTop w:val="0"/>
      <w:marBottom w:val="0"/>
      <w:divBdr>
        <w:top w:val="none" w:sz="0" w:space="0" w:color="auto"/>
        <w:left w:val="none" w:sz="0" w:space="0" w:color="auto"/>
        <w:bottom w:val="none" w:sz="0" w:space="0" w:color="auto"/>
        <w:right w:val="none" w:sz="0" w:space="0" w:color="auto"/>
      </w:divBdr>
    </w:div>
    <w:div w:id="1810971091">
      <w:bodyDiv w:val="1"/>
      <w:marLeft w:val="0"/>
      <w:marRight w:val="0"/>
      <w:marTop w:val="0"/>
      <w:marBottom w:val="0"/>
      <w:divBdr>
        <w:top w:val="none" w:sz="0" w:space="0" w:color="auto"/>
        <w:left w:val="none" w:sz="0" w:space="0" w:color="auto"/>
        <w:bottom w:val="none" w:sz="0" w:space="0" w:color="auto"/>
        <w:right w:val="none" w:sz="0" w:space="0" w:color="auto"/>
      </w:divBdr>
      <w:divsChild>
        <w:div w:id="432211517">
          <w:marLeft w:val="0"/>
          <w:marRight w:val="0"/>
          <w:marTop w:val="0"/>
          <w:marBottom w:val="0"/>
          <w:divBdr>
            <w:top w:val="none" w:sz="0" w:space="0" w:color="auto"/>
            <w:left w:val="none" w:sz="0" w:space="0" w:color="auto"/>
            <w:bottom w:val="none" w:sz="0" w:space="0" w:color="auto"/>
            <w:right w:val="none" w:sz="0" w:space="0" w:color="auto"/>
          </w:divBdr>
          <w:divsChild>
            <w:div w:id="1841502430">
              <w:marLeft w:val="539"/>
              <w:marRight w:val="0"/>
              <w:marTop w:val="0"/>
              <w:marBottom w:val="0"/>
              <w:divBdr>
                <w:top w:val="none" w:sz="0" w:space="0" w:color="auto"/>
                <w:left w:val="none" w:sz="0" w:space="0" w:color="auto"/>
                <w:bottom w:val="none" w:sz="0" w:space="0" w:color="auto"/>
                <w:right w:val="none" w:sz="0" w:space="0" w:color="auto"/>
              </w:divBdr>
            </w:div>
          </w:divsChild>
        </w:div>
        <w:div w:id="1708944354">
          <w:marLeft w:val="0"/>
          <w:marRight w:val="0"/>
          <w:marTop w:val="0"/>
          <w:marBottom w:val="0"/>
          <w:divBdr>
            <w:top w:val="none" w:sz="0" w:space="0" w:color="auto"/>
            <w:left w:val="none" w:sz="0" w:space="0" w:color="auto"/>
            <w:bottom w:val="none" w:sz="0" w:space="0" w:color="auto"/>
            <w:right w:val="none" w:sz="0" w:space="0" w:color="auto"/>
          </w:divBdr>
          <w:divsChild>
            <w:div w:id="587740176">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831288389">
      <w:bodyDiv w:val="1"/>
      <w:marLeft w:val="0"/>
      <w:marRight w:val="0"/>
      <w:marTop w:val="0"/>
      <w:marBottom w:val="0"/>
      <w:divBdr>
        <w:top w:val="none" w:sz="0" w:space="0" w:color="auto"/>
        <w:left w:val="none" w:sz="0" w:space="0" w:color="auto"/>
        <w:bottom w:val="none" w:sz="0" w:space="0" w:color="auto"/>
        <w:right w:val="none" w:sz="0" w:space="0" w:color="auto"/>
      </w:divBdr>
    </w:div>
    <w:div w:id="1842307711">
      <w:bodyDiv w:val="1"/>
      <w:marLeft w:val="0"/>
      <w:marRight w:val="0"/>
      <w:marTop w:val="0"/>
      <w:marBottom w:val="0"/>
      <w:divBdr>
        <w:top w:val="none" w:sz="0" w:space="0" w:color="auto"/>
        <w:left w:val="none" w:sz="0" w:space="0" w:color="auto"/>
        <w:bottom w:val="none" w:sz="0" w:space="0" w:color="auto"/>
        <w:right w:val="none" w:sz="0" w:space="0" w:color="auto"/>
      </w:divBdr>
    </w:div>
    <w:div w:id="1848402873">
      <w:bodyDiv w:val="1"/>
      <w:marLeft w:val="0"/>
      <w:marRight w:val="0"/>
      <w:marTop w:val="0"/>
      <w:marBottom w:val="0"/>
      <w:divBdr>
        <w:top w:val="none" w:sz="0" w:space="0" w:color="auto"/>
        <w:left w:val="none" w:sz="0" w:space="0" w:color="auto"/>
        <w:bottom w:val="none" w:sz="0" w:space="0" w:color="auto"/>
        <w:right w:val="none" w:sz="0" w:space="0" w:color="auto"/>
      </w:divBdr>
      <w:divsChild>
        <w:div w:id="352611234">
          <w:marLeft w:val="0"/>
          <w:marRight w:val="0"/>
          <w:marTop w:val="0"/>
          <w:marBottom w:val="0"/>
          <w:divBdr>
            <w:top w:val="none" w:sz="0" w:space="0" w:color="auto"/>
            <w:left w:val="none" w:sz="0" w:space="0" w:color="auto"/>
            <w:bottom w:val="none" w:sz="0" w:space="0" w:color="auto"/>
            <w:right w:val="none" w:sz="0" w:space="0" w:color="auto"/>
          </w:divBdr>
          <w:divsChild>
            <w:div w:id="2092463196">
              <w:marLeft w:val="539"/>
              <w:marRight w:val="0"/>
              <w:marTop w:val="0"/>
              <w:marBottom w:val="0"/>
              <w:divBdr>
                <w:top w:val="none" w:sz="0" w:space="0" w:color="auto"/>
                <w:left w:val="none" w:sz="0" w:space="0" w:color="auto"/>
                <w:bottom w:val="none" w:sz="0" w:space="0" w:color="auto"/>
                <w:right w:val="none" w:sz="0" w:space="0" w:color="auto"/>
              </w:divBdr>
            </w:div>
          </w:divsChild>
        </w:div>
        <w:div w:id="515727183">
          <w:marLeft w:val="0"/>
          <w:marRight w:val="0"/>
          <w:marTop w:val="0"/>
          <w:marBottom w:val="0"/>
          <w:divBdr>
            <w:top w:val="none" w:sz="0" w:space="0" w:color="auto"/>
            <w:left w:val="none" w:sz="0" w:space="0" w:color="auto"/>
            <w:bottom w:val="none" w:sz="0" w:space="0" w:color="auto"/>
            <w:right w:val="none" w:sz="0" w:space="0" w:color="auto"/>
          </w:divBdr>
          <w:divsChild>
            <w:div w:id="919678860">
              <w:marLeft w:val="539"/>
              <w:marRight w:val="0"/>
              <w:marTop w:val="0"/>
              <w:marBottom w:val="0"/>
              <w:divBdr>
                <w:top w:val="none" w:sz="0" w:space="0" w:color="auto"/>
                <w:left w:val="none" w:sz="0" w:space="0" w:color="auto"/>
                <w:bottom w:val="none" w:sz="0" w:space="0" w:color="auto"/>
                <w:right w:val="none" w:sz="0" w:space="0" w:color="auto"/>
              </w:divBdr>
            </w:div>
          </w:divsChild>
        </w:div>
        <w:div w:id="1496146477">
          <w:marLeft w:val="0"/>
          <w:marRight w:val="0"/>
          <w:marTop w:val="0"/>
          <w:marBottom w:val="0"/>
          <w:divBdr>
            <w:top w:val="none" w:sz="0" w:space="0" w:color="auto"/>
            <w:left w:val="none" w:sz="0" w:space="0" w:color="auto"/>
            <w:bottom w:val="none" w:sz="0" w:space="0" w:color="auto"/>
            <w:right w:val="none" w:sz="0" w:space="0" w:color="auto"/>
          </w:divBdr>
          <w:divsChild>
            <w:div w:id="1376202280">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858150735">
      <w:bodyDiv w:val="1"/>
      <w:marLeft w:val="0"/>
      <w:marRight w:val="0"/>
      <w:marTop w:val="0"/>
      <w:marBottom w:val="0"/>
      <w:divBdr>
        <w:top w:val="none" w:sz="0" w:space="0" w:color="auto"/>
        <w:left w:val="none" w:sz="0" w:space="0" w:color="auto"/>
        <w:bottom w:val="none" w:sz="0" w:space="0" w:color="auto"/>
        <w:right w:val="none" w:sz="0" w:space="0" w:color="auto"/>
      </w:divBdr>
      <w:divsChild>
        <w:div w:id="378745413">
          <w:marLeft w:val="0"/>
          <w:marRight w:val="0"/>
          <w:marTop w:val="0"/>
          <w:marBottom w:val="0"/>
          <w:divBdr>
            <w:top w:val="none" w:sz="0" w:space="0" w:color="auto"/>
            <w:left w:val="none" w:sz="0" w:space="0" w:color="auto"/>
            <w:bottom w:val="none" w:sz="0" w:space="0" w:color="auto"/>
            <w:right w:val="none" w:sz="0" w:space="0" w:color="auto"/>
          </w:divBdr>
          <w:divsChild>
            <w:div w:id="1218590751">
              <w:marLeft w:val="539"/>
              <w:marRight w:val="0"/>
              <w:marTop w:val="0"/>
              <w:marBottom w:val="0"/>
              <w:divBdr>
                <w:top w:val="none" w:sz="0" w:space="0" w:color="auto"/>
                <w:left w:val="none" w:sz="0" w:space="0" w:color="auto"/>
                <w:bottom w:val="none" w:sz="0" w:space="0" w:color="auto"/>
                <w:right w:val="none" w:sz="0" w:space="0" w:color="auto"/>
              </w:divBdr>
            </w:div>
          </w:divsChild>
        </w:div>
        <w:div w:id="891696200">
          <w:marLeft w:val="0"/>
          <w:marRight w:val="0"/>
          <w:marTop w:val="0"/>
          <w:marBottom w:val="0"/>
          <w:divBdr>
            <w:top w:val="none" w:sz="0" w:space="0" w:color="auto"/>
            <w:left w:val="none" w:sz="0" w:space="0" w:color="auto"/>
            <w:bottom w:val="none" w:sz="0" w:space="0" w:color="auto"/>
            <w:right w:val="none" w:sz="0" w:space="0" w:color="auto"/>
          </w:divBdr>
          <w:divsChild>
            <w:div w:id="635330665">
              <w:marLeft w:val="539"/>
              <w:marRight w:val="0"/>
              <w:marTop w:val="0"/>
              <w:marBottom w:val="0"/>
              <w:divBdr>
                <w:top w:val="none" w:sz="0" w:space="0" w:color="auto"/>
                <w:left w:val="none" w:sz="0" w:space="0" w:color="auto"/>
                <w:bottom w:val="none" w:sz="0" w:space="0" w:color="auto"/>
                <w:right w:val="none" w:sz="0" w:space="0" w:color="auto"/>
              </w:divBdr>
            </w:div>
          </w:divsChild>
        </w:div>
        <w:div w:id="1697584716">
          <w:marLeft w:val="0"/>
          <w:marRight w:val="0"/>
          <w:marTop w:val="0"/>
          <w:marBottom w:val="0"/>
          <w:divBdr>
            <w:top w:val="none" w:sz="0" w:space="0" w:color="auto"/>
            <w:left w:val="none" w:sz="0" w:space="0" w:color="auto"/>
            <w:bottom w:val="none" w:sz="0" w:space="0" w:color="auto"/>
            <w:right w:val="none" w:sz="0" w:space="0" w:color="auto"/>
          </w:divBdr>
          <w:divsChild>
            <w:div w:id="1344429489">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863785634">
      <w:bodyDiv w:val="1"/>
      <w:marLeft w:val="0"/>
      <w:marRight w:val="0"/>
      <w:marTop w:val="0"/>
      <w:marBottom w:val="0"/>
      <w:divBdr>
        <w:top w:val="none" w:sz="0" w:space="0" w:color="auto"/>
        <w:left w:val="none" w:sz="0" w:space="0" w:color="auto"/>
        <w:bottom w:val="none" w:sz="0" w:space="0" w:color="auto"/>
        <w:right w:val="none" w:sz="0" w:space="0" w:color="auto"/>
      </w:divBdr>
      <w:divsChild>
        <w:div w:id="1762406449">
          <w:marLeft w:val="0"/>
          <w:marRight w:val="0"/>
          <w:marTop w:val="0"/>
          <w:marBottom w:val="0"/>
          <w:divBdr>
            <w:top w:val="none" w:sz="0" w:space="0" w:color="auto"/>
            <w:left w:val="none" w:sz="0" w:space="0" w:color="auto"/>
            <w:bottom w:val="none" w:sz="0" w:space="0" w:color="auto"/>
            <w:right w:val="none" w:sz="0" w:space="0" w:color="auto"/>
          </w:divBdr>
          <w:divsChild>
            <w:div w:id="1435705596">
              <w:marLeft w:val="0"/>
              <w:marRight w:val="0"/>
              <w:marTop w:val="0"/>
              <w:marBottom w:val="0"/>
              <w:divBdr>
                <w:top w:val="none" w:sz="0" w:space="0" w:color="auto"/>
                <w:left w:val="none" w:sz="0" w:space="0" w:color="auto"/>
                <w:bottom w:val="none" w:sz="0" w:space="0" w:color="auto"/>
                <w:right w:val="none" w:sz="0" w:space="0" w:color="auto"/>
              </w:divBdr>
              <w:divsChild>
                <w:div w:id="1440179529">
                  <w:marLeft w:val="-3742"/>
                  <w:marRight w:val="0"/>
                  <w:marTop w:val="0"/>
                  <w:marBottom w:val="0"/>
                  <w:divBdr>
                    <w:top w:val="none" w:sz="0" w:space="0" w:color="auto"/>
                    <w:left w:val="none" w:sz="0" w:space="0" w:color="auto"/>
                    <w:bottom w:val="none" w:sz="0" w:space="0" w:color="auto"/>
                    <w:right w:val="none" w:sz="0" w:space="0" w:color="auto"/>
                  </w:divBdr>
                  <w:divsChild>
                    <w:div w:id="1954625545">
                      <w:marLeft w:val="374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830101">
      <w:bodyDiv w:val="1"/>
      <w:marLeft w:val="0"/>
      <w:marRight w:val="0"/>
      <w:marTop w:val="0"/>
      <w:marBottom w:val="0"/>
      <w:divBdr>
        <w:top w:val="none" w:sz="0" w:space="0" w:color="auto"/>
        <w:left w:val="none" w:sz="0" w:space="0" w:color="auto"/>
        <w:bottom w:val="none" w:sz="0" w:space="0" w:color="auto"/>
        <w:right w:val="none" w:sz="0" w:space="0" w:color="auto"/>
      </w:divBdr>
      <w:divsChild>
        <w:div w:id="163935227">
          <w:marLeft w:val="0"/>
          <w:marRight w:val="0"/>
          <w:marTop w:val="0"/>
          <w:marBottom w:val="0"/>
          <w:divBdr>
            <w:top w:val="none" w:sz="0" w:space="0" w:color="auto"/>
            <w:left w:val="none" w:sz="0" w:space="0" w:color="auto"/>
            <w:bottom w:val="none" w:sz="0" w:space="0" w:color="auto"/>
            <w:right w:val="none" w:sz="0" w:space="0" w:color="auto"/>
          </w:divBdr>
          <w:divsChild>
            <w:div w:id="1536625678">
              <w:marLeft w:val="539"/>
              <w:marRight w:val="0"/>
              <w:marTop w:val="0"/>
              <w:marBottom w:val="0"/>
              <w:divBdr>
                <w:top w:val="none" w:sz="0" w:space="0" w:color="auto"/>
                <w:left w:val="none" w:sz="0" w:space="0" w:color="auto"/>
                <w:bottom w:val="none" w:sz="0" w:space="0" w:color="auto"/>
                <w:right w:val="none" w:sz="0" w:space="0" w:color="auto"/>
              </w:divBdr>
            </w:div>
          </w:divsChild>
        </w:div>
        <w:div w:id="1249656135">
          <w:marLeft w:val="0"/>
          <w:marRight w:val="0"/>
          <w:marTop w:val="0"/>
          <w:marBottom w:val="0"/>
          <w:divBdr>
            <w:top w:val="none" w:sz="0" w:space="0" w:color="auto"/>
            <w:left w:val="none" w:sz="0" w:space="0" w:color="auto"/>
            <w:bottom w:val="none" w:sz="0" w:space="0" w:color="auto"/>
            <w:right w:val="none" w:sz="0" w:space="0" w:color="auto"/>
          </w:divBdr>
          <w:divsChild>
            <w:div w:id="322390677">
              <w:marLeft w:val="539"/>
              <w:marRight w:val="0"/>
              <w:marTop w:val="0"/>
              <w:marBottom w:val="0"/>
              <w:divBdr>
                <w:top w:val="none" w:sz="0" w:space="0" w:color="auto"/>
                <w:left w:val="none" w:sz="0" w:space="0" w:color="auto"/>
                <w:bottom w:val="none" w:sz="0" w:space="0" w:color="auto"/>
                <w:right w:val="none" w:sz="0" w:space="0" w:color="auto"/>
              </w:divBdr>
            </w:div>
          </w:divsChild>
        </w:div>
        <w:div w:id="1300379182">
          <w:marLeft w:val="0"/>
          <w:marRight w:val="0"/>
          <w:marTop w:val="0"/>
          <w:marBottom w:val="0"/>
          <w:divBdr>
            <w:top w:val="none" w:sz="0" w:space="0" w:color="auto"/>
            <w:left w:val="none" w:sz="0" w:space="0" w:color="auto"/>
            <w:bottom w:val="none" w:sz="0" w:space="0" w:color="auto"/>
            <w:right w:val="none" w:sz="0" w:space="0" w:color="auto"/>
          </w:divBdr>
          <w:divsChild>
            <w:div w:id="44450499">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932159752">
      <w:bodyDiv w:val="1"/>
      <w:marLeft w:val="0"/>
      <w:marRight w:val="0"/>
      <w:marTop w:val="0"/>
      <w:marBottom w:val="0"/>
      <w:divBdr>
        <w:top w:val="none" w:sz="0" w:space="0" w:color="auto"/>
        <w:left w:val="none" w:sz="0" w:space="0" w:color="auto"/>
        <w:bottom w:val="none" w:sz="0" w:space="0" w:color="auto"/>
        <w:right w:val="none" w:sz="0" w:space="0" w:color="auto"/>
      </w:divBdr>
    </w:div>
    <w:div w:id="1941404914">
      <w:bodyDiv w:val="1"/>
      <w:marLeft w:val="0"/>
      <w:marRight w:val="0"/>
      <w:marTop w:val="0"/>
      <w:marBottom w:val="0"/>
      <w:divBdr>
        <w:top w:val="none" w:sz="0" w:space="0" w:color="auto"/>
        <w:left w:val="none" w:sz="0" w:space="0" w:color="auto"/>
        <w:bottom w:val="none" w:sz="0" w:space="0" w:color="auto"/>
        <w:right w:val="none" w:sz="0" w:space="0" w:color="auto"/>
      </w:divBdr>
    </w:div>
    <w:div w:id="1963687818">
      <w:bodyDiv w:val="1"/>
      <w:marLeft w:val="0"/>
      <w:marRight w:val="0"/>
      <w:marTop w:val="0"/>
      <w:marBottom w:val="0"/>
      <w:divBdr>
        <w:top w:val="none" w:sz="0" w:space="0" w:color="auto"/>
        <w:left w:val="none" w:sz="0" w:space="0" w:color="auto"/>
        <w:bottom w:val="none" w:sz="0" w:space="0" w:color="auto"/>
        <w:right w:val="none" w:sz="0" w:space="0" w:color="auto"/>
      </w:divBdr>
    </w:div>
    <w:div w:id="1973096017">
      <w:bodyDiv w:val="1"/>
      <w:marLeft w:val="0"/>
      <w:marRight w:val="0"/>
      <w:marTop w:val="0"/>
      <w:marBottom w:val="0"/>
      <w:divBdr>
        <w:top w:val="none" w:sz="0" w:space="0" w:color="auto"/>
        <w:left w:val="none" w:sz="0" w:space="0" w:color="auto"/>
        <w:bottom w:val="none" w:sz="0" w:space="0" w:color="auto"/>
        <w:right w:val="none" w:sz="0" w:space="0" w:color="auto"/>
      </w:divBdr>
    </w:div>
    <w:div w:id="1974670962">
      <w:bodyDiv w:val="1"/>
      <w:marLeft w:val="0"/>
      <w:marRight w:val="0"/>
      <w:marTop w:val="0"/>
      <w:marBottom w:val="0"/>
      <w:divBdr>
        <w:top w:val="none" w:sz="0" w:space="0" w:color="auto"/>
        <w:left w:val="none" w:sz="0" w:space="0" w:color="auto"/>
        <w:bottom w:val="none" w:sz="0" w:space="0" w:color="auto"/>
        <w:right w:val="none" w:sz="0" w:space="0" w:color="auto"/>
      </w:divBdr>
      <w:divsChild>
        <w:div w:id="673459349">
          <w:marLeft w:val="0"/>
          <w:marRight w:val="0"/>
          <w:marTop w:val="0"/>
          <w:marBottom w:val="0"/>
          <w:divBdr>
            <w:top w:val="none" w:sz="0" w:space="0" w:color="auto"/>
            <w:left w:val="none" w:sz="0" w:space="0" w:color="auto"/>
            <w:bottom w:val="none" w:sz="0" w:space="0" w:color="auto"/>
            <w:right w:val="none" w:sz="0" w:space="0" w:color="auto"/>
          </w:divBdr>
          <w:divsChild>
            <w:div w:id="169492719">
              <w:marLeft w:val="539"/>
              <w:marRight w:val="0"/>
              <w:marTop w:val="0"/>
              <w:marBottom w:val="0"/>
              <w:divBdr>
                <w:top w:val="none" w:sz="0" w:space="0" w:color="auto"/>
                <w:left w:val="none" w:sz="0" w:space="0" w:color="auto"/>
                <w:bottom w:val="none" w:sz="0" w:space="0" w:color="auto"/>
                <w:right w:val="none" w:sz="0" w:space="0" w:color="auto"/>
              </w:divBdr>
            </w:div>
          </w:divsChild>
        </w:div>
        <w:div w:id="955984213">
          <w:marLeft w:val="0"/>
          <w:marRight w:val="0"/>
          <w:marTop w:val="0"/>
          <w:marBottom w:val="0"/>
          <w:divBdr>
            <w:top w:val="none" w:sz="0" w:space="0" w:color="auto"/>
            <w:left w:val="none" w:sz="0" w:space="0" w:color="auto"/>
            <w:bottom w:val="none" w:sz="0" w:space="0" w:color="auto"/>
            <w:right w:val="none" w:sz="0" w:space="0" w:color="auto"/>
          </w:divBdr>
          <w:divsChild>
            <w:div w:id="2129154062">
              <w:marLeft w:val="539"/>
              <w:marRight w:val="0"/>
              <w:marTop w:val="0"/>
              <w:marBottom w:val="0"/>
              <w:divBdr>
                <w:top w:val="none" w:sz="0" w:space="0" w:color="auto"/>
                <w:left w:val="none" w:sz="0" w:space="0" w:color="auto"/>
                <w:bottom w:val="none" w:sz="0" w:space="0" w:color="auto"/>
                <w:right w:val="none" w:sz="0" w:space="0" w:color="auto"/>
              </w:divBdr>
            </w:div>
          </w:divsChild>
        </w:div>
        <w:div w:id="1791244689">
          <w:marLeft w:val="0"/>
          <w:marRight w:val="0"/>
          <w:marTop w:val="0"/>
          <w:marBottom w:val="0"/>
          <w:divBdr>
            <w:top w:val="none" w:sz="0" w:space="0" w:color="auto"/>
            <w:left w:val="none" w:sz="0" w:space="0" w:color="auto"/>
            <w:bottom w:val="none" w:sz="0" w:space="0" w:color="auto"/>
            <w:right w:val="none" w:sz="0" w:space="0" w:color="auto"/>
          </w:divBdr>
          <w:divsChild>
            <w:div w:id="1135677904">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985892012">
      <w:bodyDiv w:val="1"/>
      <w:marLeft w:val="0"/>
      <w:marRight w:val="0"/>
      <w:marTop w:val="0"/>
      <w:marBottom w:val="0"/>
      <w:divBdr>
        <w:top w:val="none" w:sz="0" w:space="0" w:color="auto"/>
        <w:left w:val="none" w:sz="0" w:space="0" w:color="auto"/>
        <w:bottom w:val="none" w:sz="0" w:space="0" w:color="auto"/>
        <w:right w:val="none" w:sz="0" w:space="0" w:color="auto"/>
      </w:divBdr>
    </w:div>
    <w:div w:id="1998263075">
      <w:bodyDiv w:val="1"/>
      <w:marLeft w:val="0"/>
      <w:marRight w:val="0"/>
      <w:marTop w:val="0"/>
      <w:marBottom w:val="0"/>
      <w:divBdr>
        <w:top w:val="none" w:sz="0" w:space="0" w:color="auto"/>
        <w:left w:val="none" w:sz="0" w:space="0" w:color="auto"/>
        <w:bottom w:val="none" w:sz="0" w:space="0" w:color="auto"/>
        <w:right w:val="none" w:sz="0" w:space="0" w:color="auto"/>
      </w:divBdr>
      <w:divsChild>
        <w:div w:id="365298344">
          <w:marLeft w:val="0"/>
          <w:marRight w:val="0"/>
          <w:marTop w:val="0"/>
          <w:marBottom w:val="0"/>
          <w:divBdr>
            <w:top w:val="none" w:sz="0" w:space="0" w:color="auto"/>
            <w:left w:val="none" w:sz="0" w:space="0" w:color="auto"/>
            <w:bottom w:val="none" w:sz="0" w:space="0" w:color="auto"/>
            <w:right w:val="none" w:sz="0" w:space="0" w:color="auto"/>
          </w:divBdr>
          <w:divsChild>
            <w:div w:id="631442116">
              <w:marLeft w:val="539"/>
              <w:marRight w:val="0"/>
              <w:marTop w:val="0"/>
              <w:marBottom w:val="0"/>
              <w:divBdr>
                <w:top w:val="none" w:sz="0" w:space="0" w:color="auto"/>
                <w:left w:val="none" w:sz="0" w:space="0" w:color="auto"/>
                <w:bottom w:val="none" w:sz="0" w:space="0" w:color="auto"/>
                <w:right w:val="none" w:sz="0" w:space="0" w:color="auto"/>
              </w:divBdr>
            </w:div>
          </w:divsChild>
        </w:div>
        <w:div w:id="443769572">
          <w:marLeft w:val="0"/>
          <w:marRight w:val="0"/>
          <w:marTop w:val="0"/>
          <w:marBottom w:val="0"/>
          <w:divBdr>
            <w:top w:val="none" w:sz="0" w:space="0" w:color="auto"/>
            <w:left w:val="none" w:sz="0" w:space="0" w:color="auto"/>
            <w:bottom w:val="none" w:sz="0" w:space="0" w:color="auto"/>
            <w:right w:val="none" w:sz="0" w:space="0" w:color="auto"/>
          </w:divBdr>
          <w:divsChild>
            <w:div w:id="1981766663">
              <w:marLeft w:val="539"/>
              <w:marRight w:val="0"/>
              <w:marTop w:val="0"/>
              <w:marBottom w:val="0"/>
              <w:divBdr>
                <w:top w:val="none" w:sz="0" w:space="0" w:color="auto"/>
                <w:left w:val="none" w:sz="0" w:space="0" w:color="auto"/>
                <w:bottom w:val="none" w:sz="0" w:space="0" w:color="auto"/>
                <w:right w:val="none" w:sz="0" w:space="0" w:color="auto"/>
              </w:divBdr>
            </w:div>
          </w:divsChild>
        </w:div>
        <w:div w:id="688487597">
          <w:marLeft w:val="0"/>
          <w:marRight w:val="0"/>
          <w:marTop w:val="0"/>
          <w:marBottom w:val="0"/>
          <w:divBdr>
            <w:top w:val="none" w:sz="0" w:space="0" w:color="auto"/>
            <w:left w:val="none" w:sz="0" w:space="0" w:color="auto"/>
            <w:bottom w:val="none" w:sz="0" w:space="0" w:color="auto"/>
            <w:right w:val="none" w:sz="0" w:space="0" w:color="auto"/>
          </w:divBdr>
          <w:divsChild>
            <w:div w:id="1491751549">
              <w:marLeft w:val="539"/>
              <w:marRight w:val="0"/>
              <w:marTop w:val="0"/>
              <w:marBottom w:val="0"/>
              <w:divBdr>
                <w:top w:val="none" w:sz="0" w:space="0" w:color="auto"/>
                <w:left w:val="none" w:sz="0" w:space="0" w:color="auto"/>
                <w:bottom w:val="none" w:sz="0" w:space="0" w:color="auto"/>
                <w:right w:val="none" w:sz="0" w:space="0" w:color="auto"/>
              </w:divBdr>
            </w:div>
          </w:divsChild>
        </w:div>
        <w:div w:id="2002149976">
          <w:marLeft w:val="0"/>
          <w:marRight w:val="0"/>
          <w:marTop w:val="0"/>
          <w:marBottom w:val="0"/>
          <w:divBdr>
            <w:top w:val="none" w:sz="0" w:space="0" w:color="auto"/>
            <w:left w:val="none" w:sz="0" w:space="0" w:color="auto"/>
            <w:bottom w:val="none" w:sz="0" w:space="0" w:color="auto"/>
            <w:right w:val="none" w:sz="0" w:space="0" w:color="auto"/>
          </w:divBdr>
          <w:divsChild>
            <w:div w:id="20160082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2002347074">
      <w:bodyDiv w:val="1"/>
      <w:marLeft w:val="0"/>
      <w:marRight w:val="0"/>
      <w:marTop w:val="0"/>
      <w:marBottom w:val="0"/>
      <w:divBdr>
        <w:top w:val="none" w:sz="0" w:space="0" w:color="auto"/>
        <w:left w:val="none" w:sz="0" w:space="0" w:color="auto"/>
        <w:bottom w:val="none" w:sz="0" w:space="0" w:color="auto"/>
        <w:right w:val="none" w:sz="0" w:space="0" w:color="auto"/>
      </w:divBdr>
      <w:divsChild>
        <w:div w:id="418406204">
          <w:marLeft w:val="0"/>
          <w:marRight w:val="0"/>
          <w:marTop w:val="0"/>
          <w:marBottom w:val="0"/>
          <w:divBdr>
            <w:top w:val="none" w:sz="0" w:space="0" w:color="auto"/>
            <w:left w:val="none" w:sz="0" w:space="0" w:color="auto"/>
            <w:bottom w:val="none" w:sz="0" w:space="0" w:color="auto"/>
            <w:right w:val="none" w:sz="0" w:space="0" w:color="auto"/>
          </w:divBdr>
          <w:divsChild>
            <w:div w:id="633632603">
              <w:marLeft w:val="539"/>
              <w:marRight w:val="0"/>
              <w:marTop w:val="0"/>
              <w:marBottom w:val="0"/>
              <w:divBdr>
                <w:top w:val="none" w:sz="0" w:space="0" w:color="auto"/>
                <w:left w:val="none" w:sz="0" w:space="0" w:color="auto"/>
                <w:bottom w:val="none" w:sz="0" w:space="0" w:color="auto"/>
                <w:right w:val="none" w:sz="0" w:space="0" w:color="auto"/>
              </w:divBdr>
            </w:div>
          </w:divsChild>
        </w:div>
        <w:div w:id="1538272762">
          <w:marLeft w:val="0"/>
          <w:marRight w:val="0"/>
          <w:marTop w:val="0"/>
          <w:marBottom w:val="0"/>
          <w:divBdr>
            <w:top w:val="none" w:sz="0" w:space="0" w:color="auto"/>
            <w:left w:val="none" w:sz="0" w:space="0" w:color="auto"/>
            <w:bottom w:val="none" w:sz="0" w:space="0" w:color="auto"/>
            <w:right w:val="none" w:sz="0" w:space="0" w:color="auto"/>
          </w:divBdr>
          <w:divsChild>
            <w:div w:id="120076591">
              <w:marLeft w:val="539"/>
              <w:marRight w:val="0"/>
              <w:marTop w:val="0"/>
              <w:marBottom w:val="0"/>
              <w:divBdr>
                <w:top w:val="none" w:sz="0" w:space="0" w:color="auto"/>
                <w:left w:val="none" w:sz="0" w:space="0" w:color="auto"/>
                <w:bottom w:val="none" w:sz="0" w:space="0" w:color="auto"/>
                <w:right w:val="none" w:sz="0" w:space="0" w:color="auto"/>
              </w:divBdr>
            </w:div>
          </w:divsChild>
        </w:div>
        <w:div w:id="1687291347">
          <w:marLeft w:val="0"/>
          <w:marRight w:val="0"/>
          <w:marTop w:val="0"/>
          <w:marBottom w:val="0"/>
          <w:divBdr>
            <w:top w:val="none" w:sz="0" w:space="0" w:color="auto"/>
            <w:left w:val="none" w:sz="0" w:space="0" w:color="auto"/>
            <w:bottom w:val="none" w:sz="0" w:space="0" w:color="auto"/>
            <w:right w:val="none" w:sz="0" w:space="0" w:color="auto"/>
          </w:divBdr>
          <w:divsChild>
            <w:div w:id="714276936">
              <w:marLeft w:val="539"/>
              <w:marRight w:val="0"/>
              <w:marTop w:val="0"/>
              <w:marBottom w:val="0"/>
              <w:divBdr>
                <w:top w:val="none" w:sz="0" w:space="0" w:color="auto"/>
                <w:left w:val="none" w:sz="0" w:space="0" w:color="auto"/>
                <w:bottom w:val="none" w:sz="0" w:space="0" w:color="auto"/>
                <w:right w:val="none" w:sz="0" w:space="0" w:color="auto"/>
              </w:divBdr>
            </w:div>
          </w:divsChild>
        </w:div>
        <w:div w:id="1772582434">
          <w:marLeft w:val="0"/>
          <w:marRight w:val="0"/>
          <w:marTop w:val="0"/>
          <w:marBottom w:val="0"/>
          <w:divBdr>
            <w:top w:val="none" w:sz="0" w:space="0" w:color="auto"/>
            <w:left w:val="none" w:sz="0" w:space="0" w:color="auto"/>
            <w:bottom w:val="none" w:sz="0" w:space="0" w:color="auto"/>
            <w:right w:val="none" w:sz="0" w:space="0" w:color="auto"/>
          </w:divBdr>
          <w:divsChild>
            <w:div w:id="1356157153">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2008559063">
      <w:bodyDiv w:val="1"/>
      <w:marLeft w:val="0"/>
      <w:marRight w:val="0"/>
      <w:marTop w:val="0"/>
      <w:marBottom w:val="0"/>
      <w:divBdr>
        <w:top w:val="none" w:sz="0" w:space="0" w:color="auto"/>
        <w:left w:val="none" w:sz="0" w:space="0" w:color="auto"/>
        <w:bottom w:val="none" w:sz="0" w:space="0" w:color="auto"/>
        <w:right w:val="none" w:sz="0" w:space="0" w:color="auto"/>
      </w:divBdr>
      <w:divsChild>
        <w:div w:id="344676648">
          <w:marLeft w:val="0"/>
          <w:marRight w:val="0"/>
          <w:marTop w:val="0"/>
          <w:marBottom w:val="0"/>
          <w:divBdr>
            <w:top w:val="none" w:sz="0" w:space="0" w:color="auto"/>
            <w:left w:val="none" w:sz="0" w:space="0" w:color="auto"/>
            <w:bottom w:val="none" w:sz="0" w:space="0" w:color="auto"/>
            <w:right w:val="none" w:sz="0" w:space="0" w:color="auto"/>
          </w:divBdr>
          <w:divsChild>
            <w:div w:id="444427505">
              <w:marLeft w:val="539"/>
              <w:marRight w:val="0"/>
              <w:marTop w:val="0"/>
              <w:marBottom w:val="0"/>
              <w:divBdr>
                <w:top w:val="none" w:sz="0" w:space="0" w:color="auto"/>
                <w:left w:val="none" w:sz="0" w:space="0" w:color="auto"/>
                <w:bottom w:val="none" w:sz="0" w:space="0" w:color="auto"/>
                <w:right w:val="none" w:sz="0" w:space="0" w:color="auto"/>
              </w:divBdr>
            </w:div>
          </w:divsChild>
        </w:div>
        <w:div w:id="406654152">
          <w:marLeft w:val="0"/>
          <w:marRight w:val="0"/>
          <w:marTop w:val="0"/>
          <w:marBottom w:val="0"/>
          <w:divBdr>
            <w:top w:val="none" w:sz="0" w:space="0" w:color="auto"/>
            <w:left w:val="none" w:sz="0" w:space="0" w:color="auto"/>
            <w:bottom w:val="none" w:sz="0" w:space="0" w:color="auto"/>
            <w:right w:val="none" w:sz="0" w:space="0" w:color="auto"/>
          </w:divBdr>
          <w:divsChild>
            <w:div w:id="2127764">
              <w:marLeft w:val="539"/>
              <w:marRight w:val="0"/>
              <w:marTop w:val="0"/>
              <w:marBottom w:val="0"/>
              <w:divBdr>
                <w:top w:val="none" w:sz="0" w:space="0" w:color="auto"/>
                <w:left w:val="none" w:sz="0" w:space="0" w:color="auto"/>
                <w:bottom w:val="none" w:sz="0" w:space="0" w:color="auto"/>
                <w:right w:val="none" w:sz="0" w:space="0" w:color="auto"/>
              </w:divBdr>
            </w:div>
          </w:divsChild>
        </w:div>
        <w:div w:id="1552493548">
          <w:marLeft w:val="0"/>
          <w:marRight w:val="0"/>
          <w:marTop w:val="0"/>
          <w:marBottom w:val="0"/>
          <w:divBdr>
            <w:top w:val="none" w:sz="0" w:space="0" w:color="auto"/>
            <w:left w:val="none" w:sz="0" w:space="0" w:color="auto"/>
            <w:bottom w:val="none" w:sz="0" w:space="0" w:color="auto"/>
            <w:right w:val="none" w:sz="0" w:space="0" w:color="auto"/>
          </w:divBdr>
          <w:divsChild>
            <w:div w:id="1991975947">
              <w:marLeft w:val="539"/>
              <w:marRight w:val="0"/>
              <w:marTop w:val="0"/>
              <w:marBottom w:val="0"/>
              <w:divBdr>
                <w:top w:val="none" w:sz="0" w:space="0" w:color="auto"/>
                <w:left w:val="none" w:sz="0" w:space="0" w:color="auto"/>
                <w:bottom w:val="none" w:sz="0" w:space="0" w:color="auto"/>
                <w:right w:val="none" w:sz="0" w:space="0" w:color="auto"/>
              </w:divBdr>
            </w:div>
          </w:divsChild>
        </w:div>
        <w:div w:id="1929578776">
          <w:marLeft w:val="0"/>
          <w:marRight w:val="0"/>
          <w:marTop w:val="0"/>
          <w:marBottom w:val="0"/>
          <w:divBdr>
            <w:top w:val="none" w:sz="0" w:space="0" w:color="auto"/>
            <w:left w:val="none" w:sz="0" w:space="0" w:color="auto"/>
            <w:bottom w:val="none" w:sz="0" w:space="0" w:color="auto"/>
            <w:right w:val="none" w:sz="0" w:space="0" w:color="auto"/>
          </w:divBdr>
          <w:divsChild>
            <w:div w:id="191917175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2018727251">
      <w:bodyDiv w:val="1"/>
      <w:marLeft w:val="0"/>
      <w:marRight w:val="0"/>
      <w:marTop w:val="0"/>
      <w:marBottom w:val="0"/>
      <w:divBdr>
        <w:top w:val="none" w:sz="0" w:space="0" w:color="auto"/>
        <w:left w:val="none" w:sz="0" w:space="0" w:color="auto"/>
        <w:bottom w:val="none" w:sz="0" w:space="0" w:color="auto"/>
        <w:right w:val="none" w:sz="0" w:space="0" w:color="auto"/>
      </w:divBdr>
      <w:divsChild>
        <w:div w:id="724646502">
          <w:marLeft w:val="0"/>
          <w:marRight w:val="0"/>
          <w:marTop w:val="0"/>
          <w:marBottom w:val="0"/>
          <w:divBdr>
            <w:top w:val="none" w:sz="0" w:space="0" w:color="auto"/>
            <w:left w:val="none" w:sz="0" w:space="0" w:color="auto"/>
            <w:bottom w:val="none" w:sz="0" w:space="0" w:color="auto"/>
            <w:right w:val="none" w:sz="0" w:space="0" w:color="auto"/>
          </w:divBdr>
        </w:div>
      </w:divsChild>
    </w:div>
    <w:div w:id="2023504400">
      <w:bodyDiv w:val="1"/>
      <w:marLeft w:val="0"/>
      <w:marRight w:val="0"/>
      <w:marTop w:val="0"/>
      <w:marBottom w:val="0"/>
      <w:divBdr>
        <w:top w:val="none" w:sz="0" w:space="0" w:color="auto"/>
        <w:left w:val="none" w:sz="0" w:space="0" w:color="auto"/>
        <w:bottom w:val="none" w:sz="0" w:space="0" w:color="auto"/>
        <w:right w:val="none" w:sz="0" w:space="0" w:color="auto"/>
      </w:divBdr>
    </w:div>
    <w:div w:id="2047174805">
      <w:bodyDiv w:val="1"/>
      <w:marLeft w:val="0"/>
      <w:marRight w:val="0"/>
      <w:marTop w:val="0"/>
      <w:marBottom w:val="0"/>
      <w:divBdr>
        <w:top w:val="none" w:sz="0" w:space="0" w:color="auto"/>
        <w:left w:val="none" w:sz="0" w:space="0" w:color="auto"/>
        <w:bottom w:val="none" w:sz="0" w:space="0" w:color="auto"/>
        <w:right w:val="none" w:sz="0" w:space="0" w:color="auto"/>
      </w:divBdr>
    </w:div>
    <w:div w:id="2047750131">
      <w:bodyDiv w:val="1"/>
      <w:marLeft w:val="0"/>
      <w:marRight w:val="0"/>
      <w:marTop w:val="0"/>
      <w:marBottom w:val="0"/>
      <w:divBdr>
        <w:top w:val="none" w:sz="0" w:space="0" w:color="auto"/>
        <w:left w:val="none" w:sz="0" w:space="0" w:color="auto"/>
        <w:bottom w:val="none" w:sz="0" w:space="0" w:color="auto"/>
        <w:right w:val="none" w:sz="0" w:space="0" w:color="auto"/>
      </w:divBdr>
    </w:div>
    <w:div w:id="2059745820">
      <w:bodyDiv w:val="1"/>
      <w:marLeft w:val="0"/>
      <w:marRight w:val="0"/>
      <w:marTop w:val="0"/>
      <w:marBottom w:val="0"/>
      <w:divBdr>
        <w:top w:val="none" w:sz="0" w:space="0" w:color="auto"/>
        <w:left w:val="none" w:sz="0" w:space="0" w:color="auto"/>
        <w:bottom w:val="none" w:sz="0" w:space="0" w:color="auto"/>
        <w:right w:val="none" w:sz="0" w:space="0" w:color="auto"/>
      </w:divBdr>
    </w:div>
    <w:div w:id="2060742263">
      <w:bodyDiv w:val="1"/>
      <w:marLeft w:val="0"/>
      <w:marRight w:val="0"/>
      <w:marTop w:val="0"/>
      <w:marBottom w:val="0"/>
      <w:divBdr>
        <w:top w:val="none" w:sz="0" w:space="0" w:color="auto"/>
        <w:left w:val="none" w:sz="0" w:space="0" w:color="auto"/>
        <w:bottom w:val="none" w:sz="0" w:space="0" w:color="auto"/>
        <w:right w:val="none" w:sz="0" w:space="0" w:color="auto"/>
      </w:divBdr>
    </w:div>
    <w:div w:id="2128237216">
      <w:bodyDiv w:val="1"/>
      <w:marLeft w:val="0"/>
      <w:marRight w:val="0"/>
      <w:marTop w:val="0"/>
      <w:marBottom w:val="0"/>
      <w:divBdr>
        <w:top w:val="none" w:sz="0" w:space="0" w:color="auto"/>
        <w:left w:val="none" w:sz="0" w:space="0" w:color="auto"/>
        <w:bottom w:val="none" w:sz="0" w:space="0" w:color="auto"/>
        <w:right w:val="none" w:sz="0" w:space="0" w:color="auto"/>
      </w:divBdr>
    </w:div>
    <w:div w:id="2130121988">
      <w:bodyDiv w:val="1"/>
      <w:marLeft w:val="0"/>
      <w:marRight w:val="0"/>
      <w:marTop w:val="0"/>
      <w:marBottom w:val="0"/>
      <w:divBdr>
        <w:top w:val="none" w:sz="0" w:space="0" w:color="auto"/>
        <w:left w:val="none" w:sz="0" w:space="0" w:color="auto"/>
        <w:bottom w:val="none" w:sz="0" w:space="0" w:color="auto"/>
        <w:right w:val="none" w:sz="0" w:space="0" w:color="auto"/>
      </w:divBdr>
    </w:div>
    <w:div w:id="213532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E436B9A8E6D15DAD42FFD4E78AC82E9C484A824F78993469B1AB98D888E7B0307B71670DAF12D33DPFrE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86D4E46CCE3618E9F46D33D278BF8411318EC6E6CB0BAF93500B966A974O1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12136354.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E436B9A8E6D15DAD42FFD4E78AC82E9C484A824F78993469B1AB98D888E7B0307B71670DAF12D33DPFrEL" TargetMode="External"/><Relationship Id="rId2" Type="http://schemas.openxmlformats.org/officeDocument/2006/relationships/hyperlink" Target="consultantplus://offline/ref=FBA21565AF8DEFBF7962B4EC91B5DE28C0EA8E778109F98870EA9D54C1161EB3578B231E6EB02C16d4l8K" TargetMode="External"/><Relationship Id="rId1" Type="http://schemas.openxmlformats.org/officeDocument/2006/relationships/hyperlink" Target="consultantplus://offline/ref=8BA77A2CBAE58A9D36BF9F83FE384F8D6090BD7B3E16620F66EA5E20915339069A8FEA7AE60E2C62Z5j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88DDD-3940-4F98-822C-498D682FC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145</Pages>
  <Words>22907</Words>
  <Characters>165632</Characters>
  <Application>Microsoft Office Word</Application>
  <DocSecurity>0</DocSecurity>
  <Lines>1380</Lines>
  <Paragraphs>376</Paragraphs>
  <ScaleCrop>false</ScaleCrop>
  <HeadingPairs>
    <vt:vector size="2" baseType="variant">
      <vt:variant>
        <vt:lpstr>Название</vt:lpstr>
      </vt:variant>
      <vt:variant>
        <vt:i4>1</vt:i4>
      </vt:variant>
    </vt:vector>
  </HeadingPairs>
  <TitlesOfParts>
    <vt:vector size="1" baseType="lpstr">
      <vt:lpstr>Приложение к приказу</vt:lpstr>
    </vt:vector>
  </TitlesOfParts>
  <Company>SPecialiST RePack</Company>
  <LinksUpToDate>false</LinksUpToDate>
  <CharactersWithSpaces>188163</CharactersWithSpaces>
  <SharedDoc>false</SharedDoc>
  <HLinks>
    <vt:vector size="102" baseType="variant">
      <vt:variant>
        <vt:i4>8192048</vt:i4>
      </vt:variant>
      <vt:variant>
        <vt:i4>36</vt:i4>
      </vt:variant>
      <vt:variant>
        <vt:i4>0</vt:i4>
      </vt:variant>
      <vt:variant>
        <vt:i4>5</vt:i4>
      </vt:variant>
      <vt:variant>
        <vt:lpwstr>consultantplus://offline/ref=E436B9A8E6D15DAD42FFD4E78AC82E9C484A824F78993469B1AB98D888E7B0307B71670DAF12D33DPFrEL</vt:lpwstr>
      </vt:variant>
      <vt:variant>
        <vt:lpwstr/>
      </vt:variant>
      <vt:variant>
        <vt:i4>3145776</vt:i4>
      </vt:variant>
      <vt:variant>
        <vt:i4>33</vt:i4>
      </vt:variant>
      <vt:variant>
        <vt:i4>0</vt:i4>
      </vt:variant>
      <vt:variant>
        <vt:i4>5</vt:i4>
      </vt:variant>
      <vt:variant>
        <vt:lpwstr>consultantplus://offline/ref=134E32344578F33C83C6CD2B559DB5324A2ACD40EFFC98C5DAF0AEA6491F9213891C445ACD56454Bw350K</vt:lpwstr>
      </vt:variant>
      <vt:variant>
        <vt:lpwstr/>
      </vt:variant>
      <vt:variant>
        <vt:i4>3145838</vt:i4>
      </vt:variant>
      <vt:variant>
        <vt:i4>30</vt:i4>
      </vt:variant>
      <vt:variant>
        <vt:i4>0</vt:i4>
      </vt:variant>
      <vt:variant>
        <vt:i4>5</vt:i4>
      </vt:variant>
      <vt:variant>
        <vt:lpwstr>consultantplus://offline/ref=134E32344578F33C83C6CD2B559DB5324A2ACD40EFFC98C5DAF0AEA6491F9213891C445ACD564549w355K</vt:lpwstr>
      </vt:variant>
      <vt:variant>
        <vt:lpwstr/>
      </vt:variant>
      <vt:variant>
        <vt:i4>5242882</vt:i4>
      </vt:variant>
      <vt:variant>
        <vt:i4>27</vt:i4>
      </vt:variant>
      <vt:variant>
        <vt:i4>0</vt:i4>
      </vt:variant>
      <vt:variant>
        <vt:i4>5</vt:i4>
      </vt:variant>
      <vt:variant>
        <vt:lpwstr/>
      </vt:variant>
      <vt:variant>
        <vt:lpwstr>Par11</vt:lpwstr>
      </vt:variant>
      <vt:variant>
        <vt:i4>5242882</vt:i4>
      </vt:variant>
      <vt:variant>
        <vt:i4>24</vt:i4>
      </vt:variant>
      <vt:variant>
        <vt:i4>0</vt:i4>
      </vt:variant>
      <vt:variant>
        <vt:i4>5</vt:i4>
      </vt:variant>
      <vt:variant>
        <vt:lpwstr/>
      </vt:variant>
      <vt:variant>
        <vt:lpwstr>Par15</vt:lpwstr>
      </vt:variant>
      <vt:variant>
        <vt:i4>3604531</vt:i4>
      </vt:variant>
      <vt:variant>
        <vt:i4>21</vt:i4>
      </vt:variant>
      <vt:variant>
        <vt:i4>0</vt:i4>
      </vt:variant>
      <vt:variant>
        <vt:i4>5</vt:i4>
      </vt:variant>
      <vt:variant>
        <vt:lpwstr>consultantplus://offline/ref=134E32344578F33C83C6D325519DB5324A2ACD40EDF998C5DAF0AEA6491F9213891C445ACD564549w354K</vt:lpwstr>
      </vt:variant>
      <vt:variant>
        <vt:lpwstr/>
      </vt:variant>
      <vt:variant>
        <vt:i4>3604579</vt:i4>
      </vt:variant>
      <vt:variant>
        <vt:i4>18</vt:i4>
      </vt:variant>
      <vt:variant>
        <vt:i4>0</vt:i4>
      </vt:variant>
      <vt:variant>
        <vt:i4>5</vt:i4>
      </vt:variant>
      <vt:variant>
        <vt:lpwstr>consultantplus://offline/ref=134E32344578F33C83C6D325519DB5324A2ACD41EAFF98C5DAF0AEA6491F9213891C445ACD56454Cw35EK</vt:lpwstr>
      </vt:variant>
      <vt:variant>
        <vt:lpwstr/>
      </vt:variant>
      <vt:variant>
        <vt:i4>3604587</vt:i4>
      </vt:variant>
      <vt:variant>
        <vt:i4>15</vt:i4>
      </vt:variant>
      <vt:variant>
        <vt:i4>0</vt:i4>
      </vt:variant>
      <vt:variant>
        <vt:i4>5</vt:i4>
      </vt:variant>
      <vt:variant>
        <vt:lpwstr>consultantplus://offline/ref=134E32344578F33C83C6D325519DB5324A2ACD41EAFF98C5DAF0AEA6491F9213891C445ACD564549w357K</vt:lpwstr>
      </vt:variant>
      <vt:variant>
        <vt:lpwstr/>
      </vt:variant>
      <vt:variant>
        <vt:i4>2031617</vt:i4>
      </vt:variant>
      <vt:variant>
        <vt:i4>12</vt:i4>
      </vt:variant>
      <vt:variant>
        <vt:i4>0</vt:i4>
      </vt:variant>
      <vt:variant>
        <vt:i4>5</vt:i4>
      </vt:variant>
      <vt:variant>
        <vt:lpwstr>consultantplus://offline/ref=F86D4E46CCE3618E9F46D33D278BF8411318EC6E6CB0BAF93500B966A974O1L</vt:lpwstr>
      </vt:variant>
      <vt:variant>
        <vt:lpwstr/>
      </vt:variant>
      <vt:variant>
        <vt:i4>4063348</vt:i4>
      </vt:variant>
      <vt:variant>
        <vt:i4>9</vt:i4>
      </vt:variant>
      <vt:variant>
        <vt:i4>0</vt:i4>
      </vt:variant>
      <vt:variant>
        <vt:i4>5</vt:i4>
      </vt:variant>
      <vt:variant>
        <vt:lpwstr>http://base.garant.ru/12136354.htm</vt:lpwstr>
      </vt:variant>
      <vt:variant>
        <vt:lpwstr/>
      </vt:variant>
      <vt:variant>
        <vt:i4>5767180</vt:i4>
      </vt:variant>
      <vt:variant>
        <vt:i4>6</vt:i4>
      </vt:variant>
      <vt:variant>
        <vt:i4>0</vt:i4>
      </vt:variant>
      <vt:variant>
        <vt:i4>5</vt:i4>
      </vt:variant>
      <vt:variant>
        <vt:lpwstr>consultantplus://offline/ref=590DD0C1FCBE2DD8138FD1287F90446156B1A5378823DF0C0ABD0DF79876902AFABD4106B0E9C17795A263195DH1W3C</vt:lpwstr>
      </vt:variant>
      <vt:variant>
        <vt:lpwstr/>
      </vt:variant>
      <vt:variant>
        <vt:i4>5767260</vt:i4>
      </vt:variant>
      <vt:variant>
        <vt:i4>3</vt:i4>
      </vt:variant>
      <vt:variant>
        <vt:i4>0</vt:i4>
      </vt:variant>
      <vt:variant>
        <vt:i4>5</vt:i4>
      </vt:variant>
      <vt:variant>
        <vt:lpwstr>consultantplus://offline/ref=590DD0C1FCBE2DD8138FD1287F90446156B1A5378823DF0B0DBA05F79876902AFABD4106B0E9C17795A263195DH1W3C</vt:lpwstr>
      </vt:variant>
      <vt:variant>
        <vt:lpwstr/>
      </vt:variant>
      <vt:variant>
        <vt:i4>6029393</vt:i4>
      </vt:variant>
      <vt:variant>
        <vt:i4>0</vt:i4>
      </vt:variant>
      <vt:variant>
        <vt:i4>0</vt:i4>
      </vt:variant>
      <vt:variant>
        <vt:i4>5</vt:i4>
      </vt:variant>
      <vt:variant>
        <vt:lpwstr>consultantplus://offline/ref=590DD0C1FCBE2DD8138FD1287F90446156B1A5378823DF0D0DB753A09A27C524FFB5114EA0A7847A94A263H1WCC</vt:lpwstr>
      </vt:variant>
      <vt:variant>
        <vt:lpwstr/>
      </vt:variant>
      <vt:variant>
        <vt:i4>8192048</vt:i4>
      </vt:variant>
      <vt:variant>
        <vt:i4>9</vt:i4>
      </vt:variant>
      <vt:variant>
        <vt:i4>0</vt:i4>
      </vt:variant>
      <vt:variant>
        <vt:i4>5</vt:i4>
      </vt:variant>
      <vt:variant>
        <vt:lpwstr>consultantplus://offline/ref=E436B9A8E6D15DAD42FFD4E78AC82E9C484A824F78993469B1AB98D888E7B0307B71670DAF12D33DPFrEL</vt:lpwstr>
      </vt:variant>
      <vt:variant>
        <vt:lpwstr/>
      </vt:variant>
      <vt:variant>
        <vt:i4>2818147</vt:i4>
      </vt:variant>
      <vt:variant>
        <vt:i4>6</vt:i4>
      </vt:variant>
      <vt:variant>
        <vt:i4>0</vt:i4>
      </vt:variant>
      <vt:variant>
        <vt:i4>5</vt:i4>
      </vt:variant>
      <vt:variant>
        <vt:lpwstr>consultantplus://offline/ref=FBA21565AF8DEFBF7962B4EC91B5DE28C0EA8E778109F98870EA9D54C1161EB3578B231E6EB02C16d4l8K</vt:lpwstr>
      </vt:variant>
      <vt:variant>
        <vt:lpwstr/>
      </vt:variant>
      <vt:variant>
        <vt:i4>7012450</vt:i4>
      </vt:variant>
      <vt:variant>
        <vt:i4>3</vt:i4>
      </vt:variant>
      <vt:variant>
        <vt:i4>0</vt:i4>
      </vt:variant>
      <vt:variant>
        <vt:i4>5</vt:i4>
      </vt:variant>
      <vt:variant>
        <vt:lpwstr>consultantplus://offline/ref=8BA77A2CBAE58A9D36BF9F83FE384F8D6090BD7B3E16620F66EA5E20915339069A8FEA7AE60E2C62Z5jAK</vt:lpwstr>
      </vt:variant>
      <vt:variant>
        <vt:lpwstr/>
      </vt:variant>
      <vt:variant>
        <vt:i4>8126566</vt:i4>
      </vt:variant>
      <vt:variant>
        <vt:i4>0</vt:i4>
      </vt:variant>
      <vt:variant>
        <vt:i4>0</vt:i4>
      </vt:variant>
      <vt:variant>
        <vt:i4>5</vt:i4>
      </vt:variant>
      <vt:variant>
        <vt:lpwstr>consultantplus://offline/ref=50DF2BBBF1EFD81A53286CE5C73BF2821F45AC438271E4049625C0EA3922EF826DF565FAFE804A2208oAI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приказу</dc:title>
  <dc:creator>(PWR) Бондарчук Павел Леонидович</dc:creator>
  <cp:lastModifiedBy>Лазарева Наталья Сергеевна</cp:lastModifiedBy>
  <cp:revision>3</cp:revision>
  <cp:lastPrinted>2020-11-25T06:26:00Z</cp:lastPrinted>
  <dcterms:created xsi:type="dcterms:W3CDTF">2020-11-25T06:27:00Z</dcterms:created>
  <dcterms:modified xsi:type="dcterms:W3CDTF">2020-11-25T06:38:00Z</dcterms:modified>
</cp:coreProperties>
</file>